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4D38" w:rsidRDefault="00BB4D38" w:rsidP="00BB4D38">
      <w:pPr>
        <w:spacing w:after="0" w:line="240" w:lineRule="auto"/>
        <w:jc w:val="right"/>
        <w:rPr>
          <w:rFonts w:ascii="Times New Roman" w:hAnsi="Times New Roman" w:cs="Times New Roman"/>
          <w:sz w:val="24"/>
          <w:szCs w:val="24"/>
          <w:lang w:val="en-US"/>
        </w:rPr>
      </w:pPr>
    </w:p>
    <w:p w:rsidR="00BB4D38" w:rsidRDefault="00BB4D38" w:rsidP="00BB4D38">
      <w:pPr>
        <w:spacing w:after="0" w:line="240" w:lineRule="auto"/>
        <w:jc w:val="right"/>
        <w:rPr>
          <w:rFonts w:ascii="Times New Roman" w:hAnsi="Times New Roman" w:cs="Times New Roman"/>
          <w:sz w:val="28"/>
          <w:szCs w:val="28"/>
          <w:lang w:val="kk-KZ"/>
        </w:rPr>
      </w:pPr>
      <w:r w:rsidRPr="00892B70">
        <w:rPr>
          <w:rFonts w:ascii="Times New Roman" w:hAnsi="Times New Roman" w:cs="Times New Roman"/>
          <w:sz w:val="24"/>
          <w:szCs w:val="24"/>
          <w:lang w:val="en-US"/>
        </w:rPr>
        <w:t>F</w:t>
      </w:r>
      <w:r>
        <w:rPr>
          <w:rFonts w:ascii="Times New Roman" w:hAnsi="Times New Roman" w:cs="Times New Roman"/>
          <w:sz w:val="28"/>
          <w:szCs w:val="28"/>
          <w:lang w:val="kk-KZ"/>
        </w:rPr>
        <w:t>.</w:t>
      </w:r>
      <w:r w:rsidRPr="00D814E6">
        <w:rPr>
          <w:rFonts w:ascii="Times New Roman" w:hAnsi="Times New Roman" w:cs="Times New Roman"/>
          <w:sz w:val="28"/>
          <w:szCs w:val="28"/>
          <w:lang w:val="kk-KZ"/>
        </w:rPr>
        <w:t>7.03-03</w:t>
      </w:r>
    </w:p>
    <w:p w:rsidR="00BB4D38" w:rsidRDefault="00BB4D38" w:rsidP="00BB4D38">
      <w:pPr>
        <w:spacing w:after="0" w:line="240" w:lineRule="auto"/>
        <w:jc w:val="right"/>
        <w:rPr>
          <w:rFonts w:ascii="Times New Roman" w:hAnsi="Times New Roman" w:cs="Times New Roman"/>
          <w:sz w:val="28"/>
          <w:szCs w:val="28"/>
          <w:lang w:val="kk-KZ"/>
        </w:rPr>
      </w:pPr>
    </w:p>
    <w:p w:rsidR="00BB4D38" w:rsidRDefault="00BB4D38" w:rsidP="00BB4D38">
      <w:pPr>
        <w:spacing w:after="0" w:line="240" w:lineRule="auto"/>
        <w:jc w:val="right"/>
        <w:rPr>
          <w:rFonts w:ascii="Times New Roman" w:hAnsi="Times New Roman" w:cs="Times New Roman"/>
          <w:sz w:val="28"/>
          <w:szCs w:val="28"/>
          <w:lang w:val="kk-KZ"/>
        </w:rPr>
      </w:pPr>
    </w:p>
    <w:p w:rsidR="00BB4D38" w:rsidRDefault="00BB4D38" w:rsidP="00BB4D38">
      <w:pPr>
        <w:spacing w:after="0" w:line="240" w:lineRule="auto"/>
        <w:jc w:val="right"/>
        <w:rPr>
          <w:rFonts w:ascii="Times New Roman" w:hAnsi="Times New Roman" w:cs="Times New Roman"/>
          <w:sz w:val="28"/>
          <w:szCs w:val="28"/>
          <w:lang w:val="kk-KZ"/>
        </w:rPr>
      </w:pPr>
    </w:p>
    <w:p w:rsidR="00BB4D38" w:rsidRDefault="00BB4D38" w:rsidP="00BB4D38">
      <w:pPr>
        <w:spacing w:after="0" w:line="240" w:lineRule="auto"/>
        <w:jc w:val="right"/>
        <w:rPr>
          <w:rFonts w:ascii="Times New Roman" w:hAnsi="Times New Roman" w:cs="Times New Roman"/>
          <w:sz w:val="28"/>
          <w:szCs w:val="28"/>
          <w:lang w:val="kk-KZ"/>
        </w:rPr>
      </w:pPr>
    </w:p>
    <w:p w:rsidR="00BB4D38" w:rsidRDefault="00BB4D38" w:rsidP="00BB4D38">
      <w:pPr>
        <w:spacing w:after="0" w:line="240" w:lineRule="auto"/>
        <w:jc w:val="right"/>
        <w:rPr>
          <w:rFonts w:ascii="Times New Roman" w:hAnsi="Times New Roman" w:cs="Times New Roman"/>
          <w:sz w:val="28"/>
          <w:szCs w:val="28"/>
          <w:lang w:val="kk-KZ"/>
        </w:rPr>
      </w:pPr>
    </w:p>
    <w:p w:rsidR="00BB4D38" w:rsidRPr="007D1524" w:rsidRDefault="00BB4D38" w:rsidP="00BB4D38">
      <w:pPr>
        <w:spacing w:after="0" w:line="240" w:lineRule="auto"/>
        <w:jc w:val="center"/>
        <w:rPr>
          <w:rFonts w:ascii="Times New Roman" w:hAnsi="Times New Roman" w:cs="Times New Roman"/>
          <w:sz w:val="28"/>
          <w:szCs w:val="28"/>
          <w:lang w:val="kk-KZ"/>
        </w:rPr>
      </w:pPr>
      <w:r w:rsidRPr="007D1524">
        <w:rPr>
          <w:rFonts w:ascii="Times New Roman" w:hAnsi="Times New Roman" w:cs="Times New Roman"/>
          <w:sz w:val="28"/>
          <w:szCs w:val="28"/>
          <w:lang w:val="kk-KZ"/>
        </w:rPr>
        <w:t>K.</w:t>
      </w:r>
      <w:r w:rsidRPr="007D1524">
        <w:rPr>
          <w:rFonts w:ascii="Times New Roman" w:hAnsi="Times New Roman" w:cs="Times New Roman"/>
          <w:sz w:val="28"/>
          <w:szCs w:val="28"/>
          <w:lang w:val="en-US"/>
        </w:rPr>
        <w:t>I</w:t>
      </w:r>
      <w:r w:rsidRPr="007D1524">
        <w:rPr>
          <w:rFonts w:ascii="Times New Roman" w:hAnsi="Times New Roman" w:cs="Times New Roman"/>
          <w:sz w:val="28"/>
          <w:szCs w:val="28"/>
          <w:lang w:val="kk-KZ"/>
        </w:rPr>
        <w:t xml:space="preserve"> Makhmutova</w:t>
      </w:r>
    </w:p>
    <w:p w:rsidR="00BB4D38" w:rsidRDefault="00BB4D38" w:rsidP="00BB4D38">
      <w:pPr>
        <w:spacing w:after="0" w:line="240" w:lineRule="auto"/>
        <w:jc w:val="right"/>
        <w:rPr>
          <w:rFonts w:ascii="Times New Roman" w:hAnsi="Times New Roman" w:cs="Times New Roman"/>
          <w:sz w:val="28"/>
          <w:szCs w:val="28"/>
          <w:lang w:val="kk-KZ"/>
        </w:rPr>
      </w:pPr>
    </w:p>
    <w:p w:rsidR="00BB4D38" w:rsidRPr="00D814E6" w:rsidRDefault="00BB4D38" w:rsidP="00BB4D38">
      <w:pPr>
        <w:spacing w:after="0" w:line="240" w:lineRule="auto"/>
        <w:jc w:val="right"/>
        <w:rPr>
          <w:rFonts w:ascii="Times New Roman" w:hAnsi="Times New Roman" w:cs="Times New Roman"/>
          <w:sz w:val="28"/>
          <w:szCs w:val="28"/>
          <w:lang w:val="kk-KZ"/>
        </w:rPr>
      </w:pPr>
    </w:p>
    <w:p w:rsidR="00BB4D38" w:rsidRPr="006A2890" w:rsidRDefault="00BB4D38" w:rsidP="00BB4D38">
      <w:pPr>
        <w:spacing w:after="0" w:line="240" w:lineRule="auto"/>
        <w:jc w:val="center"/>
        <w:rPr>
          <w:rFonts w:ascii="Times New Roman" w:hAnsi="Times New Roman" w:cs="Times New Roman"/>
          <w:caps/>
          <w:noProof/>
          <w:sz w:val="24"/>
          <w:szCs w:val="24"/>
          <w:lang w:val="en-US"/>
        </w:rPr>
      </w:pPr>
    </w:p>
    <w:p w:rsidR="00BB4D38" w:rsidRPr="00892B70" w:rsidRDefault="00BB4D38" w:rsidP="00BB4D38">
      <w:pPr>
        <w:spacing w:after="0" w:line="240" w:lineRule="auto"/>
        <w:jc w:val="center"/>
        <w:rPr>
          <w:rFonts w:ascii="Times New Roman" w:hAnsi="Times New Roman" w:cs="Times New Roman"/>
          <w:b/>
          <w:noProof/>
          <w:sz w:val="24"/>
          <w:szCs w:val="24"/>
          <w:lang w:val="kk-KZ"/>
        </w:rPr>
      </w:pPr>
    </w:p>
    <w:p w:rsidR="00BB4D38" w:rsidRDefault="00BB4D38" w:rsidP="00BB4D38">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softHyphen/>
      </w:r>
      <w:r>
        <w:rPr>
          <w:rFonts w:ascii="Times New Roman" w:hAnsi="Times New Roman" w:cs="Times New Roman"/>
          <w:sz w:val="24"/>
          <w:szCs w:val="24"/>
          <w:lang w:val="kk-KZ"/>
        </w:rPr>
        <w:softHyphen/>
      </w:r>
      <w:r>
        <w:rPr>
          <w:rFonts w:ascii="Times New Roman" w:hAnsi="Times New Roman" w:cs="Times New Roman"/>
          <w:sz w:val="24"/>
          <w:szCs w:val="24"/>
          <w:lang w:val="kk-KZ"/>
        </w:rPr>
        <w:softHyphen/>
      </w:r>
      <w:r>
        <w:rPr>
          <w:rFonts w:ascii="Times New Roman" w:hAnsi="Times New Roman" w:cs="Times New Roman"/>
          <w:sz w:val="24"/>
          <w:szCs w:val="24"/>
          <w:lang w:val="kk-KZ"/>
        </w:rPr>
        <w:softHyphen/>
      </w:r>
      <w:r>
        <w:rPr>
          <w:rFonts w:ascii="Times New Roman" w:hAnsi="Times New Roman" w:cs="Times New Roman"/>
          <w:sz w:val="24"/>
          <w:szCs w:val="24"/>
          <w:lang w:val="kk-KZ"/>
        </w:rPr>
        <w:softHyphen/>
      </w:r>
      <w:r>
        <w:rPr>
          <w:rFonts w:ascii="Times New Roman" w:hAnsi="Times New Roman" w:cs="Times New Roman"/>
          <w:sz w:val="24"/>
          <w:szCs w:val="24"/>
          <w:lang w:val="kk-KZ"/>
        </w:rPr>
        <w:softHyphen/>
      </w:r>
      <w:r>
        <w:rPr>
          <w:rFonts w:ascii="Times New Roman" w:hAnsi="Times New Roman" w:cs="Times New Roman"/>
          <w:sz w:val="24"/>
          <w:szCs w:val="24"/>
          <w:lang w:val="kk-KZ"/>
        </w:rPr>
        <w:softHyphen/>
      </w:r>
      <w:r>
        <w:rPr>
          <w:rFonts w:ascii="Times New Roman" w:hAnsi="Times New Roman" w:cs="Times New Roman"/>
          <w:sz w:val="24"/>
          <w:szCs w:val="24"/>
          <w:lang w:val="kk-KZ"/>
        </w:rPr>
        <w:softHyphen/>
      </w:r>
      <w:r>
        <w:rPr>
          <w:rFonts w:ascii="Times New Roman" w:hAnsi="Times New Roman" w:cs="Times New Roman"/>
          <w:sz w:val="24"/>
          <w:szCs w:val="24"/>
          <w:lang w:val="kk-KZ"/>
        </w:rPr>
        <w:softHyphen/>
      </w:r>
      <w:r>
        <w:rPr>
          <w:rFonts w:ascii="Times New Roman" w:hAnsi="Times New Roman" w:cs="Times New Roman"/>
          <w:sz w:val="24"/>
          <w:szCs w:val="24"/>
          <w:lang w:val="kk-KZ"/>
        </w:rPr>
        <w:softHyphen/>
      </w:r>
      <w:r>
        <w:rPr>
          <w:rFonts w:ascii="Times New Roman" w:hAnsi="Times New Roman" w:cs="Times New Roman"/>
          <w:sz w:val="24"/>
          <w:szCs w:val="24"/>
          <w:lang w:val="kk-KZ"/>
        </w:rPr>
        <w:softHyphen/>
      </w:r>
      <w:r>
        <w:rPr>
          <w:rFonts w:ascii="Times New Roman" w:hAnsi="Times New Roman" w:cs="Times New Roman"/>
          <w:sz w:val="24"/>
          <w:szCs w:val="24"/>
          <w:lang w:val="kk-KZ"/>
        </w:rPr>
        <w:softHyphen/>
      </w:r>
      <w:r>
        <w:rPr>
          <w:rFonts w:ascii="Times New Roman" w:hAnsi="Times New Roman" w:cs="Times New Roman"/>
          <w:sz w:val="24"/>
          <w:szCs w:val="24"/>
          <w:lang w:val="kk-KZ"/>
        </w:rPr>
        <w:softHyphen/>
      </w:r>
    </w:p>
    <w:p w:rsidR="00BB4D38" w:rsidRDefault="00BB4D38" w:rsidP="00BB4D38">
      <w:pPr>
        <w:spacing w:after="0" w:line="240" w:lineRule="auto"/>
        <w:jc w:val="center"/>
        <w:rPr>
          <w:rFonts w:ascii="Times New Roman" w:hAnsi="Times New Roman" w:cs="Times New Roman"/>
          <w:sz w:val="24"/>
          <w:szCs w:val="24"/>
          <w:lang w:val="kk-KZ"/>
        </w:rPr>
      </w:pPr>
    </w:p>
    <w:p w:rsidR="00BB4D38" w:rsidRDefault="00BB4D38" w:rsidP="00BB4D38">
      <w:pPr>
        <w:spacing w:after="0" w:line="240" w:lineRule="auto"/>
        <w:jc w:val="center"/>
        <w:rPr>
          <w:rFonts w:ascii="Times New Roman" w:hAnsi="Times New Roman" w:cs="Times New Roman"/>
          <w:sz w:val="24"/>
          <w:szCs w:val="24"/>
          <w:lang w:val="kk-KZ"/>
        </w:rPr>
      </w:pPr>
    </w:p>
    <w:p w:rsidR="00BB4D38" w:rsidRPr="00892B70" w:rsidRDefault="00BB4D38" w:rsidP="00BB4D38">
      <w:pPr>
        <w:spacing w:after="0" w:line="240" w:lineRule="auto"/>
        <w:jc w:val="center"/>
        <w:rPr>
          <w:rFonts w:ascii="Times New Roman" w:hAnsi="Times New Roman" w:cs="Times New Roman"/>
          <w:sz w:val="24"/>
          <w:szCs w:val="24"/>
          <w:lang w:val="kk-KZ"/>
        </w:rPr>
      </w:pPr>
    </w:p>
    <w:p w:rsidR="00BB4D38" w:rsidRPr="00892B70" w:rsidRDefault="00BB4D38" w:rsidP="00BB4D38">
      <w:pPr>
        <w:spacing w:after="0" w:line="240" w:lineRule="auto"/>
        <w:jc w:val="center"/>
        <w:rPr>
          <w:rFonts w:ascii="Times New Roman" w:hAnsi="Times New Roman" w:cs="Times New Roman"/>
          <w:b/>
          <w:noProof/>
          <w:sz w:val="24"/>
          <w:szCs w:val="24"/>
          <w:lang w:val="kk-KZ"/>
        </w:rPr>
      </w:pPr>
    </w:p>
    <w:p w:rsidR="00BB4D38" w:rsidRPr="00892B70" w:rsidRDefault="00BB4D38" w:rsidP="00BB4D38">
      <w:pPr>
        <w:shd w:val="clear" w:color="auto" w:fill="FFFFFF"/>
        <w:autoSpaceDE w:val="0"/>
        <w:autoSpaceDN w:val="0"/>
        <w:adjustRightInd w:val="0"/>
        <w:spacing w:after="0" w:line="240" w:lineRule="auto"/>
        <w:jc w:val="center"/>
        <w:rPr>
          <w:rFonts w:ascii="Times New Roman" w:hAnsi="Times New Roman" w:cs="Times New Roman"/>
          <w:b/>
          <w:sz w:val="24"/>
          <w:szCs w:val="24"/>
          <w:lang w:val="en-US"/>
        </w:rPr>
      </w:pPr>
      <w:r w:rsidRPr="00892B70">
        <w:rPr>
          <w:rFonts w:ascii="Times New Roman" w:hAnsi="Times New Roman" w:cs="Times New Roman"/>
          <w:sz w:val="24"/>
          <w:szCs w:val="24"/>
          <w:lang w:val="kk-KZ"/>
        </w:rPr>
        <w:t xml:space="preserve"> Methodical instructions for seminars on the discipline "Management in Education"</w:t>
      </w:r>
    </w:p>
    <w:p w:rsidR="00BB4D38" w:rsidRPr="00892B70" w:rsidRDefault="00BB4D38" w:rsidP="00BB4D38">
      <w:pPr>
        <w:spacing w:after="0" w:line="240" w:lineRule="auto"/>
        <w:jc w:val="center"/>
        <w:rPr>
          <w:rFonts w:ascii="Times New Roman" w:hAnsi="Times New Roman" w:cs="Times New Roman"/>
          <w:b/>
          <w:sz w:val="24"/>
          <w:szCs w:val="24"/>
          <w:lang w:val="en-US"/>
        </w:rPr>
      </w:pPr>
    </w:p>
    <w:p w:rsidR="00BB4D38" w:rsidRPr="00892B70" w:rsidRDefault="00BB4D38" w:rsidP="00BB4D38">
      <w:pPr>
        <w:shd w:val="clear" w:color="auto" w:fill="FFFFFF"/>
        <w:autoSpaceDE w:val="0"/>
        <w:autoSpaceDN w:val="0"/>
        <w:adjustRightInd w:val="0"/>
        <w:spacing w:after="0" w:line="240" w:lineRule="auto"/>
        <w:jc w:val="center"/>
        <w:rPr>
          <w:rFonts w:ascii="Times New Roman" w:eastAsia="Calibri" w:hAnsi="Times New Roman" w:cs="Times New Roman"/>
          <w:bCs/>
          <w:color w:val="000000"/>
          <w:sz w:val="24"/>
          <w:szCs w:val="24"/>
          <w:lang w:val="kk-KZ"/>
        </w:rPr>
      </w:pPr>
    </w:p>
    <w:p w:rsidR="00BB4D38" w:rsidRPr="00130BDA" w:rsidRDefault="00BB4D38" w:rsidP="00BB4D38">
      <w:pPr>
        <w:shd w:val="clear" w:color="auto" w:fill="FFFFFF"/>
        <w:autoSpaceDE w:val="0"/>
        <w:autoSpaceDN w:val="0"/>
        <w:adjustRightInd w:val="0"/>
        <w:spacing w:after="0" w:line="240" w:lineRule="auto"/>
        <w:jc w:val="center"/>
        <w:rPr>
          <w:rFonts w:ascii="Times New Roman" w:hAnsi="Times New Roman" w:cs="Times New Roman"/>
          <w:b/>
          <w:sz w:val="24"/>
          <w:szCs w:val="24"/>
          <w:lang w:val="en-US"/>
        </w:rPr>
      </w:pPr>
      <w:r w:rsidRPr="00892B70">
        <w:rPr>
          <w:rFonts w:ascii="Times New Roman" w:hAnsi="Times New Roman" w:cs="Times New Roman"/>
          <w:b/>
          <w:sz w:val="24"/>
          <w:szCs w:val="24"/>
          <w:lang w:val="kk-KZ"/>
        </w:rPr>
        <w:t>for groups of specialties 5B010</w:t>
      </w:r>
      <w:r>
        <w:rPr>
          <w:rFonts w:ascii="Times New Roman" w:hAnsi="Times New Roman" w:cs="Times New Roman"/>
          <w:b/>
          <w:sz w:val="24"/>
          <w:szCs w:val="24"/>
          <w:lang w:val="kk-KZ"/>
        </w:rPr>
        <w:t xml:space="preserve">900-Mathemtics, </w:t>
      </w:r>
      <w:r>
        <w:rPr>
          <w:rFonts w:ascii="Times New Roman" w:hAnsi="Times New Roman" w:cs="Times New Roman"/>
          <w:b/>
          <w:sz w:val="24"/>
          <w:szCs w:val="24"/>
          <w:lang w:val="en-US"/>
        </w:rPr>
        <w:t xml:space="preserve"> 5B 011100-Informatics</w:t>
      </w:r>
    </w:p>
    <w:p w:rsidR="00BB4D38" w:rsidRPr="00892B70" w:rsidRDefault="00BB4D38" w:rsidP="00BB4D38">
      <w:pPr>
        <w:spacing w:after="0" w:line="240" w:lineRule="auto"/>
        <w:jc w:val="center"/>
        <w:rPr>
          <w:rFonts w:ascii="Times New Roman" w:hAnsi="Times New Roman" w:cs="Times New Roman"/>
          <w:sz w:val="24"/>
          <w:szCs w:val="24"/>
          <w:lang w:val="kk-KZ"/>
        </w:rPr>
      </w:pPr>
    </w:p>
    <w:p w:rsidR="00BB4D38" w:rsidRPr="006A2890" w:rsidRDefault="00BB4D38" w:rsidP="00BB4D38">
      <w:pPr>
        <w:spacing w:after="0" w:line="240" w:lineRule="auto"/>
        <w:jc w:val="center"/>
        <w:rPr>
          <w:rFonts w:ascii="Times New Roman" w:hAnsi="Times New Roman" w:cs="Times New Roman"/>
          <w:color w:val="000000"/>
          <w:sz w:val="24"/>
          <w:szCs w:val="24"/>
          <w:lang w:val="en-US"/>
        </w:rPr>
      </w:pPr>
    </w:p>
    <w:p w:rsidR="00BB4D38" w:rsidRPr="006A2890" w:rsidRDefault="00BB4D38" w:rsidP="00BB4D38">
      <w:pPr>
        <w:spacing w:after="0" w:line="240" w:lineRule="auto"/>
        <w:jc w:val="center"/>
        <w:rPr>
          <w:rFonts w:ascii="Times New Roman" w:hAnsi="Times New Roman" w:cs="Times New Roman"/>
          <w:color w:val="000000"/>
          <w:sz w:val="24"/>
          <w:szCs w:val="24"/>
          <w:lang w:val="en-US"/>
        </w:rPr>
      </w:pPr>
    </w:p>
    <w:p w:rsidR="00BB4D38" w:rsidRPr="006A2890" w:rsidRDefault="00BB4D38" w:rsidP="00BB4D38">
      <w:pPr>
        <w:spacing w:after="0" w:line="240" w:lineRule="auto"/>
        <w:jc w:val="center"/>
        <w:rPr>
          <w:rFonts w:ascii="Times New Roman" w:hAnsi="Times New Roman" w:cs="Times New Roman"/>
          <w:color w:val="000000"/>
          <w:sz w:val="24"/>
          <w:szCs w:val="24"/>
          <w:lang w:val="en-US"/>
        </w:rPr>
      </w:pPr>
    </w:p>
    <w:p w:rsidR="00BB4D38" w:rsidRPr="006A2890" w:rsidRDefault="00BB4D38" w:rsidP="00BB4D38">
      <w:pPr>
        <w:spacing w:after="0" w:line="240" w:lineRule="auto"/>
        <w:jc w:val="center"/>
        <w:rPr>
          <w:rFonts w:ascii="Times New Roman" w:hAnsi="Times New Roman" w:cs="Times New Roman"/>
          <w:color w:val="000000"/>
          <w:sz w:val="24"/>
          <w:szCs w:val="24"/>
          <w:lang w:val="en-US"/>
        </w:rPr>
      </w:pPr>
    </w:p>
    <w:p w:rsidR="00BB4D38" w:rsidRPr="006A2890" w:rsidRDefault="00BB4D38" w:rsidP="00BB4D38">
      <w:pPr>
        <w:spacing w:after="0" w:line="240" w:lineRule="auto"/>
        <w:jc w:val="center"/>
        <w:rPr>
          <w:rFonts w:ascii="Times New Roman" w:hAnsi="Times New Roman" w:cs="Times New Roman"/>
          <w:color w:val="000000"/>
          <w:sz w:val="24"/>
          <w:szCs w:val="24"/>
          <w:lang w:val="en-US"/>
        </w:rPr>
      </w:pPr>
    </w:p>
    <w:p w:rsidR="00BB4D38" w:rsidRPr="006A2890" w:rsidRDefault="00BB4D38" w:rsidP="00BB4D38">
      <w:pPr>
        <w:spacing w:after="0" w:line="240" w:lineRule="auto"/>
        <w:jc w:val="center"/>
        <w:rPr>
          <w:rFonts w:ascii="Times New Roman" w:hAnsi="Times New Roman" w:cs="Times New Roman"/>
          <w:color w:val="000000"/>
          <w:sz w:val="24"/>
          <w:szCs w:val="24"/>
          <w:lang w:val="en-US"/>
        </w:rPr>
      </w:pPr>
    </w:p>
    <w:p w:rsidR="00BB4D38" w:rsidRPr="006A2890" w:rsidRDefault="00BB4D38" w:rsidP="00BB4D38">
      <w:pPr>
        <w:spacing w:after="0" w:line="240" w:lineRule="auto"/>
        <w:jc w:val="center"/>
        <w:rPr>
          <w:rFonts w:ascii="Times New Roman" w:hAnsi="Times New Roman" w:cs="Times New Roman"/>
          <w:color w:val="000000"/>
          <w:sz w:val="24"/>
          <w:szCs w:val="24"/>
          <w:lang w:val="en-US"/>
        </w:rPr>
      </w:pPr>
    </w:p>
    <w:p w:rsidR="00BB4D38" w:rsidRDefault="00BB4D38" w:rsidP="00BB4D38">
      <w:pPr>
        <w:spacing w:after="0" w:line="240" w:lineRule="auto"/>
        <w:jc w:val="center"/>
        <w:rPr>
          <w:rFonts w:ascii="Times New Roman" w:hAnsi="Times New Roman" w:cs="Times New Roman"/>
          <w:color w:val="000000"/>
          <w:sz w:val="24"/>
          <w:szCs w:val="24"/>
          <w:lang w:val="kk-KZ"/>
        </w:rPr>
      </w:pPr>
    </w:p>
    <w:p w:rsidR="00BB4D38" w:rsidRDefault="00BB4D38" w:rsidP="00BB4D38">
      <w:pPr>
        <w:spacing w:after="0" w:line="240" w:lineRule="auto"/>
        <w:jc w:val="center"/>
        <w:rPr>
          <w:rFonts w:ascii="Times New Roman" w:hAnsi="Times New Roman" w:cs="Times New Roman"/>
          <w:color w:val="000000"/>
          <w:sz w:val="24"/>
          <w:szCs w:val="24"/>
          <w:lang w:val="kk-KZ"/>
        </w:rPr>
      </w:pPr>
    </w:p>
    <w:p w:rsidR="00BB4D38" w:rsidRDefault="00BB4D38" w:rsidP="00BB4D38">
      <w:pPr>
        <w:spacing w:after="0" w:line="240" w:lineRule="auto"/>
        <w:jc w:val="center"/>
        <w:rPr>
          <w:rFonts w:ascii="Times New Roman" w:hAnsi="Times New Roman" w:cs="Times New Roman"/>
          <w:color w:val="000000"/>
          <w:sz w:val="24"/>
          <w:szCs w:val="24"/>
          <w:lang w:val="kk-KZ"/>
        </w:rPr>
      </w:pPr>
    </w:p>
    <w:p w:rsidR="00BB4D38" w:rsidRDefault="00BB4D38" w:rsidP="00BB4D38">
      <w:pPr>
        <w:spacing w:after="0" w:line="240" w:lineRule="auto"/>
        <w:jc w:val="center"/>
        <w:rPr>
          <w:rFonts w:ascii="Times New Roman" w:hAnsi="Times New Roman" w:cs="Times New Roman"/>
          <w:color w:val="000000"/>
          <w:sz w:val="24"/>
          <w:szCs w:val="24"/>
          <w:lang w:val="kk-KZ"/>
        </w:rPr>
      </w:pPr>
    </w:p>
    <w:p w:rsidR="00BB4D38" w:rsidRDefault="00BB4D38" w:rsidP="00BB4D38">
      <w:pPr>
        <w:spacing w:after="0" w:line="240" w:lineRule="auto"/>
        <w:jc w:val="center"/>
        <w:rPr>
          <w:rFonts w:ascii="Times New Roman" w:hAnsi="Times New Roman" w:cs="Times New Roman"/>
          <w:color w:val="000000"/>
          <w:sz w:val="24"/>
          <w:szCs w:val="24"/>
          <w:lang w:val="kk-KZ"/>
        </w:rPr>
      </w:pPr>
    </w:p>
    <w:p w:rsidR="00BB4D38" w:rsidRDefault="00BB4D38" w:rsidP="00BB4D38">
      <w:pPr>
        <w:spacing w:after="0" w:line="240" w:lineRule="auto"/>
        <w:jc w:val="center"/>
        <w:rPr>
          <w:rFonts w:ascii="Times New Roman" w:hAnsi="Times New Roman" w:cs="Times New Roman"/>
          <w:color w:val="000000"/>
          <w:sz w:val="24"/>
          <w:szCs w:val="24"/>
          <w:lang w:val="kk-KZ"/>
        </w:rPr>
      </w:pPr>
    </w:p>
    <w:p w:rsidR="00BB4D38" w:rsidRDefault="00BB4D38" w:rsidP="00BB4D38">
      <w:pPr>
        <w:spacing w:after="0" w:line="240" w:lineRule="auto"/>
        <w:jc w:val="center"/>
        <w:rPr>
          <w:rFonts w:ascii="Times New Roman" w:hAnsi="Times New Roman" w:cs="Times New Roman"/>
          <w:color w:val="000000"/>
          <w:sz w:val="24"/>
          <w:szCs w:val="24"/>
          <w:lang w:val="kk-KZ"/>
        </w:rPr>
      </w:pPr>
    </w:p>
    <w:p w:rsidR="00BB4D38" w:rsidRDefault="00BB4D38" w:rsidP="00BB4D38">
      <w:pPr>
        <w:spacing w:after="0" w:line="240" w:lineRule="auto"/>
        <w:jc w:val="center"/>
        <w:rPr>
          <w:rFonts w:ascii="Times New Roman" w:hAnsi="Times New Roman" w:cs="Times New Roman"/>
          <w:color w:val="000000"/>
          <w:sz w:val="24"/>
          <w:szCs w:val="24"/>
          <w:lang w:val="kk-KZ"/>
        </w:rPr>
      </w:pPr>
    </w:p>
    <w:p w:rsidR="00BB4D38" w:rsidRDefault="00BB4D38" w:rsidP="00BB4D38">
      <w:pPr>
        <w:spacing w:after="0" w:line="240" w:lineRule="auto"/>
        <w:jc w:val="center"/>
        <w:rPr>
          <w:rFonts w:ascii="Times New Roman" w:hAnsi="Times New Roman" w:cs="Times New Roman"/>
          <w:color w:val="000000"/>
          <w:sz w:val="24"/>
          <w:szCs w:val="24"/>
          <w:lang w:val="kk-KZ"/>
        </w:rPr>
      </w:pPr>
    </w:p>
    <w:p w:rsidR="00BB4D38" w:rsidRDefault="00BB4D38" w:rsidP="00BB4D38">
      <w:pPr>
        <w:spacing w:after="0" w:line="240" w:lineRule="auto"/>
        <w:jc w:val="center"/>
        <w:rPr>
          <w:rFonts w:ascii="Times New Roman" w:hAnsi="Times New Roman" w:cs="Times New Roman"/>
          <w:color w:val="000000"/>
          <w:sz w:val="24"/>
          <w:szCs w:val="24"/>
          <w:lang w:val="kk-KZ"/>
        </w:rPr>
      </w:pPr>
    </w:p>
    <w:p w:rsidR="00BB4D38" w:rsidRDefault="00BB4D38" w:rsidP="00BB4D38">
      <w:pPr>
        <w:spacing w:after="0" w:line="240" w:lineRule="auto"/>
        <w:jc w:val="center"/>
        <w:rPr>
          <w:rFonts w:ascii="Times New Roman" w:hAnsi="Times New Roman" w:cs="Times New Roman"/>
          <w:color w:val="000000"/>
          <w:sz w:val="24"/>
          <w:szCs w:val="24"/>
          <w:lang w:val="kk-KZ"/>
        </w:rPr>
      </w:pPr>
    </w:p>
    <w:p w:rsidR="00BB4D38" w:rsidRDefault="00BB4D38" w:rsidP="00BB4D38">
      <w:pPr>
        <w:spacing w:after="0" w:line="240" w:lineRule="auto"/>
        <w:jc w:val="center"/>
        <w:rPr>
          <w:rFonts w:ascii="Times New Roman" w:hAnsi="Times New Roman" w:cs="Times New Roman"/>
          <w:color w:val="000000"/>
          <w:sz w:val="24"/>
          <w:szCs w:val="24"/>
          <w:lang w:val="kk-KZ"/>
        </w:rPr>
      </w:pPr>
    </w:p>
    <w:p w:rsidR="00BB4D38" w:rsidRDefault="00BB4D38" w:rsidP="00BB4D38">
      <w:pPr>
        <w:spacing w:after="0" w:line="240" w:lineRule="auto"/>
        <w:jc w:val="center"/>
        <w:rPr>
          <w:rFonts w:ascii="Times New Roman" w:hAnsi="Times New Roman" w:cs="Times New Roman"/>
          <w:color w:val="000000"/>
          <w:sz w:val="24"/>
          <w:szCs w:val="24"/>
          <w:lang w:val="kk-KZ"/>
        </w:rPr>
      </w:pPr>
    </w:p>
    <w:p w:rsidR="00BB4D38" w:rsidRPr="007D1524" w:rsidRDefault="00BB4D38" w:rsidP="00BB4D38">
      <w:pPr>
        <w:spacing w:after="0" w:line="240" w:lineRule="auto"/>
        <w:jc w:val="center"/>
        <w:rPr>
          <w:rFonts w:ascii="Times New Roman" w:hAnsi="Times New Roman" w:cs="Times New Roman"/>
          <w:color w:val="000000"/>
          <w:sz w:val="24"/>
          <w:szCs w:val="24"/>
          <w:lang w:val="kk-KZ"/>
        </w:rPr>
      </w:pPr>
    </w:p>
    <w:p w:rsidR="00BB4D38" w:rsidRPr="006A2890" w:rsidRDefault="00BB4D38" w:rsidP="00BB4D38">
      <w:pPr>
        <w:spacing w:after="0" w:line="240" w:lineRule="auto"/>
        <w:jc w:val="center"/>
        <w:rPr>
          <w:rFonts w:ascii="Times New Roman" w:hAnsi="Times New Roman" w:cs="Times New Roman"/>
          <w:color w:val="000000"/>
          <w:sz w:val="24"/>
          <w:szCs w:val="24"/>
          <w:lang w:val="en-US"/>
        </w:rPr>
      </w:pPr>
    </w:p>
    <w:p w:rsidR="00BB4D38" w:rsidRPr="006A2890" w:rsidRDefault="00BB4D38" w:rsidP="00BB4D38">
      <w:pPr>
        <w:spacing w:after="0" w:line="240" w:lineRule="auto"/>
        <w:jc w:val="center"/>
        <w:rPr>
          <w:rFonts w:ascii="Times New Roman" w:hAnsi="Times New Roman" w:cs="Times New Roman"/>
          <w:color w:val="000000"/>
          <w:sz w:val="24"/>
          <w:szCs w:val="24"/>
          <w:lang w:val="en-US"/>
        </w:rPr>
      </w:pPr>
    </w:p>
    <w:p w:rsidR="00BB4D38" w:rsidRPr="006A2890" w:rsidRDefault="00BB4D38" w:rsidP="00BB4D38">
      <w:pPr>
        <w:spacing w:after="0" w:line="240" w:lineRule="auto"/>
        <w:jc w:val="center"/>
        <w:rPr>
          <w:rFonts w:ascii="Times New Roman" w:hAnsi="Times New Roman" w:cs="Times New Roman"/>
          <w:color w:val="000000"/>
          <w:sz w:val="24"/>
          <w:szCs w:val="24"/>
          <w:lang w:val="en-US"/>
        </w:rPr>
      </w:pPr>
    </w:p>
    <w:p w:rsidR="00BB4D38" w:rsidRPr="006A2890" w:rsidRDefault="00BB4D38" w:rsidP="00BB4D38">
      <w:pPr>
        <w:spacing w:after="0" w:line="240" w:lineRule="auto"/>
        <w:jc w:val="center"/>
        <w:rPr>
          <w:rFonts w:ascii="Times New Roman" w:hAnsi="Times New Roman" w:cs="Times New Roman"/>
          <w:color w:val="000000"/>
          <w:sz w:val="24"/>
          <w:szCs w:val="24"/>
          <w:lang w:val="en-US"/>
        </w:rPr>
      </w:pPr>
    </w:p>
    <w:p w:rsidR="00BB4D38" w:rsidRPr="006A2890" w:rsidRDefault="00BB4D38" w:rsidP="00BB4D38">
      <w:pPr>
        <w:spacing w:after="0" w:line="240" w:lineRule="auto"/>
        <w:jc w:val="center"/>
        <w:rPr>
          <w:rFonts w:ascii="Times New Roman" w:hAnsi="Times New Roman" w:cs="Times New Roman"/>
          <w:color w:val="000000"/>
          <w:sz w:val="24"/>
          <w:szCs w:val="24"/>
          <w:lang w:val="en-US"/>
        </w:rPr>
      </w:pPr>
    </w:p>
    <w:p w:rsidR="00BB4D38" w:rsidRPr="00892B70" w:rsidRDefault="00BB4D38" w:rsidP="00BB4D38">
      <w:pPr>
        <w:spacing w:after="0" w:line="240" w:lineRule="auto"/>
        <w:jc w:val="center"/>
        <w:rPr>
          <w:rFonts w:ascii="Times New Roman" w:hAnsi="Times New Roman" w:cs="Times New Roman"/>
          <w:color w:val="212121"/>
          <w:sz w:val="24"/>
          <w:szCs w:val="24"/>
          <w:shd w:val="clear" w:color="auto" w:fill="FFFFFF"/>
          <w:lang w:val="en-US"/>
        </w:rPr>
      </w:pPr>
    </w:p>
    <w:p w:rsidR="00BB4D38" w:rsidRPr="007D1524" w:rsidRDefault="00BB4D38" w:rsidP="00BB4D38">
      <w:pPr>
        <w:spacing w:after="0" w:line="240" w:lineRule="auto"/>
        <w:jc w:val="center"/>
        <w:rPr>
          <w:rFonts w:ascii="Times New Roman" w:hAnsi="Times New Roman" w:cs="Times New Roman"/>
          <w:color w:val="212121"/>
          <w:sz w:val="24"/>
          <w:szCs w:val="24"/>
          <w:shd w:val="clear" w:color="auto" w:fill="FFFFFF"/>
          <w:lang w:val="en-US"/>
        </w:rPr>
      </w:pPr>
      <w:proofErr w:type="spellStart"/>
      <w:r>
        <w:rPr>
          <w:rFonts w:ascii="Times New Roman" w:hAnsi="Times New Roman" w:cs="Times New Roman"/>
          <w:color w:val="212121"/>
          <w:sz w:val="24"/>
          <w:szCs w:val="24"/>
          <w:shd w:val="clear" w:color="auto" w:fill="FFFFFF"/>
          <w:lang w:val="en-US"/>
        </w:rPr>
        <w:t>Shymkent</w:t>
      </w:r>
      <w:proofErr w:type="spellEnd"/>
      <w:r>
        <w:rPr>
          <w:rFonts w:ascii="Times New Roman" w:hAnsi="Times New Roman" w:cs="Times New Roman"/>
          <w:color w:val="212121"/>
          <w:sz w:val="24"/>
          <w:szCs w:val="24"/>
          <w:shd w:val="clear" w:color="auto" w:fill="FFFFFF"/>
          <w:lang w:val="en-US"/>
        </w:rPr>
        <w:t>, 201</w:t>
      </w:r>
      <w:r w:rsidRPr="007D1524">
        <w:rPr>
          <w:rFonts w:ascii="Times New Roman" w:hAnsi="Times New Roman" w:cs="Times New Roman"/>
          <w:color w:val="212121"/>
          <w:sz w:val="24"/>
          <w:szCs w:val="24"/>
          <w:shd w:val="clear" w:color="auto" w:fill="FFFFFF"/>
          <w:lang w:val="en-US"/>
        </w:rPr>
        <w:t>9</w:t>
      </w:r>
    </w:p>
    <w:p w:rsidR="00931939" w:rsidRPr="00892B70" w:rsidRDefault="00931939" w:rsidP="00892B70">
      <w:pPr>
        <w:spacing w:after="0" w:line="240" w:lineRule="auto"/>
        <w:jc w:val="center"/>
        <w:rPr>
          <w:rFonts w:ascii="Times New Roman" w:hAnsi="Times New Roman" w:cs="Times New Roman"/>
          <w:sz w:val="24"/>
          <w:szCs w:val="24"/>
          <w:lang w:val="kk-KZ"/>
        </w:rPr>
      </w:pPr>
      <w:r w:rsidRPr="00892B70">
        <w:rPr>
          <w:rFonts w:ascii="Times New Roman" w:hAnsi="Times New Roman" w:cs="Times New Roman"/>
          <w:sz w:val="24"/>
          <w:szCs w:val="24"/>
          <w:lang w:val="kk-KZ"/>
        </w:rPr>
        <w:lastRenderedPageBreak/>
        <w:t>MINISTRY OF EDUCATION AND SCIENCE OF THE REPUBLIC OF KAZAKHSTAN</w:t>
      </w:r>
    </w:p>
    <w:p w:rsidR="00931939" w:rsidRPr="00892B70" w:rsidRDefault="00931939" w:rsidP="00892B70">
      <w:pPr>
        <w:spacing w:after="0" w:line="240" w:lineRule="auto"/>
        <w:jc w:val="center"/>
        <w:rPr>
          <w:rFonts w:ascii="Times New Roman" w:hAnsi="Times New Roman" w:cs="Times New Roman"/>
          <w:sz w:val="24"/>
          <w:szCs w:val="24"/>
          <w:lang w:val="kk-KZ"/>
        </w:rPr>
      </w:pPr>
    </w:p>
    <w:p w:rsidR="00931939" w:rsidRPr="00892B70" w:rsidRDefault="00931939" w:rsidP="00892B70">
      <w:pPr>
        <w:spacing w:after="0" w:line="240" w:lineRule="auto"/>
        <w:jc w:val="center"/>
        <w:rPr>
          <w:rFonts w:ascii="Times New Roman" w:hAnsi="Times New Roman" w:cs="Times New Roman"/>
          <w:sz w:val="24"/>
          <w:szCs w:val="24"/>
          <w:lang w:val="kk-KZ"/>
        </w:rPr>
      </w:pPr>
      <w:r w:rsidRPr="00892B70">
        <w:rPr>
          <w:rFonts w:ascii="Times New Roman" w:hAnsi="Times New Roman" w:cs="Times New Roman"/>
          <w:sz w:val="24"/>
          <w:szCs w:val="24"/>
          <w:lang w:val="kk-KZ"/>
        </w:rPr>
        <w:t>M.Auezov South Kazakhstan State University</w:t>
      </w:r>
    </w:p>
    <w:p w:rsidR="001A62CC" w:rsidRPr="00892B70" w:rsidRDefault="001A62CC" w:rsidP="00892B70">
      <w:pPr>
        <w:spacing w:after="0" w:line="240" w:lineRule="auto"/>
        <w:jc w:val="center"/>
        <w:rPr>
          <w:rFonts w:ascii="Times New Roman" w:hAnsi="Times New Roman" w:cs="Times New Roman"/>
          <w:sz w:val="24"/>
          <w:szCs w:val="24"/>
          <w:lang w:val="kk-KZ"/>
        </w:rPr>
      </w:pPr>
    </w:p>
    <w:p w:rsidR="00931939" w:rsidRPr="00892B70" w:rsidRDefault="00931939" w:rsidP="00892B70">
      <w:pPr>
        <w:spacing w:after="0" w:line="240" w:lineRule="auto"/>
        <w:jc w:val="center"/>
        <w:rPr>
          <w:rStyle w:val="shorttext"/>
          <w:rFonts w:ascii="Times New Roman" w:eastAsia="Times New Roman" w:hAnsi="Times New Roman" w:cs="Times New Roman"/>
          <w:b/>
          <w:sz w:val="24"/>
          <w:szCs w:val="24"/>
          <w:lang w:val="en-US"/>
        </w:rPr>
      </w:pPr>
      <w:r w:rsidRPr="00892B70">
        <w:rPr>
          <w:rStyle w:val="shorttext"/>
          <w:rFonts w:ascii="Times New Roman" w:eastAsia="Times New Roman" w:hAnsi="Times New Roman" w:cs="Times New Roman"/>
          <w:b/>
          <w:sz w:val="24"/>
          <w:szCs w:val="24"/>
          <w:lang w:val="en-US"/>
        </w:rPr>
        <w:t>Department of “General pedagogy and musical education”</w:t>
      </w:r>
    </w:p>
    <w:p w:rsidR="00931939" w:rsidRPr="00892B70" w:rsidRDefault="00931939" w:rsidP="00892B70">
      <w:pPr>
        <w:spacing w:after="0" w:line="240" w:lineRule="auto"/>
        <w:jc w:val="center"/>
        <w:rPr>
          <w:rFonts w:ascii="Times New Roman" w:hAnsi="Times New Roman" w:cs="Times New Roman"/>
          <w:sz w:val="24"/>
          <w:szCs w:val="24"/>
          <w:lang w:val="en-US"/>
        </w:rPr>
      </w:pPr>
    </w:p>
    <w:p w:rsidR="007D1524" w:rsidRDefault="007D1524" w:rsidP="00892B70">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p w:rsidR="007D1524" w:rsidRDefault="007D1524" w:rsidP="00892B70">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p w:rsidR="007D1524" w:rsidRDefault="007D1524" w:rsidP="00892B70">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p w:rsidR="007D1524" w:rsidRDefault="007D1524" w:rsidP="00892B70">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p w:rsidR="007D1524" w:rsidRDefault="007D1524" w:rsidP="00892B70">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p w:rsidR="007D1524" w:rsidRDefault="007D1524" w:rsidP="00892B70">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p w:rsidR="007D1524" w:rsidRDefault="007D1524" w:rsidP="00892B70">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p w:rsidR="007D1524" w:rsidRDefault="007D1524" w:rsidP="00892B70">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p w:rsidR="007D1524" w:rsidRDefault="007D1524" w:rsidP="00892B70">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p w:rsidR="007D1524" w:rsidRDefault="007D1524" w:rsidP="00892B70">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p w:rsidR="007D1524" w:rsidRDefault="007D1524" w:rsidP="00892B70">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p w:rsidR="007D1524" w:rsidRDefault="007D1524" w:rsidP="00892B70">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p w:rsidR="007D1524" w:rsidRDefault="007D1524" w:rsidP="00892B70">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p w:rsidR="00702496" w:rsidRPr="00892B70" w:rsidRDefault="00931939" w:rsidP="00892B70">
      <w:pPr>
        <w:shd w:val="clear" w:color="auto" w:fill="FFFFFF"/>
        <w:autoSpaceDE w:val="0"/>
        <w:autoSpaceDN w:val="0"/>
        <w:adjustRightInd w:val="0"/>
        <w:spacing w:after="0" w:line="240" w:lineRule="auto"/>
        <w:jc w:val="center"/>
        <w:rPr>
          <w:rFonts w:ascii="Times New Roman" w:hAnsi="Times New Roman" w:cs="Times New Roman"/>
          <w:b/>
          <w:sz w:val="24"/>
          <w:szCs w:val="24"/>
          <w:lang w:val="en-US"/>
        </w:rPr>
      </w:pPr>
      <w:r w:rsidRPr="00892B70">
        <w:rPr>
          <w:rFonts w:ascii="Times New Roman" w:hAnsi="Times New Roman" w:cs="Times New Roman"/>
          <w:sz w:val="24"/>
          <w:szCs w:val="24"/>
          <w:lang w:val="kk-KZ"/>
        </w:rPr>
        <w:t>Methodical instructions for seminars on the discipline "Management in Education"</w:t>
      </w:r>
    </w:p>
    <w:p w:rsidR="00931939" w:rsidRPr="00892B70" w:rsidRDefault="00931939" w:rsidP="00892B70">
      <w:pPr>
        <w:spacing w:after="0" w:line="240" w:lineRule="auto"/>
        <w:rPr>
          <w:rFonts w:ascii="Times New Roman" w:hAnsi="Times New Roman" w:cs="Times New Roman"/>
          <w:b/>
          <w:sz w:val="24"/>
          <w:szCs w:val="24"/>
          <w:lang w:val="kk-KZ"/>
        </w:rPr>
      </w:pPr>
    </w:p>
    <w:p w:rsidR="00130BDA" w:rsidRPr="00130BDA" w:rsidRDefault="00130BDA" w:rsidP="00130BDA">
      <w:pPr>
        <w:shd w:val="clear" w:color="auto" w:fill="FFFFFF"/>
        <w:autoSpaceDE w:val="0"/>
        <w:autoSpaceDN w:val="0"/>
        <w:adjustRightInd w:val="0"/>
        <w:spacing w:after="0" w:line="240" w:lineRule="auto"/>
        <w:jc w:val="center"/>
        <w:rPr>
          <w:rFonts w:ascii="Times New Roman" w:hAnsi="Times New Roman" w:cs="Times New Roman"/>
          <w:b/>
          <w:sz w:val="24"/>
          <w:szCs w:val="24"/>
          <w:lang w:val="en-US"/>
        </w:rPr>
      </w:pPr>
      <w:r w:rsidRPr="00892B70">
        <w:rPr>
          <w:rFonts w:ascii="Times New Roman" w:hAnsi="Times New Roman" w:cs="Times New Roman"/>
          <w:b/>
          <w:sz w:val="24"/>
          <w:szCs w:val="24"/>
          <w:lang w:val="kk-KZ"/>
        </w:rPr>
        <w:t>for groups of specialties 5B010</w:t>
      </w:r>
      <w:r>
        <w:rPr>
          <w:rFonts w:ascii="Times New Roman" w:hAnsi="Times New Roman" w:cs="Times New Roman"/>
          <w:b/>
          <w:sz w:val="24"/>
          <w:szCs w:val="24"/>
          <w:lang w:val="kk-KZ"/>
        </w:rPr>
        <w:t xml:space="preserve">900-Mathemtics, </w:t>
      </w:r>
      <w:r>
        <w:rPr>
          <w:rFonts w:ascii="Times New Roman" w:hAnsi="Times New Roman" w:cs="Times New Roman"/>
          <w:b/>
          <w:sz w:val="24"/>
          <w:szCs w:val="24"/>
          <w:lang w:val="en-US"/>
        </w:rPr>
        <w:t xml:space="preserve"> 5B 011100-Informatics</w:t>
      </w:r>
    </w:p>
    <w:p w:rsidR="001A62CC" w:rsidRPr="00130BDA" w:rsidRDefault="001A62CC" w:rsidP="00892B70">
      <w:pPr>
        <w:spacing w:after="0" w:line="240" w:lineRule="auto"/>
        <w:rPr>
          <w:rFonts w:ascii="Times New Roman" w:hAnsi="Times New Roman" w:cs="Times New Roman"/>
          <w:sz w:val="24"/>
          <w:szCs w:val="24"/>
          <w:lang w:val="en-US"/>
        </w:rPr>
      </w:pPr>
    </w:p>
    <w:p w:rsidR="001A62CC" w:rsidRPr="00892B70" w:rsidRDefault="001A62CC" w:rsidP="00892B70">
      <w:pPr>
        <w:spacing w:after="0" w:line="240" w:lineRule="auto"/>
        <w:rPr>
          <w:rFonts w:ascii="Times New Roman" w:hAnsi="Times New Roman" w:cs="Times New Roman"/>
          <w:sz w:val="24"/>
          <w:szCs w:val="24"/>
          <w:lang w:val="kk-KZ"/>
        </w:rPr>
      </w:pPr>
    </w:p>
    <w:p w:rsidR="001A62CC" w:rsidRPr="00892B70" w:rsidRDefault="001A62CC" w:rsidP="00892B70">
      <w:pPr>
        <w:spacing w:after="0" w:line="240" w:lineRule="auto"/>
        <w:rPr>
          <w:rFonts w:ascii="Times New Roman" w:hAnsi="Times New Roman" w:cs="Times New Roman"/>
          <w:sz w:val="24"/>
          <w:szCs w:val="24"/>
          <w:lang w:val="kk-KZ"/>
        </w:rPr>
      </w:pPr>
    </w:p>
    <w:p w:rsidR="001A62CC" w:rsidRPr="00892B70" w:rsidRDefault="001A62CC" w:rsidP="00892B70">
      <w:pPr>
        <w:spacing w:after="0" w:line="240" w:lineRule="auto"/>
        <w:rPr>
          <w:rFonts w:ascii="Times New Roman" w:hAnsi="Times New Roman" w:cs="Times New Roman"/>
          <w:sz w:val="24"/>
          <w:szCs w:val="24"/>
          <w:lang w:val="kk-KZ"/>
        </w:rPr>
      </w:pPr>
    </w:p>
    <w:p w:rsidR="001A62CC" w:rsidRPr="00892B70" w:rsidRDefault="001A62CC" w:rsidP="00892B70">
      <w:pPr>
        <w:spacing w:after="0" w:line="240" w:lineRule="auto"/>
        <w:rPr>
          <w:rFonts w:ascii="Times New Roman" w:hAnsi="Times New Roman" w:cs="Times New Roman"/>
          <w:sz w:val="24"/>
          <w:szCs w:val="24"/>
          <w:lang w:val="kk-KZ"/>
        </w:rPr>
      </w:pPr>
    </w:p>
    <w:p w:rsidR="001A62CC" w:rsidRPr="00892B70" w:rsidRDefault="001A62CC" w:rsidP="00892B70">
      <w:pPr>
        <w:spacing w:after="0" w:line="240" w:lineRule="auto"/>
        <w:rPr>
          <w:rFonts w:ascii="Times New Roman" w:hAnsi="Times New Roman" w:cs="Times New Roman"/>
          <w:sz w:val="24"/>
          <w:szCs w:val="24"/>
          <w:lang w:val="kk-KZ"/>
        </w:rPr>
      </w:pPr>
    </w:p>
    <w:p w:rsidR="001A62CC" w:rsidRPr="00892B70" w:rsidRDefault="001A62CC" w:rsidP="00892B70">
      <w:pPr>
        <w:spacing w:after="0" w:line="240" w:lineRule="auto"/>
        <w:rPr>
          <w:rFonts w:ascii="Times New Roman" w:hAnsi="Times New Roman" w:cs="Times New Roman"/>
          <w:sz w:val="24"/>
          <w:szCs w:val="24"/>
          <w:lang w:val="kk-KZ"/>
        </w:rPr>
      </w:pPr>
    </w:p>
    <w:p w:rsidR="001A62CC" w:rsidRPr="00892B70" w:rsidRDefault="001A62CC" w:rsidP="00892B70">
      <w:pPr>
        <w:spacing w:after="0" w:line="240" w:lineRule="auto"/>
        <w:rPr>
          <w:rFonts w:ascii="Times New Roman" w:hAnsi="Times New Roman" w:cs="Times New Roman"/>
          <w:sz w:val="24"/>
          <w:szCs w:val="24"/>
          <w:lang w:val="kk-KZ"/>
        </w:rPr>
      </w:pPr>
    </w:p>
    <w:p w:rsidR="001A62CC" w:rsidRPr="00892B70" w:rsidRDefault="001A62CC" w:rsidP="00892B70">
      <w:pPr>
        <w:spacing w:after="0" w:line="240" w:lineRule="auto"/>
        <w:rPr>
          <w:rFonts w:ascii="Times New Roman" w:hAnsi="Times New Roman" w:cs="Times New Roman"/>
          <w:sz w:val="24"/>
          <w:szCs w:val="24"/>
          <w:lang w:val="kk-KZ"/>
        </w:rPr>
      </w:pPr>
    </w:p>
    <w:p w:rsidR="001A62CC" w:rsidRPr="00892B70" w:rsidRDefault="001A62CC" w:rsidP="00892B70">
      <w:pPr>
        <w:spacing w:after="0" w:line="240" w:lineRule="auto"/>
        <w:rPr>
          <w:rFonts w:ascii="Times New Roman" w:hAnsi="Times New Roman" w:cs="Times New Roman"/>
          <w:sz w:val="24"/>
          <w:szCs w:val="24"/>
          <w:lang w:val="en-US"/>
        </w:rPr>
      </w:pPr>
    </w:p>
    <w:p w:rsidR="00931939" w:rsidRPr="00892B70" w:rsidRDefault="00931939" w:rsidP="00892B70">
      <w:pPr>
        <w:spacing w:after="0" w:line="240" w:lineRule="auto"/>
        <w:rPr>
          <w:rFonts w:ascii="Times New Roman" w:hAnsi="Times New Roman" w:cs="Times New Roman"/>
          <w:sz w:val="24"/>
          <w:szCs w:val="24"/>
          <w:lang w:val="en-US"/>
        </w:rPr>
      </w:pPr>
    </w:p>
    <w:p w:rsidR="00931939" w:rsidRPr="00D10986" w:rsidRDefault="00931939" w:rsidP="00892B70">
      <w:pPr>
        <w:spacing w:after="0" w:line="240" w:lineRule="auto"/>
        <w:rPr>
          <w:rFonts w:ascii="Times New Roman" w:hAnsi="Times New Roman" w:cs="Times New Roman"/>
          <w:sz w:val="24"/>
          <w:szCs w:val="24"/>
          <w:lang w:val="en-US"/>
        </w:rPr>
      </w:pPr>
    </w:p>
    <w:p w:rsidR="00196E7F" w:rsidRPr="00D10986" w:rsidRDefault="00196E7F" w:rsidP="00892B70">
      <w:pPr>
        <w:spacing w:after="0" w:line="240" w:lineRule="auto"/>
        <w:rPr>
          <w:rFonts w:ascii="Times New Roman" w:hAnsi="Times New Roman" w:cs="Times New Roman"/>
          <w:sz w:val="24"/>
          <w:szCs w:val="24"/>
          <w:lang w:val="en-US"/>
        </w:rPr>
      </w:pPr>
    </w:p>
    <w:p w:rsidR="00196E7F" w:rsidRPr="00D10986" w:rsidRDefault="00196E7F" w:rsidP="00892B70">
      <w:pPr>
        <w:spacing w:after="0" w:line="240" w:lineRule="auto"/>
        <w:rPr>
          <w:rFonts w:ascii="Times New Roman" w:hAnsi="Times New Roman" w:cs="Times New Roman"/>
          <w:sz w:val="24"/>
          <w:szCs w:val="24"/>
          <w:lang w:val="en-US"/>
        </w:rPr>
      </w:pPr>
    </w:p>
    <w:p w:rsidR="00196E7F" w:rsidRPr="00D10986" w:rsidRDefault="00196E7F" w:rsidP="00892B70">
      <w:pPr>
        <w:spacing w:after="0" w:line="240" w:lineRule="auto"/>
        <w:rPr>
          <w:rFonts w:ascii="Times New Roman" w:hAnsi="Times New Roman" w:cs="Times New Roman"/>
          <w:sz w:val="24"/>
          <w:szCs w:val="24"/>
          <w:lang w:val="en-US"/>
        </w:rPr>
      </w:pPr>
    </w:p>
    <w:p w:rsidR="00196E7F" w:rsidRDefault="00196E7F" w:rsidP="00892B70">
      <w:pPr>
        <w:spacing w:after="0" w:line="240" w:lineRule="auto"/>
        <w:rPr>
          <w:rFonts w:ascii="Times New Roman" w:hAnsi="Times New Roman" w:cs="Times New Roman"/>
          <w:sz w:val="24"/>
          <w:szCs w:val="24"/>
          <w:lang w:val="kk-KZ"/>
        </w:rPr>
      </w:pPr>
    </w:p>
    <w:p w:rsidR="007D1524" w:rsidRPr="007D1524" w:rsidRDefault="007D1524" w:rsidP="00892B70">
      <w:pPr>
        <w:spacing w:after="0" w:line="240" w:lineRule="auto"/>
        <w:rPr>
          <w:rFonts w:ascii="Times New Roman" w:hAnsi="Times New Roman" w:cs="Times New Roman"/>
          <w:sz w:val="24"/>
          <w:szCs w:val="24"/>
          <w:lang w:val="kk-KZ"/>
        </w:rPr>
      </w:pPr>
    </w:p>
    <w:p w:rsidR="00196E7F" w:rsidRPr="00D10986" w:rsidRDefault="00196E7F" w:rsidP="00892B70">
      <w:pPr>
        <w:spacing w:after="0" w:line="240" w:lineRule="auto"/>
        <w:rPr>
          <w:rFonts w:ascii="Times New Roman" w:hAnsi="Times New Roman" w:cs="Times New Roman"/>
          <w:sz w:val="24"/>
          <w:szCs w:val="24"/>
          <w:lang w:val="en-US"/>
        </w:rPr>
      </w:pPr>
    </w:p>
    <w:p w:rsidR="00196E7F" w:rsidRPr="00D10986" w:rsidRDefault="00196E7F" w:rsidP="00892B70">
      <w:pPr>
        <w:spacing w:after="0" w:line="240" w:lineRule="auto"/>
        <w:rPr>
          <w:rFonts w:ascii="Times New Roman" w:hAnsi="Times New Roman" w:cs="Times New Roman"/>
          <w:sz w:val="24"/>
          <w:szCs w:val="24"/>
          <w:lang w:val="en-US"/>
        </w:rPr>
      </w:pPr>
    </w:p>
    <w:p w:rsidR="00196E7F" w:rsidRPr="00D10986" w:rsidRDefault="00196E7F" w:rsidP="00892B70">
      <w:pPr>
        <w:spacing w:after="0" w:line="240" w:lineRule="auto"/>
        <w:rPr>
          <w:rFonts w:ascii="Times New Roman" w:hAnsi="Times New Roman" w:cs="Times New Roman"/>
          <w:sz w:val="24"/>
          <w:szCs w:val="24"/>
          <w:lang w:val="en-US"/>
        </w:rPr>
      </w:pPr>
    </w:p>
    <w:p w:rsidR="00196E7F" w:rsidRPr="00D10986" w:rsidRDefault="00196E7F" w:rsidP="00892B70">
      <w:pPr>
        <w:spacing w:after="0" w:line="240" w:lineRule="auto"/>
        <w:rPr>
          <w:rFonts w:ascii="Times New Roman" w:hAnsi="Times New Roman" w:cs="Times New Roman"/>
          <w:sz w:val="24"/>
          <w:szCs w:val="24"/>
          <w:lang w:val="en-US"/>
        </w:rPr>
      </w:pPr>
    </w:p>
    <w:p w:rsidR="00196E7F" w:rsidRPr="00D10986" w:rsidRDefault="00196E7F" w:rsidP="00892B70">
      <w:pPr>
        <w:spacing w:after="0" w:line="240" w:lineRule="auto"/>
        <w:rPr>
          <w:rFonts w:ascii="Times New Roman" w:hAnsi="Times New Roman" w:cs="Times New Roman"/>
          <w:sz w:val="24"/>
          <w:szCs w:val="24"/>
          <w:lang w:val="en-US"/>
        </w:rPr>
      </w:pPr>
    </w:p>
    <w:p w:rsidR="00196E7F" w:rsidRPr="00D10986" w:rsidRDefault="00196E7F" w:rsidP="00892B70">
      <w:pPr>
        <w:spacing w:after="0" w:line="240" w:lineRule="auto"/>
        <w:rPr>
          <w:rFonts w:ascii="Times New Roman" w:hAnsi="Times New Roman" w:cs="Times New Roman"/>
          <w:sz w:val="24"/>
          <w:szCs w:val="24"/>
          <w:lang w:val="en-US"/>
        </w:rPr>
      </w:pPr>
    </w:p>
    <w:p w:rsidR="00196E7F" w:rsidRPr="00D10986" w:rsidRDefault="00196E7F" w:rsidP="00892B70">
      <w:pPr>
        <w:spacing w:after="0" w:line="240" w:lineRule="auto"/>
        <w:rPr>
          <w:rFonts w:ascii="Times New Roman" w:hAnsi="Times New Roman" w:cs="Times New Roman"/>
          <w:sz w:val="24"/>
          <w:szCs w:val="24"/>
          <w:lang w:val="en-US"/>
        </w:rPr>
      </w:pPr>
    </w:p>
    <w:p w:rsidR="00196E7F" w:rsidRPr="00D10986" w:rsidRDefault="00196E7F" w:rsidP="00892B70">
      <w:pPr>
        <w:spacing w:after="0" w:line="240" w:lineRule="auto"/>
        <w:rPr>
          <w:rFonts w:ascii="Times New Roman" w:hAnsi="Times New Roman" w:cs="Times New Roman"/>
          <w:sz w:val="24"/>
          <w:szCs w:val="24"/>
          <w:lang w:val="en-US"/>
        </w:rPr>
      </w:pPr>
    </w:p>
    <w:p w:rsidR="00196E7F" w:rsidRPr="00D10986" w:rsidRDefault="00196E7F" w:rsidP="00892B70">
      <w:pPr>
        <w:spacing w:after="0" w:line="240" w:lineRule="auto"/>
        <w:rPr>
          <w:rFonts w:ascii="Times New Roman" w:hAnsi="Times New Roman" w:cs="Times New Roman"/>
          <w:sz w:val="24"/>
          <w:szCs w:val="24"/>
          <w:lang w:val="en-US"/>
        </w:rPr>
      </w:pPr>
    </w:p>
    <w:p w:rsidR="00196E7F" w:rsidRPr="00D10986" w:rsidRDefault="00196E7F" w:rsidP="00892B70">
      <w:pPr>
        <w:spacing w:after="0" w:line="240" w:lineRule="auto"/>
        <w:rPr>
          <w:rFonts w:ascii="Times New Roman" w:hAnsi="Times New Roman" w:cs="Times New Roman"/>
          <w:sz w:val="24"/>
          <w:szCs w:val="24"/>
          <w:lang w:val="en-US"/>
        </w:rPr>
      </w:pPr>
    </w:p>
    <w:p w:rsidR="00702496" w:rsidRPr="007D1524" w:rsidRDefault="00931939" w:rsidP="00892B70">
      <w:pPr>
        <w:spacing w:after="0" w:line="240" w:lineRule="auto"/>
        <w:jc w:val="center"/>
        <w:rPr>
          <w:rFonts w:ascii="Times New Roman" w:hAnsi="Times New Roman" w:cs="Times New Roman"/>
          <w:color w:val="212121"/>
          <w:sz w:val="24"/>
          <w:szCs w:val="24"/>
          <w:shd w:val="clear" w:color="auto" w:fill="FFFFFF"/>
          <w:lang w:val="en-US"/>
        </w:rPr>
      </w:pPr>
      <w:r w:rsidRPr="00913EA3">
        <w:rPr>
          <w:rFonts w:ascii="Times New Roman" w:hAnsi="Times New Roman" w:cs="Times New Roman"/>
          <w:sz w:val="24"/>
          <w:szCs w:val="24"/>
          <w:lang w:val="en-US"/>
        </w:rPr>
        <w:br/>
      </w:r>
      <w:proofErr w:type="spellStart"/>
      <w:r w:rsidRPr="00913EA3">
        <w:rPr>
          <w:rFonts w:ascii="Times New Roman" w:hAnsi="Times New Roman" w:cs="Times New Roman"/>
          <w:color w:val="212121"/>
          <w:sz w:val="24"/>
          <w:szCs w:val="24"/>
          <w:shd w:val="clear" w:color="auto" w:fill="FFFFFF"/>
          <w:lang w:val="en-US"/>
        </w:rPr>
        <w:t>Shymkent</w:t>
      </w:r>
      <w:proofErr w:type="spellEnd"/>
      <w:r w:rsidRPr="00913EA3">
        <w:rPr>
          <w:rFonts w:ascii="Times New Roman" w:hAnsi="Times New Roman" w:cs="Times New Roman"/>
          <w:color w:val="212121"/>
          <w:sz w:val="24"/>
          <w:szCs w:val="24"/>
          <w:shd w:val="clear" w:color="auto" w:fill="FFFFFF"/>
          <w:lang w:val="en-US"/>
        </w:rPr>
        <w:t>, 201</w:t>
      </w:r>
      <w:r w:rsidR="00130BDA">
        <w:rPr>
          <w:rFonts w:ascii="Times New Roman" w:hAnsi="Times New Roman" w:cs="Times New Roman"/>
          <w:color w:val="212121"/>
          <w:sz w:val="24"/>
          <w:szCs w:val="24"/>
          <w:shd w:val="clear" w:color="auto" w:fill="FFFFFF"/>
          <w:lang w:val="kk-KZ"/>
        </w:rPr>
        <w:t>9</w:t>
      </w:r>
    </w:p>
    <w:p w:rsidR="00130BDA" w:rsidRDefault="00BB4D38" w:rsidP="00892B70">
      <w:pPr>
        <w:spacing w:after="0" w:line="240" w:lineRule="auto"/>
        <w:rPr>
          <w:rFonts w:ascii="Times New Roman" w:hAnsi="Times New Roman" w:cs="Times New Roman"/>
          <w:sz w:val="24"/>
          <w:szCs w:val="24"/>
          <w:lang w:val="kk-KZ"/>
        </w:rPr>
      </w:pPr>
      <w:r>
        <w:rPr>
          <w:rFonts w:ascii="Times New Roman" w:hAnsi="Times New Roman" w:cs="Times New Roman"/>
          <w:noProof/>
          <w:sz w:val="24"/>
          <w:szCs w:val="24"/>
        </w:rPr>
        <w:pict>
          <v:rect id="_x0000_s1026" style="position:absolute;margin-left:238.85pt;margin-top:14.8pt;width:29.3pt;height:26.8pt;z-index:251658240" strokecolor="white [3212]"/>
        </w:pict>
      </w:r>
    </w:p>
    <w:p w:rsidR="001A62CC" w:rsidRPr="00892B70" w:rsidRDefault="00931939" w:rsidP="00892B70">
      <w:pPr>
        <w:spacing w:after="0" w:line="240" w:lineRule="auto"/>
        <w:rPr>
          <w:rFonts w:ascii="Times New Roman" w:hAnsi="Times New Roman" w:cs="Times New Roman"/>
          <w:sz w:val="24"/>
          <w:szCs w:val="24"/>
          <w:lang w:val="kk-KZ"/>
        </w:rPr>
      </w:pPr>
      <w:r w:rsidRPr="00892B70">
        <w:rPr>
          <w:rFonts w:ascii="Times New Roman" w:hAnsi="Times New Roman" w:cs="Times New Roman"/>
          <w:sz w:val="24"/>
          <w:szCs w:val="24"/>
          <w:lang w:val="en-US"/>
        </w:rPr>
        <w:lastRenderedPageBreak/>
        <w:t>UDQ</w:t>
      </w:r>
      <w:r w:rsidR="001A62CC" w:rsidRPr="00892B70">
        <w:rPr>
          <w:rFonts w:ascii="Times New Roman" w:hAnsi="Times New Roman" w:cs="Times New Roman"/>
          <w:sz w:val="24"/>
          <w:szCs w:val="24"/>
          <w:lang w:val="kk-KZ"/>
        </w:rPr>
        <w:t xml:space="preserve"> 37.013 (083.13)</w:t>
      </w:r>
    </w:p>
    <w:p w:rsidR="00FC36A6" w:rsidRPr="00892B70" w:rsidRDefault="00931939" w:rsidP="00892B70">
      <w:pPr>
        <w:spacing w:after="0" w:line="240" w:lineRule="auto"/>
        <w:ind w:firstLine="540"/>
        <w:jc w:val="both"/>
        <w:rPr>
          <w:rFonts w:ascii="Times New Roman" w:hAnsi="Times New Roman" w:cs="Times New Roman"/>
          <w:sz w:val="24"/>
          <w:szCs w:val="24"/>
          <w:lang w:val="kk-KZ"/>
        </w:rPr>
      </w:pPr>
      <w:r w:rsidRPr="001F3D8B">
        <w:rPr>
          <w:rFonts w:ascii="Times New Roman" w:hAnsi="Times New Roman" w:cs="Times New Roman"/>
          <w:b/>
          <w:sz w:val="24"/>
          <w:szCs w:val="24"/>
          <w:lang w:val="kk-KZ"/>
        </w:rPr>
        <w:t>Compiled by:</w:t>
      </w:r>
      <w:r w:rsidRPr="00892B70">
        <w:rPr>
          <w:rFonts w:ascii="Times New Roman" w:hAnsi="Times New Roman" w:cs="Times New Roman"/>
          <w:sz w:val="24"/>
          <w:szCs w:val="24"/>
          <w:lang w:val="kk-KZ"/>
        </w:rPr>
        <w:t xml:space="preserve"> K.</w:t>
      </w:r>
      <w:r w:rsidR="00B9690F" w:rsidRPr="00892B70">
        <w:rPr>
          <w:rFonts w:ascii="Times New Roman" w:hAnsi="Times New Roman" w:cs="Times New Roman"/>
          <w:sz w:val="24"/>
          <w:szCs w:val="24"/>
          <w:lang w:val="en-US"/>
        </w:rPr>
        <w:t>I</w:t>
      </w:r>
      <w:r w:rsidRPr="00892B70">
        <w:rPr>
          <w:rFonts w:ascii="Times New Roman" w:hAnsi="Times New Roman" w:cs="Times New Roman"/>
          <w:sz w:val="24"/>
          <w:szCs w:val="24"/>
          <w:lang w:val="kk-KZ"/>
        </w:rPr>
        <w:t xml:space="preserve"> Makhmutova. Methodical instructions for the implementation of seminars on the discipline "Management in Education." South-Kazakhstan State University named after M.Auezov, 201</w:t>
      </w:r>
      <w:r w:rsidR="00BB4D38">
        <w:rPr>
          <w:rFonts w:ascii="Times New Roman" w:hAnsi="Times New Roman" w:cs="Times New Roman"/>
          <w:sz w:val="24"/>
          <w:szCs w:val="24"/>
          <w:lang w:val="en-US"/>
        </w:rPr>
        <w:t>9</w:t>
      </w:r>
      <w:r w:rsidRPr="00892B70">
        <w:rPr>
          <w:rFonts w:ascii="Times New Roman" w:hAnsi="Times New Roman" w:cs="Times New Roman"/>
          <w:sz w:val="24"/>
          <w:szCs w:val="24"/>
          <w:lang w:val="kk-KZ"/>
        </w:rPr>
        <w:t>. - p</w:t>
      </w:r>
    </w:p>
    <w:p w:rsidR="00FC36A6" w:rsidRPr="00892B70" w:rsidRDefault="00FC36A6" w:rsidP="00892B70">
      <w:pPr>
        <w:spacing w:after="0" w:line="240" w:lineRule="auto"/>
        <w:ind w:firstLine="540"/>
        <w:jc w:val="both"/>
        <w:rPr>
          <w:rFonts w:ascii="Times New Roman" w:hAnsi="Times New Roman" w:cs="Times New Roman"/>
          <w:sz w:val="24"/>
          <w:szCs w:val="24"/>
          <w:lang w:val="kk-KZ"/>
        </w:rPr>
      </w:pPr>
      <w:r w:rsidRPr="00892B70">
        <w:rPr>
          <w:rFonts w:ascii="Times New Roman" w:hAnsi="Times New Roman" w:cs="Times New Roman"/>
          <w:sz w:val="24"/>
          <w:szCs w:val="24"/>
          <w:lang w:val="kk-KZ"/>
        </w:rPr>
        <w:t xml:space="preserve">Methodical instructions for the implementation of seminars </w:t>
      </w:r>
      <w:r w:rsidRPr="00892B70">
        <w:rPr>
          <w:rFonts w:ascii="Times New Roman" w:hAnsi="Times New Roman" w:cs="Times New Roman"/>
          <w:sz w:val="24"/>
          <w:szCs w:val="24"/>
          <w:lang w:val="en-US"/>
        </w:rPr>
        <w:t>was compiled on the basis of a standard curriculum</w:t>
      </w:r>
      <w:r w:rsidRPr="00892B70">
        <w:rPr>
          <w:rFonts w:ascii="Times New Roman" w:hAnsi="Times New Roman" w:cs="Times New Roman"/>
          <w:sz w:val="24"/>
          <w:szCs w:val="24"/>
          <w:lang w:val="kk-KZ"/>
        </w:rPr>
        <w:t>,</w:t>
      </w:r>
      <w:r w:rsidRPr="00892B70">
        <w:rPr>
          <w:rFonts w:ascii="Times New Roman" w:hAnsi="Times New Roman" w:cs="Times New Roman"/>
          <w:sz w:val="24"/>
          <w:szCs w:val="24"/>
          <w:lang w:val="en-US"/>
        </w:rPr>
        <w:t xml:space="preserve"> approved by the </w:t>
      </w:r>
      <w:r w:rsidRPr="00892B70">
        <w:rPr>
          <w:rStyle w:val="shorttext"/>
          <w:rFonts w:ascii="Times New Roman" w:hAnsi="Times New Roman" w:cs="Times New Roman"/>
          <w:sz w:val="24"/>
          <w:szCs w:val="24"/>
          <w:lang w:val="en-US"/>
        </w:rPr>
        <w:t>RUMS</w:t>
      </w:r>
      <w:r w:rsidRPr="00892B70">
        <w:rPr>
          <w:rFonts w:ascii="Times New Roman" w:hAnsi="Times New Roman" w:cs="Times New Roman"/>
          <w:sz w:val="24"/>
          <w:szCs w:val="24"/>
          <w:lang w:val="en-US"/>
        </w:rPr>
        <w:t xml:space="preserve"> Ministry of Education and Science of the Republic of Kazakhstan at the </w:t>
      </w:r>
      <w:proofErr w:type="spellStart"/>
      <w:r w:rsidRPr="00892B70">
        <w:rPr>
          <w:rFonts w:ascii="Times New Roman" w:hAnsi="Times New Roman" w:cs="Times New Roman"/>
          <w:sz w:val="24"/>
          <w:szCs w:val="24"/>
          <w:lang w:val="en-US"/>
        </w:rPr>
        <w:t>KazNPU</w:t>
      </w:r>
      <w:proofErr w:type="spellEnd"/>
      <w:r w:rsidRPr="00892B70">
        <w:rPr>
          <w:rFonts w:ascii="Times New Roman" w:hAnsi="Times New Roman" w:cs="Times New Roman"/>
          <w:sz w:val="24"/>
          <w:szCs w:val="24"/>
          <w:lang w:val="en-US"/>
        </w:rPr>
        <w:t xml:space="preserve"> named by </w:t>
      </w:r>
      <w:proofErr w:type="spellStart"/>
      <w:r w:rsidRPr="00892B70">
        <w:rPr>
          <w:rFonts w:ascii="Times New Roman" w:hAnsi="Times New Roman" w:cs="Times New Roman"/>
          <w:sz w:val="24"/>
          <w:szCs w:val="24"/>
          <w:lang w:val="en-US"/>
        </w:rPr>
        <w:t>Abay</w:t>
      </w:r>
      <w:proofErr w:type="spellEnd"/>
      <w:r w:rsidRPr="00892B70">
        <w:rPr>
          <w:rFonts w:ascii="Times New Roman" w:hAnsi="Times New Roman" w:cs="Times New Roman"/>
          <w:sz w:val="24"/>
          <w:szCs w:val="24"/>
          <w:lang w:val="en-US"/>
        </w:rPr>
        <w:t xml:space="preserve"> from 30.06.2016 on discipline "Management in education" for a group of specialties "Education"</w:t>
      </w:r>
      <w:r w:rsidR="00D940BC" w:rsidRPr="00892B70">
        <w:rPr>
          <w:rFonts w:ascii="Times New Roman" w:hAnsi="Times New Roman" w:cs="Times New Roman"/>
          <w:sz w:val="24"/>
          <w:szCs w:val="24"/>
          <w:lang w:val="en-US"/>
        </w:rPr>
        <w:t xml:space="preserve"> and approved at a meeting of the department "General Pedagogy and Music Education</w:t>
      </w:r>
      <w:r w:rsidRPr="00892B70">
        <w:rPr>
          <w:rFonts w:ascii="Times New Roman" w:hAnsi="Times New Roman" w:cs="Times New Roman"/>
          <w:sz w:val="24"/>
          <w:szCs w:val="24"/>
          <w:lang w:val="en-US"/>
        </w:rPr>
        <w:t>.</w:t>
      </w:r>
      <w:r w:rsidRPr="00892B70">
        <w:rPr>
          <w:rFonts w:ascii="Times New Roman" w:hAnsi="Times New Roman" w:cs="Times New Roman"/>
          <w:b/>
          <w:bCs/>
          <w:sz w:val="24"/>
          <w:szCs w:val="24"/>
          <w:lang w:val="en-US"/>
        </w:rPr>
        <w:t xml:space="preserve">                                                  </w:t>
      </w:r>
    </w:p>
    <w:p w:rsidR="00D940BC" w:rsidRPr="00892B70" w:rsidRDefault="00D940BC" w:rsidP="00892B70">
      <w:pPr>
        <w:shd w:val="clear" w:color="auto" w:fill="FFFFFF"/>
        <w:autoSpaceDE w:val="0"/>
        <w:autoSpaceDN w:val="0"/>
        <w:adjustRightInd w:val="0"/>
        <w:spacing w:after="0" w:line="240" w:lineRule="auto"/>
        <w:rPr>
          <w:rFonts w:ascii="Times New Roman" w:hAnsi="Times New Roman" w:cs="Times New Roman"/>
          <w:sz w:val="24"/>
          <w:szCs w:val="24"/>
          <w:lang w:val="kk-KZ"/>
        </w:rPr>
      </w:pPr>
    </w:p>
    <w:p w:rsidR="001A62CC" w:rsidRPr="00892B70" w:rsidRDefault="00D940BC" w:rsidP="00892B70">
      <w:pPr>
        <w:shd w:val="clear" w:color="auto" w:fill="FFFFFF"/>
        <w:autoSpaceDE w:val="0"/>
        <w:autoSpaceDN w:val="0"/>
        <w:adjustRightInd w:val="0"/>
        <w:spacing w:after="0" w:line="240" w:lineRule="auto"/>
        <w:rPr>
          <w:rFonts w:ascii="Times New Roman" w:hAnsi="Times New Roman" w:cs="Times New Roman"/>
          <w:sz w:val="24"/>
          <w:szCs w:val="24"/>
          <w:lang w:val="kk-KZ"/>
        </w:rPr>
      </w:pPr>
      <w:r w:rsidRPr="00892B70">
        <w:rPr>
          <w:rFonts w:ascii="Times New Roman" w:hAnsi="Times New Roman" w:cs="Times New Roman"/>
          <w:sz w:val="24"/>
          <w:szCs w:val="24"/>
          <w:lang w:val="en-US"/>
        </w:rPr>
        <w:t>"Management in education" for a group of specialties "Education"</w:t>
      </w:r>
      <w:r w:rsidR="001A62CC" w:rsidRPr="00892B70">
        <w:rPr>
          <w:rFonts w:ascii="Times New Roman" w:hAnsi="Times New Roman" w:cs="Times New Roman"/>
          <w:sz w:val="24"/>
          <w:szCs w:val="24"/>
          <w:lang w:val="kk-KZ"/>
        </w:rPr>
        <w:t xml:space="preserve">       </w:t>
      </w:r>
    </w:p>
    <w:p w:rsidR="001A62CC" w:rsidRPr="00892B70" w:rsidRDefault="001A62CC" w:rsidP="00892B70">
      <w:pPr>
        <w:spacing w:after="0" w:line="240" w:lineRule="auto"/>
        <w:ind w:firstLine="540"/>
        <w:jc w:val="both"/>
        <w:rPr>
          <w:rFonts w:ascii="Times New Roman" w:hAnsi="Times New Roman" w:cs="Times New Roman"/>
          <w:sz w:val="24"/>
          <w:szCs w:val="24"/>
          <w:lang w:val="kk-KZ"/>
        </w:rPr>
      </w:pPr>
    </w:p>
    <w:p w:rsidR="001A62CC" w:rsidRPr="00892B70" w:rsidRDefault="001A62CC" w:rsidP="00892B70">
      <w:pPr>
        <w:spacing w:after="0" w:line="240" w:lineRule="auto"/>
        <w:jc w:val="both"/>
        <w:rPr>
          <w:rFonts w:ascii="Times New Roman" w:hAnsi="Times New Roman" w:cs="Times New Roman"/>
          <w:sz w:val="24"/>
          <w:szCs w:val="24"/>
          <w:lang w:val="kk-KZ"/>
        </w:rPr>
      </w:pPr>
    </w:p>
    <w:p w:rsidR="00B9690F" w:rsidRPr="00892B70" w:rsidRDefault="00B9690F" w:rsidP="00892B70">
      <w:pPr>
        <w:pStyle w:val="11"/>
        <w:ind w:firstLine="540"/>
        <w:jc w:val="both"/>
        <w:rPr>
          <w:rFonts w:ascii="Times New Roman" w:eastAsiaTheme="minorEastAsia" w:hAnsi="Times New Roman"/>
          <w:sz w:val="24"/>
          <w:szCs w:val="24"/>
          <w:lang w:val="kk-KZ"/>
        </w:rPr>
      </w:pPr>
      <w:r w:rsidRPr="00892B70">
        <w:rPr>
          <w:rFonts w:ascii="Times New Roman" w:eastAsiaTheme="minorEastAsia" w:hAnsi="Times New Roman"/>
          <w:sz w:val="24"/>
          <w:szCs w:val="24"/>
          <w:lang w:val="kk-KZ"/>
        </w:rPr>
        <w:t>Reviewers: K. Arymbaeva. - Doctor of Pedagogical Sciences, Professor of the Department of General Pedagogy and Music Education.</w:t>
      </w:r>
    </w:p>
    <w:p w:rsidR="001A62CC" w:rsidRPr="00892B70" w:rsidRDefault="00B9690F" w:rsidP="00892B70">
      <w:pPr>
        <w:pStyle w:val="11"/>
        <w:ind w:firstLine="540"/>
        <w:jc w:val="both"/>
        <w:rPr>
          <w:rFonts w:ascii="Times New Roman" w:eastAsiaTheme="minorEastAsia" w:hAnsi="Times New Roman"/>
          <w:sz w:val="24"/>
          <w:szCs w:val="24"/>
          <w:lang w:val="en-US"/>
        </w:rPr>
      </w:pPr>
      <w:r w:rsidRPr="00892B70">
        <w:rPr>
          <w:rFonts w:ascii="Times New Roman" w:eastAsiaTheme="minorEastAsia" w:hAnsi="Times New Roman"/>
          <w:sz w:val="24"/>
          <w:szCs w:val="24"/>
          <w:lang w:val="kk-KZ"/>
        </w:rPr>
        <w:t>Nuridinova G.A. - Candidate of Pedagogical Sciences, Associate Professor of the Department of General Pedagogy and Music Education</w:t>
      </w:r>
    </w:p>
    <w:p w:rsidR="00B9690F" w:rsidRPr="00892B70" w:rsidRDefault="00B9690F" w:rsidP="00892B70">
      <w:pPr>
        <w:pStyle w:val="11"/>
        <w:ind w:firstLine="540"/>
        <w:jc w:val="both"/>
        <w:rPr>
          <w:rFonts w:ascii="Times New Roman" w:hAnsi="Times New Roman"/>
          <w:b/>
          <w:sz w:val="24"/>
          <w:szCs w:val="24"/>
          <w:lang w:val="en-US"/>
        </w:rPr>
      </w:pPr>
    </w:p>
    <w:p w:rsidR="00B9690F" w:rsidRPr="00892B70" w:rsidRDefault="00B9690F" w:rsidP="00892B70">
      <w:pPr>
        <w:pStyle w:val="11"/>
        <w:ind w:firstLine="540"/>
        <w:jc w:val="both"/>
        <w:rPr>
          <w:rFonts w:ascii="Times New Roman" w:hAnsi="Times New Roman"/>
          <w:b/>
          <w:sz w:val="24"/>
          <w:szCs w:val="24"/>
          <w:lang w:val="en-US"/>
        </w:rPr>
      </w:pPr>
    </w:p>
    <w:p w:rsidR="00B9690F" w:rsidRPr="00892B70" w:rsidRDefault="00B9690F" w:rsidP="00892B70">
      <w:pPr>
        <w:pStyle w:val="11"/>
        <w:ind w:firstLine="540"/>
        <w:jc w:val="both"/>
        <w:rPr>
          <w:rFonts w:ascii="Times New Roman" w:hAnsi="Times New Roman"/>
          <w:b/>
          <w:sz w:val="24"/>
          <w:szCs w:val="24"/>
          <w:lang w:val="en-US"/>
        </w:rPr>
      </w:pPr>
    </w:p>
    <w:p w:rsidR="00B9690F" w:rsidRDefault="00B9690F" w:rsidP="00892B70">
      <w:pPr>
        <w:pStyle w:val="11"/>
        <w:ind w:firstLine="540"/>
        <w:jc w:val="both"/>
        <w:rPr>
          <w:rFonts w:ascii="Times New Roman" w:hAnsi="Times New Roman"/>
          <w:b/>
          <w:sz w:val="24"/>
          <w:szCs w:val="24"/>
          <w:lang w:val="kk-KZ"/>
        </w:rPr>
      </w:pPr>
    </w:p>
    <w:p w:rsidR="007D1524" w:rsidRDefault="007D1524" w:rsidP="00892B70">
      <w:pPr>
        <w:pStyle w:val="11"/>
        <w:ind w:firstLine="540"/>
        <w:jc w:val="both"/>
        <w:rPr>
          <w:rFonts w:ascii="Times New Roman" w:hAnsi="Times New Roman"/>
          <w:b/>
          <w:sz w:val="24"/>
          <w:szCs w:val="24"/>
          <w:lang w:val="kk-KZ"/>
        </w:rPr>
      </w:pPr>
    </w:p>
    <w:p w:rsidR="007D1524" w:rsidRPr="007D1524" w:rsidRDefault="007D1524" w:rsidP="00892B70">
      <w:pPr>
        <w:pStyle w:val="11"/>
        <w:ind w:firstLine="540"/>
        <w:jc w:val="both"/>
        <w:rPr>
          <w:rFonts w:ascii="Times New Roman" w:hAnsi="Times New Roman"/>
          <w:b/>
          <w:sz w:val="24"/>
          <w:szCs w:val="24"/>
          <w:lang w:val="kk-KZ"/>
        </w:rPr>
      </w:pPr>
    </w:p>
    <w:p w:rsidR="008D6D23" w:rsidRPr="00130BDA" w:rsidRDefault="008D6D23" w:rsidP="00892B70">
      <w:pPr>
        <w:spacing w:after="0" w:line="240" w:lineRule="auto"/>
        <w:jc w:val="both"/>
        <w:rPr>
          <w:rFonts w:ascii="Times New Roman" w:eastAsia="Times New Roman" w:hAnsi="Times New Roman" w:cs="Times New Roman"/>
          <w:sz w:val="24"/>
          <w:szCs w:val="24"/>
          <w:lang w:val="en-US"/>
        </w:rPr>
      </w:pPr>
      <w:r w:rsidRPr="00892B70">
        <w:rPr>
          <w:rFonts w:ascii="Times New Roman" w:hAnsi="Times New Roman" w:cs="Times New Roman"/>
          <w:sz w:val="24"/>
          <w:szCs w:val="24"/>
          <w:lang w:val="en-US"/>
        </w:rPr>
        <w:t xml:space="preserve">Methodical instructions for the implementation of seminars </w:t>
      </w:r>
      <w:r w:rsidRPr="00892B70">
        <w:rPr>
          <w:rFonts w:ascii="Times New Roman" w:eastAsia="Times New Roman" w:hAnsi="Times New Roman" w:cs="Times New Roman"/>
          <w:sz w:val="24"/>
          <w:szCs w:val="24"/>
          <w:lang w:val="en-US"/>
        </w:rPr>
        <w:t xml:space="preserve">was discussed at the meeting of the department "General pedagogy and musical education" </w:t>
      </w:r>
      <w:r w:rsidRPr="00892B70">
        <w:rPr>
          <w:rStyle w:val="shorttext"/>
          <w:rFonts w:ascii="Times New Roman" w:eastAsia="Times New Roman" w:hAnsi="Times New Roman" w:cs="Times New Roman"/>
          <w:sz w:val="24"/>
          <w:szCs w:val="24"/>
          <w:lang w:val="en-US"/>
        </w:rPr>
        <w:t>protocol</w:t>
      </w:r>
      <w:r w:rsidRPr="00892B70">
        <w:rPr>
          <w:rFonts w:ascii="Times New Roman" w:eastAsia="Times New Roman" w:hAnsi="Times New Roman" w:cs="Times New Roman"/>
          <w:sz w:val="24"/>
          <w:szCs w:val="24"/>
          <w:lang w:val="en-US"/>
        </w:rPr>
        <w:t xml:space="preserve"> </w:t>
      </w:r>
      <w:r w:rsidRPr="00892B70">
        <w:rPr>
          <w:rFonts w:ascii="Times New Roman" w:eastAsia="Times New Roman" w:hAnsi="Times New Roman" w:cs="Times New Roman"/>
          <w:bCs/>
          <w:spacing w:val="3"/>
          <w:sz w:val="24"/>
          <w:szCs w:val="24"/>
          <w:lang w:val="en-US"/>
        </w:rPr>
        <w:t>No.____ dated from “_____</w:t>
      </w:r>
      <w:proofErr w:type="gramStart"/>
      <w:r w:rsidRPr="00892B70">
        <w:rPr>
          <w:rFonts w:ascii="Times New Roman" w:eastAsia="Times New Roman" w:hAnsi="Times New Roman" w:cs="Times New Roman"/>
          <w:bCs/>
          <w:spacing w:val="3"/>
          <w:sz w:val="24"/>
          <w:szCs w:val="24"/>
          <w:lang w:val="en-US"/>
        </w:rPr>
        <w:t>”  _</w:t>
      </w:r>
      <w:proofErr w:type="gramEnd"/>
      <w:r w:rsidRPr="00892B70">
        <w:rPr>
          <w:rFonts w:ascii="Times New Roman" w:eastAsia="Times New Roman" w:hAnsi="Times New Roman" w:cs="Times New Roman"/>
          <w:bCs/>
          <w:spacing w:val="3"/>
          <w:sz w:val="24"/>
          <w:szCs w:val="24"/>
          <w:lang w:val="en-US"/>
        </w:rPr>
        <w:t>___________201</w:t>
      </w:r>
      <w:r w:rsidR="00130BDA" w:rsidRPr="00130BDA">
        <w:rPr>
          <w:rFonts w:ascii="Times New Roman" w:eastAsia="Times New Roman" w:hAnsi="Times New Roman" w:cs="Times New Roman"/>
          <w:bCs/>
          <w:spacing w:val="3"/>
          <w:sz w:val="24"/>
          <w:szCs w:val="24"/>
          <w:lang w:val="en-US"/>
        </w:rPr>
        <w:t>9</w:t>
      </w:r>
    </w:p>
    <w:p w:rsidR="008D6D23" w:rsidRPr="00892B70" w:rsidRDefault="001A62CC" w:rsidP="00892B70">
      <w:pPr>
        <w:spacing w:after="0" w:line="240" w:lineRule="auto"/>
        <w:jc w:val="both"/>
        <w:rPr>
          <w:rFonts w:ascii="Times New Roman" w:eastAsia="Times New Roman" w:hAnsi="Times New Roman" w:cs="Times New Roman"/>
          <w:sz w:val="24"/>
          <w:szCs w:val="24"/>
          <w:lang w:val="en-US"/>
        </w:rPr>
      </w:pPr>
      <w:r w:rsidRPr="00892B70">
        <w:rPr>
          <w:rFonts w:ascii="Times New Roman" w:hAnsi="Times New Roman" w:cs="Times New Roman"/>
          <w:sz w:val="24"/>
          <w:szCs w:val="24"/>
          <w:lang w:val="kk-KZ"/>
        </w:rPr>
        <w:tab/>
      </w:r>
      <w:r w:rsidR="008D6D23" w:rsidRPr="00892B70">
        <w:rPr>
          <w:rFonts w:ascii="Times New Roman" w:hAnsi="Times New Roman" w:cs="Times New Roman"/>
          <w:sz w:val="24"/>
          <w:szCs w:val="24"/>
          <w:lang w:val="en-US"/>
        </w:rPr>
        <w:t xml:space="preserve">Methodical instructions for the implementation of seminars was </w:t>
      </w:r>
      <w:r w:rsidR="008D6D23" w:rsidRPr="00892B70">
        <w:rPr>
          <w:rFonts w:ascii="Times New Roman" w:eastAsia="Times New Roman" w:hAnsi="Times New Roman" w:cs="Times New Roman"/>
          <w:sz w:val="24"/>
          <w:szCs w:val="24"/>
          <w:lang w:val="en-US"/>
        </w:rPr>
        <w:t>approved by the Methodical commission of the</w:t>
      </w:r>
      <w:r w:rsidR="008D6D23" w:rsidRPr="00892B70">
        <w:rPr>
          <w:rFonts w:ascii="Times New Roman" w:hAnsi="Times New Roman" w:cs="Times New Roman"/>
          <w:sz w:val="24"/>
          <w:szCs w:val="24"/>
          <w:lang w:val="en-US"/>
        </w:rPr>
        <w:t xml:space="preserve"> faculty "pedagogy and culture</w:t>
      </w:r>
      <w:proofErr w:type="gramStart"/>
      <w:r w:rsidR="008D6D23" w:rsidRPr="00892B70">
        <w:rPr>
          <w:rFonts w:ascii="Times New Roman" w:hAnsi="Times New Roman" w:cs="Times New Roman"/>
          <w:sz w:val="24"/>
          <w:szCs w:val="24"/>
          <w:lang w:val="en-US"/>
        </w:rPr>
        <w:t>"</w:t>
      </w:r>
      <w:r w:rsidR="008D6D23" w:rsidRPr="00892B70">
        <w:rPr>
          <w:rFonts w:ascii="Times New Roman" w:hAnsi="Times New Roman" w:cs="Times New Roman"/>
          <w:sz w:val="24"/>
          <w:szCs w:val="24"/>
          <w:lang w:val="kk-KZ"/>
        </w:rPr>
        <w:t xml:space="preserve"> </w:t>
      </w:r>
      <w:r w:rsidR="008D6D23" w:rsidRPr="00892B70">
        <w:rPr>
          <w:rStyle w:val="shorttext"/>
          <w:rFonts w:ascii="Times New Roman" w:eastAsia="Times New Roman" w:hAnsi="Times New Roman" w:cs="Times New Roman"/>
          <w:sz w:val="24"/>
          <w:szCs w:val="24"/>
          <w:lang w:val="en-US"/>
        </w:rPr>
        <w:t xml:space="preserve"> protocol</w:t>
      </w:r>
      <w:proofErr w:type="gramEnd"/>
      <w:r w:rsidR="008D6D23" w:rsidRPr="00892B70">
        <w:rPr>
          <w:rFonts w:ascii="Times New Roman" w:eastAsia="Times New Roman" w:hAnsi="Times New Roman" w:cs="Times New Roman"/>
          <w:sz w:val="24"/>
          <w:szCs w:val="24"/>
          <w:lang w:val="en-US"/>
        </w:rPr>
        <w:t xml:space="preserve"> </w:t>
      </w:r>
      <w:r w:rsidR="008D6D23" w:rsidRPr="00892B70">
        <w:rPr>
          <w:rFonts w:ascii="Times New Roman" w:eastAsia="Times New Roman" w:hAnsi="Times New Roman" w:cs="Times New Roman"/>
          <w:bCs/>
          <w:spacing w:val="3"/>
          <w:sz w:val="24"/>
          <w:szCs w:val="24"/>
          <w:lang w:val="en-US"/>
        </w:rPr>
        <w:t>No.____ dated from “_____”  ____________201</w:t>
      </w:r>
      <w:r w:rsidR="00130BDA" w:rsidRPr="00130BDA">
        <w:rPr>
          <w:rFonts w:ascii="Times New Roman" w:eastAsia="Times New Roman" w:hAnsi="Times New Roman" w:cs="Times New Roman"/>
          <w:bCs/>
          <w:spacing w:val="3"/>
          <w:sz w:val="24"/>
          <w:szCs w:val="24"/>
          <w:lang w:val="en-US"/>
        </w:rPr>
        <w:t>9</w:t>
      </w:r>
      <w:r w:rsidR="008D6D23" w:rsidRPr="00892B70">
        <w:rPr>
          <w:rFonts w:ascii="Times New Roman" w:hAnsi="Times New Roman" w:cs="Times New Roman"/>
          <w:bCs/>
          <w:spacing w:val="3"/>
          <w:sz w:val="24"/>
          <w:szCs w:val="24"/>
          <w:lang w:val="en-US"/>
        </w:rPr>
        <w:t xml:space="preserve"> </w:t>
      </w:r>
    </w:p>
    <w:p w:rsidR="008D6D23" w:rsidRPr="00892B70" w:rsidRDefault="008D6D23" w:rsidP="00892B70">
      <w:pPr>
        <w:spacing w:after="0" w:line="240" w:lineRule="auto"/>
        <w:jc w:val="both"/>
        <w:rPr>
          <w:rFonts w:ascii="Times New Roman" w:hAnsi="Times New Roman" w:cs="Times New Roman"/>
          <w:sz w:val="24"/>
          <w:szCs w:val="24"/>
          <w:lang w:val="en-US"/>
        </w:rPr>
      </w:pPr>
    </w:p>
    <w:p w:rsidR="001A62CC" w:rsidRDefault="001A62CC" w:rsidP="00892B70">
      <w:pPr>
        <w:pStyle w:val="11"/>
        <w:ind w:firstLine="540"/>
        <w:jc w:val="both"/>
        <w:rPr>
          <w:rFonts w:ascii="Times New Roman" w:hAnsi="Times New Roman"/>
          <w:sz w:val="24"/>
          <w:szCs w:val="24"/>
          <w:lang w:val="kk-KZ"/>
        </w:rPr>
      </w:pPr>
    </w:p>
    <w:p w:rsidR="007D1524" w:rsidRDefault="007D1524" w:rsidP="00892B70">
      <w:pPr>
        <w:pStyle w:val="11"/>
        <w:ind w:firstLine="540"/>
        <w:jc w:val="both"/>
        <w:rPr>
          <w:rFonts w:ascii="Times New Roman" w:hAnsi="Times New Roman"/>
          <w:sz w:val="24"/>
          <w:szCs w:val="24"/>
          <w:lang w:val="kk-KZ"/>
        </w:rPr>
      </w:pPr>
    </w:p>
    <w:p w:rsidR="007D1524" w:rsidRDefault="007D1524" w:rsidP="00892B70">
      <w:pPr>
        <w:pStyle w:val="11"/>
        <w:ind w:firstLine="540"/>
        <w:jc w:val="both"/>
        <w:rPr>
          <w:rFonts w:ascii="Times New Roman" w:hAnsi="Times New Roman"/>
          <w:sz w:val="24"/>
          <w:szCs w:val="24"/>
          <w:lang w:val="kk-KZ"/>
        </w:rPr>
      </w:pPr>
    </w:p>
    <w:p w:rsidR="007D1524" w:rsidRDefault="007D1524" w:rsidP="00892B70">
      <w:pPr>
        <w:pStyle w:val="11"/>
        <w:ind w:firstLine="540"/>
        <w:jc w:val="both"/>
        <w:rPr>
          <w:rFonts w:ascii="Times New Roman" w:hAnsi="Times New Roman"/>
          <w:sz w:val="24"/>
          <w:szCs w:val="24"/>
          <w:lang w:val="kk-KZ"/>
        </w:rPr>
      </w:pPr>
    </w:p>
    <w:p w:rsidR="007D1524" w:rsidRDefault="007D1524" w:rsidP="00892B70">
      <w:pPr>
        <w:pStyle w:val="11"/>
        <w:ind w:firstLine="540"/>
        <w:jc w:val="both"/>
        <w:rPr>
          <w:rFonts w:ascii="Times New Roman" w:hAnsi="Times New Roman"/>
          <w:sz w:val="24"/>
          <w:szCs w:val="24"/>
          <w:lang w:val="kk-KZ"/>
        </w:rPr>
      </w:pPr>
    </w:p>
    <w:p w:rsidR="007D1524" w:rsidRDefault="007D1524" w:rsidP="00892B70">
      <w:pPr>
        <w:pStyle w:val="11"/>
        <w:ind w:firstLine="540"/>
        <w:jc w:val="both"/>
        <w:rPr>
          <w:rFonts w:ascii="Times New Roman" w:hAnsi="Times New Roman"/>
          <w:sz w:val="24"/>
          <w:szCs w:val="24"/>
          <w:lang w:val="kk-KZ"/>
        </w:rPr>
      </w:pPr>
    </w:p>
    <w:p w:rsidR="007D1524" w:rsidRDefault="007D1524" w:rsidP="00892B70">
      <w:pPr>
        <w:pStyle w:val="11"/>
        <w:ind w:firstLine="540"/>
        <w:jc w:val="both"/>
        <w:rPr>
          <w:rFonts w:ascii="Times New Roman" w:hAnsi="Times New Roman"/>
          <w:sz w:val="24"/>
          <w:szCs w:val="24"/>
          <w:lang w:val="kk-KZ"/>
        </w:rPr>
      </w:pPr>
    </w:p>
    <w:p w:rsidR="007D1524" w:rsidRDefault="007D1524" w:rsidP="00892B70">
      <w:pPr>
        <w:pStyle w:val="11"/>
        <w:ind w:firstLine="540"/>
        <w:jc w:val="both"/>
        <w:rPr>
          <w:rFonts w:ascii="Times New Roman" w:hAnsi="Times New Roman"/>
          <w:sz w:val="24"/>
          <w:szCs w:val="24"/>
          <w:lang w:val="kk-KZ"/>
        </w:rPr>
      </w:pPr>
    </w:p>
    <w:p w:rsidR="007D1524" w:rsidRDefault="007D1524" w:rsidP="00892B70">
      <w:pPr>
        <w:pStyle w:val="11"/>
        <w:ind w:firstLine="540"/>
        <w:jc w:val="both"/>
        <w:rPr>
          <w:rFonts w:ascii="Times New Roman" w:hAnsi="Times New Roman"/>
          <w:sz w:val="24"/>
          <w:szCs w:val="24"/>
          <w:lang w:val="kk-KZ"/>
        </w:rPr>
      </w:pPr>
    </w:p>
    <w:p w:rsidR="007D1524" w:rsidRDefault="007D1524" w:rsidP="00892B70">
      <w:pPr>
        <w:pStyle w:val="11"/>
        <w:ind w:firstLine="540"/>
        <w:jc w:val="both"/>
        <w:rPr>
          <w:rFonts w:ascii="Times New Roman" w:hAnsi="Times New Roman"/>
          <w:sz w:val="24"/>
          <w:szCs w:val="24"/>
          <w:lang w:val="kk-KZ"/>
        </w:rPr>
      </w:pPr>
    </w:p>
    <w:p w:rsidR="007D1524" w:rsidRDefault="007D1524" w:rsidP="00892B70">
      <w:pPr>
        <w:pStyle w:val="11"/>
        <w:ind w:firstLine="540"/>
        <w:jc w:val="both"/>
        <w:rPr>
          <w:rFonts w:ascii="Times New Roman" w:hAnsi="Times New Roman"/>
          <w:sz w:val="24"/>
          <w:szCs w:val="24"/>
          <w:lang w:val="kk-KZ"/>
        </w:rPr>
      </w:pPr>
    </w:p>
    <w:p w:rsidR="007D1524" w:rsidRDefault="007D1524" w:rsidP="00892B70">
      <w:pPr>
        <w:pStyle w:val="11"/>
        <w:ind w:firstLine="540"/>
        <w:jc w:val="both"/>
        <w:rPr>
          <w:rFonts w:ascii="Times New Roman" w:hAnsi="Times New Roman"/>
          <w:sz w:val="24"/>
          <w:szCs w:val="24"/>
          <w:lang w:val="kk-KZ"/>
        </w:rPr>
      </w:pPr>
    </w:p>
    <w:p w:rsidR="007D1524" w:rsidRDefault="007D1524" w:rsidP="00892B70">
      <w:pPr>
        <w:pStyle w:val="11"/>
        <w:ind w:firstLine="540"/>
        <w:jc w:val="both"/>
        <w:rPr>
          <w:rFonts w:ascii="Times New Roman" w:hAnsi="Times New Roman"/>
          <w:sz w:val="24"/>
          <w:szCs w:val="24"/>
          <w:lang w:val="kk-KZ"/>
        </w:rPr>
      </w:pPr>
    </w:p>
    <w:p w:rsidR="007D1524" w:rsidRPr="007D1524" w:rsidRDefault="007D1524" w:rsidP="00892B70">
      <w:pPr>
        <w:pStyle w:val="11"/>
        <w:ind w:firstLine="540"/>
        <w:jc w:val="both"/>
        <w:rPr>
          <w:rFonts w:ascii="Times New Roman" w:hAnsi="Times New Roman"/>
          <w:sz w:val="24"/>
          <w:szCs w:val="24"/>
          <w:lang w:val="kk-KZ"/>
        </w:rPr>
      </w:pPr>
    </w:p>
    <w:p w:rsidR="001A62CC" w:rsidRPr="00892B70" w:rsidRDefault="001A62CC" w:rsidP="00892B70">
      <w:pPr>
        <w:pStyle w:val="11"/>
        <w:ind w:firstLine="540"/>
        <w:jc w:val="both"/>
        <w:rPr>
          <w:rFonts w:ascii="Times New Roman" w:hAnsi="Times New Roman"/>
          <w:sz w:val="24"/>
          <w:szCs w:val="24"/>
          <w:lang w:val="kk-KZ"/>
        </w:rPr>
      </w:pPr>
    </w:p>
    <w:p w:rsidR="00B9690F" w:rsidRPr="00892B70" w:rsidRDefault="00B9690F" w:rsidP="00892B70">
      <w:pPr>
        <w:spacing w:after="0" w:line="240" w:lineRule="auto"/>
        <w:rPr>
          <w:rFonts w:ascii="Times New Roman" w:hAnsi="Times New Roman" w:cs="Times New Roman"/>
          <w:sz w:val="24"/>
          <w:szCs w:val="24"/>
          <w:lang w:val="en-US"/>
        </w:rPr>
      </w:pPr>
    </w:p>
    <w:p w:rsidR="00B9690F" w:rsidRPr="00892B70" w:rsidRDefault="00B9690F" w:rsidP="00892B70">
      <w:pPr>
        <w:spacing w:after="0" w:line="240" w:lineRule="auto"/>
        <w:rPr>
          <w:rFonts w:ascii="Times New Roman" w:hAnsi="Times New Roman" w:cs="Times New Roman"/>
          <w:sz w:val="24"/>
          <w:szCs w:val="24"/>
          <w:lang w:val="kk-KZ"/>
        </w:rPr>
      </w:pPr>
    </w:p>
    <w:p w:rsidR="00892B70" w:rsidRPr="00892B70" w:rsidRDefault="00892B70" w:rsidP="00892B70">
      <w:pPr>
        <w:spacing w:after="0" w:line="240" w:lineRule="auto"/>
        <w:rPr>
          <w:rFonts w:ascii="Times New Roman" w:hAnsi="Times New Roman" w:cs="Times New Roman"/>
          <w:sz w:val="24"/>
          <w:szCs w:val="24"/>
          <w:lang w:val="kk-KZ"/>
        </w:rPr>
      </w:pPr>
    </w:p>
    <w:p w:rsidR="00B9690F" w:rsidRPr="00892B70" w:rsidRDefault="00B9690F" w:rsidP="00892B70">
      <w:pPr>
        <w:spacing w:after="0" w:line="240" w:lineRule="auto"/>
        <w:rPr>
          <w:rFonts w:ascii="Times New Roman" w:hAnsi="Times New Roman" w:cs="Times New Roman"/>
          <w:sz w:val="24"/>
          <w:szCs w:val="24"/>
          <w:lang w:val="en-US"/>
        </w:rPr>
      </w:pPr>
    </w:p>
    <w:p w:rsidR="00D940BC" w:rsidRPr="00892B70" w:rsidRDefault="00B9690F" w:rsidP="00892B70">
      <w:pPr>
        <w:spacing w:after="0" w:line="240" w:lineRule="auto"/>
        <w:rPr>
          <w:rFonts w:ascii="Times New Roman" w:hAnsi="Times New Roman" w:cs="Times New Roman"/>
          <w:sz w:val="24"/>
          <w:szCs w:val="24"/>
          <w:lang w:val="en-US"/>
        </w:rPr>
      </w:pPr>
      <w:r w:rsidRPr="00892B70">
        <w:rPr>
          <w:rFonts w:ascii="Times New Roman" w:hAnsi="Times New Roman" w:cs="Times New Roman"/>
          <w:sz w:val="24"/>
          <w:szCs w:val="24"/>
          <w:lang w:val="en-US"/>
        </w:rPr>
        <w:t xml:space="preserve">© South-Kazakhstan State University named after </w:t>
      </w:r>
      <w:proofErr w:type="spellStart"/>
      <w:r w:rsidRPr="00892B70">
        <w:rPr>
          <w:rFonts w:ascii="Times New Roman" w:hAnsi="Times New Roman" w:cs="Times New Roman"/>
          <w:sz w:val="24"/>
          <w:szCs w:val="24"/>
          <w:lang w:val="en-US"/>
        </w:rPr>
        <w:t>M.Auezov</w:t>
      </w:r>
      <w:proofErr w:type="spellEnd"/>
    </w:p>
    <w:p w:rsidR="00D940BC" w:rsidRPr="00892B70" w:rsidRDefault="00D940BC" w:rsidP="00892B70">
      <w:pPr>
        <w:spacing w:after="0" w:line="240" w:lineRule="auto"/>
        <w:jc w:val="center"/>
        <w:rPr>
          <w:rFonts w:ascii="Times New Roman" w:hAnsi="Times New Roman" w:cs="Times New Roman"/>
          <w:b/>
          <w:sz w:val="24"/>
          <w:szCs w:val="24"/>
          <w:lang w:val="en-US"/>
        </w:rPr>
      </w:pPr>
    </w:p>
    <w:p w:rsidR="00B9690F" w:rsidRDefault="00BB4D38" w:rsidP="00892B70">
      <w:pPr>
        <w:spacing w:after="0" w:line="240" w:lineRule="auto"/>
        <w:jc w:val="center"/>
        <w:rPr>
          <w:rFonts w:ascii="Times New Roman" w:hAnsi="Times New Roman" w:cs="Times New Roman"/>
          <w:b/>
          <w:sz w:val="24"/>
          <w:szCs w:val="24"/>
          <w:lang w:val="kk-KZ"/>
        </w:rPr>
      </w:pPr>
      <w:r>
        <w:rPr>
          <w:rFonts w:ascii="Times New Roman" w:hAnsi="Times New Roman" w:cs="Times New Roman"/>
          <w:b/>
          <w:noProof/>
          <w:sz w:val="24"/>
          <w:szCs w:val="24"/>
        </w:rPr>
        <w:pict>
          <v:rect id="_x0000_s1027" style="position:absolute;left:0;text-align:left;margin-left:240pt;margin-top:13.45pt;width:29.3pt;height:26.8pt;z-index:251659264" strokecolor="white [3212]"/>
        </w:pict>
      </w:r>
    </w:p>
    <w:p w:rsidR="00932785" w:rsidRPr="00913EA3" w:rsidRDefault="00932785" w:rsidP="00932785">
      <w:pPr>
        <w:spacing w:after="0" w:line="240" w:lineRule="auto"/>
        <w:rPr>
          <w:rFonts w:ascii="Times New Roman" w:hAnsi="Times New Roman" w:cs="Times New Roman"/>
          <w:sz w:val="24"/>
          <w:szCs w:val="24"/>
          <w:lang w:val="en-US"/>
        </w:rPr>
      </w:pPr>
      <w:r w:rsidRPr="00913EA3">
        <w:rPr>
          <w:rFonts w:ascii="Times New Roman" w:hAnsi="Times New Roman" w:cs="Times New Roman"/>
          <w:sz w:val="24"/>
          <w:szCs w:val="24"/>
          <w:lang w:val="en-US"/>
        </w:rPr>
        <w:lastRenderedPageBreak/>
        <w:t xml:space="preserve">Methodical recommendations for the preparation and conduct of seminars </w:t>
      </w:r>
    </w:p>
    <w:p w:rsidR="00932785" w:rsidRDefault="00932785" w:rsidP="00932785">
      <w:pPr>
        <w:spacing w:after="0" w:line="240" w:lineRule="auto"/>
        <w:rPr>
          <w:rFonts w:ascii="Times New Roman" w:hAnsi="Times New Roman" w:cs="Times New Roman"/>
          <w:sz w:val="24"/>
          <w:szCs w:val="24"/>
          <w:lang w:val="kk-KZ"/>
        </w:rPr>
      </w:pPr>
    </w:p>
    <w:p w:rsidR="00892B70" w:rsidRPr="00932785" w:rsidRDefault="00932785" w:rsidP="00932785">
      <w:pPr>
        <w:spacing w:after="0" w:line="240" w:lineRule="auto"/>
        <w:rPr>
          <w:rFonts w:ascii="Times New Roman" w:hAnsi="Times New Roman" w:cs="Times New Roman"/>
          <w:sz w:val="24"/>
          <w:szCs w:val="24"/>
          <w:lang w:val="en-US"/>
        </w:rPr>
      </w:pPr>
      <w:proofErr w:type="gramStart"/>
      <w:r w:rsidRPr="00932785">
        <w:rPr>
          <w:rFonts w:ascii="Times New Roman" w:hAnsi="Times New Roman" w:cs="Times New Roman"/>
          <w:sz w:val="24"/>
          <w:szCs w:val="24"/>
          <w:lang w:val="en-US"/>
        </w:rPr>
        <w:t>Preparation for the lesson.</w:t>
      </w:r>
      <w:proofErr w:type="gramEnd"/>
    </w:p>
    <w:p w:rsidR="00932785" w:rsidRPr="00932785" w:rsidRDefault="00932785" w:rsidP="00932785">
      <w:pPr>
        <w:rPr>
          <w:rFonts w:ascii="Times New Roman" w:hAnsi="Times New Roman" w:cs="Times New Roman"/>
          <w:sz w:val="24"/>
          <w:szCs w:val="24"/>
          <w:lang w:val="en-US"/>
        </w:rPr>
      </w:pPr>
    </w:p>
    <w:p w:rsidR="00932785" w:rsidRPr="00932785" w:rsidRDefault="00932785" w:rsidP="00932785">
      <w:pPr>
        <w:spacing w:after="0" w:line="240" w:lineRule="auto"/>
        <w:ind w:firstLine="567"/>
        <w:jc w:val="both"/>
        <w:rPr>
          <w:rFonts w:ascii="Times New Roman" w:hAnsi="Times New Roman" w:cs="Times New Roman"/>
          <w:sz w:val="24"/>
          <w:szCs w:val="24"/>
          <w:lang w:val="en-US"/>
        </w:rPr>
      </w:pPr>
      <w:r w:rsidRPr="00932785">
        <w:rPr>
          <w:rFonts w:ascii="Times New Roman" w:hAnsi="Times New Roman" w:cs="Times New Roman"/>
          <w:sz w:val="24"/>
          <w:szCs w:val="24"/>
          <w:lang w:val="en-US"/>
        </w:rPr>
        <w:t xml:space="preserve">When preparing for a seminar, students should carefully read the lesson </w:t>
      </w:r>
      <w:proofErr w:type="gramStart"/>
      <w:r w:rsidRPr="00932785">
        <w:rPr>
          <w:rFonts w:ascii="Times New Roman" w:hAnsi="Times New Roman" w:cs="Times New Roman"/>
          <w:sz w:val="24"/>
          <w:szCs w:val="24"/>
          <w:lang w:val="en-US"/>
        </w:rPr>
        <w:t>plan,</w:t>
      </w:r>
      <w:proofErr w:type="gramEnd"/>
      <w:r w:rsidRPr="00932785">
        <w:rPr>
          <w:rFonts w:ascii="Times New Roman" w:hAnsi="Times New Roman" w:cs="Times New Roman"/>
          <w:sz w:val="24"/>
          <w:szCs w:val="24"/>
          <w:lang w:val="en-US"/>
        </w:rPr>
        <w:t xml:space="preserve"> study the content of textbooks, monographs and articles.</w:t>
      </w:r>
    </w:p>
    <w:p w:rsidR="00932785" w:rsidRDefault="00932785" w:rsidP="00932785">
      <w:pPr>
        <w:spacing w:after="0" w:line="240" w:lineRule="auto"/>
        <w:ind w:firstLine="567"/>
        <w:jc w:val="both"/>
        <w:rPr>
          <w:rFonts w:ascii="Times New Roman" w:hAnsi="Times New Roman" w:cs="Times New Roman"/>
          <w:sz w:val="24"/>
          <w:szCs w:val="24"/>
          <w:lang w:val="kk-KZ"/>
        </w:rPr>
      </w:pPr>
      <w:r w:rsidRPr="00932785">
        <w:rPr>
          <w:rFonts w:ascii="Times New Roman" w:hAnsi="Times New Roman" w:cs="Times New Roman"/>
          <w:sz w:val="24"/>
          <w:szCs w:val="24"/>
          <w:lang w:val="en-US"/>
        </w:rPr>
        <w:t>The literature for the preparation for the lesson is after the questions on the topic of the lesson, as well as in the "References" section, the sources indicated in the lists are recommended and do not cancel the student's independent search for additional materials on each topic of the practical lesson. It is necessary to try to read all the literature on the topic of the lesson, in order to get a comprehensive view of the problem, compare the different points of view presented in the publications.</w:t>
      </w:r>
    </w:p>
    <w:p w:rsidR="00932785" w:rsidRPr="00913EA3" w:rsidRDefault="00932785" w:rsidP="00932785">
      <w:pPr>
        <w:tabs>
          <w:tab w:val="left" w:pos="993"/>
        </w:tabs>
        <w:spacing w:after="0" w:line="240" w:lineRule="auto"/>
        <w:ind w:firstLine="567"/>
        <w:jc w:val="both"/>
        <w:rPr>
          <w:rFonts w:ascii="Times New Roman" w:hAnsi="Times New Roman" w:cs="Times New Roman"/>
          <w:sz w:val="24"/>
          <w:szCs w:val="24"/>
          <w:lang w:val="en-US"/>
        </w:rPr>
      </w:pPr>
    </w:p>
    <w:p w:rsidR="00932785" w:rsidRDefault="00932785" w:rsidP="00932785">
      <w:pPr>
        <w:tabs>
          <w:tab w:val="left" w:pos="993"/>
        </w:tabs>
        <w:spacing w:after="0" w:line="240" w:lineRule="auto"/>
        <w:ind w:firstLine="567"/>
        <w:jc w:val="both"/>
        <w:rPr>
          <w:rFonts w:ascii="Times New Roman" w:hAnsi="Times New Roman" w:cs="Times New Roman"/>
          <w:sz w:val="24"/>
          <w:szCs w:val="24"/>
          <w:lang w:val="kk-KZ"/>
        </w:rPr>
      </w:pPr>
      <w:r w:rsidRPr="00932785">
        <w:rPr>
          <w:rFonts w:ascii="Times New Roman" w:hAnsi="Times New Roman" w:cs="Times New Roman"/>
          <w:sz w:val="24"/>
          <w:szCs w:val="24"/>
          <w:lang w:val="en-US"/>
        </w:rPr>
        <w:t>For each issue of the plan, it is necessary to clearly identify the main idea of ​​the plan and draw up a scheme for presenting the material. You should pay attention to the sub-item "Question for reflection", which contains a problem that requires attention from the student, thinking through the answer, forming his own opinion.</w:t>
      </w:r>
    </w:p>
    <w:p w:rsidR="00932785" w:rsidRDefault="00932785" w:rsidP="00932785">
      <w:pPr>
        <w:spacing w:after="0" w:line="240" w:lineRule="auto"/>
        <w:jc w:val="center"/>
        <w:rPr>
          <w:rFonts w:ascii="Times New Roman" w:hAnsi="Times New Roman" w:cs="Times New Roman"/>
          <w:i/>
          <w:sz w:val="24"/>
          <w:szCs w:val="24"/>
          <w:lang w:val="kk-KZ"/>
        </w:rPr>
      </w:pPr>
    </w:p>
    <w:p w:rsidR="00932785" w:rsidRPr="00932785" w:rsidRDefault="00932785" w:rsidP="00932785">
      <w:pPr>
        <w:spacing w:after="0" w:line="240" w:lineRule="auto"/>
        <w:jc w:val="both"/>
        <w:rPr>
          <w:rFonts w:ascii="Times New Roman" w:hAnsi="Times New Roman" w:cs="Times New Roman"/>
          <w:sz w:val="24"/>
          <w:szCs w:val="24"/>
          <w:lang w:val="en-US"/>
        </w:rPr>
      </w:pPr>
      <w:r w:rsidRPr="00932785">
        <w:rPr>
          <w:rFonts w:ascii="Times New Roman" w:hAnsi="Times New Roman" w:cs="Times New Roman"/>
          <w:sz w:val="24"/>
          <w:szCs w:val="24"/>
          <w:lang w:val="en-US"/>
        </w:rPr>
        <w:t>The didactic material used in the lesson is the following basic questions that the teacher asks at the beginning or at the end of the lesson in order to make the presentation and discussion of the materials more meaningful:</w:t>
      </w:r>
    </w:p>
    <w:p w:rsidR="00932785" w:rsidRPr="00932785" w:rsidRDefault="00932785" w:rsidP="00932785">
      <w:pPr>
        <w:spacing w:after="0" w:line="240" w:lineRule="auto"/>
        <w:jc w:val="both"/>
        <w:rPr>
          <w:rFonts w:ascii="Times New Roman" w:hAnsi="Times New Roman" w:cs="Times New Roman"/>
          <w:sz w:val="24"/>
          <w:szCs w:val="24"/>
          <w:lang w:val="en-US"/>
        </w:rPr>
      </w:pPr>
      <w:r w:rsidRPr="00932785">
        <w:rPr>
          <w:rFonts w:ascii="Times New Roman" w:hAnsi="Times New Roman" w:cs="Times New Roman"/>
          <w:sz w:val="24"/>
          <w:szCs w:val="24"/>
          <w:lang w:val="en-US"/>
        </w:rPr>
        <w:t>1. What is the main problem of the topic under consideration?</w:t>
      </w:r>
    </w:p>
    <w:p w:rsidR="00932785" w:rsidRPr="00932785" w:rsidRDefault="00932785" w:rsidP="00932785">
      <w:pPr>
        <w:spacing w:after="0" w:line="240" w:lineRule="auto"/>
        <w:jc w:val="both"/>
        <w:rPr>
          <w:rFonts w:ascii="Times New Roman" w:hAnsi="Times New Roman" w:cs="Times New Roman"/>
          <w:sz w:val="24"/>
          <w:szCs w:val="24"/>
          <w:lang w:val="en-US"/>
        </w:rPr>
      </w:pPr>
      <w:r w:rsidRPr="00932785">
        <w:rPr>
          <w:rFonts w:ascii="Times New Roman" w:hAnsi="Times New Roman" w:cs="Times New Roman"/>
          <w:sz w:val="24"/>
          <w:szCs w:val="24"/>
          <w:lang w:val="en-US"/>
        </w:rPr>
        <w:t>2. What concepts and definitions reflect the content of this problem?</w:t>
      </w:r>
    </w:p>
    <w:p w:rsidR="00932785" w:rsidRPr="00932785" w:rsidRDefault="00932785" w:rsidP="00932785">
      <w:pPr>
        <w:spacing w:after="0" w:line="240" w:lineRule="auto"/>
        <w:jc w:val="both"/>
        <w:rPr>
          <w:rFonts w:ascii="Times New Roman" w:hAnsi="Times New Roman" w:cs="Times New Roman"/>
          <w:sz w:val="24"/>
          <w:szCs w:val="24"/>
          <w:lang w:val="en-US"/>
        </w:rPr>
      </w:pPr>
      <w:r w:rsidRPr="00932785">
        <w:rPr>
          <w:rFonts w:ascii="Times New Roman" w:hAnsi="Times New Roman" w:cs="Times New Roman"/>
          <w:sz w:val="24"/>
          <w:szCs w:val="24"/>
          <w:lang w:val="en-US"/>
        </w:rPr>
        <w:t>3. What solutions exist for this problem?</w:t>
      </w:r>
    </w:p>
    <w:p w:rsidR="003530C9" w:rsidRPr="00932785" w:rsidRDefault="00932785" w:rsidP="00932785">
      <w:pPr>
        <w:spacing w:after="0" w:line="240" w:lineRule="auto"/>
        <w:jc w:val="both"/>
        <w:rPr>
          <w:rFonts w:ascii="Times New Roman" w:hAnsi="Times New Roman" w:cs="Times New Roman"/>
          <w:b/>
          <w:sz w:val="24"/>
          <w:szCs w:val="24"/>
          <w:lang w:val="en-US"/>
        </w:rPr>
      </w:pPr>
      <w:r w:rsidRPr="00932785">
        <w:rPr>
          <w:rFonts w:ascii="Times New Roman" w:hAnsi="Times New Roman" w:cs="Times New Roman"/>
          <w:sz w:val="24"/>
          <w:szCs w:val="24"/>
          <w:lang w:val="en-US"/>
        </w:rPr>
        <w:t>4. What is the relevance of this topic for me, for my research, for society?</w:t>
      </w:r>
    </w:p>
    <w:p w:rsidR="003530C9" w:rsidRPr="00932785" w:rsidRDefault="003530C9" w:rsidP="00932785">
      <w:pPr>
        <w:spacing w:after="0" w:line="240" w:lineRule="auto"/>
        <w:jc w:val="both"/>
        <w:rPr>
          <w:rFonts w:ascii="Times New Roman" w:hAnsi="Times New Roman" w:cs="Times New Roman"/>
          <w:b/>
          <w:sz w:val="24"/>
          <w:szCs w:val="24"/>
          <w:lang w:val="kk-KZ"/>
        </w:rPr>
      </w:pPr>
    </w:p>
    <w:p w:rsidR="00892B70" w:rsidRPr="00932785" w:rsidRDefault="00892B70" w:rsidP="00932785">
      <w:pPr>
        <w:spacing w:after="0" w:line="240" w:lineRule="auto"/>
        <w:jc w:val="both"/>
        <w:rPr>
          <w:rFonts w:ascii="Times New Roman" w:hAnsi="Times New Roman" w:cs="Times New Roman"/>
          <w:b/>
          <w:sz w:val="24"/>
          <w:szCs w:val="24"/>
          <w:lang w:val="kk-KZ"/>
        </w:rPr>
      </w:pPr>
    </w:p>
    <w:p w:rsidR="00892B70" w:rsidRPr="00892B70" w:rsidRDefault="00892B70" w:rsidP="00892B70">
      <w:pPr>
        <w:spacing w:after="0" w:line="240" w:lineRule="auto"/>
        <w:jc w:val="center"/>
        <w:rPr>
          <w:rFonts w:ascii="Times New Roman" w:hAnsi="Times New Roman" w:cs="Times New Roman"/>
          <w:b/>
          <w:sz w:val="24"/>
          <w:szCs w:val="24"/>
          <w:lang w:val="kk-KZ"/>
        </w:rPr>
      </w:pPr>
    </w:p>
    <w:p w:rsidR="00892B70" w:rsidRPr="00892B70" w:rsidRDefault="00892B70" w:rsidP="00892B70">
      <w:pPr>
        <w:spacing w:after="0" w:line="240" w:lineRule="auto"/>
        <w:jc w:val="center"/>
        <w:rPr>
          <w:rFonts w:ascii="Times New Roman" w:hAnsi="Times New Roman" w:cs="Times New Roman"/>
          <w:b/>
          <w:sz w:val="24"/>
          <w:szCs w:val="24"/>
          <w:lang w:val="kk-KZ"/>
        </w:rPr>
      </w:pPr>
    </w:p>
    <w:p w:rsidR="003530C9" w:rsidRDefault="003530C9" w:rsidP="00892B70">
      <w:pPr>
        <w:spacing w:after="0" w:line="240" w:lineRule="auto"/>
        <w:jc w:val="center"/>
        <w:rPr>
          <w:rFonts w:ascii="Times New Roman" w:hAnsi="Times New Roman" w:cs="Times New Roman"/>
          <w:b/>
          <w:sz w:val="24"/>
          <w:szCs w:val="24"/>
          <w:lang w:val="kk-KZ"/>
        </w:rPr>
      </w:pPr>
    </w:p>
    <w:p w:rsidR="00932785" w:rsidRDefault="00932785" w:rsidP="00892B70">
      <w:pPr>
        <w:spacing w:after="0" w:line="240" w:lineRule="auto"/>
        <w:jc w:val="center"/>
        <w:rPr>
          <w:rFonts w:ascii="Times New Roman" w:hAnsi="Times New Roman" w:cs="Times New Roman"/>
          <w:b/>
          <w:sz w:val="24"/>
          <w:szCs w:val="24"/>
          <w:lang w:val="kk-KZ"/>
        </w:rPr>
      </w:pPr>
    </w:p>
    <w:p w:rsidR="00932785" w:rsidRDefault="00932785" w:rsidP="00892B70">
      <w:pPr>
        <w:spacing w:after="0" w:line="240" w:lineRule="auto"/>
        <w:jc w:val="center"/>
        <w:rPr>
          <w:rFonts w:ascii="Times New Roman" w:hAnsi="Times New Roman" w:cs="Times New Roman"/>
          <w:b/>
          <w:sz w:val="24"/>
          <w:szCs w:val="24"/>
          <w:lang w:val="kk-KZ"/>
        </w:rPr>
      </w:pPr>
    </w:p>
    <w:p w:rsidR="00932785" w:rsidRDefault="00932785" w:rsidP="00892B70">
      <w:pPr>
        <w:spacing w:after="0" w:line="240" w:lineRule="auto"/>
        <w:jc w:val="center"/>
        <w:rPr>
          <w:rFonts w:ascii="Times New Roman" w:hAnsi="Times New Roman" w:cs="Times New Roman"/>
          <w:b/>
          <w:sz w:val="24"/>
          <w:szCs w:val="24"/>
          <w:lang w:val="kk-KZ"/>
        </w:rPr>
      </w:pPr>
    </w:p>
    <w:p w:rsidR="00932785" w:rsidRDefault="00932785" w:rsidP="00892B70">
      <w:pPr>
        <w:spacing w:after="0" w:line="240" w:lineRule="auto"/>
        <w:jc w:val="center"/>
        <w:rPr>
          <w:rFonts w:ascii="Times New Roman" w:hAnsi="Times New Roman" w:cs="Times New Roman"/>
          <w:b/>
          <w:sz w:val="24"/>
          <w:szCs w:val="24"/>
          <w:lang w:val="kk-KZ"/>
        </w:rPr>
      </w:pPr>
    </w:p>
    <w:p w:rsidR="00932785" w:rsidRDefault="00932785" w:rsidP="00892B70">
      <w:pPr>
        <w:spacing w:after="0" w:line="240" w:lineRule="auto"/>
        <w:jc w:val="center"/>
        <w:rPr>
          <w:rFonts w:ascii="Times New Roman" w:hAnsi="Times New Roman" w:cs="Times New Roman"/>
          <w:b/>
          <w:sz w:val="24"/>
          <w:szCs w:val="24"/>
          <w:lang w:val="kk-KZ"/>
        </w:rPr>
      </w:pPr>
    </w:p>
    <w:p w:rsidR="00932785" w:rsidRDefault="00932785" w:rsidP="00892B70">
      <w:pPr>
        <w:spacing w:after="0" w:line="240" w:lineRule="auto"/>
        <w:jc w:val="center"/>
        <w:rPr>
          <w:rFonts w:ascii="Times New Roman" w:hAnsi="Times New Roman" w:cs="Times New Roman"/>
          <w:b/>
          <w:sz w:val="24"/>
          <w:szCs w:val="24"/>
          <w:lang w:val="kk-KZ"/>
        </w:rPr>
      </w:pPr>
    </w:p>
    <w:p w:rsidR="00932785" w:rsidRDefault="00932785" w:rsidP="00892B70">
      <w:pPr>
        <w:spacing w:after="0" w:line="240" w:lineRule="auto"/>
        <w:jc w:val="center"/>
        <w:rPr>
          <w:rFonts w:ascii="Times New Roman" w:hAnsi="Times New Roman" w:cs="Times New Roman"/>
          <w:b/>
          <w:sz w:val="24"/>
          <w:szCs w:val="24"/>
          <w:lang w:val="kk-KZ"/>
        </w:rPr>
      </w:pPr>
    </w:p>
    <w:p w:rsidR="00932785" w:rsidRDefault="00932785" w:rsidP="00892B70">
      <w:pPr>
        <w:spacing w:after="0" w:line="240" w:lineRule="auto"/>
        <w:jc w:val="center"/>
        <w:rPr>
          <w:rFonts w:ascii="Times New Roman" w:hAnsi="Times New Roman" w:cs="Times New Roman"/>
          <w:b/>
          <w:sz w:val="24"/>
          <w:szCs w:val="24"/>
          <w:lang w:val="kk-KZ"/>
        </w:rPr>
      </w:pPr>
    </w:p>
    <w:p w:rsidR="00932785" w:rsidRDefault="00932785" w:rsidP="00892B70">
      <w:pPr>
        <w:spacing w:after="0" w:line="240" w:lineRule="auto"/>
        <w:jc w:val="center"/>
        <w:rPr>
          <w:rFonts w:ascii="Times New Roman" w:hAnsi="Times New Roman" w:cs="Times New Roman"/>
          <w:b/>
          <w:sz w:val="24"/>
          <w:szCs w:val="24"/>
          <w:lang w:val="kk-KZ"/>
        </w:rPr>
      </w:pPr>
    </w:p>
    <w:p w:rsidR="00932785" w:rsidRDefault="00932785" w:rsidP="00892B70">
      <w:pPr>
        <w:spacing w:after="0" w:line="240" w:lineRule="auto"/>
        <w:jc w:val="center"/>
        <w:rPr>
          <w:rFonts w:ascii="Times New Roman" w:hAnsi="Times New Roman" w:cs="Times New Roman"/>
          <w:b/>
          <w:sz w:val="24"/>
          <w:szCs w:val="24"/>
          <w:lang w:val="kk-KZ"/>
        </w:rPr>
      </w:pPr>
    </w:p>
    <w:p w:rsidR="00932785" w:rsidRDefault="00932785" w:rsidP="00892B70">
      <w:pPr>
        <w:spacing w:after="0" w:line="240" w:lineRule="auto"/>
        <w:jc w:val="center"/>
        <w:rPr>
          <w:rFonts w:ascii="Times New Roman" w:hAnsi="Times New Roman" w:cs="Times New Roman"/>
          <w:b/>
          <w:sz w:val="24"/>
          <w:szCs w:val="24"/>
          <w:lang w:val="kk-KZ"/>
        </w:rPr>
      </w:pPr>
    </w:p>
    <w:p w:rsidR="00932785" w:rsidRDefault="00932785" w:rsidP="00892B70">
      <w:pPr>
        <w:spacing w:after="0" w:line="240" w:lineRule="auto"/>
        <w:jc w:val="center"/>
        <w:rPr>
          <w:rFonts w:ascii="Times New Roman" w:hAnsi="Times New Roman" w:cs="Times New Roman"/>
          <w:b/>
          <w:sz w:val="24"/>
          <w:szCs w:val="24"/>
          <w:lang w:val="kk-KZ"/>
        </w:rPr>
      </w:pPr>
    </w:p>
    <w:p w:rsidR="00932785" w:rsidRDefault="00932785" w:rsidP="00892B70">
      <w:pPr>
        <w:spacing w:after="0" w:line="240" w:lineRule="auto"/>
        <w:jc w:val="center"/>
        <w:rPr>
          <w:rFonts w:ascii="Times New Roman" w:hAnsi="Times New Roman" w:cs="Times New Roman"/>
          <w:b/>
          <w:sz w:val="24"/>
          <w:szCs w:val="24"/>
          <w:lang w:val="kk-KZ"/>
        </w:rPr>
      </w:pPr>
    </w:p>
    <w:p w:rsidR="00932785" w:rsidRDefault="00932785" w:rsidP="00892B70">
      <w:pPr>
        <w:spacing w:after="0" w:line="240" w:lineRule="auto"/>
        <w:jc w:val="center"/>
        <w:rPr>
          <w:rFonts w:ascii="Times New Roman" w:hAnsi="Times New Roman" w:cs="Times New Roman"/>
          <w:b/>
          <w:sz w:val="24"/>
          <w:szCs w:val="24"/>
          <w:lang w:val="kk-KZ"/>
        </w:rPr>
      </w:pPr>
    </w:p>
    <w:p w:rsidR="00932785" w:rsidRDefault="00932785" w:rsidP="00892B70">
      <w:pPr>
        <w:spacing w:after="0" w:line="240" w:lineRule="auto"/>
        <w:jc w:val="center"/>
        <w:rPr>
          <w:rFonts w:ascii="Times New Roman" w:hAnsi="Times New Roman" w:cs="Times New Roman"/>
          <w:b/>
          <w:sz w:val="24"/>
          <w:szCs w:val="24"/>
          <w:lang w:val="kk-KZ"/>
        </w:rPr>
      </w:pPr>
    </w:p>
    <w:p w:rsidR="00196E7F" w:rsidRDefault="00196E7F" w:rsidP="00892B70">
      <w:pPr>
        <w:spacing w:after="0" w:line="240" w:lineRule="auto"/>
        <w:jc w:val="center"/>
        <w:rPr>
          <w:rFonts w:ascii="Times New Roman" w:hAnsi="Times New Roman" w:cs="Times New Roman"/>
          <w:b/>
          <w:sz w:val="24"/>
          <w:szCs w:val="24"/>
          <w:lang w:val="kk-KZ"/>
        </w:rPr>
      </w:pPr>
    </w:p>
    <w:p w:rsidR="007D1524" w:rsidRDefault="007D1524" w:rsidP="00892B70">
      <w:pPr>
        <w:spacing w:after="0" w:line="240" w:lineRule="auto"/>
        <w:jc w:val="center"/>
        <w:rPr>
          <w:rFonts w:ascii="Times New Roman" w:hAnsi="Times New Roman" w:cs="Times New Roman"/>
          <w:b/>
          <w:sz w:val="24"/>
          <w:szCs w:val="24"/>
          <w:lang w:val="kk-KZ"/>
        </w:rPr>
      </w:pPr>
    </w:p>
    <w:p w:rsidR="00196E7F" w:rsidRDefault="00196E7F" w:rsidP="00892B70">
      <w:pPr>
        <w:spacing w:after="0" w:line="240" w:lineRule="auto"/>
        <w:jc w:val="center"/>
        <w:rPr>
          <w:rFonts w:ascii="Times New Roman" w:hAnsi="Times New Roman" w:cs="Times New Roman"/>
          <w:b/>
          <w:sz w:val="24"/>
          <w:szCs w:val="24"/>
          <w:lang w:val="kk-KZ"/>
        </w:rPr>
      </w:pPr>
    </w:p>
    <w:p w:rsidR="00932785" w:rsidRDefault="00932785" w:rsidP="00892B70">
      <w:pPr>
        <w:spacing w:after="0" w:line="240" w:lineRule="auto"/>
        <w:jc w:val="center"/>
        <w:rPr>
          <w:rFonts w:ascii="Times New Roman" w:hAnsi="Times New Roman" w:cs="Times New Roman"/>
          <w:b/>
          <w:sz w:val="24"/>
          <w:szCs w:val="24"/>
          <w:lang w:val="kk-KZ"/>
        </w:rPr>
      </w:pPr>
    </w:p>
    <w:p w:rsidR="00775BC5" w:rsidRDefault="00775BC5" w:rsidP="00892B70">
      <w:pPr>
        <w:spacing w:after="0" w:line="240" w:lineRule="auto"/>
        <w:jc w:val="center"/>
        <w:rPr>
          <w:rFonts w:ascii="Times New Roman" w:hAnsi="Times New Roman" w:cs="Times New Roman"/>
          <w:b/>
          <w:sz w:val="24"/>
          <w:szCs w:val="24"/>
          <w:lang w:val="kk-KZ"/>
        </w:rPr>
      </w:pPr>
    </w:p>
    <w:p w:rsidR="00932785" w:rsidRPr="00932785" w:rsidRDefault="00932785" w:rsidP="00892B70">
      <w:pPr>
        <w:spacing w:after="0" w:line="240" w:lineRule="auto"/>
        <w:jc w:val="center"/>
        <w:rPr>
          <w:rFonts w:ascii="Times New Roman" w:hAnsi="Times New Roman" w:cs="Times New Roman"/>
          <w:b/>
          <w:sz w:val="24"/>
          <w:szCs w:val="24"/>
          <w:lang w:val="kk-KZ"/>
        </w:rPr>
      </w:pPr>
    </w:p>
    <w:p w:rsidR="003530C9" w:rsidRPr="00892B70" w:rsidRDefault="003530C9" w:rsidP="00892B70">
      <w:pPr>
        <w:spacing w:after="0" w:line="240" w:lineRule="auto"/>
        <w:jc w:val="center"/>
        <w:rPr>
          <w:rFonts w:ascii="Times New Roman" w:hAnsi="Times New Roman" w:cs="Times New Roman"/>
          <w:b/>
          <w:sz w:val="24"/>
          <w:szCs w:val="24"/>
          <w:lang w:val="en-US"/>
        </w:rPr>
      </w:pPr>
    </w:p>
    <w:p w:rsidR="005519F4" w:rsidRPr="00D10986" w:rsidRDefault="005519F4" w:rsidP="005519F4">
      <w:pPr>
        <w:spacing w:after="0" w:line="240" w:lineRule="auto"/>
        <w:ind w:firstLine="567"/>
        <w:jc w:val="center"/>
        <w:rPr>
          <w:rFonts w:ascii="Times New Roman" w:hAnsi="Times New Roman" w:cs="Times New Roman"/>
          <w:b/>
          <w:sz w:val="24"/>
          <w:szCs w:val="24"/>
          <w:lang w:val="en-US"/>
        </w:rPr>
      </w:pPr>
      <w:r w:rsidRPr="00D10986">
        <w:rPr>
          <w:rFonts w:ascii="Times New Roman" w:hAnsi="Times New Roman" w:cs="Times New Roman"/>
          <w:b/>
          <w:sz w:val="24"/>
          <w:szCs w:val="24"/>
          <w:lang w:val="en-US"/>
        </w:rPr>
        <w:lastRenderedPageBreak/>
        <w:t>Seminar plan</w:t>
      </w:r>
    </w:p>
    <w:p w:rsidR="005519F4" w:rsidRPr="005519F4" w:rsidRDefault="005519F4" w:rsidP="005519F4">
      <w:pPr>
        <w:spacing w:after="0" w:line="240" w:lineRule="auto"/>
        <w:ind w:firstLine="567"/>
        <w:jc w:val="both"/>
        <w:rPr>
          <w:rFonts w:ascii="Times New Roman" w:hAnsi="Times New Roman" w:cs="Times New Roman"/>
          <w:sz w:val="24"/>
          <w:szCs w:val="24"/>
          <w:lang w:val="en-US"/>
        </w:rPr>
      </w:pPr>
      <w:proofErr w:type="gramStart"/>
      <w:r w:rsidRPr="00D10986">
        <w:rPr>
          <w:rFonts w:ascii="Times New Roman" w:hAnsi="Times New Roman" w:cs="Times New Roman"/>
          <w:b/>
          <w:sz w:val="24"/>
          <w:szCs w:val="24"/>
          <w:lang w:val="en-US"/>
        </w:rPr>
        <w:t>Lesson 1</w:t>
      </w:r>
      <w:r w:rsidRPr="005519F4">
        <w:rPr>
          <w:rFonts w:ascii="Times New Roman" w:hAnsi="Times New Roman" w:cs="Times New Roman"/>
          <w:sz w:val="24"/>
          <w:szCs w:val="24"/>
          <w:lang w:val="en-US"/>
        </w:rPr>
        <w:t>.</w:t>
      </w:r>
      <w:proofErr w:type="gramEnd"/>
      <w:r w:rsidRPr="005519F4">
        <w:rPr>
          <w:rFonts w:ascii="Times New Roman" w:hAnsi="Times New Roman" w:cs="Times New Roman"/>
          <w:sz w:val="24"/>
          <w:szCs w:val="24"/>
          <w:lang w:val="en-US"/>
        </w:rPr>
        <w:t xml:space="preserve"> </w:t>
      </w:r>
      <w:proofErr w:type="gramStart"/>
      <w:r w:rsidRPr="005519F4">
        <w:rPr>
          <w:rFonts w:ascii="Times New Roman" w:hAnsi="Times New Roman" w:cs="Times New Roman"/>
          <w:sz w:val="24"/>
          <w:szCs w:val="24"/>
          <w:lang w:val="en-US"/>
        </w:rPr>
        <w:t>Foreign theories and management concepts.</w:t>
      </w:r>
      <w:proofErr w:type="gramEnd"/>
      <w:r w:rsidRPr="005519F4">
        <w:rPr>
          <w:rFonts w:ascii="Times New Roman" w:hAnsi="Times New Roman" w:cs="Times New Roman"/>
          <w:sz w:val="24"/>
          <w:szCs w:val="24"/>
          <w:lang w:val="en-US"/>
        </w:rPr>
        <w:t xml:space="preserve"> The essence and characteristics of modern management</w:t>
      </w:r>
    </w:p>
    <w:p w:rsidR="005519F4" w:rsidRPr="00D10986" w:rsidRDefault="005519F4" w:rsidP="005519F4">
      <w:pPr>
        <w:spacing w:after="0" w:line="240" w:lineRule="auto"/>
        <w:ind w:firstLine="567"/>
        <w:jc w:val="both"/>
        <w:rPr>
          <w:rFonts w:ascii="Times New Roman" w:hAnsi="Times New Roman" w:cs="Times New Roman"/>
          <w:b/>
          <w:sz w:val="24"/>
          <w:szCs w:val="24"/>
          <w:lang w:val="en-US"/>
        </w:rPr>
      </w:pPr>
      <w:r w:rsidRPr="00D10986">
        <w:rPr>
          <w:rFonts w:ascii="Times New Roman" w:hAnsi="Times New Roman" w:cs="Times New Roman"/>
          <w:b/>
          <w:sz w:val="24"/>
          <w:szCs w:val="24"/>
          <w:lang w:val="en-US"/>
        </w:rPr>
        <w:t>Questions for consideration</w:t>
      </w:r>
    </w:p>
    <w:p w:rsidR="005519F4" w:rsidRPr="005519F4" w:rsidRDefault="005519F4" w:rsidP="005519F4">
      <w:pPr>
        <w:spacing w:after="0" w:line="240" w:lineRule="auto"/>
        <w:ind w:firstLine="567"/>
        <w:jc w:val="both"/>
        <w:rPr>
          <w:rFonts w:ascii="Times New Roman" w:hAnsi="Times New Roman" w:cs="Times New Roman"/>
          <w:sz w:val="24"/>
          <w:szCs w:val="24"/>
          <w:lang w:val="en-US"/>
        </w:rPr>
      </w:pPr>
      <w:r w:rsidRPr="005519F4">
        <w:rPr>
          <w:rFonts w:ascii="Times New Roman" w:hAnsi="Times New Roman" w:cs="Times New Roman"/>
          <w:sz w:val="24"/>
          <w:szCs w:val="24"/>
          <w:lang w:val="en-US"/>
        </w:rPr>
        <w:t>1. Management and education.</w:t>
      </w:r>
    </w:p>
    <w:p w:rsidR="005519F4" w:rsidRPr="005519F4" w:rsidRDefault="005519F4" w:rsidP="005519F4">
      <w:pPr>
        <w:spacing w:after="0" w:line="240" w:lineRule="auto"/>
        <w:ind w:firstLine="567"/>
        <w:jc w:val="both"/>
        <w:rPr>
          <w:rFonts w:ascii="Times New Roman" w:hAnsi="Times New Roman" w:cs="Times New Roman"/>
          <w:sz w:val="24"/>
          <w:szCs w:val="24"/>
          <w:lang w:val="en-US"/>
        </w:rPr>
      </w:pPr>
      <w:r w:rsidRPr="005519F4">
        <w:rPr>
          <w:rFonts w:ascii="Times New Roman" w:hAnsi="Times New Roman" w:cs="Times New Roman"/>
          <w:sz w:val="24"/>
          <w:szCs w:val="24"/>
          <w:lang w:val="en-US"/>
        </w:rPr>
        <w:t>2. The concept of management in education and its role in social development.</w:t>
      </w:r>
    </w:p>
    <w:p w:rsidR="005519F4" w:rsidRPr="005519F4" w:rsidRDefault="005519F4" w:rsidP="005519F4">
      <w:pPr>
        <w:spacing w:after="0" w:line="240" w:lineRule="auto"/>
        <w:ind w:firstLine="567"/>
        <w:jc w:val="both"/>
        <w:rPr>
          <w:rFonts w:ascii="Times New Roman" w:hAnsi="Times New Roman" w:cs="Times New Roman"/>
          <w:sz w:val="24"/>
          <w:szCs w:val="24"/>
          <w:lang w:val="en-US"/>
        </w:rPr>
      </w:pPr>
      <w:r w:rsidRPr="005519F4">
        <w:rPr>
          <w:rFonts w:ascii="Times New Roman" w:hAnsi="Times New Roman" w:cs="Times New Roman"/>
          <w:sz w:val="24"/>
          <w:szCs w:val="24"/>
          <w:lang w:val="en-US"/>
        </w:rPr>
        <w:t>3. Definition of management in education as a science.</w:t>
      </w:r>
    </w:p>
    <w:p w:rsidR="005519F4" w:rsidRPr="005519F4" w:rsidRDefault="005519F4" w:rsidP="005519F4">
      <w:pPr>
        <w:spacing w:after="0" w:line="240" w:lineRule="auto"/>
        <w:ind w:firstLine="567"/>
        <w:jc w:val="both"/>
        <w:rPr>
          <w:rFonts w:ascii="Times New Roman" w:hAnsi="Times New Roman" w:cs="Times New Roman"/>
          <w:sz w:val="24"/>
          <w:szCs w:val="24"/>
          <w:lang w:val="en-US"/>
        </w:rPr>
      </w:pPr>
      <w:r w:rsidRPr="005519F4">
        <w:rPr>
          <w:rFonts w:ascii="Times New Roman" w:hAnsi="Times New Roman" w:cs="Times New Roman"/>
          <w:sz w:val="24"/>
          <w:szCs w:val="24"/>
          <w:lang w:val="en-US"/>
        </w:rPr>
        <w:t>4. The need for leaders capable of effective management.</w:t>
      </w:r>
    </w:p>
    <w:p w:rsidR="005519F4" w:rsidRPr="005519F4" w:rsidRDefault="005519F4" w:rsidP="005519F4">
      <w:pPr>
        <w:spacing w:after="0" w:line="240" w:lineRule="auto"/>
        <w:ind w:firstLine="567"/>
        <w:jc w:val="both"/>
        <w:rPr>
          <w:rFonts w:ascii="Times New Roman" w:hAnsi="Times New Roman" w:cs="Times New Roman"/>
          <w:sz w:val="24"/>
          <w:szCs w:val="24"/>
          <w:lang w:val="en-US"/>
        </w:rPr>
      </w:pPr>
      <w:r w:rsidRPr="005519F4">
        <w:rPr>
          <w:rFonts w:ascii="Times New Roman" w:hAnsi="Times New Roman" w:cs="Times New Roman"/>
          <w:sz w:val="24"/>
          <w:szCs w:val="24"/>
          <w:lang w:val="en-US"/>
        </w:rPr>
        <w:t>5. The influence of national historical factors on the development of management in education.</w:t>
      </w:r>
    </w:p>
    <w:p w:rsidR="005519F4" w:rsidRPr="005519F4" w:rsidRDefault="001449FD" w:rsidP="005519F4">
      <w:pPr>
        <w:spacing w:after="0" w:line="240" w:lineRule="auto"/>
        <w:ind w:firstLine="567"/>
        <w:jc w:val="both"/>
        <w:rPr>
          <w:rFonts w:ascii="Times New Roman" w:hAnsi="Times New Roman" w:cs="Times New Roman"/>
          <w:sz w:val="24"/>
          <w:szCs w:val="24"/>
          <w:lang w:val="en-US"/>
        </w:rPr>
      </w:pPr>
      <w:r w:rsidRPr="001449FD">
        <w:rPr>
          <w:rFonts w:ascii="Times New Roman" w:hAnsi="Times New Roman" w:cs="Times New Roman"/>
          <w:sz w:val="24"/>
          <w:szCs w:val="24"/>
          <w:lang w:val="en-US"/>
        </w:rPr>
        <w:t>6</w:t>
      </w:r>
      <w:r w:rsidR="005519F4" w:rsidRPr="005519F4">
        <w:rPr>
          <w:rFonts w:ascii="Times New Roman" w:hAnsi="Times New Roman" w:cs="Times New Roman"/>
          <w:sz w:val="24"/>
          <w:szCs w:val="24"/>
          <w:lang w:val="en-US"/>
        </w:rPr>
        <w:t>. Variety of management models: American, Japanese, European.</w:t>
      </w:r>
    </w:p>
    <w:p w:rsidR="005519F4" w:rsidRPr="00D10986" w:rsidRDefault="005519F4" w:rsidP="005519F4">
      <w:pPr>
        <w:spacing w:after="0" w:line="240" w:lineRule="auto"/>
        <w:ind w:firstLine="567"/>
        <w:jc w:val="both"/>
        <w:rPr>
          <w:rFonts w:ascii="Times New Roman" w:hAnsi="Times New Roman" w:cs="Times New Roman"/>
          <w:b/>
          <w:sz w:val="24"/>
          <w:szCs w:val="24"/>
          <w:u w:val="single"/>
          <w:lang w:val="en-US"/>
        </w:rPr>
      </w:pPr>
      <w:r w:rsidRPr="00D10986">
        <w:rPr>
          <w:rFonts w:ascii="Times New Roman" w:hAnsi="Times New Roman" w:cs="Times New Roman"/>
          <w:b/>
          <w:sz w:val="24"/>
          <w:szCs w:val="24"/>
          <w:u w:val="single"/>
          <w:lang w:val="en-US"/>
        </w:rPr>
        <w:t>Course:</w:t>
      </w:r>
    </w:p>
    <w:p w:rsidR="005519F4" w:rsidRPr="005519F4" w:rsidRDefault="005519F4" w:rsidP="005519F4">
      <w:pPr>
        <w:spacing w:after="0" w:line="240" w:lineRule="auto"/>
        <w:ind w:firstLine="567"/>
        <w:jc w:val="both"/>
        <w:rPr>
          <w:rFonts w:ascii="Times New Roman" w:hAnsi="Times New Roman" w:cs="Times New Roman"/>
          <w:sz w:val="24"/>
          <w:szCs w:val="24"/>
          <w:u w:val="single"/>
          <w:lang w:val="en-US"/>
        </w:rPr>
      </w:pPr>
      <w:r w:rsidRPr="005519F4">
        <w:rPr>
          <w:rFonts w:ascii="Times New Roman" w:hAnsi="Times New Roman" w:cs="Times New Roman"/>
          <w:sz w:val="24"/>
          <w:szCs w:val="24"/>
          <w:u w:val="single"/>
          <w:lang w:val="en-US"/>
        </w:rPr>
        <w:t>1. Introductory words of the teacher.</w:t>
      </w:r>
    </w:p>
    <w:p w:rsidR="005519F4" w:rsidRPr="00ED0801" w:rsidRDefault="005519F4" w:rsidP="005519F4">
      <w:pPr>
        <w:spacing w:after="0" w:line="240" w:lineRule="auto"/>
        <w:ind w:firstLine="567"/>
        <w:jc w:val="both"/>
        <w:rPr>
          <w:rFonts w:ascii="Times New Roman" w:hAnsi="Times New Roman" w:cs="Times New Roman"/>
          <w:sz w:val="24"/>
          <w:szCs w:val="24"/>
          <w:lang w:val="en-US"/>
        </w:rPr>
      </w:pPr>
      <w:r w:rsidRPr="00ED0801">
        <w:rPr>
          <w:rFonts w:ascii="Times New Roman" w:hAnsi="Times New Roman" w:cs="Times New Roman"/>
          <w:sz w:val="24"/>
          <w:szCs w:val="24"/>
          <w:lang w:val="en-US"/>
        </w:rPr>
        <w:t>2. Answers to the questions of the lesson plan:</w:t>
      </w:r>
    </w:p>
    <w:p w:rsidR="005519F4" w:rsidRPr="00ED0801" w:rsidRDefault="005519F4" w:rsidP="005519F4">
      <w:pPr>
        <w:spacing w:after="0" w:line="240" w:lineRule="auto"/>
        <w:ind w:firstLine="567"/>
        <w:jc w:val="both"/>
        <w:rPr>
          <w:rFonts w:ascii="Times New Roman" w:hAnsi="Times New Roman" w:cs="Times New Roman"/>
          <w:sz w:val="24"/>
          <w:szCs w:val="24"/>
          <w:lang w:val="en-US"/>
        </w:rPr>
      </w:pPr>
      <w:proofErr w:type="gramStart"/>
      <w:r w:rsidRPr="00ED0801">
        <w:rPr>
          <w:rFonts w:ascii="Times New Roman" w:hAnsi="Times New Roman" w:cs="Times New Roman"/>
          <w:sz w:val="24"/>
          <w:szCs w:val="24"/>
          <w:lang w:val="en-US"/>
        </w:rPr>
        <w:t>analysis</w:t>
      </w:r>
      <w:proofErr w:type="gramEnd"/>
      <w:r w:rsidRPr="00ED0801">
        <w:rPr>
          <w:rFonts w:ascii="Times New Roman" w:hAnsi="Times New Roman" w:cs="Times New Roman"/>
          <w:sz w:val="24"/>
          <w:szCs w:val="24"/>
          <w:lang w:val="en-US"/>
        </w:rPr>
        <w:t xml:space="preserve"> of key concepts and definitions</w:t>
      </w:r>
    </w:p>
    <w:p w:rsidR="005519F4" w:rsidRPr="00ED0801" w:rsidRDefault="005519F4" w:rsidP="005519F4">
      <w:pPr>
        <w:spacing w:after="0" w:line="240" w:lineRule="auto"/>
        <w:ind w:firstLine="567"/>
        <w:jc w:val="both"/>
        <w:rPr>
          <w:rFonts w:ascii="Times New Roman" w:hAnsi="Times New Roman" w:cs="Times New Roman"/>
          <w:sz w:val="24"/>
          <w:szCs w:val="24"/>
          <w:lang w:val="en-US"/>
        </w:rPr>
      </w:pPr>
      <w:proofErr w:type="gramStart"/>
      <w:r w:rsidRPr="00ED0801">
        <w:rPr>
          <w:rFonts w:ascii="Times New Roman" w:hAnsi="Times New Roman" w:cs="Times New Roman"/>
          <w:sz w:val="24"/>
          <w:szCs w:val="24"/>
          <w:lang w:val="en-US"/>
        </w:rPr>
        <w:t>report</w:t>
      </w:r>
      <w:proofErr w:type="gramEnd"/>
      <w:r w:rsidRPr="00ED0801">
        <w:rPr>
          <w:rFonts w:ascii="Times New Roman" w:hAnsi="Times New Roman" w:cs="Times New Roman"/>
          <w:sz w:val="24"/>
          <w:szCs w:val="24"/>
          <w:lang w:val="en-US"/>
        </w:rPr>
        <w:t xml:space="preserve"> on</w:t>
      </w:r>
    </w:p>
    <w:p w:rsidR="005519F4" w:rsidRPr="00ED0801" w:rsidRDefault="005519F4" w:rsidP="005519F4">
      <w:pPr>
        <w:spacing w:after="0" w:line="240" w:lineRule="auto"/>
        <w:ind w:firstLine="567"/>
        <w:jc w:val="both"/>
        <w:rPr>
          <w:rFonts w:ascii="Times New Roman" w:hAnsi="Times New Roman" w:cs="Times New Roman"/>
          <w:sz w:val="24"/>
          <w:szCs w:val="24"/>
          <w:lang w:val="en-US"/>
        </w:rPr>
      </w:pPr>
      <w:proofErr w:type="gramStart"/>
      <w:r w:rsidRPr="00ED0801">
        <w:rPr>
          <w:rFonts w:ascii="Times New Roman" w:hAnsi="Times New Roman" w:cs="Times New Roman"/>
          <w:sz w:val="24"/>
          <w:szCs w:val="24"/>
          <w:lang w:val="en-US"/>
        </w:rPr>
        <w:t>additions</w:t>
      </w:r>
      <w:proofErr w:type="gramEnd"/>
      <w:r w:rsidRPr="00ED0801">
        <w:rPr>
          <w:rFonts w:ascii="Times New Roman" w:hAnsi="Times New Roman" w:cs="Times New Roman"/>
          <w:sz w:val="24"/>
          <w:szCs w:val="24"/>
          <w:lang w:val="en-US"/>
        </w:rPr>
        <w:t xml:space="preserve"> on the issue</w:t>
      </w:r>
    </w:p>
    <w:p w:rsidR="005519F4" w:rsidRPr="005519F4" w:rsidRDefault="005519F4" w:rsidP="005519F4">
      <w:pPr>
        <w:spacing w:after="0" w:line="240" w:lineRule="auto"/>
        <w:ind w:firstLine="567"/>
        <w:jc w:val="both"/>
        <w:rPr>
          <w:rFonts w:ascii="Times New Roman" w:hAnsi="Times New Roman" w:cs="Times New Roman"/>
          <w:sz w:val="24"/>
          <w:szCs w:val="24"/>
          <w:u w:val="single"/>
          <w:lang w:val="en-US"/>
        </w:rPr>
      </w:pPr>
      <w:r w:rsidRPr="00ED0801">
        <w:rPr>
          <w:rFonts w:ascii="Times New Roman" w:hAnsi="Times New Roman" w:cs="Times New Roman"/>
          <w:sz w:val="24"/>
          <w:szCs w:val="24"/>
          <w:lang w:val="en-US"/>
        </w:rPr>
        <w:t>3. Question for reflection: what is the specificity of management education as a kind of management</w:t>
      </w:r>
      <w:r w:rsidRPr="005519F4">
        <w:rPr>
          <w:rFonts w:ascii="Times New Roman" w:hAnsi="Times New Roman" w:cs="Times New Roman"/>
          <w:sz w:val="24"/>
          <w:szCs w:val="24"/>
          <w:u w:val="single"/>
          <w:lang w:val="en-US"/>
        </w:rPr>
        <w:t xml:space="preserve"> of the social </w:t>
      </w:r>
      <w:proofErr w:type="gramStart"/>
      <w:r w:rsidRPr="005519F4">
        <w:rPr>
          <w:rFonts w:ascii="Times New Roman" w:hAnsi="Times New Roman" w:cs="Times New Roman"/>
          <w:sz w:val="24"/>
          <w:szCs w:val="24"/>
          <w:u w:val="single"/>
          <w:lang w:val="en-US"/>
        </w:rPr>
        <w:t>sphere</w:t>
      </w:r>
      <w:proofErr w:type="gramEnd"/>
    </w:p>
    <w:p w:rsidR="00C62F5A" w:rsidRPr="00ED0801" w:rsidRDefault="005519F4" w:rsidP="005519F4">
      <w:pPr>
        <w:spacing w:after="0" w:line="240" w:lineRule="auto"/>
        <w:ind w:firstLine="567"/>
        <w:jc w:val="both"/>
        <w:rPr>
          <w:rFonts w:ascii="Times New Roman" w:hAnsi="Times New Roman" w:cs="Times New Roman"/>
          <w:b/>
          <w:sz w:val="24"/>
          <w:szCs w:val="24"/>
          <w:lang w:val="en-US"/>
        </w:rPr>
      </w:pPr>
      <w:r w:rsidRPr="00ED0801">
        <w:rPr>
          <w:rFonts w:ascii="Times New Roman" w:hAnsi="Times New Roman" w:cs="Times New Roman"/>
          <w:b/>
          <w:sz w:val="24"/>
          <w:szCs w:val="24"/>
          <w:lang w:val="en-US"/>
        </w:rPr>
        <w:t>4. Conclusions on the topic</w:t>
      </w:r>
      <w:r w:rsidR="00C62F5A" w:rsidRPr="00ED0801">
        <w:rPr>
          <w:rFonts w:ascii="Times New Roman" w:hAnsi="Times New Roman" w:cs="Times New Roman"/>
          <w:b/>
          <w:sz w:val="24"/>
          <w:szCs w:val="24"/>
          <w:lang w:val="en-US"/>
        </w:rPr>
        <w:t>.</w:t>
      </w:r>
    </w:p>
    <w:p w:rsidR="005519F4" w:rsidRPr="00D10986" w:rsidRDefault="005519F4" w:rsidP="00D10986">
      <w:pPr>
        <w:jc w:val="both"/>
        <w:rPr>
          <w:rFonts w:ascii="Times New Roman" w:hAnsi="Times New Roman" w:cs="Times New Roman"/>
          <w:b/>
          <w:sz w:val="24"/>
          <w:szCs w:val="24"/>
          <w:lang w:val="en-US"/>
        </w:rPr>
      </w:pPr>
      <w:r w:rsidRPr="00D10986">
        <w:rPr>
          <w:rFonts w:ascii="Times New Roman" w:hAnsi="Times New Roman" w:cs="Times New Roman"/>
          <w:b/>
          <w:sz w:val="24"/>
          <w:szCs w:val="24"/>
          <w:lang w:val="en-US"/>
        </w:rPr>
        <w:t>Literature</w:t>
      </w:r>
    </w:p>
    <w:p w:rsidR="00343625" w:rsidRPr="00343625" w:rsidRDefault="00343625" w:rsidP="00343625">
      <w:pPr>
        <w:spacing w:after="0" w:line="240" w:lineRule="auto"/>
        <w:rPr>
          <w:rFonts w:ascii="Times New Roman" w:eastAsia="Calibri" w:hAnsi="Times New Roman" w:cs="Times New Roman"/>
          <w:iCs/>
          <w:sz w:val="24"/>
          <w:szCs w:val="24"/>
          <w:lang w:val="en-US"/>
        </w:rPr>
      </w:pPr>
      <w:r w:rsidRPr="00343625">
        <w:rPr>
          <w:rFonts w:ascii="Times New Roman" w:eastAsia="Calibri" w:hAnsi="Times New Roman" w:cs="Times New Roman"/>
          <w:iCs/>
          <w:sz w:val="24"/>
          <w:szCs w:val="24"/>
          <w:lang w:val="en-US"/>
        </w:rPr>
        <w:t xml:space="preserve">1. </w:t>
      </w:r>
      <w:proofErr w:type="spellStart"/>
      <w:r w:rsidRPr="00343625">
        <w:rPr>
          <w:rFonts w:ascii="Times New Roman" w:eastAsia="Calibri" w:hAnsi="Times New Roman" w:cs="Times New Roman"/>
          <w:iCs/>
          <w:sz w:val="24"/>
          <w:szCs w:val="24"/>
          <w:lang w:val="en-US"/>
        </w:rPr>
        <w:t>Vesnin</w:t>
      </w:r>
      <w:proofErr w:type="spellEnd"/>
      <w:r w:rsidRPr="00343625">
        <w:rPr>
          <w:rFonts w:ascii="Times New Roman" w:eastAsia="Calibri" w:hAnsi="Times New Roman" w:cs="Times New Roman"/>
          <w:iCs/>
          <w:sz w:val="24"/>
          <w:szCs w:val="24"/>
          <w:lang w:val="en-US"/>
        </w:rPr>
        <w:t xml:space="preserve">, V.R. Management / V.R. </w:t>
      </w:r>
      <w:proofErr w:type="spellStart"/>
      <w:r w:rsidRPr="00343625">
        <w:rPr>
          <w:rFonts w:ascii="Times New Roman" w:eastAsia="Calibri" w:hAnsi="Times New Roman" w:cs="Times New Roman"/>
          <w:iCs/>
          <w:sz w:val="24"/>
          <w:szCs w:val="24"/>
          <w:lang w:val="en-US"/>
        </w:rPr>
        <w:t>Vesnin</w:t>
      </w:r>
      <w:proofErr w:type="spellEnd"/>
      <w:r w:rsidRPr="00343625">
        <w:rPr>
          <w:rFonts w:ascii="Times New Roman" w:eastAsia="Calibri" w:hAnsi="Times New Roman" w:cs="Times New Roman"/>
          <w:iCs/>
          <w:sz w:val="24"/>
          <w:szCs w:val="24"/>
          <w:lang w:val="en-US"/>
        </w:rPr>
        <w:t xml:space="preserve">. - M.: Prospect, </w:t>
      </w:r>
      <w:proofErr w:type="gramStart"/>
      <w:r w:rsidRPr="00343625">
        <w:rPr>
          <w:rFonts w:ascii="Times New Roman" w:eastAsia="Calibri" w:hAnsi="Times New Roman" w:cs="Times New Roman"/>
          <w:iCs/>
          <w:sz w:val="24"/>
          <w:szCs w:val="24"/>
          <w:lang w:val="en-US"/>
        </w:rPr>
        <w:t>2012 .--</w:t>
      </w:r>
      <w:proofErr w:type="gramEnd"/>
      <w:r w:rsidRPr="00343625">
        <w:rPr>
          <w:rFonts w:ascii="Times New Roman" w:eastAsia="Calibri" w:hAnsi="Times New Roman" w:cs="Times New Roman"/>
          <w:iCs/>
          <w:sz w:val="24"/>
          <w:szCs w:val="24"/>
          <w:lang w:val="en-US"/>
        </w:rPr>
        <w:t xml:space="preserve"> 616 p.</w:t>
      </w:r>
    </w:p>
    <w:p w:rsidR="00343625" w:rsidRPr="00343625" w:rsidRDefault="00343625" w:rsidP="00343625">
      <w:pPr>
        <w:spacing w:after="0" w:line="240" w:lineRule="auto"/>
        <w:rPr>
          <w:rFonts w:ascii="Times New Roman" w:eastAsia="Calibri" w:hAnsi="Times New Roman" w:cs="Times New Roman"/>
          <w:iCs/>
          <w:sz w:val="24"/>
          <w:szCs w:val="24"/>
          <w:lang w:val="en-US"/>
        </w:rPr>
      </w:pPr>
      <w:r w:rsidRPr="00343625">
        <w:rPr>
          <w:rFonts w:ascii="Times New Roman" w:eastAsia="Calibri" w:hAnsi="Times New Roman" w:cs="Times New Roman"/>
          <w:iCs/>
          <w:sz w:val="24"/>
          <w:szCs w:val="24"/>
          <w:lang w:val="en-US"/>
        </w:rPr>
        <w:t xml:space="preserve">2. </w:t>
      </w:r>
      <w:proofErr w:type="spellStart"/>
      <w:r w:rsidRPr="00343625">
        <w:rPr>
          <w:rFonts w:ascii="Times New Roman" w:eastAsia="Calibri" w:hAnsi="Times New Roman" w:cs="Times New Roman"/>
          <w:iCs/>
          <w:sz w:val="24"/>
          <w:szCs w:val="24"/>
          <w:lang w:val="en-US"/>
        </w:rPr>
        <w:t>Vikhansky</w:t>
      </w:r>
      <w:proofErr w:type="spellEnd"/>
      <w:r w:rsidRPr="00343625">
        <w:rPr>
          <w:rFonts w:ascii="Times New Roman" w:eastAsia="Calibri" w:hAnsi="Times New Roman" w:cs="Times New Roman"/>
          <w:iCs/>
          <w:sz w:val="24"/>
          <w:szCs w:val="24"/>
          <w:lang w:val="en-US"/>
        </w:rPr>
        <w:t xml:space="preserve">, O.S., </w:t>
      </w:r>
      <w:proofErr w:type="spellStart"/>
      <w:r w:rsidRPr="00343625">
        <w:rPr>
          <w:rFonts w:ascii="Times New Roman" w:eastAsia="Calibri" w:hAnsi="Times New Roman" w:cs="Times New Roman"/>
          <w:iCs/>
          <w:sz w:val="24"/>
          <w:szCs w:val="24"/>
          <w:lang w:val="en-US"/>
        </w:rPr>
        <w:t>Naumov</w:t>
      </w:r>
      <w:proofErr w:type="spellEnd"/>
      <w:r w:rsidRPr="00343625">
        <w:rPr>
          <w:rFonts w:ascii="Times New Roman" w:eastAsia="Calibri" w:hAnsi="Times New Roman" w:cs="Times New Roman"/>
          <w:iCs/>
          <w:sz w:val="24"/>
          <w:szCs w:val="24"/>
          <w:lang w:val="en-US"/>
        </w:rPr>
        <w:t xml:space="preserve">, A.I. Management / O.S. </w:t>
      </w:r>
      <w:proofErr w:type="spellStart"/>
      <w:r w:rsidRPr="00343625">
        <w:rPr>
          <w:rFonts w:ascii="Times New Roman" w:eastAsia="Calibri" w:hAnsi="Times New Roman" w:cs="Times New Roman"/>
          <w:iCs/>
          <w:sz w:val="24"/>
          <w:szCs w:val="24"/>
          <w:lang w:val="en-US"/>
        </w:rPr>
        <w:t>Vikhansky</w:t>
      </w:r>
      <w:proofErr w:type="spellEnd"/>
      <w:r w:rsidRPr="00343625">
        <w:rPr>
          <w:rFonts w:ascii="Times New Roman" w:eastAsia="Calibri" w:hAnsi="Times New Roman" w:cs="Times New Roman"/>
          <w:iCs/>
          <w:sz w:val="24"/>
          <w:szCs w:val="24"/>
          <w:lang w:val="en-US"/>
        </w:rPr>
        <w:t xml:space="preserve">, A.I. </w:t>
      </w:r>
      <w:proofErr w:type="spellStart"/>
      <w:r w:rsidRPr="00343625">
        <w:rPr>
          <w:rFonts w:ascii="Times New Roman" w:eastAsia="Calibri" w:hAnsi="Times New Roman" w:cs="Times New Roman"/>
          <w:iCs/>
          <w:sz w:val="24"/>
          <w:szCs w:val="24"/>
          <w:lang w:val="en-US"/>
        </w:rPr>
        <w:t>Naumov</w:t>
      </w:r>
      <w:proofErr w:type="spellEnd"/>
      <w:r w:rsidRPr="00343625">
        <w:rPr>
          <w:rFonts w:ascii="Times New Roman" w:eastAsia="Calibri" w:hAnsi="Times New Roman" w:cs="Times New Roman"/>
          <w:iCs/>
          <w:sz w:val="24"/>
          <w:szCs w:val="24"/>
          <w:lang w:val="en-US"/>
        </w:rPr>
        <w:t xml:space="preserve">: Textbook. - 3rd ed. - </w:t>
      </w:r>
      <w:proofErr w:type="gramStart"/>
      <w:r w:rsidRPr="00343625">
        <w:rPr>
          <w:rFonts w:ascii="Times New Roman" w:eastAsia="Calibri" w:hAnsi="Times New Roman" w:cs="Times New Roman"/>
          <w:iCs/>
          <w:sz w:val="24"/>
          <w:szCs w:val="24"/>
          <w:lang w:val="en-US"/>
        </w:rPr>
        <w:t>M .</w:t>
      </w:r>
      <w:proofErr w:type="gramEnd"/>
      <w:r w:rsidRPr="00343625">
        <w:rPr>
          <w:rFonts w:ascii="Times New Roman" w:eastAsia="Calibri" w:hAnsi="Times New Roman" w:cs="Times New Roman"/>
          <w:iCs/>
          <w:sz w:val="24"/>
          <w:szCs w:val="24"/>
          <w:lang w:val="en-US"/>
        </w:rPr>
        <w:t xml:space="preserve">: </w:t>
      </w:r>
      <w:proofErr w:type="spellStart"/>
      <w:r w:rsidRPr="00343625">
        <w:rPr>
          <w:rFonts w:ascii="Times New Roman" w:eastAsia="Calibri" w:hAnsi="Times New Roman" w:cs="Times New Roman"/>
          <w:iCs/>
          <w:sz w:val="24"/>
          <w:szCs w:val="24"/>
          <w:lang w:val="en-US"/>
        </w:rPr>
        <w:t>Gardariki</w:t>
      </w:r>
      <w:proofErr w:type="spellEnd"/>
      <w:r w:rsidRPr="00343625">
        <w:rPr>
          <w:rFonts w:ascii="Times New Roman" w:eastAsia="Calibri" w:hAnsi="Times New Roman" w:cs="Times New Roman"/>
          <w:iCs/>
          <w:sz w:val="24"/>
          <w:szCs w:val="24"/>
          <w:lang w:val="en-US"/>
        </w:rPr>
        <w:t>, 2003 .- 528 p.</w:t>
      </w:r>
    </w:p>
    <w:p w:rsidR="00343625" w:rsidRPr="00343625" w:rsidRDefault="00343625" w:rsidP="00343625">
      <w:pPr>
        <w:spacing w:after="0" w:line="240" w:lineRule="auto"/>
        <w:rPr>
          <w:rFonts w:ascii="Times New Roman" w:eastAsia="Calibri" w:hAnsi="Times New Roman" w:cs="Times New Roman"/>
          <w:iCs/>
          <w:sz w:val="24"/>
          <w:szCs w:val="24"/>
          <w:lang w:val="en-US"/>
        </w:rPr>
      </w:pPr>
      <w:r w:rsidRPr="00343625">
        <w:rPr>
          <w:rFonts w:ascii="Times New Roman" w:eastAsia="Calibri" w:hAnsi="Times New Roman" w:cs="Times New Roman"/>
          <w:iCs/>
          <w:sz w:val="24"/>
          <w:szCs w:val="24"/>
          <w:lang w:val="en-US"/>
        </w:rPr>
        <w:t xml:space="preserve">3. </w:t>
      </w:r>
      <w:proofErr w:type="spellStart"/>
      <w:r w:rsidRPr="00343625">
        <w:rPr>
          <w:rFonts w:ascii="Times New Roman" w:eastAsia="Calibri" w:hAnsi="Times New Roman" w:cs="Times New Roman"/>
          <w:iCs/>
          <w:sz w:val="24"/>
          <w:szCs w:val="24"/>
          <w:lang w:val="en-US"/>
        </w:rPr>
        <w:t>Borytko</w:t>
      </w:r>
      <w:proofErr w:type="spellEnd"/>
      <w:r w:rsidRPr="00343625">
        <w:rPr>
          <w:rFonts w:ascii="Times New Roman" w:eastAsia="Calibri" w:hAnsi="Times New Roman" w:cs="Times New Roman"/>
          <w:iCs/>
          <w:sz w:val="24"/>
          <w:szCs w:val="24"/>
          <w:lang w:val="en-US"/>
        </w:rPr>
        <w:t xml:space="preserve">, N. M. Pedagogy: a textbook for universities on </w:t>
      </w:r>
      <w:proofErr w:type="spellStart"/>
      <w:r w:rsidRPr="00343625">
        <w:rPr>
          <w:rFonts w:ascii="Times New Roman" w:eastAsia="Calibri" w:hAnsi="Times New Roman" w:cs="Times New Roman"/>
          <w:iCs/>
          <w:sz w:val="24"/>
          <w:szCs w:val="24"/>
          <w:lang w:val="en-US"/>
        </w:rPr>
        <w:t>ped</w:t>
      </w:r>
      <w:proofErr w:type="spellEnd"/>
      <w:r w:rsidRPr="00343625">
        <w:rPr>
          <w:rFonts w:ascii="Times New Roman" w:eastAsia="Calibri" w:hAnsi="Times New Roman" w:cs="Times New Roman"/>
          <w:iCs/>
          <w:sz w:val="24"/>
          <w:szCs w:val="24"/>
          <w:lang w:val="en-US"/>
        </w:rPr>
        <w:t xml:space="preserve">. </w:t>
      </w:r>
      <w:proofErr w:type="gramStart"/>
      <w:r w:rsidRPr="00343625">
        <w:rPr>
          <w:rFonts w:ascii="Times New Roman" w:eastAsia="Calibri" w:hAnsi="Times New Roman" w:cs="Times New Roman"/>
          <w:iCs/>
          <w:sz w:val="24"/>
          <w:szCs w:val="24"/>
          <w:lang w:val="en-US"/>
        </w:rPr>
        <w:t>specialist</w:t>
      </w:r>
      <w:proofErr w:type="gramEnd"/>
      <w:r w:rsidRPr="00343625">
        <w:rPr>
          <w:rFonts w:ascii="Times New Roman" w:eastAsia="Calibri" w:hAnsi="Times New Roman" w:cs="Times New Roman"/>
          <w:iCs/>
          <w:sz w:val="24"/>
          <w:szCs w:val="24"/>
          <w:lang w:val="en-US"/>
        </w:rPr>
        <w:t xml:space="preserve">. </w:t>
      </w:r>
      <w:proofErr w:type="gramStart"/>
      <w:r w:rsidRPr="00343625">
        <w:rPr>
          <w:rFonts w:ascii="Times New Roman" w:eastAsia="Calibri" w:hAnsi="Times New Roman" w:cs="Times New Roman"/>
          <w:iCs/>
          <w:sz w:val="24"/>
          <w:szCs w:val="24"/>
          <w:lang w:val="en-US"/>
        </w:rPr>
        <w:t xml:space="preserve">(OPD.F. 02 - Pedagogy) / N.M. </w:t>
      </w:r>
      <w:proofErr w:type="spellStart"/>
      <w:r w:rsidRPr="00343625">
        <w:rPr>
          <w:rFonts w:ascii="Times New Roman" w:eastAsia="Calibri" w:hAnsi="Times New Roman" w:cs="Times New Roman"/>
          <w:iCs/>
          <w:sz w:val="24"/>
          <w:szCs w:val="24"/>
          <w:lang w:val="en-US"/>
        </w:rPr>
        <w:t>Borytko</w:t>
      </w:r>
      <w:proofErr w:type="spellEnd"/>
      <w:r w:rsidRPr="00343625">
        <w:rPr>
          <w:rFonts w:ascii="Times New Roman" w:eastAsia="Calibri" w:hAnsi="Times New Roman" w:cs="Times New Roman"/>
          <w:iCs/>
          <w:sz w:val="24"/>
          <w:szCs w:val="24"/>
          <w:lang w:val="en-US"/>
        </w:rPr>
        <w:t xml:space="preserve">, I.A. </w:t>
      </w:r>
      <w:proofErr w:type="spellStart"/>
      <w:r w:rsidRPr="00343625">
        <w:rPr>
          <w:rFonts w:ascii="Times New Roman" w:eastAsia="Calibri" w:hAnsi="Times New Roman" w:cs="Times New Roman"/>
          <w:iCs/>
          <w:sz w:val="24"/>
          <w:szCs w:val="24"/>
          <w:lang w:val="en-US"/>
        </w:rPr>
        <w:t>Solovtsova</w:t>
      </w:r>
      <w:proofErr w:type="spellEnd"/>
      <w:r w:rsidRPr="00343625">
        <w:rPr>
          <w:rFonts w:ascii="Times New Roman" w:eastAsia="Calibri" w:hAnsi="Times New Roman" w:cs="Times New Roman"/>
          <w:iCs/>
          <w:sz w:val="24"/>
          <w:szCs w:val="24"/>
          <w:lang w:val="en-US"/>
        </w:rPr>
        <w:t>.</w:t>
      </w:r>
      <w:proofErr w:type="gramEnd"/>
      <w:r w:rsidRPr="00343625">
        <w:rPr>
          <w:rFonts w:ascii="Times New Roman" w:eastAsia="Calibri" w:hAnsi="Times New Roman" w:cs="Times New Roman"/>
          <w:iCs/>
          <w:sz w:val="24"/>
          <w:szCs w:val="24"/>
          <w:lang w:val="en-US"/>
        </w:rPr>
        <w:t xml:space="preserve"> A.M. </w:t>
      </w:r>
      <w:proofErr w:type="spellStart"/>
      <w:r w:rsidRPr="00343625">
        <w:rPr>
          <w:rFonts w:ascii="Times New Roman" w:eastAsia="Calibri" w:hAnsi="Times New Roman" w:cs="Times New Roman"/>
          <w:iCs/>
          <w:sz w:val="24"/>
          <w:szCs w:val="24"/>
          <w:lang w:val="en-US"/>
        </w:rPr>
        <w:t>Baibakov</w:t>
      </w:r>
      <w:proofErr w:type="spellEnd"/>
      <w:r w:rsidRPr="00343625">
        <w:rPr>
          <w:rFonts w:ascii="Times New Roman" w:eastAsia="Calibri" w:hAnsi="Times New Roman" w:cs="Times New Roman"/>
          <w:iCs/>
          <w:sz w:val="24"/>
          <w:szCs w:val="24"/>
          <w:lang w:val="en-US"/>
        </w:rPr>
        <w:t xml:space="preserve">. - 2nd ed., Erased. - M.: Academy, </w:t>
      </w:r>
      <w:proofErr w:type="gramStart"/>
      <w:r w:rsidRPr="00343625">
        <w:rPr>
          <w:rFonts w:ascii="Times New Roman" w:eastAsia="Calibri" w:hAnsi="Times New Roman" w:cs="Times New Roman"/>
          <w:iCs/>
          <w:sz w:val="24"/>
          <w:szCs w:val="24"/>
          <w:lang w:val="en-US"/>
        </w:rPr>
        <w:t>2009 .--</w:t>
      </w:r>
      <w:proofErr w:type="gramEnd"/>
      <w:r w:rsidRPr="00343625">
        <w:rPr>
          <w:rFonts w:ascii="Times New Roman" w:eastAsia="Calibri" w:hAnsi="Times New Roman" w:cs="Times New Roman"/>
          <w:iCs/>
          <w:sz w:val="24"/>
          <w:szCs w:val="24"/>
          <w:lang w:val="en-US"/>
        </w:rPr>
        <w:t xml:space="preserve"> 493 p.</w:t>
      </w:r>
    </w:p>
    <w:p w:rsidR="00343625" w:rsidRPr="00130BDA" w:rsidRDefault="00343625" w:rsidP="00343625">
      <w:pPr>
        <w:spacing w:after="0" w:line="240" w:lineRule="auto"/>
        <w:rPr>
          <w:rFonts w:ascii="Times New Roman" w:eastAsia="Calibri" w:hAnsi="Times New Roman" w:cs="Times New Roman"/>
          <w:iCs/>
          <w:sz w:val="24"/>
          <w:szCs w:val="24"/>
          <w:lang w:val="en-US"/>
        </w:rPr>
      </w:pPr>
      <w:r w:rsidRPr="00343625">
        <w:rPr>
          <w:rFonts w:ascii="Times New Roman" w:eastAsia="Calibri" w:hAnsi="Times New Roman" w:cs="Times New Roman"/>
          <w:iCs/>
          <w:sz w:val="24"/>
          <w:szCs w:val="24"/>
          <w:lang w:val="en-US"/>
        </w:rPr>
        <w:t xml:space="preserve">4. Pedagogy: a textbook for universities on non-pedagogy. </w:t>
      </w:r>
      <w:proofErr w:type="gramStart"/>
      <w:r w:rsidRPr="00343625">
        <w:rPr>
          <w:rFonts w:ascii="Times New Roman" w:eastAsia="Calibri" w:hAnsi="Times New Roman" w:cs="Times New Roman"/>
          <w:iCs/>
          <w:sz w:val="24"/>
          <w:szCs w:val="24"/>
          <w:lang w:val="en-US"/>
        </w:rPr>
        <w:t>discipline</w:t>
      </w:r>
      <w:proofErr w:type="gramEnd"/>
      <w:r w:rsidRPr="00343625">
        <w:rPr>
          <w:rFonts w:ascii="Times New Roman" w:eastAsia="Calibri" w:hAnsi="Times New Roman" w:cs="Times New Roman"/>
          <w:iCs/>
          <w:sz w:val="24"/>
          <w:szCs w:val="24"/>
          <w:lang w:val="en-US"/>
        </w:rPr>
        <w:t xml:space="preserve"> "Pedagogy and Psychology" / ed. P.I. </w:t>
      </w:r>
      <w:proofErr w:type="spellStart"/>
      <w:r w:rsidRPr="00343625">
        <w:rPr>
          <w:rFonts w:ascii="Times New Roman" w:eastAsia="Calibri" w:hAnsi="Times New Roman" w:cs="Times New Roman"/>
          <w:iCs/>
          <w:sz w:val="24"/>
          <w:szCs w:val="24"/>
          <w:lang w:val="en-US"/>
        </w:rPr>
        <w:t>Pidkasisty</w:t>
      </w:r>
      <w:proofErr w:type="spellEnd"/>
      <w:r w:rsidRPr="00343625">
        <w:rPr>
          <w:rFonts w:ascii="Times New Roman" w:eastAsia="Calibri" w:hAnsi="Times New Roman" w:cs="Times New Roman"/>
          <w:iCs/>
          <w:sz w:val="24"/>
          <w:szCs w:val="24"/>
          <w:lang w:val="en-US"/>
        </w:rPr>
        <w:t xml:space="preserve"> - 2nd ed., Rev. and add. - </w:t>
      </w:r>
      <w:proofErr w:type="gramStart"/>
      <w:r w:rsidRPr="00343625">
        <w:rPr>
          <w:rFonts w:ascii="Times New Roman" w:eastAsia="Calibri" w:hAnsi="Times New Roman" w:cs="Times New Roman"/>
          <w:iCs/>
          <w:sz w:val="24"/>
          <w:szCs w:val="24"/>
          <w:lang w:val="en-US"/>
        </w:rPr>
        <w:t>M .</w:t>
      </w:r>
      <w:proofErr w:type="gramEnd"/>
      <w:r w:rsidRPr="00343625">
        <w:rPr>
          <w:rFonts w:ascii="Times New Roman" w:eastAsia="Calibri" w:hAnsi="Times New Roman" w:cs="Times New Roman"/>
          <w:iCs/>
          <w:sz w:val="24"/>
          <w:szCs w:val="24"/>
          <w:lang w:val="en-US"/>
        </w:rPr>
        <w:t xml:space="preserve">: </w:t>
      </w:r>
      <w:proofErr w:type="spellStart"/>
      <w:r w:rsidRPr="00343625">
        <w:rPr>
          <w:rFonts w:ascii="Times New Roman" w:eastAsia="Calibri" w:hAnsi="Times New Roman" w:cs="Times New Roman"/>
          <w:iCs/>
          <w:sz w:val="24"/>
          <w:szCs w:val="24"/>
          <w:lang w:val="en-US"/>
        </w:rPr>
        <w:t>Yurayt</w:t>
      </w:r>
      <w:proofErr w:type="spellEnd"/>
      <w:r w:rsidRPr="00343625">
        <w:rPr>
          <w:rFonts w:ascii="Times New Roman" w:eastAsia="Calibri" w:hAnsi="Times New Roman" w:cs="Times New Roman"/>
          <w:iCs/>
          <w:sz w:val="24"/>
          <w:szCs w:val="24"/>
          <w:lang w:val="en-US"/>
        </w:rPr>
        <w:t xml:space="preserve">, 2011 .- </w:t>
      </w:r>
      <w:r w:rsidRPr="00130BDA">
        <w:rPr>
          <w:rFonts w:ascii="Times New Roman" w:eastAsia="Calibri" w:hAnsi="Times New Roman" w:cs="Times New Roman"/>
          <w:iCs/>
          <w:sz w:val="24"/>
          <w:szCs w:val="24"/>
          <w:lang w:val="en-US"/>
        </w:rPr>
        <w:t>503 p.</w:t>
      </w:r>
    </w:p>
    <w:p w:rsidR="00DC6004" w:rsidRPr="00343625" w:rsidRDefault="00343625" w:rsidP="00343625">
      <w:pPr>
        <w:spacing w:after="0" w:line="240" w:lineRule="auto"/>
        <w:rPr>
          <w:rFonts w:ascii="Times New Roman" w:hAnsi="Times New Roman" w:cs="Times New Roman"/>
          <w:b/>
          <w:sz w:val="24"/>
          <w:szCs w:val="24"/>
          <w:lang w:val="en-US"/>
        </w:rPr>
      </w:pPr>
      <w:r w:rsidRPr="00343625">
        <w:rPr>
          <w:rFonts w:ascii="Times New Roman" w:eastAsia="Calibri" w:hAnsi="Times New Roman" w:cs="Times New Roman"/>
          <w:iCs/>
          <w:sz w:val="24"/>
          <w:szCs w:val="24"/>
          <w:lang w:val="en-US"/>
        </w:rPr>
        <w:t xml:space="preserve">5. Simonov, V.P. Pedagogical management: Know-how in education: a manual on the course "Management of pedagogical systems" / V.P. Simonov. - </w:t>
      </w:r>
      <w:proofErr w:type="gramStart"/>
      <w:r w:rsidRPr="00343625">
        <w:rPr>
          <w:rFonts w:ascii="Times New Roman" w:eastAsia="Calibri" w:hAnsi="Times New Roman" w:cs="Times New Roman"/>
          <w:iCs/>
          <w:sz w:val="24"/>
          <w:szCs w:val="24"/>
          <w:lang w:val="en-US"/>
        </w:rPr>
        <w:t>M .</w:t>
      </w:r>
      <w:proofErr w:type="gramEnd"/>
      <w:r w:rsidRPr="00343625">
        <w:rPr>
          <w:rFonts w:ascii="Times New Roman" w:eastAsia="Calibri" w:hAnsi="Times New Roman" w:cs="Times New Roman"/>
          <w:iCs/>
          <w:sz w:val="24"/>
          <w:szCs w:val="24"/>
          <w:lang w:val="en-US"/>
        </w:rPr>
        <w:t xml:space="preserve">: </w:t>
      </w:r>
      <w:proofErr w:type="spellStart"/>
      <w:r w:rsidRPr="00343625">
        <w:rPr>
          <w:rFonts w:ascii="Times New Roman" w:eastAsia="Calibri" w:hAnsi="Times New Roman" w:cs="Times New Roman"/>
          <w:iCs/>
          <w:sz w:val="24"/>
          <w:szCs w:val="24"/>
          <w:lang w:val="en-US"/>
        </w:rPr>
        <w:t>Yurayt</w:t>
      </w:r>
      <w:proofErr w:type="spellEnd"/>
      <w:r w:rsidRPr="00343625">
        <w:rPr>
          <w:rFonts w:ascii="Times New Roman" w:eastAsia="Calibri" w:hAnsi="Times New Roman" w:cs="Times New Roman"/>
          <w:iCs/>
          <w:sz w:val="24"/>
          <w:szCs w:val="24"/>
          <w:lang w:val="en-US"/>
        </w:rPr>
        <w:t>: Higher education, 2009. - 358 c.</w:t>
      </w:r>
    </w:p>
    <w:p w:rsidR="00130BDA" w:rsidRPr="007D1524" w:rsidRDefault="00130BDA" w:rsidP="00130BDA">
      <w:pPr>
        <w:spacing w:after="0" w:line="240" w:lineRule="auto"/>
        <w:jc w:val="both"/>
        <w:rPr>
          <w:lang w:val="en-US"/>
        </w:rPr>
      </w:pPr>
    </w:p>
    <w:p w:rsidR="00130BDA" w:rsidRPr="00130BDA" w:rsidRDefault="00130BDA" w:rsidP="00543112">
      <w:pPr>
        <w:pStyle w:val="a5"/>
        <w:numPr>
          <w:ilvl w:val="0"/>
          <w:numId w:val="6"/>
        </w:numPr>
        <w:rPr>
          <w:b/>
          <w:sz w:val="24"/>
          <w:szCs w:val="24"/>
          <w:lang w:val="en-US"/>
        </w:rPr>
      </w:pPr>
      <w:r w:rsidRPr="00130BDA">
        <w:rPr>
          <w:b/>
          <w:sz w:val="24"/>
          <w:szCs w:val="24"/>
          <w:lang w:val="en-US"/>
        </w:rPr>
        <w:t>Test  questions</w:t>
      </w:r>
    </w:p>
    <w:p w:rsidR="00130BDA" w:rsidRPr="00130BDA" w:rsidRDefault="00130BDA" w:rsidP="00543112">
      <w:pPr>
        <w:pStyle w:val="a5"/>
        <w:numPr>
          <w:ilvl w:val="0"/>
          <w:numId w:val="16"/>
        </w:numPr>
        <w:ind w:left="0" w:firstLine="0"/>
        <w:contextualSpacing/>
        <w:rPr>
          <w:b/>
          <w:sz w:val="24"/>
          <w:szCs w:val="24"/>
          <w:lang w:val="en-US"/>
        </w:rPr>
      </w:pPr>
      <w:r w:rsidRPr="00130BDA">
        <w:rPr>
          <w:b/>
          <w:sz w:val="24"/>
          <w:szCs w:val="24"/>
          <w:lang w:val="en-US"/>
        </w:rPr>
        <w:t>The tool of the manager of the educational process is:</w:t>
      </w:r>
    </w:p>
    <w:p w:rsidR="00130BDA" w:rsidRPr="00130BDA" w:rsidRDefault="00130BDA" w:rsidP="00543112">
      <w:pPr>
        <w:pStyle w:val="a5"/>
        <w:numPr>
          <w:ilvl w:val="0"/>
          <w:numId w:val="7"/>
        </w:numPr>
        <w:ind w:left="0" w:firstLine="0"/>
        <w:contextualSpacing/>
        <w:rPr>
          <w:sz w:val="24"/>
          <w:szCs w:val="24"/>
        </w:rPr>
      </w:pPr>
      <w:r w:rsidRPr="00130BDA">
        <w:rPr>
          <w:sz w:val="24"/>
          <w:szCs w:val="24"/>
          <w:lang w:val="en-US"/>
        </w:rPr>
        <w:t>information</w:t>
      </w:r>
    </w:p>
    <w:p w:rsidR="00130BDA" w:rsidRPr="00130BDA" w:rsidRDefault="00130BDA" w:rsidP="00543112">
      <w:pPr>
        <w:pStyle w:val="a5"/>
        <w:numPr>
          <w:ilvl w:val="0"/>
          <w:numId w:val="7"/>
        </w:numPr>
        <w:ind w:left="0" w:firstLine="0"/>
        <w:contextualSpacing/>
        <w:rPr>
          <w:sz w:val="24"/>
          <w:szCs w:val="24"/>
        </w:rPr>
      </w:pPr>
      <w:r w:rsidRPr="00130BDA">
        <w:rPr>
          <w:sz w:val="24"/>
          <w:szCs w:val="24"/>
          <w:lang w:val="en-US"/>
        </w:rPr>
        <w:t>students education level</w:t>
      </w:r>
    </w:p>
    <w:p w:rsidR="00130BDA" w:rsidRPr="00130BDA" w:rsidRDefault="00130BDA" w:rsidP="00543112">
      <w:pPr>
        <w:pStyle w:val="a5"/>
        <w:numPr>
          <w:ilvl w:val="0"/>
          <w:numId w:val="7"/>
        </w:numPr>
        <w:ind w:left="0" w:firstLine="0"/>
        <w:contextualSpacing/>
        <w:rPr>
          <w:sz w:val="24"/>
          <w:szCs w:val="24"/>
        </w:rPr>
      </w:pPr>
      <w:r w:rsidRPr="00130BDA">
        <w:rPr>
          <w:sz w:val="24"/>
          <w:szCs w:val="24"/>
          <w:lang w:val="en-US"/>
        </w:rPr>
        <w:t>language</w:t>
      </w:r>
    </w:p>
    <w:p w:rsidR="00130BDA" w:rsidRPr="00130BDA" w:rsidRDefault="00130BDA" w:rsidP="00543112">
      <w:pPr>
        <w:pStyle w:val="a5"/>
        <w:numPr>
          <w:ilvl w:val="0"/>
          <w:numId w:val="7"/>
        </w:numPr>
        <w:ind w:left="0" w:firstLine="0"/>
        <w:contextualSpacing/>
        <w:rPr>
          <w:sz w:val="24"/>
          <w:szCs w:val="24"/>
        </w:rPr>
      </w:pPr>
      <w:r w:rsidRPr="00130BDA">
        <w:rPr>
          <w:sz w:val="24"/>
          <w:szCs w:val="24"/>
          <w:lang w:val="en-US"/>
        </w:rPr>
        <w:t xml:space="preserve">students </w:t>
      </w:r>
      <w:proofErr w:type="spellStart"/>
      <w:r w:rsidRPr="00130BDA">
        <w:rPr>
          <w:sz w:val="24"/>
          <w:szCs w:val="24"/>
          <w:lang w:val="en-US"/>
        </w:rPr>
        <w:t>mannerliness</w:t>
      </w:r>
      <w:proofErr w:type="spellEnd"/>
      <w:r w:rsidRPr="00130BDA">
        <w:rPr>
          <w:sz w:val="24"/>
          <w:szCs w:val="24"/>
          <w:lang w:val="en-US"/>
        </w:rPr>
        <w:t xml:space="preserve"> level</w:t>
      </w:r>
    </w:p>
    <w:p w:rsidR="00130BDA" w:rsidRPr="00130BDA" w:rsidRDefault="00130BDA" w:rsidP="00543112">
      <w:pPr>
        <w:pStyle w:val="a5"/>
        <w:numPr>
          <w:ilvl w:val="0"/>
          <w:numId w:val="7"/>
        </w:numPr>
        <w:ind w:left="0" w:firstLine="0"/>
        <w:contextualSpacing/>
        <w:rPr>
          <w:sz w:val="24"/>
          <w:szCs w:val="24"/>
        </w:rPr>
      </w:pPr>
      <w:r w:rsidRPr="00130BDA">
        <w:rPr>
          <w:sz w:val="24"/>
          <w:szCs w:val="24"/>
          <w:lang w:val="en-US"/>
        </w:rPr>
        <w:t>quality</w:t>
      </w:r>
    </w:p>
    <w:p w:rsidR="00130BDA" w:rsidRPr="00130BDA" w:rsidRDefault="00130BDA" w:rsidP="00543112">
      <w:pPr>
        <w:pStyle w:val="a5"/>
        <w:numPr>
          <w:ilvl w:val="0"/>
          <w:numId w:val="16"/>
        </w:numPr>
        <w:ind w:left="0" w:firstLine="0"/>
        <w:rPr>
          <w:b/>
          <w:sz w:val="24"/>
          <w:szCs w:val="24"/>
          <w:lang w:val="kk-KZ"/>
        </w:rPr>
      </w:pPr>
      <w:r w:rsidRPr="00130BDA">
        <w:rPr>
          <w:b/>
          <w:sz w:val="24"/>
          <w:szCs w:val="24"/>
          <w:lang w:val="en-US"/>
        </w:rPr>
        <w:t>The objectives of the subjects of pedagogical management include:</w:t>
      </w:r>
    </w:p>
    <w:p w:rsidR="00130BDA" w:rsidRPr="00130BDA" w:rsidRDefault="00130BDA" w:rsidP="00543112">
      <w:pPr>
        <w:pStyle w:val="a5"/>
        <w:numPr>
          <w:ilvl w:val="0"/>
          <w:numId w:val="17"/>
        </w:numPr>
        <w:ind w:left="0" w:firstLine="0"/>
        <w:contextualSpacing/>
        <w:rPr>
          <w:sz w:val="24"/>
          <w:szCs w:val="24"/>
        </w:rPr>
      </w:pPr>
      <w:r w:rsidRPr="00130BDA">
        <w:rPr>
          <w:sz w:val="24"/>
          <w:szCs w:val="24"/>
          <w:lang w:val="en-US"/>
        </w:rPr>
        <w:t>purpose of activity</w:t>
      </w:r>
    </w:p>
    <w:p w:rsidR="00130BDA" w:rsidRPr="00130BDA" w:rsidRDefault="00130BDA" w:rsidP="00543112">
      <w:pPr>
        <w:pStyle w:val="a5"/>
        <w:numPr>
          <w:ilvl w:val="0"/>
          <w:numId w:val="17"/>
        </w:numPr>
        <w:ind w:left="0" w:firstLine="0"/>
        <w:contextualSpacing/>
        <w:rPr>
          <w:sz w:val="24"/>
          <w:szCs w:val="24"/>
          <w:lang w:val="en-US"/>
        </w:rPr>
      </w:pPr>
      <w:r w:rsidRPr="00130BDA">
        <w:rPr>
          <w:sz w:val="24"/>
          <w:szCs w:val="24"/>
          <w:lang w:val="kk-KZ"/>
        </w:rPr>
        <w:t xml:space="preserve"> </w:t>
      </w:r>
      <w:r w:rsidRPr="00130BDA">
        <w:rPr>
          <w:sz w:val="24"/>
          <w:szCs w:val="24"/>
          <w:lang w:val="en-US"/>
        </w:rPr>
        <w:t>the purpose of the lesson</w:t>
      </w:r>
    </w:p>
    <w:p w:rsidR="00130BDA" w:rsidRPr="00130BDA" w:rsidRDefault="00130BDA" w:rsidP="00543112">
      <w:pPr>
        <w:pStyle w:val="a5"/>
        <w:numPr>
          <w:ilvl w:val="0"/>
          <w:numId w:val="17"/>
        </w:numPr>
        <w:ind w:left="0" w:firstLine="0"/>
        <w:contextualSpacing/>
        <w:rPr>
          <w:sz w:val="24"/>
          <w:szCs w:val="24"/>
        </w:rPr>
      </w:pPr>
      <w:r w:rsidRPr="00130BDA">
        <w:rPr>
          <w:sz w:val="24"/>
          <w:szCs w:val="24"/>
          <w:lang w:val="kk-KZ"/>
        </w:rPr>
        <w:t xml:space="preserve"> </w:t>
      </w:r>
      <w:r w:rsidRPr="00130BDA">
        <w:rPr>
          <w:sz w:val="24"/>
          <w:szCs w:val="24"/>
          <w:lang w:val="en-US"/>
        </w:rPr>
        <w:t>real purpose</w:t>
      </w:r>
    </w:p>
    <w:p w:rsidR="00130BDA" w:rsidRPr="00130BDA" w:rsidRDefault="00130BDA" w:rsidP="00543112">
      <w:pPr>
        <w:pStyle w:val="a5"/>
        <w:numPr>
          <w:ilvl w:val="0"/>
          <w:numId w:val="17"/>
        </w:numPr>
        <w:ind w:left="0" w:firstLine="0"/>
        <w:contextualSpacing/>
        <w:rPr>
          <w:sz w:val="24"/>
          <w:szCs w:val="24"/>
        </w:rPr>
      </w:pPr>
      <w:r w:rsidRPr="00130BDA">
        <w:rPr>
          <w:sz w:val="24"/>
          <w:szCs w:val="24"/>
          <w:lang w:val="kk-KZ"/>
        </w:rPr>
        <w:t xml:space="preserve"> </w:t>
      </w:r>
      <w:r w:rsidRPr="00130BDA">
        <w:rPr>
          <w:sz w:val="24"/>
          <w:szCs w:val="24"/>
          <w:lang w:val="en-US"/>
        </w:rPr>
        <w:t>objective aim</w:t>
      </w:r>
    </w:p>
    <w:p w:rsidR="00130BDA" w:rsidRPr="00130BDA" w:rsidRDefault="00130BDA" w:rsidP="00543112">
      <w:pPr>
        <w:pStyle w:val="a5"/>
        <w:numPr>
          <w:ilvl w:val="0"/>
          <w:numId w:val="17"/>
        </w:numPr>
        <w:ind w:left="0" w:firstLine="0"/>
        <w:contextualSpacing/>
        <w:rPr>
          <w:sz w:val="24"/>
          <w:szCs w:val="24"/>
          <w:lang w:val="en-US"/>
        </w:rPr>
      </w:pPr>
      <w:r w:rsidRPr="00130BDA">
        <w:rPr>
          <w:sz w:val="24"/>
          <w:szCs w:val="24"/>
          <w:lang w:val="kk-KZ"/>
        </w:rPr>
        <w:t xml:space="preserve"> </w:t>
      </w:r>
      <w:r w:rsidRPr="00130BDA">
        <w:rPr>
          <w:sz w:val="24"/>
          <w:szCs w:val="24"/>
          <w:lang w:val="en-US"/>
        </w:rPr>
        <w:t>the aim of attending</w:t>
      </w:r>
    </w:p>
    <w:p w:rsidR="00130BDA" w:rsidRPr="00130BDA" w:rsidRDefault="00130BDA" w:rsidP="00543112">
      <w:pPr>
        <w:spacing w:after="0" w:line="240" w:lineRule="auto"/>
        <w:rPr>
          <w:rFonts w:ascii="Times New Roman" w:hAnsi="Times New Roman"/>
          <w:b/>
          <w:sz w:val="24"/>
          <w:szCs w:val="24"/>
          <w:lang w:val="en-US"/>
        </w:rPr>
      </w:pPr>
      <w:r w:rsidRPr="00130BDA">
        <w:rPr>
          <w:rFonts w:ascii="Times New Roman" w:hAnsi="Times New Roman"/>
          <w:b/>
          <w:sz w:val="24"/>
          <w:szCs w:val="24"/>
        </w:rPr>
        <w:t xml:space="preserve">3.  </w:t>
      </w:r>
      <w:r w:rsidRPr="00130BDA">
        <w:rPr>
          <w:rFonts w:ascii="Times New Roman" w:hAnsi="Times New Roman"/>
          <w:b/>
          <w:sz w:val="24"/>
          <w:szCs w:val="24"/>
          <w:lang w:val="en-US"/>
        </w:rPr>
        <w:t>Purpose of activity means</w:t>
      </w:r>
      <w:r w:rsidRPr="00130BDA">
        <w:rPr>
          <w:rFonts w:ascii="Times New Roman" w:hAnsi="Times New Roman"/>
          <w:b/>
          <w:sz w:val="24"/>
          <w:szCs w:val="24"/>
        </w:rPr>
        <w:t>:</w:t>
      </w:r>
    </w:p>
    <w:p w:rsidR="00130BDA" w:rsidRPr="00130BDA" w:rsidRDefault="00130BDA" w:rsidP="00543112">
      <w:pPr>
        <w:pStyle w:val="a5"/>
        <w:numPr>
          <w:ilvl w:val="0"/>
          <w:numId w:val="8"/>
        </w:numPr>
        <w:tabs>
          <w:tab w:val="left" w:pos="0"/>
        </w:tabs>
        <w:ind w:left="0" w:firstLine="0"/>
        <w:contextualSpacing/>
        <w:rPr>
          <w:sz w:val="24"/>
          <w:szCs w:val="24"/>
        </w:rPr>
      </w:pPr>
      <w:r w:rsidRPr="00130BDA">
        <w:rPr>
          <w:sz w:val="24"/>
          <w:szCs w:val="24"/>
          <w:lang w:val="en-US"/>
        </w:rPr>
        <w:t>predictable result</w:t>
      </w:r>
    </w:p>
    <w:p w:rsidR="00130BDA" w:rsidRPr="00130BDA" w:rsidRDefault="00130BDA" w:rsidP="00543112">
      <w:pPr>
        <w:pStyle w:val="a5"/>
        <w:numPr>
          <w:ilvl w:val="0"/>
          <w:numId w:val="8"/>
        </w:numPr>
        <w:ind w:left="0" w:firstLine="0"/>
        <w:contextualSpacing/>
        <w:rPr>
          <w:sz w:val="24"/>
          <w:szCs w:val="24"/>
        </w:rPr>
      </w:pPr>
      <w:r w:rsidRPr="00130BDA">
        <w:rPr>
          <w:sz w:val="24"/>
          <w:szCs w:val="24"/>
          <w:lang w:val="en-US"/>
        </w:rPr>
        <w:t>current result</w:t>
      </w:r>
    </w:p>
    <w:p w:rsidR="00130BDA" w:rsidRPr="00130BDA" w:rsidRDefault="00130BDA" w:rsidP="00543112">
      <w:pPr>
        <w:pStyle w:val="a5"/>
        <w:numPr>
          <w:ilvl w:val="0"/>
          <w:numId w:val="8"/>
        </w:numPr>
        <w:ind w:left="0" w:firstLine="0"/>
        <w:contextualSpacing/>
        <w:rPr>
          <w:sz w:val="24"/>
          <w:szCs w:val="24"/>
        </w:rPr>
      </w:pPr>
      <w:r w:rsidRPr="00130BDA">
        <w:rPr>
          <w:sz w:val="24"/>
          <w:szCs w:val="24"/>
          <w:lang w:val="en-US"/>
        </w:rPr>
        <w:t>motivation result</w:t>
      </w:r>
    </w:p>
    <w:p w:rsidR="00130BDA" w:rsidRPr="00130BDA" w:rsidRDefault="00130BDA" w:rsidP="00543112">
      <w:pPr>
        <w:pStyle w:val="a5"/>
        <w:numPr>
          <w:ilvl w:val="0"/>
          <w:numId w:val="8"/>
        </w:numPr>
        <w:ind w:left="0" w:firstLine="0"/>
        <w:contextualSpacing/>
        <w:rPr>
          <w:sz w:val="24"/>
          <w:szCs w:val="24"/>
        </w:rPr>
      </w:pPr>
      <w:r w:rsidRPr="00130BDA">
        <w:rPr>
          <w:sz w:val="24"/>
          <w:szCs w:val="24"/>
          <w:lang w:val="en-US"/>
        </w:rPr>
        <w:t>binding result</w:t>
      </w:r>
    </w:p>
    <w:p w:rsidR="00130BDA" w:rsidRPr="00130BDA" w:rsidRDefault="00130BDA" w:rsidP="00543112">
      <w:pPr>
        <w:pStyle w:val="a5"/>
        <w:numPr>
          <w:ilvl w:val="0"/>
          <w:numId w:val="8"/>
        </w:numPr>
        <w:ind w:left="0" w:firstLine="0"/>
        <w:contextualSpacing/>
        <w:rPr>
          <w:sz w:val="24"/>
          <w:szCs w:val="24"/>
        </w:rPr>
      </w:pPr>
      <w:r w:rsidRPr="00130BDA">
        <w:rPr>
          <w:sz w:val="24"/>
          <w:szCs w:val="24"/>
          <w:lang w:val="en-US"/>
        </w:rPr>
        <w:t>managerial result</w:t>
      </w:r>
    </w:p>
    <w:p w:rsidR="00130BDA" w:rsidRPr="00130BDA" w:rsidRDefault="00130BDA" w:rsidP="00543112">
      <w:pPr>
        <w:pStyle w:val="a5"/>
        <w:ind w:left="0"/>
        <w:rPr>
          <w:b/>
          <w:sz w:val="24"/>
          <w:szCs w:val="24"/>
          <w:lang w:val="en-US"/>
        </w:rPr>
      </w:pPr>
      <w:proofErr w:type="gramStart"/>
      <w:r w:rsidRPr="00130BDA">
        <w:rPr>
          <w:b/>
          <w:sz w:val="24"/>
          <w:szCs w:val="24"/>
          <w:lang w:val="en-US"/>
        </w:rPr>
        <w:t>4.The</w:t>
      </w:r>
      <w:proofErr w:type="gramEnd"/>
      <w:r w:rsidRPr="00130BDA">
        <w:rPr>
          <w:b/>
          <w:sz w:val="24"/>
          <w:szCs w:val="24"/>
          <w:lang w:val="en-US"/>
        </w:rPr>
        <w:t xml:space="preserve">  main types of pedagogical analysis:</w:t>
      </w:r>
    </w:p>
    <w:p w:rsidR="00130BDA" w:rsidRPr="00130BDA" w:rsidRDefault="00130BDA" w:rsidP="00543112">
      <w:pPr>
        <w:pStyle w:val="a5"/>
        <w:numPr>
          <w:ilvl w:val="0"/>
          <w:numId w:val="9"/>
        </w:numPr>
        <w:ind w:left="0" w:firstLine="0"/>
        <w:contextualSpacing/>
        <w:rPr>
          <w:sz w:val="24"/>
          <w:szCs w:val="24"/>
        </w:rPr>
      </w:pPr>
      <w:r w:rsidRPr="00130BDA">
        <w:rPr>
          <w:sz w:val="24"/>
          <w:szCs w:val="24"/>
          <w:lang w:val="en-US"/>
        </w:rPr>
        <w:t>thematic</w:t>
      </w:r>
    </w:p>
    <w:p w:rsidR="00130BDA" w:rsidRPr="00130BDA" w:rsidRDefault="00130BDA" w:rsidP="00543112">
      <w:pPr>
        <w:pStyle w:val="a5"/>
        <w:numPr>
          <w:ilvl w:val="0"/>
          <w:numId w:val="9"/>
        </w:numPr>
        <w:ind w:left="0" w:firstLine="0"/>
        <w:contextualSpacing/>
        <w:rPr>
          <w:sz w:val="24"/>
          <w:szCs w:val="24"/>
        </w:rPr>
      </w:pPr>
      <w:proofErr w:type="spellStart"/>
      <w:r w:rsidRPr="00130BDA">
        <w:rPr>
          <w:sz w:val="24"/>
          <w:szCs w:val="24"/>
          <w:lang w:val="en-US"/>
        </w:rPr>
        <w:lastRenderedPageBreak/>
        <w:t>analitycal</w:t>
      </w:r>
      <w:proofErr w:type="spellEnd"/>
    </w:p>
    <w:p w:rsidR="00130BDA" w:rsidRPr="00130BDA" w:rsidRDefault="00130BDA" w:rsidP="00543112">
      <w:pPr>
        <w:pStyle w:val="a5"/>
        <w:numPr>
          <w:ilvl w:val="0"/>
          <w:numId w:val="9"/>
        </w:numPr>
        <w:ind w:left="0" w:firstLine="0"/>
        <w:contextualSpacing/>
        <w:rPr>
          <w:sz w:val="24"/>
          <w:szCs w:val="24"/>
        </w:rPr>
      </w:pPr>
      <w:r w:rsidRPr="00130BDA">
        <w:rPr>
          <w:sz w:val="24"/>
          <w:szCs w:val="24"/>
          <w:lang w:val="en-US"/>
        </w:rPr>
        <w:t>state</w:t>
      </w:r>
    </w:p>
    <w:p w:rsidR="00130BDA" w:rsidRPr="00130BDA" w:rsidRDefault="00130BDA" w:rsidP="00543112">
      <w:pPr>
        <w:pStyle w:val="a5"/>
        <w:numPr>
          <w:ilvl w:val="0"/>
          <w:numId w:val="9"/>
        </w:numPr>
        <w:ind w:left="0" w:firstLine="0"/>
        <w:contextualSpacing/>
        <w:rPr>
          <w:sz w:val="24"/>
          <w:szCs w:val="24"/>
        </w:rPr>
      </w:pPr>
      <w:proofErr w:type="spellStart"/>
      <w:r w:rsidRPr="00130BDA">
        <w:rPr>
          <w:sz w:val="24"/>
          <w:szCs w:val="24"/>
          <w:lang w:val="en-US"/>
        </w:rPr>
        <w:t>strategical</w:t>
      </w:r>
      <w:proofErr w:type="spellEnd"/>
    </w:p>
    <w:p w:rsidR="00130BDA" w:rsidRPr="00130BDA" w:rsidRDefault="00130BDA" w:rsidP="00543112">
      <w:pPr>
        <w:pStyle w:val="a5"/>
        <w:numPr>
          <w:ilvl w:val="0"/>
          <w:numId w:val="9"/>
        </w:numPr>
        <w:ind w:left="0" w:firstLine="0"/>
        <w:contextualSpacing/>
        <w:rPr>
          <w:sz w:val="24"/>
          <w:szCs w:val="24"/>
        </w:rPr>
      </w:pPr>
      <w:r w:rsidRPr="00130BDA">
        <w:rPr>
          <w:sz w:val="24"/>
          <w:szCs w:val="24"/>
          <w:lang w:val="en-US"/>
        </w:rPr>
        <w:t>systematic</w:t>
      </w:r>
    </w:p>
    <w:p w:rsidR="00130BDA" w:rsidRPr="00130BDA" w:rsidRDefault="00130BDA" w:rsidP="00543112">
      <w:pPr>
        <w:pStyle w:val="a5"/>
        <w:ind w:left="0"/>
        <w:rPr>
          <w:b/>
          <w:sz w:val="24"/>
          <w:szCs w:val="24"/>
          <w:lang w:val="en-US"/>
        </w:rPr>
      </w:pPr>
      <w:proofErr w:type="gramStart"/>
      <w:r w:rsidRPr="00130BDA">
        <w:rPr>
          <w:b/>
          <w:sz w:val="24"/>
          <w:szCs w:val="24"/>
          <w:lang w:val="en-US"/>
        </w:rPr>
        <w:t>5.Depending</w:t>
      </w:r>
      <w:proofErr w:type="gramEnd"/>
      <w:r w:rsidRPr="00130BDA">
        <w:rPr>
          <w:b/>
          <w:sz w:val="24"/>
          <w:szCs w:val="24"/>
          <w:lang w:val="en-US"/>
        </w:rPr>
        <w:t xml:space="preserve"> on who performs the supervisory function, in the school they distinguish:</w:t>
      </w:r>
    </w:p>
    <w:p w:rsidR="00130BDA" w:rsidRPr="00130BDA" w:rsidRDefault="00130BDA" w:rsidP="00543112">
      <w:pPr>
        <w:pStyle w:val="a5"/>
        <w:numPr>
          <w:ilvl w:val="0"/>
          <w:numId w:val="10"/>
        </w:numPr>
        <w:ind w:left="0" w:firstLine="0"/>
        <w:contextualSpacing/>
        <w:rPr>
          <w:sz w:val="24"/>
          <w:szCs w:val="24"/>
        </w:rPr>
      </w:pPr>
      <w:r w:rsidRPr="00130BDA">
        <w:rPr>
          <w:sz w:val="24"/>
          <w:szCs w:val="24"/>
          <w:lang w:val="en-US"/>
        </w:rPr>
        <w:t>mutual control</w:t>
      </w:r>
      <w:r w:rsidRPr="00130BDA">
        <w:rPr>
          <w:sz w:val="24"/>
          <w:szCs w:val="24"/>
        </w:rPr>
        <w:t xml:space="preserve"> </w:t>
      </w:r>
    </w:p>
    <w:p w:rsidR="00130BDA" w:rsidRPr="00130BDA" w:rsidRDefault="00130BDA" w:rsidP="00543112">
      <w:pPr>
        <w:pStyle w:val="a5"/>
        <w:numPr>
          <w:ilvl w:val="0"/>
          <w:numId w:val="10"/>
        </w:numPr>
        <w:ind w:left="0" w:firstLine="0"/>
        <w:contextualSpacing/>
        <w:rPr>
          <w:sz w:val="24"/>
          <w:szCs w:val="24"/>
        </w:rPr>
      </w:pPr>
      <w:r w:rsidRPr="00130BDA">
        <w:rPr>
          <w:sz w:val="24"/>
          <w:szCs w:val="24"/>
          <w:lang w:val="en-US"/>
        </w:rPr>
        <w:t>motivating control</w:t>
      </w:r>
    </w:p>
    <w:p w:rsidR="00130BDA" w:rsidRPr="00130BDA" w:rsidRDefault="00130BDA" w:rsidP="00543112">
      <w:pPr>
        <w:pStyle w:val="a5"/>
        <w:numPr>
          <w:ilvl w:val="0"/>
          <w:numId w:val="10"/>
        </w:numPr>
        <w:ind w:left="0" w:firstLine="0"/>
        <w:contextualSpacing/>
        <w:rPr>
          <w:sz w:val="24"/>
          <w:szCs w:val="24"/>
        </w:rPr>
      </w:pPr>
      <w:r w:rsidRPr="00130BDA">
        <w:rPr>
          <w:sz w:val="24"/>
          <w:szCs w:val="24"/>
          <w:lang w:val="en-US"/>
        </w:rPr>
        <w:t>current control</w:t>
      </w:r>
    </w:p>
    <w:p w:rsidR="00130BDA" w:rsidRPr="00130BDA" w:rsidRDefault="00130BDA" w:rsidP="00543112">
      <w:pPr>
        <w:pStyle w:val="a5"/>
        <w:numPr>
          <w:ilvl w:val="0"/>
          <w:numId w:val="10"/>
        </w:numPr>
        <w:ind w:left="0" w:firstLine="0"/>
        <w:contextualSpacing/>
        <w:rPr>
          <w:sz w:val="24"/>
          <w:szCs w:val="24"/>
        </w:rPr>
      </w:pPr>
      <w:r w:rsidRPr="00130BDA">
        <w:rPr>
          <w:sz w:val="24"/>
          <w:szCs w:val="24"/>
          <w:lang w:val="en-US"/>
        </w:rPr>
        <w:t>final control</w:t>
      </w:r>
    </w:p>
    <w:p w:rsidR="00130BDA" w:rsidRPr="00130BDA" w:rsidRDefault="00130BDA" w:rsidP="00543112">
      <w:pPr>
        <w:pStyle w:val="a5"/>
        <w:numPr>
          <w:ilvl w:val="0"/>
          <w:numId w:val="10"/>
        </w:numPr>
        <w:ind w:left="0" w:firstLine="0"/>
        <w:contextualSpacing/>
        <w:rPr>
          <w:sz w:val="24"/>
          <w:szCs w:val="24"/>
        </w:rPr>
      </w:pPr>
      <w:r w:rsidRPr="00130BDA">
        <w:rPr>
          <w:sz w:val="24"/>
          <w:szCs w:val="24"/>
          <w:lang w:val="en-US"/>
        </w:rPr>
        <w:t>closing control</w:t>
      </w:r>
    </w:p>
    <w:p w:rsidR="00130BDA" w:rsidRPr="00130BDA" w:rsidRDefault="00130BDA" w:rsidP="00543112">
      <w:pPr>
        <w:pStyle w:val="a5"/>
        <w:ind w:left="0"/>
        <w:rPr>
          <w:b/>
          <w:sz w:val="24"/>
          <w:szCs w:val="24"/>
          <w:lang w:val="en-US"/>
        </w:rPr>
      </w:pPr>
      <w:proofErr w:type="gramStart"/>
      <w:r w:rsidRPr="00130BDA">
        <w:rPr>
          <w:b/>
          <w:sz w:val="24"/>
          <w:szCs w:val="24"/>
          <w:lang w:val="en-US"/>
        </w:rPr>
        <w:t>6.The</w:t>
      </w:r>
      <w:proofErr w:type="gramEnd"/>
      <w:r w:rsidRPr="00130BDA">
        <w:rPr>
          <w:b/>
          <w:sz w:val="24"/>
          <w:szCs w:val="24"/>
          <w:lang w:val="en-US"/>
        </w:rPr>
        <w:t xml:space="preserve"> principles of pedagogical management include:</w:t>
      </w:r>
    </w:p>
    <w:p w:rsidR="00130BDA" w:rsidRPr="00130BDA" w:rsidRDefault="00130BDA" w:rsidP="00543112">
      <w:pPr>
        <w:pStyle w:val="a5"/>
        <w:numPr>
          <w:ilvl w:val="0"/>
          <w:numId w:val="11"/>
        </w:numPr>
        <w:ind w:left="0" w:firstLine="0"/>
        <w:contextualSpacing/>
        <w:rPr>
          <w:sz w:val="24"/>
          <w:szCs w:val="24"/>
        </w:rPr>
      </w:pPr>
      <w:proofErr w:type="spellStart"/>
      <w:r w:rsidRPr="00130BDA">
        <w:rPr>
          <w:sz w:val="24"/>
          <w:szCs w:val="24"/>
          <w:lang w:val="en-US"/>
        </w:rPr>
        <w:t>democratizaion</w:t>
      </w:r>
      <w:proofErr w:type="spellEnd"/>
    </w:p>
    <w:p w:rsidR="00130BDA" w:rsidRPr="00130BDA" w:rsidRDefault="00130BDA" w:rsidP="00543112">
      <w:pPr>
        <w:pStyle w:val="a5"/>
        <w:numPr>
          <w:ilvl w:val="0"/>
          <w:numId w:val="11"/>
        </w:numPr>
        <w:ind w:left="0" w:firstLine="0"/>
        <w:contextualSpacing/>
        <w:rPr>
          <w:sz w:val="24"/>
          <w:szCs w:val="24"/>
        </w:rPr>
      </w:pPr>
      <w:proofErr w:type="spellStart"/>
      <w:r w:rsidRPr="00130BDA">
        <w:rPr>
          <w:sz w:val="24"/>
          <w:szCs w:val="24"/>
          <w:lang w:val="en-US"/>
        </w:rPr>
        <w:t>operativeness</w:t>
      </w:r>
      <w:proofErr w:type="spellEnd"/>
    </w:p>
    <w:p w:rsidR="00130BDA" w:rsidRPr="00130BDA" w:rsidRDefault="00130BDA" w:rsidP="00543112">
      <w:pPr>
        <w:pStyle w:val="a5"/>
        <w:numPr>
          <w:ilvl w:val="0"/>
          <w:numId w:val="11"/>
        </w:numPr>
        <w:ind w:left="0" w:firstLine="0"/>
        <w:contextualSpacing/>
        <w:rPr>
          <w:sz w:val="24"/>
          <w:szCs w:val="24"/>
        </w:rPr>
      </w:pPr>
      <w:r w:rsidRPr="00130BDA">
        <w:rPr>
          <w:sz w:val="24"/>
          <w:szCs w:val="24"/>
          <w:lang w:val="en-US"/>
        </w:rPr>
        <w:t>normalization</w:t>
      </w:r>
    </w:p>
    <w:p w:rsidR="00130BDA" w:rsidRPr="00130BDA" w:rsidRDefault="00130BDA" w:rsidP="00543112">
      <w:pPr>
        <w:pStyle w:val="a5"/>
        <w:numPr>
          <w:ilvl w:val="0"/>
          <w:numId w:val="11"/>
        </w:numPr>
        <w:ind w:left="0" w:firstLine="0"/>
        <w:contextualSpacing/>
        <w:rPr>
          <w:sz w:val="24"/>
          <w:szCs w:val="24"/>
        </w:rPr>
      </w:pPr>
      <w:r w:rsidRPr="00130BDA">
        <w:rPr>
          <w:sz w:val="24"/>
          <w:szCs w:val="24"/>
          <w:lang w:val="en-US"/>
        </w:rPr>
        <w:t>invariance</w:t>
      </w:r>
    </w:p>
    <w:p w:rsidR="00130BDA" w:rsidRPr="00130BDA" w:rsidRDefault="00130BDA" w:rsidP="00543112">
      <w:pPr>
        <w:pStyle w:val="a5"/>
        <w:numPr>
          <w:ilvl w:val="0"/>
          <w:numId w:val="11"/>
        </w:numPr>
        <w:ind w:left="0" w:firstLine="0"/>
        <w:contextualSpacing/>
        <w:rPr>
          <w:sz w:val="24"/>
          <w:szCs w:val="24"/>
        </w:rPr>
      </w:pPr>
      <w:r w:rsidRPr="00130BDA">
        <w:rPr>
          <w:sz w:val="24"/>
          <w:szCs w:val="24"/>
          <w:lang w:val="en-US"/>
        </w:rPr>
        <w:t>diversification</w:t>
      </w:r>
    </w:p>
    <w:p w:rsidR="00130BDA" w:rsidRPr="00130BDA" w:rsidRDefault="00130BDA" w:rsidP="00543112">
      <w:pPr>
        <w:pStyle w:val="a5"/>
        <w:ind w:left="0"/>
        <w:rPr>
          <w:b/>
          <w:sz w:val="24"/>
          <w:szCs w:val="24"/>
          <w:lang w:val="en-US"/>
        </w:rPr>
      </w:pPr>
      <w:r w:rsidRPr="00130BDA">
        <w:rPr>
          <w:b/>
          <w:sz w:val="24"/>
          <w:szCs w:val="24"/>
          <w:lang w:val="en-US"/>
        </w:rPr>
        <w:t>7. The principle of comprehensive pedagogical management involves a combination of the following types of management:</w:t>
      </w:r>
    </w:p>
    <w:p w:rsidR="00130BDA" w:rsidRPr="00130BDA" w:rsidRDefault="00130BDA" w:rsidP="00543112">
      <w:pPr>
        <w:pStyle w:val="a5"/>
        <w:numPr>
          <w:ilvl w:val="0"/>
          <w:numId w:val="12"/>
        </w:numPr>
        <w:ind w:left="0" w:firstLine="0"/>
        <w:contextualSpacing/>
        <w:rPr>
          <w:sz w:val="24"/>
          <w:szCs w:val="24"/>
        </w:rPr>
      </w:pPr>
      <w:r w:rsidRPr="00130BDA">
        <w:rPr>
          <w:sz w:val="24"/>
          <w:szCs w:val="24"/>
          <w:lang w:val="en-US"/>
        </w:rPr>
        <w:t>linear control</w:t>
      </w:r>
    </w:p>
    <w:p w:rsidR="00130BDA" w:rsidRPr="00130BDA" w:rsidRDefault="00130BDA" w:rsidP="00543112">
      <w:pPr>
        <w:pStyle w:val="a5"/>
        <w:numPr>
          <w:ilvl w:val="0"/>
          <w:numId w:val="12"/>
        </w:numPr>
        <w:ind w:left="0" w:firstLine="0"/>
        <w:contextualSpacing/>
        <w:rPr>
          <w:sz w:val="24"/>
          <w:szCs w:val="24"/>
        </w:rPr>
      </w:pPr>
      <w:r w:rsidRPr="00130BDA">
        <w:rPr>
          <w:sz w:val="24"/>
          <w:szCs w:val="24"/>
          <w:lang w:val="en-US"/>
        </w:rPr>
        <w:t>production management</w:t>
      </w:r>
    </w:p>
    <w:p w:rsidR="00130BDA" w:rsidRPr="00130BDA" w:rsidRDefault="00130BDA" w:rsidP="00543112">
      <w:pPr>
        <w:pStyle w:val="a5"/>
        <w:numPr>
          <w:ilvl w:val="0"/>
          <w:numId w:val="12"/>
        </w:numPr>
        <w:ind w:left="0" w:firstLine="0"/>
        <w:contextualSpacing/>
        <w:rPr>
          <w:sz w:val="24"/>
          <w:szCs w:val="24"/>
        </w:rPr>
      </w:pPr>
      <w:r w:rsidRPr="00130BDA">
        <w:rPr>
          <w:sz w:val="24"/>
          <w:szCs w:val="24"/>
          <w:lang w:val="en-US"/>
        </w:rPr>
        <w:t>structural management</w:t>
      </w:r>
    </w:p>
    <w:p w:rsidR="00130BDA" w:rsidRPr="00130BDA" w:rsidRDefault="00130BDA" w:rsidP="00543112">
      <w:pPr>
        <w:pStyle w:val="a5"/>
        <w:numPr>
          <w:ilvl w:val="0"/>
          <w:numId w:val="12"/>
        </w:numPr>
        <w:ind w:left="0" w:firstLine="0"/>
        <w:contextualSpacing/>
        <w:rPr>
          <w:sz w:val="24"/>
          <w:szCs w:val="24"/>
        </w:rPr>
      </w:pPr>
      <w:r w:rsidRPr="00130BDA">
        <w:rPr>
          <w:sz w:val="24"/>
          <w:szCs w:val="24"/>
          <w:lang w:val="en-US"/>
        </w:rPr>
        <w:t>cooperative management</w:t>
      </w:r>
    </w:p>
    <w:p w:rsidR="00130BDA" w:rsidRPr="00130BDA" w:rsidRDefault="00130BDA" w:rsidP="00543112">
      <w:pPr>
        <w:pStyle w:val="a5"/>
        <w:numPr>
          <w:ilvl w:val="0"/>
          <w:numId w:val="12"/>
        </w:numPr>
        <w:ind w:left="0" w:firstLine="0"/>
        <w:contextualSpacing/>
        <w:rPr>
          <w:sz w:val="24"/>
          <w:szCs w:val="24"/>
        </w:rPr>
      </w:pPr>
      <w:r w:rsidRPr="00130BDA">
        <w:rPr>
          <w:sz w:val="24"/>
          <w:szCs w:val="24"/>
          <w:lang w:val="en-US"/>
        </w:rPr>
        <w:t>operative management</w:t>
      </w:r>
    </w:p>
    <w:p w:rsidR="00130BDA" w:rsidRPr="00130BDA" w:rsidRDefault="00130BDA" w:rsidP="00543112">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8.  Denial as a method of protection is characterized as:</w:t>
      </w:r>
    </w:p>
    <w:p w:rsidR="00130BDA" w:rsidRPr="00130BDA" w:rsidRDefault="00130BDA" w:rsidP="00543112">
      <w:pPr>
        <w:pStyle w:val="a5"/>
        <w:numPr>
          <w:ilvl w:val="0"/>
          <w:numId w:val="13"/>
        </w:numPr>
        <w:ind w:left="0" w:firstLine="0"/>
        <w:contextualSpacing/>
        <w:rPr>
          <w:sz w:val="24"/>
          <w:szCs w:val="24"/>
        </w:rPr>
      </w:pPr>
      <w:r w:rsidRPr="00130BDA">
        <w:rPr>
          <w:sz w:val="24"/>
          <w:szCs w:val="24"/>
          <w:lang w:val="en-US"/>
        </w:rPr>
        <w:t>enactment in conflicts</w:t>
      </w:r>
    </w:p>
    <w:p w:rsidR="00130BDA" w:rsidRPr="00130BDA" w:rsidRDefault="00130BDA" w:rsidP="00543112">
      <w:pPr>
        <w:pStyle w:val="a5"/>
        <w:numPr>
          <w:ilvl w:val="0"/>
          <w:numId w:val="13"/>
        </w:numPr>
        <w:ind w:left="0" w:firstLine="0"/>
        <w:contextualSpacing/>
        <w:rPr>
          <w:sz w:val="24"/>
          <w:szCs w:val="24"/>
          <w:lang w:val="en-US"/>
        </w:rPr>
      </w:pPr>
      <w:r w:rsidRPr="00130BDA">
        <w:rPr>
          <w:sz w:val="24"/>
          <w:szCs w:val="24"/>
          <w:lang w:val="en-US"/>
        </w:rPr>
        <w:t>significant distortions in perception of reality</w:t>
      </w:r>
    </w:p>
    <w:p w:rsidR="00130BDA" w:rsidRPr="00130BDA" w:rsidRDefault="00130BDA" w:rsidP="00543112">
      <w:pPr>
        <w:pStyle w:val="a5"/>
        <w:numPr>
          <w:ilvl w:val="0"/>
          <w:numId w:val="13"/>
        </w:numPr>
        <w:ind w:left="0" w:firstLine="0"/>
        <w:contextualSpacing/>
        <w:rPr>
          <w:sz w:val="24"/>
          <w:szCs w:val="24"/>
        </w:rPr>
      </w:pPr>
      <w:r w:rsidRPr="00130BDA">
        <w:rPr>
          <w:sz w:val="24"/>
          <w:szCs w:val="24"/>
          <w:lang w:val="en-US"/>
        </w:rPr>
        <w:t>overcoming obstacles</w:t>
      </w:r>
    </w:p>
    <w:p w:rsidR="00130BDA" w:rsidRPr="00130BDA" w:rsidRDefault="00130BDA" w:rsidP="00543112">
      <w:pPr>
        <w:pStyle w:val="a5"/>
        <w:numPr>
          <w:ilvl w:val="0"/>
          <w:numId w:val="13"/>
        </w:numPr>
        <w:ind w:left="0" w:firstLine="0"/>
        <w:contextualSpacing/>
        <w:rPr>
          <w:sz w:val="24"/>
          <w:szCs w:val="24"/>
        </w:rPr>
      </w:pPr>
      <w:r w:rsidRPr="00130BDA">
        <w:rPr>
          <w:sz w:val="24"/>
          <w:szCs w:val="24"/>
          <w:lang w:val="en-US"/>
        </w:rPr>
        <w:t>trend towards completion</w:t>
      </w:r>
    </w:p>
    <w:p w:rsidR="00130BDA" w:rsidRPr="00130BDA" w:rsidRDefault="00130BDA" w:rsidP="00543112">
      <w:pPr>
        <w:pStyle w:val="a5"/>
        <w:numPr>
          <w:ilvl w:val="0"/>
          <w:numId w:val="13"/>
        </w:numPr>
        <w:ind w:left="0" w:firstLine="0"/>
        <w:contextualSpacing/>
        <w:rPr>
          <w:sz w:val="24"/>
          <w:szCs w:val="24"/>
        </w:rPr>
      </w:pPr>
      <w:r w:rsidRPr="00130BDA">
        <w:rPr>
          <w:sz w:val="24"/>
          <w:szCs w:val="24"/>
          <w:lang w:val="en-US"/>
        </w:rPr>
        <w:t>diverse and sustainable environment</w:t>
      </w:r>
    </w:p>
    <w:p w:rsidR="00130BDA" w:rsidRPr="00130BDA" w:rsidRDefault="00130BDA" w:rsidP="00543112">
      <w:pPr>
        <w:pStyle w:val="a5"/>
        <w:ind w:left="0"/>
        <w:rPr>
          <w:b/>
          <w:sz w:val="24"/>
          <w:szCs w:val="24"/>
          <w:lang w:val="en-US"/>
        </w:rPr>
      </w:pPr>
      <w:r w:rsidRPr="00130BDA">
        <w:rPr>
          <w:b/>
          <w:sz w:val="24"/>
          <w:szCs w:val="24"/>
          <w:lang w:val="en-US"/>
        </w:rPr>
        <w:t xml:space="preserve">9. </w:t>
      </w:r>
      <w:proofErr w:type="gramStart"/>
      <w:r w:rsidRPr="00130BDA">
        <w:rPr>
          <w:b/>
          <w:sz w:val="24"/>
          <w:szCs w:val="24"/>
          <w:lang w:val="en-US"/>
        </w:rPr>
        <w:t>The</w:t>
      </w:r>
      <w:proofErr w:type="gramEnd"/>
      <w:r w:rsidRPr="00130BDA">
        <w:rPr>
          <w:b/>
          <w:sz w:val="24"/>
          <w:szCs w:val="24"/>
          <w:lang w:val="en-US"/>
        </w:rPr>
        <w:t xml:space="preserve"> application of methods of psychological and pedagogical influence depending on the selection of personnel, the object of research are: </w:t>
      </w:r>
    </w:p>
    <w:p w:rsidR="00130BDA" w:rsidRPr="00130BDA" w:rsidRDefault="00130BDA" w:rsidP="00543112">
      <w:pPr>
        <w:pStyle w:val="a5"/>
        <w:numPr>
          <w:ilvl w:val="0"/>
          <w:numId w:val="14"/>
        </w:numPr>
        <w:ind w:left="0" w:firstLine="0"/>
        <w:contextualSpacing/>
        <w:rPr>
          <w:sz w:val="24"/>
          <w:szCs w:val="24"/>
          <w:lang w:val="en-US"/>
        </w:rPr>
      </w:pPr>
      <w:r w:rsidRPr="00130BDA">
        <w:rPr>
          <w:sz w:val="24"/>
          <w:szCs w:val="24"/>
          <w:lang w:val="en-US"/>
        </w:rPr>
        <w:t>individual psychological and personal characteristics of teachers</w:t>
      </w:r>
    </w:p>
    <w:p w:rsidR="00130BDA" w:rsidRPr="00130BDA" w:rsidRDefault="00130BDA" w:rsidP="00543112">
      <w:pPr>
        <w:pStyle w:val="a5"/>
        <w:numPr>
          <w:ilvl w:val="0"/>
          <w:numId w:val="14"/>
        </w:numPr>
        <w:ind w:left="0" w:firstLine="0"/>
        <w:contextualSpacing/>
        <w:rPr>
          <w:sz w:val="24"/>
          <w:szCs w:val="24"/>
        </w:rPr>
      </w:pPr>
      <w:r w:rsidRPr="00130BDA">
        <w:rPr>
          <w:sz w:val="24"/>
          <w:szCs w:val="24"/>
          <w:lang w:val="en-US"/>
        </w:rPr>
        <w:t>personality motivation</w:t>
      </w:r>
    </w:p>
    <w:p w:rsidR="00130BDA" w:rsidRPr="00130BDA" w:rsidRDefault="00130BDA" w:rsidP="00543112">
      <w:pPr>
        <w:pStyle w:val="a5"/>
        <w:numPr>
          <w:ilvl w:val="0"/>
          <w:numId w:val="14"/>
        </w:numPr>
        <w:ind w:left="0" w:firstLine="0"/>
        <w:contextualSpacing/>
        <w:rPr>
          <w:sz w:val="24"/>
          <w:szCs w:val="24"/>
        </w:rPr>
      </w:pPr>
      <w:r w:rsidRPr="00130BDA">
        <w:rPr>
          <w:sz w:val="24"/>
          <w:szCs w:val="24"/>
          <w:lang w:val="en-US"/>
        </w:rPr>
        <w:t>responsibility for the entrusted task</w:t>
      </w:r>
    </w:p>
    <w:p w:rsidR="00130BDA" w:rsidRPr="00130BDA" w:rsidRDefault="00130BDA" w:rsidP="00543112">
      <w:pPr>
        <w:pStyle w:val="a5"/>
        <w:numPr>
          <w:ilvl w:val="0"/>
          <w:numId w:val="14"/>
        </w:numPr>
        <w:ind w:left="0" w:firstLine="0"/>
        <w:contextualSpacing/>
        <w:rPr>
          <w:sz w:val="24"/>
          <w:szCs w:val="24"/>
        </w:rPr>
      </w:pPr>
      <w:r w:rsidRPr="00130BDA">
        <w:rPr>
          <w:sz w:val="24"/>
          <w:szCs w:val="24"/>
          <w:lang w:val="en-US"/>
        </w:rPr>
        <w:t>sense of duty</w:t>
      </w:r>
    </w:p>
    <w:p w:rsidR="00130BDA" w:rsidRPr="00130BDA" w:rsidRDefault="00130BDA" w:rsidP="00543112">
      <w:pPr>
        <w:pStyle w:val="a5"/>
        <w:numPr>
          <w:ilvl w:val="0"/>
          <w:numId w:val="14"/>
        </w:numPr>
        <w:ind w:left="0" w:firstLine="0"/>
        <w:contextualSpacing/>
        <w:rPr>
          <w:sz w:val="24"/>
          <w:szCs w:val="24"/>
          <w:lang w:val="en-US"/>
        </w:rPr>
      </w:pPr>
      <w:r w:rsidRPr="00130BDA">
        <w:rPr>
          <w:sz w:val="24"/>
          <w:szCs w:val="24"/>
          <w:lang w:val="en-US"/>
        </w:rPr>
        <w:t>the coverage of team members with methodical work</w:t>
      </w:r>
    </w:p>
    <w:p w:rsidR="00130BDA" w:rsidRPr="00130BDA" w:rsidRDefault="00130BDA" w:rsidP="00543112">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 xml:space="preserve">10.  Realizes with the help of organizational-administrative or administrative methods </w:t>
      </w:r>
    </w:p>
    <w:p w:rsidR="00130BDA" w:rsidRPr="00130BDA" w:rsidRDefault="00130BDA" w:rsidP="00543112">
      <w:pPr>
        <w:pStyle w:val="a5"/>
        <w:numPr>
          <w:ilvl w:val="0"/>
          <w:numId w:val="15"/>
        </w:numPr>
        <w:ind w:left="0" w:firstLine="0"/>
        <w:contextualSpacing/>
        <w:rPr>
          <w:sz w:val="24"/>
          <w:szCs w:val="24"/>
        </w:rPr>
      </w:pPr>
      <w:r w:rsidRPr="00130BDA">
        <w:rPr>
          <w:sz w:val="24"/>
          <w:szCs w:val="24"/>
          <w:lang w:val="en-US"/>
        </w:rPr>
        <w:t xml:space="preserve">education of cadres </w:t>
      </w:r>
    </w:p>
    <w:p w:rsidR="00130BDA" w:rsidRPr="00130BDA" w:rsidRDefault="00130BDA" w:rsidP="00543112">
      <w:pPr>
        <w:pStyle w:val="a5"/>
        <w:numPr>
          <w:ilvl w:val="0"/>
          <w:numId w:val="15"/>
        </w:numPr>
        <w:ind w:left="0" w:firstLine="0"/>
        <w:contextualSpacing/>
        <w:rPr>
          <w:sz w:val="24"/>
          <w:szCs w:val="24"/>
          <w:lang w:val="en-US"/>
        </w:rPr>
      </w:pPr>
      <w:r w:rsidRPr="00130BDA">
        <w:rPr>
          <w:sz w:val="24"/>
          <w:szCs w:val="24"/>
          <w:lang w:val="en-US"/>
        </w:rPr>
        <w:t>development and implementation of job descriptions</w:t>
      </w:r>
    </w:p>
    <w:p w:rsidR="00130BDA" w:rsidRPr="00130BDA" w:rsidRDefault="00130BDA" w:rsidP="00543112">
      <w:pPr>
        <w:pStyle w:val="a5"/>
        <w:numPr>
          <w:ilvl w:val="0"/>
          <w:numId w:val="15"/>
        </w:numPr>
        <w:ind w:left="0" w:firstLine="0"/>
        <w:contextualSpacing/>
        <w:rPr>
          <w:sz w:val="24"/>
          <w:szCs w:val="24"/>
          <w:lang w:val="en-US"/>
        </w:rPr>
      </w:pPr>
      <w:r w:rsidRPr="00130BDA">
        <w:rPr>
          <w:sz w:val="24"/>
          <w:szCs w:val="24"/>
          <w:lang w:val="en-US"/>
        </w:rPr>
        <w:t>establishment of a favorable psychological climate</w:t>
      </w:r>
    </w:p>
    <w:p w:rsidR="00130BDA" w:rsidRPr="00130BDA" w:rsidRDefault="00130BDA" w:rsidP="00543112">
      <w:pPr>
        <w:pStyle w:val="a5"/>
        <w:numPr>
          <w:ilvl w:val="0"/>
          <w:numId w:val="15"/>
        </w:numPr>
        <w:ind w:left="0" w:firstLine="0"/>
        <w:contextualSpacing/>
        <w:rPr>
          <w:sz w:val="24"/>
          <w:szCs w:val="24"/>
          <w:lang w:val="en-US"/>
        </w:rPr>
      </w:pPr>
      <w:r w:rsidRPr="00130BDA">
        <w:rPr>
          <w:sz w:val="24"/>
          <w:szCs w:val="24"/>
          <w:lang w:val="en-US"/>
        </w:rPr>
        <w:t>healthy creative competition in the team</w:t>
      </w:r>
    </w:p>
    <w:p w:rsidR="00130BDA" w:rsidRPr="00130BDA" w:rsidRDefault="00130BDA" w:rsidP="00543112">
      <w:pPr>
        <w:pStyle w:val="a5"/>
        <w:numPr>
          <w:ilvl w:val="0"/>
          <w:numId w:val="15"/>
        </w:numPr>
        <w:ind w:left="0" w:firstLine="0"/>
        <w:contextualSpacing/>
        <w:rPr>
          <w:sz w:val="24"/>
          <w:szCs w:val="24"/>
        </w:rPr>
      </w:pPr>
      <w:proofErr w:type="spellStart"/>
      <w:r w:rsidRPr="00130BDA">
        <w:rPr>
          <w:sz w:val="24"/>
          <w:szCs w:val="24"/>
          <w:lang w:val="en-US"/>
        </w:rPr>
        <w:t>i</w:t>
      </w:r>
      <w:r w:rsidRPr="00130BDA">
        <w:rPr>
          <w:sz w:val="24"/>
          <w:szCs w:val="24"/>
        </w:rPr>
        <w:t>ncrease</w:t>
      </w:r>
      <w:proofErr w:type="spellEnd"/>
      <w:r w:rsidRPr="00130BDA">
        <w:rPr>
          <w:sz w:val="24"/>
          <w:szCs w:val="24"/>
        </w:rPr>
        <w:t xml:space="preserve"> </w:t>
      </w:r>
      <w:proofErr w:type="spellStart"/>
      <w:r w:rsidRPr="00130BDA">
        <w:rPr>
          <w:sz w:val="24"/>
          <w:szCs w:val="24"/>
        </w:rPr>
        <w:t>of</w:t>
      </w:r>
      <w:proofErr w:type="spellEnd"/>
      <w:r w:rsidRPr="00130BDA">
        <w:rPr>
          <w:sz w:val="24"/>
          <w:szCs w:val="24"/>
        </w:rPr>
        <w:t xml:space="preserve"> </w:t>
      </w:r>
      <w:proofErr w:type="spellStart"/>
      <w:r w:rsidRPr="00130BDA">
        <w:rPr>
          <w:sz w:val="24"/>
          <w:szCs w:val="24"/>
        </w:rPr>
        <w:t>creative</w:t>
      </w:r>
      <w:proofErr w:type="spellEnd"/>
      <w:r w:rsidRPr="00130BDA">
        <w:rPr>
          <w:sz w:val="24"/>
          <w:szCs w:val="24"/>
        </w:rPr>
        <w:t xml:space="preserve"> </w:t>
      </w:r>
      <w:proofErr w:type="spellStart"/>
      <w:r w:rsidRPr="00130BDA">
        <w:rPr>
          <w:sz w:val="24"/>
          <w:szCs w:val="24"/>
        </w:rPr>
        <w:t>activity</w:t>
      </w:r>
      <w:proofErr w:type="spellEnd"/>
    </w:p>
    <w:p w:rsidR="00A008B0" w:rsidRPr="00D10986" w:rsidRDefault="00A008B0" w:rsidP="00543112">
      <w:pPr>
        <w:spacing w:after="0" w:line="240" w:lineRule="auto"/>
        <w:jc w:val="both"/>
        <w:rPr>
          <w:rFonts w:ascii="Times New Roman" w:hAnsi="Times New Roman" w:cs="Times New Roman"/>
          <w:b/>
          <w:sz w:val="24"/>
          <w:szCs w:val="24"/>
          <w:lang w:val="en-US"/>
        </w:rPr>
      </w:pPr>
      <w:r w:rsidRPr="001449FD">
        <w:rPr>
          <w:lang w:val="en-US"/>
        </w:rPr>
        <w:br/>
      </w:r>
      <w:proofErr w:type="gramStart"/>
      <w:r w:rsidRPr="00D10986">
        <w:rPr>
          <w:rFonts w:ascii="Times New Roman" w:hAnsi="Times New Roman" w:cs="Times New Roman"/>
          <w:b/>
          <w:sz w:val="24"/>
          <w:szCs w:val="24"/>
          <w:lang w:val="en-US"/>
        </w:rPr>
        <w:t>Lesson 2.</w:t>
      </w:r>
      <w:proofErr w:type="gramEnd"/>
      <w:r w:rsidRPr="00D10986">
        <w:rPr>
          <w:rFonts w:ascii="Times New Roman" w:hAnsi="Times New Roman" w:cs="Times New Roman"/>
          <w:b/>
          <w:sz w:val="24"/>
          <w:szCs w:val="24"/>
          <w:lang w:val="en-US"/>
        </w:rPr>
        <w:t xml:space="preserve"> </w:t>
      </w:r>
      <w:proofErr w:type="gramStart"/>
      <w:r w:rsidRPr="00D10986">
        <w:rPr>
          <w:rFonts w:ascii="Times New Roman" w:hAnsi="Times New Roman" w:cs="Times New Roman"/>
          <w:b/>
          <w:sz w:val="24"/>
          <w:szCs w:val="24"/>
          <w:lang w:val="en-US"/>
        </w:rPr>
        <w:t>Management in Education.</w:t>
      </w:r>
      <w:proofErr w:type="gramEnd"/>
      <w:r w:rsidRPr="00D10986">
        <w:rPr>
          <w:rFonts w:ascii="Times New Roman" w:hAnsi="Times New Roman" w:cs="Times New Roman"/>
          <w:b/>
          <w:sz w:val="24"/>
          <w:szCs w:val="24"/>
          <w:lang w:val="en-US"/>
        </w:rPr>
        <w:t xml:space="preserve"> The purpose, objectives, functions of pedagogical management</w:t>
      </w:r>
    </w:p>
    <w:p w:rsidR="00A008B0" w:rsidRPr="001F3D8B" w:rsidRDefault="00A008B0" w:rsidP="00543112">
      <w:pPr>
        <w:spacing w:after="0" w:line="240" w:lineRule="auto"/>
        <w:rPr>
          <w:rFonts w:ascii="Times New Roman" w:hAnsi="Times New Roman" w:cs="Times New Roman"/>
          <w:b/>
          <w:sz w:val="24"/>
          <w:szCs w:val="24"/>
          <w:lang w:val="en-US"/>
        </w:rPr>
      </w:pPr>
      <w:r w:rsidRPr="00D10986">
        <w:rPr>
          <w:rFonts w:ascii="Times New Roman" w:hAnsi="Times New Roman" w:cs="Times New Roman"/>
          <w:sz w:val="24"/>
          <w:szCs w:val="24"/>
          <w:lang w:val="en-US"/>
        </w:rPr>
        <w:t xml:space="preserve"> </w:t>
      </w:r>
      <w:r w:rsidRPr="001F3D8B">
        <w:rPr>
          <w:rFonts w:ascii="Times New Roman" w:hAnsi="Times New Roman" w:cs="Times New Roman"/>
          <w:b/>
          <w:sz w:val="24"/>
          <w:szCs w:val="24"/>
          <w:lang w:val="en-US"/>
        </w:rPr>
        <w:t>Questions for consideration</w:t>
      </w:r>
    </w:p>
    <w:p w:rsidR="00A008B0" w:rsidRPr="00D10986" w:rsidRDefault="00A008B0" w:rsidP="00543112">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 xml:space="preserve"> 1. The object and subject of management in education. </w:t>
      </w:r>
    </w:p>
    <w:p w:rsidR="00A008B0" w:rsidRPr="00D10986" w:rsidRDefault="00A008B0" w:rsidP="00543112">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 xml:space="preserve">2. Goals and objectives of management in education. </w:t>
      </w:r>
    </w:p>
    <w:p w:rsidR="00A008B0" w:rsidRPr="001F3D8B" w:rsidRDefault="00A008B0" w:rsidP="00543112">
      <w:pPr>
        <w:spacing w:after="0" w:line="240" w:lineRule="auto"/>
        <w:rPr>
          <w:rFonts w:ascii="Times New Roman" w:hAnsi="Times New Roman" w:cs="Times New Roman"/>
          <w:sz w:val="24"/>
          <w:szCs w:val="24"/>
          <w:lang w:val="en-US"/>
        </w:rPr>
      </w:pPr>
      <w:r w:rsidRPr="001F3D8B">
        <w:rPr>
          <w:rFonts w:ascii="Times New Roman" w:hAnsi="Times New Roman" w:cs="Times New Roman"/>
          <w:sz w:val="24"/>
          <w:szCs w:val="24"/>
          <w:lang w:val="en-US"/>
        </w:rPr>
        <w:t xml:space="preserve">3. Functions of pedagogical management </w:t>
      </w:r>
    </w:p>
    <w:p w:rsidR="00A008B0" w:rsidRPr="00D10986" w:rsidRDefault="00A008B0" w:rsidP="00A008B0">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4. Relationship of management in education with other sciences</w:t>
      </w:r>
    </w:p>
    <w:p w:rsidR="00A008B0" w:rsidRPr="001F3D8B" w:rsidRDefault="00A008B0" w:rsidP="00A008B0">
      <w:pPr>
        <w:spacing w:after="0" w:line="240" w:lineRule="auto"/>
        <w:rPr>
          <w:rFonts w:ascii="Times New Roman" w:hAnsi="Times New Roman" w:cs="Times New Roman"/>
          <w:b/>
          <w:sz w:val="24"/>
          <w:szCs w:val="24"/>
          <w:lang w:val="en-US"/>
        </w:rPr>
      </w:pPr>
      <w:r w:rsidRPr="001F3D8B">
        <w:rPr>
          <w:rFonts w:ascii="Times New Roman" w:hAnsi="Times New Roman" w:cs="Times New Roman"/>
          <w:b/>
          <w:sz w:val="24"/>
          <w:szCs w:val="24"/>
          <w:lang w:val="en-US"/>
        </w:rPr>
        <w:t>Course:</w:t>
      </w:r>
    </w:p>
    <w:p w:rsidR="00A008B0" w:rsidRPr="00D10986" w:rsidRDefault="00A008B0" w:rsidP="00A008B0">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1. Introductory words of the teacher.</w:t>
      </w:r>
    </w:p>
    <w:p w:rsidR="00A008B0" w:rsidRPr="00D10986" w:rsidRDefault="00A008B0" w:rsidP="00A008B0">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lastRenderedPageBreak/>
        <w:t>2. Answers to the questions of the lesson plan:</w:t>
      </w:r>
    </w:p>
    <w:p w:rsidR="00A008B0" w:rsidRPr="00A008B0" w:rsidRDefault="00A008B0" w:rsidP="00A008B0">
      <w:pPr>
        <w:spacing w:after="0" w:line="240" w:lineRule="auto"/>
        <w:rPr>
          <w:rFonts w:ascii="Times New Roman" w:hAnsi="Times New Roman" w:cs="Times New Roman"/>
          <w:sz w:val="24"/>
          <w:szCs w:val="24"/>
          <w:lang w:val="en-US"/>
        </w:rPr>
      </w:pPr>
      <w:proofErr w:type="gramStart"/>
      <w:r w:rsidRPr="00A008B0">
        <w:rPr>
          <w:rFonts w:ascii="Times New Roman" w:hAnsi="Times New Roman" w:cs="Times New Roman"/>
          <w:sz w:val="24"/>
          <w:szCs w:val="24"/>
          <w:lang w:val="en-US"/>
        </w:rPr>
        <w:t>analysis</w:t>
      </w:r>
      <w:proofErr w:type="gramEnd"/>
      <w:r w:rsidRPr="00A008B0">
        <w:rPr>
          <w:rFonts w:ascii="Times New Roman" w:hAnsi="Times New Roman" w:cs="Times New Roman"/>
          <w:sz w:val="24"/>
          <w:szCs w:val="24"/>
          <w:lang w:val="en-US"/>
        </w:rPr>
        <w:t xml:space="preserve"> of key concepts and definitions report on additions on the issue</w:t>
      </w:r>
    </w:p>
    <w:p w:rsidR="00A008B0" w:rsidRPr="00D10986" w:rsidRDefault="00A008B0" w:rsidP="00A008B0">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 xml:space="preserve">3. Question for reflection: what is the specificity of management objectives in </w:t>
      </w:r>
      <w:proofErr w:type="gramStart"/>
      <w:r w:rsidRPr="00D10986">
        <w:rPr>
          <w:rFonts w:ascii="Times New Roman" w:hAnsi="Times New Roman" w:cs="Times New Roman"/>
          <w:sz w:val="24"/>
          <w:szCs w:val="24"/>
          <w:lang w:val="en-US"/>
        </w:rPr>
        <w:t>education</w:t>
      </w:r>
      <w:proofErr w:type="gramEnd"/>
    </w:p>
    <w:p w:rsidR="00A008B0" w:rsidRPr="00343625" w:rsidRDefault="00A008B0" w:rsidP="00A008B0">
      <w:pPr>
        <w:spacing w:after="0" w:line="240" w:lineRule="auto"/>
        <w:rPr>
          <w:rFonts w:ascii="Times New Roman" w:hAnsi="Times New Roman" w:cs="Times New Roman"/>
          <w:b/>
          <w:sz w:val="24"/>
          <w:szCs w:val="24"/>
          <w:lang w:val="en-US"/>
        </w:rPr>
      </w:pPr>
      <w:r w:rsidRPr="00343625">
        <w:rPr>
          <w:rFonts w:ascii="Times New Roman" w:hAnsi="Times New Roman" w:cs="Times New Roman"/>
          <w:b/>
          <w:sz w:val="24"/>
          <w:szCs w:val="24"/>
          <w:lang w:val="en-US"/>
        </w:rPr>
        <w:t>4. Conclusions on the topic.</w:t>
      </w:r>
      <w:r w:rsidRPr="00343625">
        <w:rPr>
          <w:b/>
          <w:lang w:val="en-US"/>
        </w:rPr>
        <w:br/>
      </w:r>
      <w:r w:rsidRPr="00343625">
        <w:rPr>
          <w:rFonts w:ascii="Times New Roman" w:hAnsi="Times New Roman" w:cs="Times New Roman"/>
          <w:b/>
          <w:sz w:val="24"/>
          <w:szCs w:val="24"/>
          <w:lang w:val="en-US"/>
        </w:rPr>
        <w:t>Literature</w:t>
      </w:r>
    </w:p>
    <w:p w:rsidR="00343625" w:rsidRPr="00130BDA" w:rsidRDefault="00343625" w:rsidP="00343625">
      <w:pPr>
        <w:spacing w:after="0" w:line="240" w:lineRule="auto"/>
        <w:rPr>
          <w:rFonts w:ascii="Times New Roman" w:eastAsia="Calibri" w:hAnsi="Times New Roman" w:cs="Times New Roman"/>
          <w:sz w:val="24"/>
          <w:szCs w:val="24"/>
          <w:lang w:val="en-US"/>
        </w:rPr>
      </w:pPr>
      <w:r w:rsidRPr="00343625">
        <w:rPr>
          <w:rFonts w:ascii="Times New Roman" w:eastAsia="Calibri" w:hAnsi="Times New Roman" w:cs="Times New Roman"/>
          <w:sz w:val="24"/>
          <w:szCs w:val="24"/>
          <w:lang w:val="en-US"/>
        </w:rPr>
        <w:t xml:space="preserve">1. </w:t>
      </w:r>
      <w:proofErr w:type="spellStart"/>
      <w:r w:rsidRPr="00343625">
        <w:rPr>
          <w:rFonts w:ascii="Times New Roman" w:eastAsia="Calibri" w:hAnsi="Times New Roman" w:cs="Times New Roman"/>
          <w:sz w:val="24"/>
          <w:szCs w:val="24"/>
          <w:lang w:val="en-US"/>
        </w:rPr>
        <w:t>Borytko</w:t>
      </w:r>
      <w:proofErr w:type="spellEnd"/>
      <w:r w:rsidRPr="00343625">
        <w:rPr>
          <w:rFonts w:ascii="Times New Roman" w:eastAsia="Calibri" w:hAnsi="Times New Roman" w:cs="Times New Roman"/>
          <w:sz w:val="24"/>
          <w:szCs w:val="24"/>
          <w:lang w:val="en-US"/>
        </w:rPr>
        <w:t xml:space="preserve">, N.M. Pedagogy: a textbook for universities on </w:t>
      </w:r>
      <w:proofErr w:type="spellStart"/>
      <w:r w:rsidRPr="00343625">
        <w:rPr>
          <w:rFonts w:ascii="Times New Roman" w:eastAsia="Calibri" w:hAnsi="Times New Roman" w:cs="Times New Roman"/>
          <w:sz w:val="24"/>
          <w:szCs w:val="24"/>
          <w:lang w:val="en-US"/>
        </w:rPr>
        <w:t>ped</w:t>
      </w:r>
      <w:proofErr w:type="spellEnd"/>
      <w:r w:rsidRPr="00343625">
        <w:rPr>
          <w:rFonts w:ascii="Times New Roman" w:eastAsia="Calibri" w:hAnsi="Times New Roman" w:cs="Times New Roman"/>
          <w:sz w:val="24"/>
          <w:szCs w:val="24"/>
          <w:lang w:val="en-US"/>
        </w:rPr>
        <w:t xml:space="preserve">. </w:t>
      </w:r>
      <w:proofErr w:type="gramStart"/>
      <w:r w:rsidRPr="00343625">
        <w:rPr>
          <w:rFonts w:ascii="Times New Roman" w:eastAsia="Calibri" w:hAnsi="Times New Roman" w:cs="Times New Roman"/>
          <w:sz w:val="24"/>
          <w:szCs w:val="24"/>
          <w:lang w:val="en-US"/>
        </w:rPr>
        <w:t>specialist</w:t>
      </w:r>
      <w:proofErr w:type="gramEnd"/>
      <w:r w:rsidRPr="00343625">
        <w:rPr>
          <w:rFonts w:ascii="Times New Roman" w:eastAsia="Calibri" w:hAnsi="Times New Roman" w:cs="Times New Roman"/>
          <w:sz w:val="24"/>
          <w:szCs w:val="24"/>
          <w:lang w:val="en-US"/>
        </w:rPr>
        <w:t xml:space="preserve">. </w:t>
      </w:r>
      <w:proofErr w:type="gramStart"/>
      <w:r w:rsidRPr="00343625">
        <w:rPr>
          <w:rFonts w:ascii="Times New Roman" w:eastAsia="Calibri" w:hAnsi="Times New Roman" w:cs="Times New Roman"/>
          <w:sz w:val="24"/>
          <w:szCs w:val="24"/>
          <w:lang w:val="en-US"/>
        </w:rPr>
        <w:t xml:space="preserve">(OPD.F. 02 - Pedagogy) / N.M. </w:t>
      </w:r>
      <w:proofErr w:type="spellStart"/>
      <w:r w:rsidRPr="00343625">
        <w:rPr>
          <w:rFonts w:ascii="Times New Roman" w:eastAsia="Calibri" w:hAnsi="Times New Roman" w:cs="Times New Roman"/>
          <w:sz w:val="24"/>
          <w:szCs w:val="24"/>
          <w:lang w:val="en-US"/>
        </w:rPr>
        <w:t>Borytko</w:t>
      </w:r>
      <w:proofErr w:type="spellEnd"/>
      <w:r w:rsidRPr="00343625">
        <w:rPr>
          <w:rFonts w:ascii="Times New Roman" w:eastAsia="Calibri" w:hAnsi="Times New Roman" w:cs="Times New Roman"/>
          <w:sz w:val="24"/>
          <w:szCs w:val="24"/>
          <w:lang w:val="en-US"/>
        </w:rPr>
        <w:t xml:space="preserve">, I.A. </w:t>
      </w:r>
      <w:proofErr w:type="spellStart"/>
      <w:r w:rsidRPr="00343625">
        <w:rPr>
          <w:rFonts w:ascii="Times New Roman" w:eastAsia="Calibri" w:hAnsi="Times New Roman" w:cs="Times New Roman"/>
          <w:sz w:val="24"/>
          <w:szCs w:val="24"/>
          <w:lang w:val="en-US"/>
        </w:rPr>
        <w:t>Solovtsova</w:t>
      </w:r>
      <w:proofErr w:type="spellEnd"/>
      <w:r w:rsidRPr="00343625">
        <w:rPr>
          <w:rFonts w:ascii="Times New Roman" w:eastAsia="Calibri" w:hAnsi="Times New Roman" w:cs="Times New Roman"/>
          <w:sz w:val="24"/>
          <w:szCs w:val="24"/>
          <w:lang w:val="en-US"/>
        </w:rPr>
        <w:t>.</w:t>
      </w:r>
      <w:proofErr w:type="gramEnd"/>
      <w:r w:rsidRPr="00343625">
        <w:rPr>
          <w:rFonts w:ascii="Times New Roman" w:eastAsia="Calibri" w:hAnsi="Times New Roman" w:cs="Times New Roman"/>
          <w:sz w:val="24"/>
          <w:szCs w:val="24"/>
          <w:lang w:val="en-US"/>
        </w:rPr>
        <w:t xml:space="preserve"> A.M. </w:t>
      </w:r>
      <w:proofErr w:type="spellStart"/>
      <w:r w:rsidRPr="00343625">
        <w:rPr>
          <w:rFonts w:ascii="Times New Roman" w:eastAsia="Calibri" w:hAnsi="Times New Roman" w:cs="Times New Roman"/>
          <w:sz w:val="24"/>
          <w:szCs w:val="24"/>
          <w:lang w:val="en-US"/>
        </w:rPr>
        <w:t>Baibakov</w:t>
      </w:r>
      <w:proofErr w:type="spellEnd"/>
      <w:r w:rsidRPr="00343625">
        <w:rPr>
          <w:rFonts w:ascii="Times New Roman" w:eastAsia="Calibri" w:hAnsi="Times New Roman" w:cs="Times New Roman"/>
          <w:sz w:val="24"/>
          <w:szCs w:val="24"/>
          <w:lang w:val="en-US"/>
        </w:rPr>
        <w:t xml:space="preserve">. - 2nd ed., Erased. - M.: Academy, </w:t>
      </w:r>
      <w:proofErr w:type="gramStart"/>
      <w:r w:rsidRPr="00343625">
        <w:rPr>
          <w:rFonts w:ascii="Times New Roman" w:eastAsia="Calibri" w:hAnsi="Times New Roman" w:cs="Times New Roman"/>
          <w:sz w:val="24"/>
          <w:szCs w:val="24"/>
          <w:lang w:val="en-US"/>
        </w:rPr>
        <w:t>2009 .-</w:t>
      </w:r>
      <w:proofErr w:type="gramEnd"/>
      <w:r w:rsidRPr="00343625">
        <w:rPr>
          <w:rFonts w:ascii="Times New Roman" w:eastAsia="Calibri" w:hAnsi="Times New Roman" w:cs="Times New Roman"/>
          <w:sz w:val="24"/>
          <w:szCs w:val="24"/>
          <w:lang w:val="en-US"/>
        </w:rPr>
        <w:t xml:space="preserve"> </w:t>
      </w:r>
      <w:r w:rsidRPr="00130BDA">
        <w:rPr>
          <w:rFonts w:ascii="Times New Roman" w:eastAsia="Calibri" w:hAnsi="Times New Roman" w:cs="Times New Roman"/>
          <w:sz w:val="24"/>
          <w:szCs w:val="24"/>
          <w:lang w:val="en-US"/>
        </w:rPr>
        <w:t>493 p.</w:t>
      </w:r>
    </w:p>
    <w:p w:rsidR="00343625" w:rsidRPr="00130BDA" w:rsidRDefault="00343625" w:rsidP="00343625">
      <w:pPr>
        <w:spacing w:after="0" w:line="240" w:lineRule="auto"/>
        <w:rPr>
          <w:rFonts w:ascii="Times New Roman" w:eastAsia="Calibri" w:hAnsi="Times New Roman" w:cs="Times New Roman"/>
          <w:sz w:val="24"/>
          <w:szCs w:val="24"/>
          <w:lang w:val="en-US"/>
        </w:rPr>
      </w:pPr>
      <w:r w:rsidRPr="00343625">
        <w:rPr>
          <w:rFonts w:ascii="Times New Roman" w:eastAsia="Calibri" w:hAnsi="Times New Roman" w:cs="Times New Roman"/>
          <w:sz w:val="24"/>
          <w:szCs w:val="24"/>
          <w:lang w:val="en-US"/>
        </w:rPr>
        <w:t xml:space="preserve">2. Pedagogy: a textbook for universities on non-pedagogy. </w:t>
      </w:r>
      <w:proofErr w:type="gramStart"/>
      <w:r w:rsidRPr="00343625">
        <w:rPr>
          <w:rFonts w:ascii="Times New Roman" w:eastAsia="Calibri" w:hAnsi="Times New Roman" w:cs="Times New Roman"/>
          <w:sz w:val="24"/>
          <w:szCs w:val="24"/>
          <w:lang w:val="en-US"/>
        </w:rPr>
        <w:t>discipline</w:t>
      </w:r>
      <w:proofErr w:type="gramEnd"/>
      <w:r w:rsidRPr="00343625">
        <w:rPr>
          <w:rFonts w:ascii="Times New Roman" w:eastAsia="Calibri" w:hAnsi="Times New Roman" w:cs="Times New Roman"/>
          <w:sz w:val="24"/>
          <w:szCs w:val="24"/>
          <w:lang w:val="en-US"/>
        </w:rPr>
        <w:t xml:space="preserve"> "Pedagogy and Psychology" / ed. P.I. </w:t>
      </w:r>
      <w:proofErr w:type="spellStart"/>
      <w:r w:rsidRPr="00343625">
        <w:rPr>
          <w:rFonts w:ascii="Times New Roman" w:eastAsia="Calibri" w:hAnsi="Times New Roman" w:cs="Times New Roman"/>
          <w:sz w:val="24"/>
          <w:szCs w:val="24"/>
          <w:lang w:val="en-US"/>
        </w:rPr>
        <w:t>Pidkasisty</w:t>
      </w:r>
      <w:proofErr w:type="spellEnd"/>
      <w:r w:rsidRPr="00343625">
        <w:rPr>
          <w:rFonts w:ascii="Times New Roman" w:eastAsia="Calibri" w:hAnsi="Times New Roman" w:cs="Times New Roman"/>
          <w:sz w:val="24"/>
          <w:szCs w:val="24"/>
          <w:lang w:val="en-US"/>
        </w:rPr>
        <w:t xml:space="preserve"> - 2nd ed., Rev. and add. - </w:t>
      </w:r>
      <w:proofErr w:type="gramStart"/>
      <w:r w:rsidRPr="00343625">
        <w:rPr>
          <w:rFonts w:ascii="Times New Roman" w:eastAsia="Calibri" w:hAnsi="Times New Roman" w:cs="Times New Roman"/>
          <w:sz w:val="24"/>
          <w:szCs w:val="24"/>
          <w:lang w:val="en-US"/>
        </w:rPr>
        <w:t>M .</w:t>
      </w:r>
      <w:proofErr w:type="gramEnd"/>
      <w:r w:rsidRPr="00343625">
        <w:rPr>
          <w:rFonts w:ascii="Times New Roman" w:eastAsia="Calibri" w:hAnsi="Times New Roman" w:cs="Times New Roman"/>
          <w:sz w:val="24"/>
          <w:szCs w:val="24"/>
          <w:lang w:val="en-US"/>
        </w:rPr>
        <w:t xml:space="preserve">: </w:t>
      </w:r>
      <w:proofErr w:type="spellStart"/>
      <w:r w:rsidRPr="00343625">
        <w:rPr>
          <w:rFonts w:ascii="Times New Roman" w:eastAsia="Calibri" w:hAnsi="Times New Roman" w:cs="Times New Roman"/>
          <w:sz w:val="24"/>
          <w:szCs w:val="24"/>
          <w:lang w:val="en-US"/>
        </w:rPr>
        <w:t>Yurayt</w:t>
      </w:r>
      <w:proofErr w:type="spellEnd"/>
      <w:r w:rsidRPr="00343625">
        <w:rPr>
          <w:rFonts w:ascii="Times New Roman" w:eastAsia="Calibri" w:hAnsi="Times New Roman" w:cs="Times New Roman"/>
          <w:sz w:val="24"/>
          <w:szCs w:val="24"/>
          <w:lang w:val="en-US"/>
        </w:rPr>
        <w:t xml:space="preserve">, 2011 .-- </w:t>
      </w:r>
      <w:r w:rsidRPr="00130BDA">
        <w:rPr>
          <w:rFonts w:ascii="Times New Roman" w:eastAsia="Calibri" w:hAnsi="Times New Roman" w:cs="Times New Roman"/>
          <w:sz w:val="24"/>
          <w:szCs w:val="24"/>
          <w:lang w:val="en-US"/>
        </w:rPr>
        <w:t>503 p.</w:t>
      </w:r>
    </w:p>
    <w:p w:rsidR="00343625" w:rsidRDefault="00343625" w:rsidP="00343625">
      <w:pPr>
        <w:spacing w:after="0" w:line="240" w:lineRule="auto"/>
        <w:rPr>
          <w:rFonts w:ascii="Times New Roman" w:eastAsia="Calibri" w:hAnsi="Times New Roman" w:cs="Times New Roman"/>
          <w:sz w:val="24"/>
          <w:szCs w:val="24"/>
          <w:lang w:val="en-US"/>
        </w:rPr>
      </w:pPr>
      <w:r w:rsidRPr="00343625">
        <w:rPr>
          <w:rFonts w:ascii="Times New Roman" w:eastAsia="Calibri" w:hAnsi="Times New Roman" w:cs="Times New Roman"/>
          <w:sz w:val="24"/>
          <w:szCs w:val="24"/>
          <w:lang w:val="en-US"/>
        </w:rPr>
        <w:t xml:space="preserve">3. Simonov, V.P. Pedagogical management: Know-how in education: a manual on the course "Management of pedagogical systems" / V.P. Simonov. - </w:t>
      </w:r>
      <w:proofErr w:type="gramStart"/>
      <w:r w:rsidRPr="00343625">
        <w:rPr>
          <w:rFonts w:ascii="Times New Roman" w:eastAsia="Calibri" w:hAnsi="Times New Roman" w:cs="Times New Roman"/>
          <w:sz w:val="24"/>
          <w:szCs w:val="24"/>
          <w:lang w:val="en-US"/>
        </w:rPr>
        <w:t>M .</w:t>
      </w:r>
      <w:proofErr w:type="gramEnd"/>
      <w:r w:rsidRPr="00343625">
        <w:rPr>
          <w:rFonts w:ascii="Times New Roman" w:eastAsia="Calibri" w:hAnsi="Times New Roman" w:cs="Times New Roman"/>
          <w:sz w:val="24"/>
          <w:szCs w:val="24"/>
          <w:lang w:val="en-US"/>
        </w:rPr>
        <w:t xml:space="preserve">: </w:t>
      </w:r>
      <w:proofErr w:type="spellStart"/>
      <w:r w:rsidRPr="00343625">
        <w:rPr>
          <w:rFonts w:ascii="Times New Roman" w:eastAsia="Calibri" w:hAnsi="Times New Roman" w:cs="Times New Roman"/>
          <w:sz w:val="24"/>
          <w:szCs w:val="24"/>
          <w:lang w:val="en-US"/>
        </w:rPr>
        <w:t>Yurayt</w:t>
      </w:r>
      <w:proofErr w:type="spellEnd"/>
      <w:r w:rsidRPr="00343625">
        <w:rPr>
          <w:rFonts w:ascii="Times New Roman" w:eastAsia="Calibri" w:hAnsi="Times New Roman" w:cs="Times New Roman"/>
          <w:sz w:val="24"/>
          <w:szCs w:val="24"/>
          <w:lang w:val="en-US"/>
        </w:rPr>
        <w:t>: Higher education, 2009. - 358 c.</w:t>
      </w:r>
    </w:p>
    <w:p w:rsidR="00130BDA" w:rsidRPr="00130BDA" w:rsidRDefault="00130BDA" w:rsidP="00543112">
      <w:pPr>
        <w:pStyle w:val="a5"/>
        <w:numPr>
          <w:ilvl w:val="0"/>
          <w:numId w:val="28"/>
        </w:numPr>
        <w:rPr>
          <w:b/>
          <w:sz w:val="24"/>
          <w:szCs w:val="24"/>
          <w:lang w:val="en-US"/>
        </w:rPr>
      </w:pPr>
      <w:r w:rsidRPr="00130BDA">
        <w:rPr>
          <w:b/>
          <w:sz w:val="24"/>
          <w:szCs w:val="24"/>
          <w:lang w:val="en-US"/>
        </w:rPr>
        <w:t>Test  questions</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1.  The implementation of a system-functional half-way in management activities ensures the inseparable unity of the following aspects:</w:t>
      </w:r>
    </w:p>
    <w:p w:rsidR="00130BDA" w:rsidRPr="00130BDA" w:rsidRDefault="00130BDA" w:rsidP="00543112">
      <w:pPr>
        <w:pStyle w:val="a5"/>
        <w:numPr>
          <w:ilvl w:val="0"/>
          <w:numId w:val="18"/>
        </w:numPr>
        <w:ind w:left="0" w:firstLine="0"/>
        <w:contextualSpacing/>
        <w:rPr>
          <w:sz w:val="24"/>
          <w:szCs w:val="24"/>
        </w:rPr>
      </w:pPr>
      <w:proofErr w:type="spellStart"/>
      <w:r w:rsidRPr="00130BDA">
        <w:rPr>
          <w:sz w:val="24"/>
          <w:szCs w:val="24"/>
          <w:lang w:val="en-US"/>
        </w:rPr>
        <w:t>genetical</w:t>
      </w:r>
      <w:proofErr w:type="spellEnd"/>
    </w:p>
    <w:p w:rsidR="00130BDA" w:rsidRPr="00130BDA" w:rsidRDefault="00130BDA" w:rsidP="00543112">
      <w:pPr>
        <w:pStyle w:val="a5"/>
        <w:numPr>
          <w:ilvl w:val="0"/>
          <w:numId w:val="18"/>
        </w:numPr>
        <w:ind w:left="0" w:firstLine="0"/>
        <w:contextualSpacing/>
        <w:rPr>
          <w:sz w:val="24"/>
          <w:szCs w:val="24"/>
        </w:rPr>
      </w:pPr>
      <w:r w:rsidRPr="00130BDA">
        <w:rPr>
          <w:sz w:val="24"/>
          <w:szCs w:val="24"/>
          <w:lang w:val="en-US"/>
        </w:rPr>
        <w:t>collective</w:t>
      </w:r>
    </w:p>
    <w:p w:rsidR="00130BDA" w:rsidRPr="00130BDA" w:rsidRDefault="00130BDA" w:rsidP="00543112">
      <w:pPr>
        <w:pStyle w:val="a5"/>
        <w:numPr>
          <w:ilvl w:val="0"/>
          <w:numId w:val="18"/>
        </w:numPr>
        <w:ind w:left="0" w:firstLine="0"/>
        <w:contextualSpacing/>
        <w:rPr>
          <w:sz w:val="24"/>
          <w:szCs w:val="24"/>
        </w:rPr>
      </w:pPr>
      <w:r w:rsidRPr="00130BDA">
        <w:rPr>
          <w:sz w:val="24"/>
          <w:szCs w:val="24"/>
          <w:lang w:val="en-US"/>
        </w:rPr>
        <w:t>pedagogical</w:t>
      </w:r>
    </w:p>
    <w:p w:rsidR="00130BDA" w:rsidRPr="00130BDA" w:rsidRDefault="00130BDA" w:rsidP="00543112">
      <w:pPr>
        <w:pStyle w:val="a5"/>
        <w:numPr>
          <w:ilvl w:val="0"/>
          <w:numId w:val="18"/>
        </w:numPr>
        <w:ind w:left="0" w:firstLine="0"/>
        <w:contextualSpacing/>
        <w:rPr>
          <w:sz w:val="24"/>
          <w:szCs w:val="24"/>
        </w:rPr>
      </w:pPr>
      <w:r w:rsidRPr="00130BDA">
        <w:rPr>
          <w:sz w:val="24"/>
          <w:szCs w:val="24"/>
          <w:lang w:val="en-US"/>
        </w:rPr>
        <w:t>systematic</w:t>
      </w:r>
    </w:p>
    <w:p w:rsidR="00130BDA" w:rsidRPr="00130BDA" w:rsidRDefault="00130BDA" w:rsidP="00543112">
      <w:pPr>
        <w:pStyle w:val="a5"/>
        <w:numPr>
          <w:ilvl w:val="0"/>
          <w:numId w:val="18"/>
        </w:numPr>
        <w:ind w:left="0" w:firstLine="0"/>
        <w:contextualSpacing/>
        <w:rPr>
          <w:sz w:val="24"/>
          <w:szCs w:val="24"/>
        </w:rPr>
      </w:pPr>
      <w:r w:rsidRPr="00130BDA">
        <w:rPr>
          <w:sz w:val="24"/>
          <w:szCs w:val="24"/>
          <w:lang w:val="en-US"/>
        </w:rPr>
        <w:t>matrix</w:t>
      </w:r>
      <w:r w:rsidRPr="00130BDA">
        <w:rPr>
          <w:sz w:val="24"/>
          <w:szCs w:val="24"/>
        </w:rPr>
        <w:t xml:space="preserve"> </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2.  The basic requirements for effective management of an educational institution:</w:t>
      </w:r>
    </w:p>
    <w:p w:rsidR="00130BDA" w:rsidRPr="00130BDA" w:rsidRDefault="00130BDA" w:rsidP="00543112">
      <w:pPr>
        <w:pStyle w:val="a5"/>
        <w:numPr>
          <w:ilvl w:val="0"/>
          <w:numId w:val="19"/>
        </w:numPr>
        <w:ind w:left="0" w:firstLine="0"/>
        <w:contextualSpacing/>
        <w:rPr>
          <w:sz w:val="24"/>
          <w:szCs w:val="24"/>
        </w:rPr>
      </w:pPr>
      <w:r w:rsidRPr="00130BDA">
        <w:rPr>
          <w:sz w:val="24"/>
          <w:szCs w:val="24"/>
          <w:lang w:val="en-US"/>
        </w:rPr>
        <w:t>relevance</w:t>
      </w:r>
    </w:p>
    <w:p w:rsidR="00130BDA" w:rsidRPr="00130BDA" w:rsidRDefault="00130BDA" w:rsidP="00543112">
      <w:pPr>
        <w:pStyle w:val="a5"/>
        <w:numPr>
          <w:ilvl w:val="0"/>
          <w:numId w:val="19"/>
        </w:numPr>
        <w:ind w:left="0" w:firstLine="0"/>
        <w:contextualSpacing/>
        <w:rPr>
          <w:sz w:val="24"/>
          <w:szCs w:val="24"/>
        </w:rPr>
      </w:pPr>
      <w:r w:rsidRPr="00130BDA">
        <w:rPr>
          <w:sz w:val="24"/>
          <w:szCs w:val="24"/>
          <w:lang w:val="en-US"/>
        </w:rPr>
        <w:t>cognition</w:t>
      </w:r>
    </w:p>
    <w:p w:rsidR="00130BDA" w:rsidRPr="00130BDA" w:rsidRDefault="00130BDA" w:rsidP="00543112">
      <w:pPr>
        <w:pStyle w:val="a5"/>
        <w:numPr>
          <w:ilvl w:val="0"/>
          <w:numId w:val="19"/>
        </w:numPr>
        <w:ind w:left="0" w:firstLine="0"/>
        <w:contextualSpacing/>
        <w:rPr>
          <w:sz w:val="24"/>
          <w:szCs w:val="24"/>
        </w:rPr>
      </w:pPr>
      <w:r w:rsidRPr="00130BDA">
        <w:rPr>
          <w:sz w:val="24"/>
          <w:szCs w:val="24"/>
          <w:lang w:val="en-US"/>
        </w:rPr>
        <w:t>development</w:t>
      </w:r>
    </w:p>
    <w:p w:rsidR="00130BDA" w:rsidRPr="00130BDA" w:rsidRDefault="00130BDA" w:rsidP="00543112">
      <w:pPr>
        <w:pStyle w:val="a5"/>
        <w:numPr>
          <w:ilvl w:val="0"/>
          <w:numId w:val="19"/>
        </w:numPr>
        <w:ind w:left="0" w:firstLine="0"/>
        <w:contextualSpacing/>
        <w:rPr>
          <w:sz w:val="24"/>
          <w:szCs w:val="24"/>
        </w:rPr>
      </w:pPr>
      <w:r w:rsidRPr="00130BDA">
        <w:rPr>
          <w:sz w:val="24"/>
          <w:szCs w:val="24"/>
          <w:lang w:val="en-US"/>
        </w:rPr>
        <w:t>individuality</w:t>
      </w:r>
    </w:p>
    <w:p w:rsidR="00130BDA" w:rsidRPr="00130BDA" w:rsidRDefault="00130BDA" w:rsidP="00543112">
      <w:pPr>
        <w:pStyle w:val="a5"/>
        <w:numPr>
          <w:ilvl w:val="0"/>
          <w:numId w:val="19"/>
        </w:numPr>
        <w:ind w:left="0" w:firstLine="0"/>
        <w:contextualSpacing/>
        <w:rPr>
          <w:sz w:val="24"/>
          <w:szCs w:val="24"/>
        </w:rPr>
      </w:pPr>
      <w:r w:rsidRPr="00130BDA">
        <w:rPr>
          <w:sz w:val="24"/>
          <w:szCs w:val="24"/>
          <w:lang w:val="en-US"/>
        </w:rPr>
        <w:t>responsibility</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3. The group of "fact criteria" of the educational level of the educational system of an educational institution includes:</w:t>
      </w:r>
    </w:p>
    <w:p w:rsidR="00130BDA" w:rsidRPr="00130BDA" w:rsidRDefault="00130BDA" w:rsidP="00543112">
      <w:pPr>
        <w:pStyle w:val="a5"/>
        <w:numPr>
          <w:ilvl w:val="0"/>
          <w:numId w:val="20"/>
        </w:numPr>
        <w:ind w:left="0" w:firstLine="0"/>
        <w:contextualSpacing/>
        <w:rPr>
          <w:sz w:val="24"/>
          <w:szCs w:val="24"/>
          <w:lang w:val="en-US"/>
        </w:rPr>
      </w:pPr>
      <w:r w:rsidRPr="00130BDA">
        <w:rPr>
          <w:sz w:val="24"/>
          <w:szCs w:val="24"/>
          <w:lang w:val="en-US"/>
        </w:rPr>
        <w:t>the existence of an established unified collective of an educational institution</w:t>
      </w:r>
    </w:p>
    <w:p w:rsidR="00130BDA" w:rsidRPr="00130BDA" w:rsidRDefault="00130BDA" w:rsidP="00543112">
      <w:pPr>
        <w:pStyle w:val="a5"/>
        <w:numPr>
          <w:ilvl w:val="0"/>
          <w:numId w:val="20"/>
        </w:numPr>
        <w:ind w:left="0" w:firstLine="0"/>
        <w:contextualSpacing/>
        <w:rPr>
          <w:sz w:val="24"/>
          <w:szCs w:val="24"/>
        </w:rPr>
      </w:pPr>
      <w:r w:rsidRPr="00130BDA">
        <w:rPr>
          <w:sz w:val="24"/>
          <w:szCs w:val="24"/>
          <w:lang w:val="en-US"/>
        </w:rPr>
        <w:t>students education level</w:t>
      </w:r>
    </w:p>
    <w:p w:rsidR="00130BDA" w:rsidRPr="00130BDA" w:rsidRDefault="00130BDA" w:rsidP="00543112">
      <w:pPr>
        <w:pStyle w:val="a5"/>
        <w:numPr>
          <w:ilvl w:val="0"/>
          <w:numId w:val="20"/>
        </w:numPr>
        <w:ind w:left="0" w:firstLine="0"/>
        <w:contextualSpacing/>
        <w:rPr>
          <w:sz w:val="24"/>
          <w:szCs w:val="24"/>
          <w:lang w:val="en-US"/>
        </w:rPr>
      </w:pPr>
      <w:r w:rsidRPr="00130BDA">
        <w:rPr>
          <w:sz w:val="24"/>
          <w:szCs w:val="24"/>
          <w:lang w:val="en-US"/>
        </w:rPr>
        <w:t>application of processed information in the course of training activities</w:t>
      </w:r>
    </w:p>
    <w:p w:rsidR="00130BDA" w:rsidRPr="00130BDA" w:rsidRDefault="00130BDA" w:rsidP="00543112">
      <w:pPr>
        <w:pStyle w:val="a5"/>
        <w:numPr>
          <w:ilvl w:val="0"/>
          <w:numId w:val="20"/>
        </w:numPr>
        <w:ind w:left="0" w:firstLine="0"/>
        <w:contextualSpacing/>
        <w:rPr>
          <w:sz w:val="24"/>
          <w:szCs w:val="24"/>
          <w:lang w:val="en-US"/>
        </w:rPr>
      </w:pPr>
      <w:r w:rsidRPr="00130BDA">
        <w:rPr>
          <w:sz w:val="24"/>
          <w:szCs w:val="24"/>
          <w:lang w:val="en-US"/>
        </w:rPr>
        <w:t>the general psychological climate of the school</w:t>
      </w:r>
    </w:p>
    <w:p w:rsidR="00130BDA" w:rsidRPr="00130BDA" w:rsidRDefault="00130BDA" w:rsidP="00543112">
      <w:pPr>
        <w:pStyle w:val="a5"/>
        <w:numPr>
          <w:ilvl w:val="0"/>
          <w:numId w:val="20"/>
        </w:numPr>
        <w:ind w:left="0" w:firstLine="0"/>
        <w:contextualSpacing/>
        <w:rPr>
          <w:sz w:val="24"/>
          <w:szCs w:val="24"/>
          <w:lang w:val="en-US"/>
        </w:rPr>
      </w:pPr>
      <w:r w:rsidRPr="00130BDA">
        <w:rPr>
          <w:sz w:val="24"/>
          <w:szCs w:val="24"/>
          <w:lang w:val="en-US"/>
        </w:rPr>
        <w:t>degree of proximity of the system to the goals set</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4.  The main conditions for success in pedagogical management are</w:t>
      </w:r>
    </w:p>
    <w:p w:rsidR="00130BDA" w:rsidRPr="00130BDA" w:rsidRDefault="00130BDA" w:rsidP="00543112">
      <w:pPr>
        <w:pStyle w:val="a5"/>
        <w:numPr>
          <w:ilvl w:val="0"/>
          <w:numId w:val="21"/>
        </w:numPr>
        <w:ind w:left="0" w:firstLine="0"/>
        <w:contextualSpacing/>
        <w:rPr>
          <w:sz w:val="24"/>
          <w:szCs w:val="24"/>
          <w:lang w:val="en-US"/>
        </w:rPr>
      </w:pPr>
      <w:r w:rsidRPr="00130BDA">
        <w:rPr>
          <w:sz w:val="24"/>
          <w:szCs w:val="24"/>
          <w:lang w:val="en-US"/>
        </w:rPr>
        <w:t>Integration of the efforts of the whole team</w:t>
      </w:r>
    </w:p>
    <w:p w:rsidR="00130BDA" w:rsidRPr="00130BDA" w:rsidRDefault="00130BDA" w:rsidP="00543112">
      <w:pPr>
        <w:pStyle w:val="a5"/>
        <w:numPr>
          <w:ilvl w:val="0"/>
          <w:numId w:val="21"/>
        </w:numPr>
        <w:ind w:left="0" w:firstLine="0"/>
        <w:contextualSpacing/>
        <w:rPr>
          <w:sz w:val="24"/>
          <w:szCs w:val="24"/>
        </w:rPr>
      </w:pPr>
      <w:r w:rsidRPr="00130BDA">
        <w:rPr>
          <w:sz w:val="24"/>
          <w:szCs w:val="24"/>
          <w:lang w:val="en-US"/>
        </w:rPr>
        <w:t>fixation in writing</w:t>
      </w:r>
    </w:p>
    <w:p w:rsidR="00130BDA" w:rsidRPr="00130BDA" w:rsidRDefault="00130BDA" w:rsidP="00543112">
      <w:pPr>
        <w:pStyle w:val="a5"/>
        <w:numPr>
          <w:ilvl w:val="0"/>
          <w:numId w:val="21"/>
        </w:numPr>
        <w:ind w:left="0" w:firstLine="0"/>
        <w:contextualSpacing/>
        <w:rPr>
          <w:sz w:val="24"/>
          <w:szCs w:val="24"/>
        </w:rPr>
      </w:pPr>
      <w:r w:rsidRPr="00130BDA">
        <w:rPr>
          <w:sz w:val="24"/>
          <w:szCs w:val="24"/>
          <w:lang w:val="en-US"/>
        </w:rPr>
        <w:t>accounting and control rules</w:t>
      </w:r>
    </w:p>
    <w:p w:rsidR="00130BDA" w:rsidRPr="00130BDA" w:rsidRDefault="00130BDA" w:rsidP="00543112">
      <w:pPr>
        <w:pStyle w:val="a5"/>
        <w:numPr>
          <w:ilvl w:val="0"/>
          <w:numId w:val="21"/>
        </w:numPr>
        <w:ind w:left="0" w:firstLine="0"/>
        <w:contextualSpacing/>
        <w:rPr>
          <w:sz w:val="24"/>
          <w:szCs w:val="24"/>
        </w:rPr>
      </w:pPr>
      <w:r w:rsidRPr="00130BDA">
        <w:rPr>
          <w:sz w:val="24"/>
          <w:szCs w:val="24"/>
          <w:lang w:val="en-US"/>
        </w:rPr>
        <w:t>scientific organization of work</w:t>
      </w:r>
    </w:p>
    <w:p w:rsidR="00130BDA" w:rsidRPr="00130BDA" w:rsidRDefault="00130BDA" w:rsidP="00543112">
      <w:pPr>
        <w:pStyle w:val="a5"/>
        <w:numPr>
          <w:ilvl w:val="0"/>
          <w:numId w:val="21"/>
        </w:numPr>
        <w:ind w:left="0" w:firstLine="0"/>
        <w:contextualSpacing/>
        <w:rPr>
          <w:sz w:val="24"/>
          <w:szCs w:val="24"/>
        </w:rPr>
      </w:pPr>
      <w:r w:rsidRPr="00130BDA">
        <w:rPr>
          <w:sz w:val="24"/>
          <w:szCs w:val="24"/>
          <w:lang w:val="en-US"/>
        </w:rPr>
        <w:t>great return on time</w:t>
      </w:r>
    </w:p>
    <w:p w:rsidR="00130BDA" w:rsidRPr="00130BDA" w:rsidRDefault="00130BDA" w:rsidP="00130BDA">
      <w:pPr>
        <w:spacing w:after="0" w:line="240" w:lineRule="auto"/>
        <w:jc w:val="both"/>
        <w:rPr>
          <w:rFonts w:ascii="Times New Roman" w:hAnsi="Times New Roman"/>
          <w:b/>
          <w:sz w:val="24"/>
          <w:szCs w:val="24"/>
          <w:lang w:val="en-US"/>
        </w:rPr>
      </w:pPr>
      <w:r w:rsidRPr="00130BDA">
        <w:rPr>
          <w:rFonts w:ascii="Times New Roman" w:hAnsi="Times New Roman"/>
          <w:b/>
          <w:sz w:val="24"/>
          <w:szCs w:val="24"/>
          <w:lang w:val="en-US"/>
        </w:rPr>
        <w:t>5.  Max Weber’s theory, rational bureaucracy is characterized by the following signs:</w:t>
      </w:r>
    </w:p>
    <w:p w:rsidR="00130BDA" w:rsidRPr="00130BDA" w:rsidRDefault="00130BDA" w:rsidP="00543112">
      <w:pPr>
        <w:pStyle w:val="a5"/>
        <w:numPr>
          <w:ilvl w:val="0"/>
          <w:numId w:val="22"/>
        </w:numPr>
        <w:ind w:left="0" w:firstLine="0"/>
        <w:contextualSpacing/>
        <w:rPr>
          <w:sz w:val="24"/>
          <w:szCs w:val="24"/>
          <w:lang w:val="en-US"/>
        </w:rPr>
      </w:pPr>
      <w:r w:rsidRPr="00130BDA">
        <w:rPr>
          <w:sz w:val="24"/>
          <w:szCs w:val="24"/>
          <w:lang w:val="en-US"/>
        </w:rPr>
        <w:t>interrelated system of generalization by formal rules and standards</w:t>
      </w:r>
    </w:p>
    <w:p w:rsidR="00130BDA" w:rsidRPr="00130BDA" w:rsidRDefault="00130BDA" w:rsidP="00543112">
      <w:pPr>
        <w:pStyle w:val="a5"/>
        <w:numPr>
          <w:ilvl w:val="0"/>
          <w:numId w:val="22"/>
        </w:numPr>
        <w:ind w:left="0" w:firstLine="0"/>
        <w:contextualSpacing/>
        <w:rPr>
          <w:sz w:val="24"/>
          <w:szCs w:val="24"/>
        </w:rPr>
      </w:pPr>
      <w:r w:rsidRPr="00130BDA">
        <w:rPr>
          <w:sz w:val="24"/>
          <w:szCs w:val="24"/>
          <w:lang w:val="en-US"/>
        </w:rPr>
        <w:t>clear division of labor</w:t>
      </w:r>
    </w:p>
    <w:p w:rsidR="00130BDA" w:rsidRPr="00130BDA" w:rsidRDefault="00130BDA" w:rsidP="00543112">
      <w:pPr>
        <w:pStyle w:val="a5"/>
        <w:numPr>
          <w:ilvl w:val="0"/>
          <w:numId w:val="22"/>
        </w:numPr>
        <w:ind w:left="0" w:firstLine="0"/>
        <w:contextualSpacing/>
        <w:rPr>
          <w:sz w:val="24"/>
          <w:szCs w:val="24"/>
          <w:lang w:val="en-US"/>
        </w:rPr>
      </w:pPr>
      <w:r w:rsidRPr="00130BDA">
        <w:rPr>
          <w:sz w:val="24"/>
          <w:szCs w:val="24"/>
          <w:lang w:val="en-US"/>
        </w:rPr>
        <w:t>the organization of a power vertical “top-down”</w:t>
      </w:r>
    </w:p>
    <w:p w:rsidR="00130BDA" w:rsidRPr="00130BDA" w:rsidRDefault="00130BDA" w:rsidP="00543112">
      <w:pPr>
        <w:pStyle w:val="a5"/>
        <w:numPr>
          <w:ilvl w:val="0"/>
          <w:numId w:val="22"/>
        </w:numPr>
        <w:ind w:left="0" w:firstLine="0"/>
        <w:contextualSpacing/>
        <w:rPr>
          <w:sz w:val="24"/>
          <w:szCs w:val="24"/>
          <w:lang w:val="en-US"/>
        </w:rPr>
      </w:pPr>
      <w:r w:rsidRPr="00130BDA">
        <w:rPr>
          <w:sz w:val="24"/>
          <w:szCs w:val="24"/>
          <w:lang w:val="en-US"/>
        </w:rPr>
        <w:t>the introduction of an independent quality management inspector</w:t>
      </w:r>
    </w:p>
    <w:p w:rsidR="00130BDA" w:rsidRPr="00130BDA" w:rsidRDefault="00130BDA" w:rsidP="00543112">
      <w:pPr>
        <w:pStyle w:val="a5"/>
        <w:numPr>
          <w:ilvl w:val="0"/>
          <w:numId w:val="22"/>
        </w:numPr>
        <w:ind w:left="0" w:firstLine="0"/>
        <w:contextualSpacing/>
        <w:rPr>
          <w:sz w:val="24"/>
          <w:szCs w:val="24"/>
        </w:rPr>
      </w:pPr>
      <w:proofErr w:type="spellStart"/>
      <w:r w:rsidRPr="00130BDA">
        <w:rPr>
          <w:sz w:val="24"/>
          <w:szCs w:val="24"/>
        </w:rPr>
        <w:t>remuneration</w:t>
      </w:r>
      <w:proofErr w:type="spellEnd"/>
      <w:r w:rsidRPr="00130BDA">
        <w:rPr>
          <w:sz w:val="24"/>
          <w:szCs w:val="24"/>
        </w:rPr>
        <w:t xml:space="preserve"> </w:t>
      </w:r>
      <w:proofErr w:type="spellStart"/>
      <w:r w:rsidRPr="00130BDA">
        <w:rPr>
          <w:sz w:val="24"/>
          <w:szCs w:val="24"/>
        </w:rPr>
        <w:t>and</w:t>
      </w:r>
      <w:proofErr w:type="spellEnd"/>
      <w:r w:rsidRPr="00130BDA">
        <w:rPr>
          <w:sz w:val="24"/>
          <w:szCs w:val="24"/>
        </w:rPr>
        <w:t xml:space="preserve"> </w:t>
      </w:r>
      <w:proofErr w:type="spellStart"/>
      <w:r w:rsidRPr="00130BDA">
        <w:rPr>
          <w:sz w:val="24"/>
          <w:szCs w:val="24"/>
        </w:rPr>
        <w:t>promotion</w:t>
      </w:r>
      <w:proofErr w:type="spellEnd"/>
      <w:r w:rsidRPr="00130BDA">
        <w:rPr>
          <w:sz w:val="24"/>
          <w:szCs w:val="24"/>
        </w:rPr>
        <w:t xml:space="preserve"> </w:t>
      </w:r>
      <w:proofErr w:type="spellStart"/>
      <w:r w:rsidRPr="00130BDA">
        <w:rPr>
          <w:sz w:val="24"/>
          <w:szCs w:val="24"/>
        </w:rPr>
        <w:t>of</w:t>
      </w:r>
      <w:proofErr w:type="spellEnd"/>
      <w:r w:rsidRPr="00130BDA">
        <w:rPr>
          <w:sz w:val="24"/>
          <w:szCs w:val="24"/>
        </w:rPr>
        <w:t xml:space="preserve"> </w:t>
      </w:r>
      <w:proofErr w:type="spellStart"/>
      <w:r w:rsidRPr="00130BDA">
        <w:rPr>
          <w:sz w:val="24"/>
          <w:szCs w:val="24"/>
        </w:rPr>
        <w:t>staff</w:t>
      </w:r>
      <w:proofErr w:type="spellEnd"/>
    </w:p>
    <w:p w:rsidR="00130BDA" w:rsidRPr="00130BDA" w:rsidRDefault="00130BDA" w:rsidP="00130BDA">
      <w:pPr>
        <w:pStyle w:val="a5"/>
        <w:ind w:left="0"/>
        <w:rPr>
          <w:sz w:val="24"/>
          <w:szCs w:val="24"/>
          <w:lang w:val="en-US"/>
        </w:rPr>
      </w:pPr>
      <w:r w:rsidRPr="00130BDA">
        <w:rPr>
          <w:b/>
          <w:sz w:val="24"/>
          <w:szCs w:val="24"/>
          <w:lang w:val="en-US"/>
        </w:rPr>
        <w:t xml:space="preserve">6.  MA </w:t>
      </w:r>
      <w:proofErr w:type="spellStart"/>
      <w:r w:rsidRPr="00130BDA">
        <w:rPr>
          <w:b/>
          <w:sz w:val="24"/>
          <w:szCs w:val="24"/>
          <w:lang w:val="en-US"/>
        </w:rPr>
        <w:t>Goncharov</w:t>
      </w:r>
      <w:proofErr w:type="spellEnd"/>
      <w:r w:rsidRPr="00130BDA">
        <w:rPr>
          <w:b/>
          <w:sz w:val="24"/>
          <w:szCs w:val="24"/>
          <w:lang w:val="en-US"/>
        </w:rPr>
        <w:t xml:space="preserve"> examines the evolution of management as a science and a</w:t>
      </w:r>
      <w:r w:rsidRPr="00130BDA">
        <w:rPr>
          <w:sz w:val="24"/>
          <w:szCs w:val="24"/>
          <w:lang w:val="en-US"/>
        </w:rPr>
        <w:t xml:space="preserve"> specific type of professional management activity:</w:t>
      </w:r>
    </w:p>
    <w:p w:rsidR="00130BDA" w:rsidRPr="00130BDA" w:rsidRDefault="00130BDA" w:rsidP="00543112">
      <w:pPr>
        <w:pStyle w:val="a5"/>
        <w:numPr>
          <w:ilvl w:val="0"/>
          <w:numId w:val="23"/>
        </w:numPr>
        <w:ind w:left="0" w:firstLine="0"/>
        <w:contextualSpacing/>
        <w:rPr>
          <w:sz w:val="24"/>
          <w:szCs w:val="24"/>
          <w:lang w:val="en-US"/>
        </w:rPr>
      </w:pPr>
      <w:r w:rsidRPr="00130BDA">
        <w:rPr>
          <w:sz w:val="24"/>
          <w:szCs w:val="24"/>
          <w:lang w:val="en-US"/>
        </w:rPr>
        <w:t>behavioral approach (from the 40's, and more actively-from the 50's)</w:t>
      </w:r>
    </w:p>
    <w:p w:rsidR="00130BDA" w:rsidRPr="00130BDA" w:rsidRDefault="00130BDA" w:rsidP="00543112">
      <w:pPr>
        <w:pStyle w:val="a5"/>
        <w:numPr>
          <w:ilvl w:val="0"/>
          <w:numId w:val="23"/>
        </w:numPr>
        <w:ind w:left="0" w:firstLine="0"/>
        <w:contextualSpacing/>
        <w:rPr>
          <w:sz w:val="24"/>
          <w:szCs w:val="24"/>
        </w:rPr>
      </w:pPr>
      <w:proofErr w:type="spellStart"/>
      <w:r w:rsidRPr="00130BDA">
        <w:rPr>
          <w:sz w:val="24"/>
          <w:szCs w:val="24"/>
        </w:rPr>
        <w:t>psychological</w:t>
      </w:r>
      <w:proofErr w:type="spellEnd"/>
      <w:r w:rsidRPr="00130BDA">
        <w:rPr>
          <w:sz w:val="24"/>
          <w:szCs w:val="24"/>
        </w:rPr>
        <w:t xml:space="preserve"> </w:t>
      </w:r>
      <w:proofErr w:type="spellStart"/>
      <w:r w:rsidRPr="00130BDA">
        <w:rPr>
          <w:sz w:val="24"/>
          <w:szCs w:val="24"/>
        </w:rPr>
        <w:t>and</w:t>
      </w:r>
      <w:proofErr w:type="spellEnd"/>
      <w:r w:rsidRPr="00130BDA">
        <w:rPr>
          <w:sz w:val="24"/>
          <w:szCs w:val="24"/>
        </w:rPr>
        <w:t xml:space="preserve"> </w:t>
      </w:r>
      <w:proofErr w:type="spellStart"/>
      <w:r w:rsidRPr="00130BDA">
        <w:rPr>
          <w:sz w:val="24"/>
          <w:szCs w:val="24"/>
        </w:rPr>
        <w:t>pedagogical</w:t>
      </w:r>
      <w:proofErr w:type="spellEnd"/>
      <w:r w:rsidRPr="00130BDA">
        <w:rPr>
          <w:sz w:val="24"/>
          <w:szCs w:val="24"/>
        </w:rPr>
        <w:t xml:space="preserve"> </w:t>
      </w:r>
      <w:proofErr w:type="spellStart"/>
      <w:r w:rsidRPr="00130BDA">
        <w:rPr>
          <w:sz w:val="24"/>
          <w:szCs w:val="24"/>
        </w:rPr>
        <w:t>approach</w:t>
      </w:r>
      <w:proofErr w:type="spellEnd"/>
      <w:r w:rsidRPr="00130BDA">
        <w:rPr>
          <w:sz w:val="24"/>
          <w:szCs w:val="24"/>
        </w:rPr>
        <w:t xml:space="preserve"> (1930-1950)</w:t>
      </w:r>
    </w:p>
    <w:p w:rsidR="00130BDA" w:rsidRPr="00130BDA" w:rsidRDefault="00130BDA" w:rsidP="00543112">
      <w:pPr>
        <w:pStyle w:val="a5"/>
        <w:numPr>
          <w:ilvl w:val="0"/>
          <w:numId w:val="23"/>
        </w:numPr>
        <w:ind w:left="0" w:firstLine="0"/>
        <w:contextualSpacing/>
        <w:rPr>
          <w:sz w:val="24"/>
          <w:szCs w:val="24"/>
        </w:rPr>
      </w:pPr>
      <w:proofErr w:type="spellStart"/>
      <w:r w:rsidRPr="00130BDA">
        <w:rPr>
          <w:sz w:val="24"/>
          <w:szCs w:val="24"/>
        </w:rPr>
        <w:t>functional</w:t>
      </w:r>
      <w:proofErr w:type="spellEnd"/>
      <w:r w:rsidRPr="00130BDA">
        <w:rPr>
          <w:sz w:val="24"/>
          <w:szCs w:val="24"/>
        </w:rPr>
        <w:t xml:space="preserve"> </w:t>
      </w:r>
      <w:proofErr w:type="spellStart"/>
      <w:r w:rsidRPr="00130BDA">
        <w:rPr>
          <w:sz w:val="24"/>
          <w:szCs w:val="24"/>
        </w:rPr>
        <w:t>approach</w:t>
      </w:r>
      <w:proofErr w:type="spellEnd"/>
      <w:r w:rsidRPr="00130BDA">
        <w:rPr>
          <w:sz w:val="24"/>
          <w:szCs w:val="24"/>
        </w:rPr>
        <w:t xml:space="preserve"> (1930-1950).</w:t>
      </w:r>
    </w:p>
    <w:p w:rsidR="00130BDA" w:rsidRPr="00130BDA" w:rsidRDefault="00130BDA" w:rsidP="00543112">
      <w:pPr>
        <w:pStyle w:val="a5"/>
        <w:numPr>
          <w:ilvl w:val="0"/>
          <w:numId w:val="23"/>
        </w:numPr>
        <w:ind w:left="0" w:firstLine="0"/>
        <w:contextualSpacing/>
        <w:rPr>
          <w:sz w:val="24"/>
          <w:szCs w:val="24"/>
          <w:lang w:val="en-US"/>
        </w:rPr>
      </w:pPr>
      <w:r w:rsidRPr="00130BDA">
        <w:rPr>
          <w:sz w:val="24"/>
          <w:szCs w:val="24"/>
          <w:lang w:val="en-US"/>
        </w:rPr>
        <w:t>the social approach (from the 50s)</w:t>
      </w:r>
    </w:p>
    <w:p w:rsidR="00130BDA" w:rsidRPr="00130BDA" w:rsidRDefault="00130BDA" w:rsidP="00543112">
      <w:pPr>
        <w:pStyle w:val="a5"/>
        <w:numPr>
          <w:ilvl w:val="0"/>
          <w:numId w:val="23"/>
        </w:numPr>
        <w:ind w:left="0" w:firstLine="0"/>
        <w:contextualSpacing/>
        <w:rPr>
          <w:sz w:val="24"/>
          <w:szCs w:val="24"/>
        </w:rPr>
      </w:pPr>
      <w:proofErr w:type="spellStart"/>
      <w:r w:rsidRPr="00130BDA">
        <w:rPr>
          <w:sz w:val="24"/>
          <w:szCs w:val="24"/>
        </w:rPr>
        <w:t>management</w:t>
      </w:r>
      <w:proofErr w:type="spellEnd"/>
      <w:r w:rsidRPr="00130BDA">
        <w:rPr>
          <w:sz w:val="24"/>
          <w:szCs w:val="24"/>
        </w:rPr>
        <w:t xml:space="preserve"> </w:t>
      </w:r>
      <w:proofErr w:type="spellStart"/>
      <w:r w:rsidRPr="00130BDA">
        <w:rPr>
          <w:sz w:val="24"/>
          <w:szCs w:val="24"/>
        </w:rPr>
        <w:t>approach</w:t>
      </w:r>
      <w:proofErr w:type="spellEnd"/>
      <w:r w:rsidRPr="00130BDA">
        <w:rPr>
          <w:sz w:val="24"/>
          <w:szCs w:val="24"/>
        </w:rPr>
        <w:t xml:space="preserve"> (1880-1920).</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lastRenderedPageBreak/>
        <w:t xml:space="preserve">7.  </w:t>
      </w:r>
      <w:proofErr w:type="gramStart"/>
      <w:r w:rsidRPr="00130BDA">
        <w:rPr>
          <w:rFonts w:ascii="Times New Roman" w:hAnsi="Times New Roman"/>
          <w:b/>
          <w:sz w:val="24"/>
          <w:szCs w:val="24"/>
          <w:lang w:val="en-US"/>
        </w:rPr>
        <w:t>On</w:t>
      </w:r>
      <w:proofErr w:type="gramEnd"/>
      <w:r w:rsidRPr="00130BDA">
        <w:rPr>
          <w:rFonts w:ascii="Times New Roman" w:hAnsi="Times New Roman"/>
          <w:b/>
          <w:sz w:val="24"/>
          <w:szCs w:val="24"/>
          <w:lang w:val="en-US"/>
        </w:rPr>
        <w:t xml:space="preserve"> the objective prerequisites for the use of management in the management of the education system, have influenced theories of:</w:t>
      </w:r>
    </w:p>
    <w:p w:rsidR="00130BDA" w:rsidRPr="00130BDA" w:rsidRDefault="00130BDA" w:rsidP="00543112">
      <w:pPr>
        <w:pStyle w:val="a5"/>
        <w:numPr>
          <w:ilvl w:val="0"/>
          <w:numId w:val="24"/>
        </w:numPr>
        <w:ind w:left="0" w:firstLine="0"/>
        <w:contextualSpacing/>
        <w:rPr>
          <w:sz w:val="24"/>
          <w:szCs w:val="24"/>
        </w:rPr>
      </w:pPr>
      <w:r w:rsidRPr="00130BDA">
        <w:rPr>
          <w:sz w:val="24"/>
          <w:szCs w:val="24"/>
          <w:lang w:val="en-US"/>
        </w:rPr>
        <w:t xml:space="preserve">R. </w:t>
      </w:r>
      <w:proofErr w:type="spellStart"/>
      <w:r w:rsidRPr="00130BDA">
        <w:rPr>
          <w:sz w:val="24"/>
          <w:szCs w:val="24"/>
          <w:lang w:val="en-US"/>
        </w:rPr>
        <w:t>Laikert</w:t>
      </w:r>
      <w:proofErr w:type="spellEnd"/>
    </w:p>
    <w:p w:rsidR="00130BDA" w:rsidRPr="00130BDA" w:rsidRDefault="00130BDA" w:rsidP="00543112">
      <w:pPr>
        <w:pStyle w:val="a5"/>
        <w:numPr>
          <w:ilvl w:val="0"/>
          <w:numId w:val="24"/>
        </w:numPr>
        <w:ind w:left="0" w:firstLine="0"/>
        <w:contextualSpacing/>
        <w:rPr>
          <w:sz w:val="24"/>
          <w:szCs w:val="24"/>
        </w:rPr>
      </w:pPr>
      <w:r w:rsidRPr="00130BDA">
        <w:rPr>
          <w:sz w:val="24"/>
          <w:szCs w:val="24"/>
          <w:lang w:val="en-US"/>
        </w:rPr>
        <w:t>M</w:t>
      </w:r>
      <w:r w:rsidRPr="00130BDA">
        <w:rPr>
          <w:sz w:val="24"/>
          <w:szCs w:val="24"/>
        </w:rPr>
        <w:t xml:space="preserve">. </w:t>
      </w:r>
      <w:r w:rsidRPr="00130BDA">
        <w:rPr>
          <w:sz w:val="24"/>
          <w:szCs w:val="24"/>
          <w:lang w:val="en-US"/>
        </w:rPr>
        <w:t>Follett</w:t>
      </w:r>
    </w:p>
    <w:p w:rsidR="00130BDA" w:rsidRPr="00130BDA" w:rsidRDefault="00130BDA" w:rsidP="00543112">
      <w:pPr>
        <w:pStyle w:val="a5"/>
        <w:numPr>
          <w:ilvl w:val="0"/>
          <w:numId w:val="24"/>
        </w:numPr>
        <w:ind w:left="0" w:firstLine="0"/>
        <w:contextualSpacing/>
        <w:rPr>
          <w:sz w:val="24"/>
          <w:szCs w:val="24"/>
        </w:rPr>
      </w:pPr>
      <w:r w:rsidRPr="00130BDA">
        <w:rPr>
          <w:sz w:val="24"/>
          <w:szCs w:val="24"/>
          <w:lang w:val="en-US"/>
        </w:rPr>
        <w:t>G</w:t>
      </w:r>
      <w:r w:rsidRPr="00130BDA">
        <w:rPr>
          <w:sz w:val="24"/>
          <w:szCs w:val="24"/>
        </w:rPr>
        <w:t xml:space="preserve">. </w:t>
      </w:r>
      <w:r w:rsidRPr="00130BDA">
        <w:rPr>
          <w:sz w:val="24"/>
          <w:szCs w:val="24"/>
          <w:lang w:val="en-US"/>
        </w:rPr>
        <w:t>Gant</w:t>
      </w:r>
    </w:p>
    <w:p w:rsidR="00130BDA" w:rsidRPr="00130BDA" w:rsidRDefault="00130BDA" w:rsidP="00543112">
      <w:pPr>
        <w:pStyle w:val="a5"/>
        <w:numPr>
          <w:ilvl w:val="0"/>
          <w:numId w:val="24"/>
        </w:numPr>
        <w:ind w:left="0" w:firstLine="0"/>
        <w:contextualSpacing/>
        <w:rPr>
          <w:sz w:val="24"/>
          <w:szCs w:val="24"/>
        </w:rPr>
      </w:pPr>
      <w:r w:rsidRPr="00130BDA">
        <w:rPr>
          <w:sz w:val="24"/>
          <w:szCs w:val="24"/>
          <w:lang w:val="en-US"/>
        </w:rPr>
        <w:t>F</w:t>
      </w:r>
      <w:r w:rsidRPr="00130BDA">
        <w:rPr>
          <w:sz w:val="24"/>
          <w:szCs w:val="24"/>
        </w:rPr>
        <w:t xml:space="preserve">. </w:t>
      </w:r>
      <w:r w:rsidRPr="00130BDA">
        <w:rPr>
          <w:sz w:val="24"/>
          <w:szCs w:val="24"/>
          <w:lang w:val="en-US"/>
        </w:rPr>
        <w:t>Taylor</w:t>
      </w:r>
    </w:p>
    <w:p w:rsidR="00130BDA" w:rsidRPr="00130BDA" w:rsidRDefault="00130BDA" w:rsidP="00543112">
      <w:pPr>
        <w:pStyle w:val="a5"/>
        <w:numPr>
          <w:ilvl w:val="0"/>
          <w:numId w:val="24"/>
        </w:numPr>
        <w:ind w:left="0" w:firstLine="0"/>
        <w:contextualSpacing/>
        <w:rPr>
          <w:sz w:val="24"/>
          <w:szCs w:val="24"/>
        </w:rPr>
      </w:pPr>
      <w:r w:rsidRPr="00130BDA">
        <w:rPr>
          <w:sz w:val="24"/>
          <w:szCs w:val="24"/>
        </w:rPr>
        <w:t xml:space="preserve">А. </w:t>
      </w:r>
      <w:proofErr w:type="spellStart"/>
      <w:r w:rsidRPr="00130BDA">
        <w:rPr>
          <w:sz w:val="24"/>
          <w:szCs w:val="24"/>
          <w:lang w:val="en-US"/>
        </w:rPr>
        <w:t>Fayoel</w:t>
      </w:r>
      <w:proofErr w:type="spellEnd"/>
    </w:p>
    <w:p w:rsidR="00130BDA" w:rsidRPr="00130BDA" w:rsidRDefault="00130BDA" w:rsidP="00130BDA">
      <w:pPr>
        <w:spacing w:after="0" w:line="240" w:lineRule="auto"/>
        <w:rPr>
          <w:rFonts w:ascii="Times New Roman" w:hAnsi="Times New Roman"/>
          <w:sz w:val="24"/>
          <w:szCs w:val="24"/>
        </w:rPr>
      </w:pP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8.  The basic requirements of the person-centric approach in general management:</w:t>
      </w:r>
    </w:p>
    <w:p w:rsidR="00130BDA" w:rsidRPr="00130BDA" w:rsidRDefault="00130BDA" w:rsidP="00543112">
      <w:pPr>
        <w:pStyle w:val="a5"/>
        <w:numPr>
          <w:ilvl w:val="0"/>
          <w:numId w:val="25"/>
        </w:numPr>
        <w:ind w:left="0" w:firstLine="0"/>
        <w:contextualSpacing/>
        <w:rPr>
          <w:sz w:val="24"/>
          <w:szCs w:val="24"/>
        </w:rPr>
      </w:pPr>
      <w:r w:rsidRPr="00130BDA">
        <w:rPr>
          <w:sz w:val="24"/>
          <w:szCs w:val="24"/>
          <w:lang w:val="en-US"/>
        </w:rPr>
        <w:t>reliance</w:t>
      </w:r>
    </w:p>
    <w:p w:rsidR="00130BDA" w:rsidRPr="00130BDA" w:rsidRDefault="00130BDA" w:rsidP="00543112">
      <w:pPr>
        <w:pStyle w:val="a5"/>
        <w:numPr>
          <w:ilvl w:val="0"/>
          <w:numId w:val="25"/>
        </w:numPr>
        <w:ind w:left="0" w:firstLine="0"/>
        <w:contextualSpacing/>
        <w:rPr>
          <w:sz w:val="24"/>
          <w:szCs w:val="24"/>
        </w:rPr>
      </w:pPr>
      <w:r w:rsidRPr="00130BDA">
        <w:rPr>
          <w:sz w:val="24"/>
          <w:szCs w:val="24"/>
          <w:lang w:val="en-US"/>
        </w:rPr>
        <w:t>success ensuring</w:t>
      </w:r>
      <w:r w:rsidRPr="00130BDA">
        <w:rPr>
          <w:sz w:val="24"/>
          <w:szCs w:val="24"/>
        </w:rPr>
        <w:t xml:space="preserve"> </w:t>
      </w:r>
    </w:p>
    <w:p w:rsidR="00130BDA" w:rsidRPr="00130BDA" w:rsidRDefault="00130BDA" w:rsidP="00543112">
      <w:pPr>
        <w:pStyle w:val="a5"/>
        <w:numPr>
          <w:ilvl w:val="0"/>
          <w:numId w:val="25"/>
        </w:numPr>
        <w:ind w:left="0" w:firstLine="0"/>
        <w:contextualSpacing/>
        <w:rPr>
          <w:sz w:val="24"/>
          <w:szCs w:val="24"/>
        </w:rPr>
      </w:pPr>
      <w:r w:rsidRPr="00130BDA">
        <w:rPr>
          <w:sz w:val="24"/>
          <w:szCs w:val="24"/>
          <w:lang w:val="en-US"/>
        </w:rPr>
        <w:t>self-control</w:t>
      </w:r>
    </w:p>
    <w:p w:rsidR="00130BDA" w:rsidRPr="00130BDA" w:rsidRDefault="00130BDA" w:rsidP="00543112">
      <w:pPr>
        <w:pStyle w:val="a5"/>
        <w:numPr>
          <w:ilvl w:val="0"/>
          <w:numId w:val="25"/>
        </w:numPr>
        <w:ind w:left="0" w:firstLine="0"/>
        <w:contextualSpacing/>
        <w:rPr>
          <w:sz w:val="24"/>
          <w:szCs w:val="24"/>
        </w:rPr>
      </w:pPr>
      <w:r w:rsidRPr="00130BDA">
        <w:rPr>
          <w:sz w:val="24"/>
          <w:szCs w:val="24"/>
          <w:lang w:val="en-US"/>
        </w:rPr>
        <w:t>control</w:t>
      </w:r>
    </w:p>
    <w:p w:rsidR="00130BDA" w:rsidRPr="00130BDA" w:rsidRDefault="00130BDA" w:rsidP="00543112">
      <w:pPr>
        <w:pStyle w:val="a5"/>
        <w:numPr>
          <w:ilvl w:val="0"/>
          <w:numId w:val="25"/>
        </w:numPr>
        <w:ind w:left="0" w:firstLine="0"/>
        <w:contextualSpacing/>
        <w:rPr>
          <w:sz w:val="24"/>
          <w:szCs w:val="24"/>
        </w:rPr>
      </w:pPr>
      <w:r w:rsidRPr="00130BDA">
        <w:rPr>
          <w:sz w:val="24"/>
          <w:szCs w:val="24"/>
          <w:lang w:val="en-US"/>
        </w:rPr>
        <w:t>compulsion</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9.  Pedagogical communication is based on a combination of the following elements of communication:</w:t>
      </w:r>
    </w:p>
    <w:p w:rsidR="00130BDA" w:rsidRPr="00130BDA" w:rsidRDefault="00130BDA" w:rsidP="00543112">
      <w:pPr>
        <w:pStyle w:val="a5"/>
        <w:numPr>
          <w:ilvl w:val="0"/>
          <w:numId w:val="26"/>
        </w:numPr>
        <w:ind w:left="0" w:firstLine="0"/>
        <w:contextualSpacing/>
        <w:rPr>
          <w:sz w:val="24"/>
          <w:szCs w:val="24"/>
        </w:rPr>
      </w:pPr>
      <w:r w:rsidRPr="00130BDA">
        <w:rPr>
          <w:sz w:val="24"/>
          <w:szCs w:val="24"/>
          <w:lang w:val="en-US"/>
        </w:rPr>
        <w:t>socially-oriented</w:t>
      </w:r>
    </w:p>
    <w:p w:rsidR="00130BDA" w:rsidRPr="00130BDA" w:rsidRDefault="00130BDA" w:rsidP="00543112">
      <w:pPr>
        <w:pStyle w:val="a5"/>
        <w:numPr>
          <w:ilvl w:val="0"/>
          <w:numId w:val="26"/>
        </w:numPr>
        <w:ind w:left="0" w:firstLine="0"/>
        <w:contextualSpacing/>
        <w:rPr>
          <w:sz w:val="24"/>
          <w:szCs w:val="24"/>
        </w:rPr>
      </w:pPr>
      <w:r w:rsidRPr="00130BDA">
        <w:rPr>
          <w:sz w:val="24"/>
          <w:szCs w:val="24"/>
          <w:lang w:val="en-US"/>
        </w:rPr>
        <w:t>functionally-oriented</w:t>
      </w:r>
    </w:p>
    <w:p w:rsidR="00130BDA" w:rsidRPr="00130BDA" w:rsidRDefault="00130BDA" w:rsidP="00543112">
      <w:pPr>
        <w:pStyle w:val="a5"/>
        <w:numPr>
          <w:ilvl w:val="0"/>
          <w:numId w:val="26"/>
        </w:numPr>
        <w:ind w:left="0" w:firstLine="0"/>
        <w:contextualSpacing/>
        <w:rPr>
          <w:sz w:val="24"/>
          <w:szCs w:val="24"/>
        </w:rPr>
      </w:pPr>
      <w:r w:rsidRPr="00130BDA">
        <w:rPr>
          <w:sz w:val="24"/>
          <w:szCs w:val="24"/>
          <w:lang w:val="en-US"/>
        </w:rPr>
        <w:t>conflict-oriented</w:t>
      </w:r>
    </w:p>
    <w:p w:rsidR="00130BDA" w:rsidRPr="00130BDA" w:rsidRDefault="00130BDA" w:rsidP="00543112">
      <w:pPr>
        <w:pStyle w:val="a5"/>
        <w:numPr>
          <w:ilvl w:val="0"/>
          <w:numId w:val="26"/>
        </w:numPr>
        <w:ind w:left="0" w:firstLine="0"/>
        <w:contextualSpacing/>
        <w:rPr>
          <w:sz w:val="24"/>
          <w:szCs w:val="24"/>
        </w:rPr>
      </w:pPr>
      <w:r w:rsidRPr="00130BDA">
        <w:rPr>
          <w:sz w:val="24"/>
          <w:szCs w:val="24"/>
          <w:lang w:val="en-US"/>
        </w:rPr>
        <w:t>educational-oriented</w:t>
      </w:r>
    </w:p>
    <w:p w:rsidR="00130BDA" w:rsidRPr="00130BDA" w:rsidRDefault="00130BDA" w:rsidP="00543112">
      <w:pPr>
        <w:pStyle w:val="a5"/>
        <w:numPr>
          <w:ilvl w:val="0"/>
          <w:numId w:val="26"/>
        </w:numPr>
        <w:ind w:left="0" w:firstLine="0"/>
        <w:contextualSpacing/>
        <w:rPr>
          <w:sz w:val="24"/>
          <w:szCs w:val="24"/>
        </w:rPr>
      </w:pPr>
      <w:r w:rsidRPr="00130BDA">
        <w:rPr>
          <w:sz w:val="24"/>
          <w:szCs w:val="24"/>
          <w:lang w:val="en-US"/>
        </w:rPr>
        <w:t>control-oriented</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kk-KZ"/>
        </w:rPr>
        <w:t>1</w:t>
      </w:r>
      <w:r w:rsidRPr="00130BDA">
        <w:rPr>
          <w:rFonts w:ascii="Times New Roman" w:hAnsi="Times New Roman"/>
          <w:b/>
          <w:sz w:val="24"/>
          <w:szCs w:val="24"/>
          <w:lang w:val="en-US"/>
        </w:rPr>
        <w:t>0</w:t>
      </w:r>
      <w:r w:rsidRPr="00130BDA">
        <w:rPr>
          <w:rFonts w:ascii="Times New Roman" w:hAnsi="Times New Roman"/>
          <w:b/>
          <w:sz w:val="24"/>
          <w:szCs w:val="24"/>
        </w:rPr>
        <w:t xml:space="preserve">.  </w:t>
      </w:r>
      <w:r w:rsidRPr="00130BDA">
        <w:rPr>
          <w:rFonts w:ascii="Times New Roman" w:hAnsi="Times New Roman"/>
          <w:b/>
          <w:sz w:val="24"/>
          <w:szCs w:val="24"/>
          <w:lang w:val="en-US"/>
        </w:rPr>
        <w:t>Purpose of the lesson</w:t>
      </w:r>
    </w:p>
    <w:p w:rsidR="00130BDA" w:rsidRPr="00130BDA" w:rsidRDefault="00130BDA" w:rsidP="00543112">
      <w:pPr>
        <w:pStyle w:val="a5"/>
        <w:numPr>
          <w:ilvl w:val="0"/>
          <w:numId w:val="27"/>
        </w:numPr>
        <w:ind w:left="0" w:firstLine="0"/>
        <w:contextualSpacing/>
        <w:rPr>
          <w:sz w:val="24"/>
          <w:szCs w:val="24"/>
        </w:rPr>
      </w:pPr>
      <w:r w:rsidRPr="00130BDA">
        <w:rPr>
          <w:sz w:val="24"/>
          <w:szCs w:val="24"/>
          <w:lang w:val="en-US"/>
        </w:rPr>
        <w:t>expected result</w:t>
      </w:r>
    </w:p>
    <w:p w:rsidR="00130BDA" w:rsidRPr="00130BDA" w:rsidRDefault="00130BDA" w:rsidP="00543112">
      <w:pPr>
        <w:pStyle w:val="a5"/>
        <w:numPr>
          <w:ilvl w:val="0"/>
          <w:numId w:val="27"/>
        </w:numPr>
        <w:ind w:left="0" w:firstLine="0"/>
        <w:contextualSpacing/>
        <w:rPr>
          <w:sz w:val="24"/>
          <w:szCs w:val="24"/>
          <w:lang w:val="en-US"/>
        </w:rPr>
      </w:pPr>
      <w:r w:rsidRPr="00130BDA">
        <w:rPr>
          <w:sz w:val="24"/>
          <w:szCs w:val="24"/>
          <w:lang w:val="en-US"/>
        </w:rPr>
        <w:t>Explanation of the educational and cognitive process</w:t>
      </w:r>
    </w:p>
    <w:p w:rsidR="00130BDA" w:rsidRPr="00130BDA" w:rsidRDefault="00130BDA" w:rsidP="00543112">
      <w:pPr>
        <w:pStyle w:val="a5"/>
        <w:numPr>
          <w:ilvl w:val="0"/>
          <w:numId w:val="27"/>
        </w:numPr>
        <w:ind w:left="0" w:firstLine="0"/>
        <w:contextualSpacing/>
        <w:rPr>
          <w:sz w:val="24"/>
          <w:szCs w:val="24"/>
          <w:lang w:val="en-US"/>
        </w:rPr>
      </w:pPr>
      <w:r w:rsidRPr="00130BDA">
        <w:rPr>
          <w:sz w:val="24"/>
          <w:szCs w:val="24"/>
          <w:lang w:val="en-US"/>
        </w:rPr>
        <w:t>the style of interaction between teacher and student</w:t>
      </w:r>
    </w:p>
    <w:p w:rsidR="00130BDA" w:rsidRPr="00130BDA" w:rsidRDefault="00130BDA" w:rsidP="00543112">
      <w:pPr>
        <w:pStyle w:val="a5"/>
        <w:numPr>
          <w:ilvl w:val="0"/>
          <w:numId w:val="27"/>
        </w:numPr>
        <w:ind w:left="0" w:firstLine="0"/>
        <w:contextualSpacing/>
        <w:rPr>
          <w:sz w:val="24"/>
          <w:szCs w:val="24"/>
          <w:lang w:val="en-US"/>
        </w:rPr>
      </w:pPr>
      <w:r w:rsidRPr="00130BDA">
        <w:rPr>
          <w:sz w:val="24"/>
          <w:szCs w:val="24"/>
          <w:lang w:val="en-US"/>
        </w:rPr>
        <w:t>product of the work of the manager of the educational process</w:t>
      </w:r>
    </w:p>
    <w:p w:rsidR="00130BDA" w:rsidRPr="00130BDA" w:rsidRDefault="00130BDA" w:rsidP="00543112">
      <w:pPr>
        <w:pStyle w:val="a5"/>
        <w:numPr>
          <w:ilvl w:val="0"/>
          <w:numId w:val="27"/>
        </w:numPr>
        <w:ind w:left="0" w:firstLine="0"/>
        <w:contextualSpacing/>
        <w:rPr>
          <w:sz w:val="24"/>
          <w:szCs w:val="24"/>
          <w:lang w:val="en-US"/>
        </w:rPr>
      </w:pPr>
      <w:r w:rsidRPr="00130BDA">
        <w:rPr>
          <w:sz w:val="24"/>
          <w:szCs w:val="24"/>
          <w:lang w:val="en-US"/>
        </w:rPr>
        <w:t>control the activity of the student</w:t>
      </w:r>
    </w:p>
    <w:p w:rsidR="004C2EEB" w:rsidRPr="00D10986" w:rsidRDefault="004C2EEB" w:rsidP="00343625">
      <w:pPr>
        <w:spacing w:after="0" w:line="240" w:lineRule="auto"/>
        <w:rPr>
          <w:rFonts w:ascii="Times New Roman" w:hAnsi="Times New Roman" w:cs="Times New Roman"/>
          <w:sz w:val="24"/>
          <w:szCs w:val="24"/>
          <w:lang w:val="en-US"/>
        </w:rPr>
      </w:pPr>
      <w:r w:rsidRPr="00343625">
        <w:rPr>
          <w:lang w:val="en-US"/>
        </w:rPr>
        <w:br/>
      </w:r>
      <w:r w:rsidR="00D10986" w:rsidRPr="00D10986">
        <w:rPr>
          <w:rFonts w:ascii="Times New Roman" w:hAnsi="Times New Roman" w:cs="Times New Roman"/>
          <w:b/>
          <w:sz w:val="24"/>
          <w:szCs w:val="24"/>
          <w:lang w:val="en-US"/>
        </w:rPr>
        <w:t>lesson</w:t>
      </w:r>
      <w:r w:rsidRPr="00D10986">
        <w:rPr>
          <w:rFonts w:ascii="Times New Roman" w:hAnsi="Times New Roman" w:cs="Times New Roman"/>
          <w:b/>
          <w:sz w:val="24"/>
          <w:szCs w:val="24"/>
          <w:lang w:val="en-US"/>
        </w:rPr>
        <w:t xml:space="preserve">3. </w:t>
      </w:r>
      <w:r w:rsidRPr="00D10986">
        <w:rPr>
          <w:rFonts w:ascii="Times New Roman" w:hAnsi="Times New Roman" w:cs="Times New Roman"/>
          <w:sz w:val="24"/>
          <w:szCs w:val="24"/>
          <w:lang w:val="en-US"/>
        </w:rPr>
        <w:t>Patterns and principles of pedagogical management: their unity and interrelationship.</w:t>
      </w:r>
    </w:p>
    <w:p w:rsidR="004C2EEB" w:rsidRPr="00D10986" w:rsidRDefault="004C2EEB" w:rsidP="00D10986">
      <w:pPr>
        <w:spacing w:after="0" w:line="240" w:lineRule="auto"/>
        <w:rPr>
          <w:rFonts w:ascii="Times New Roman" w:hAnsi="Times New Roman" w:cs="Times New Roman"/>
          <w:b/>
          <w:sz w:val="24"/>
          <w:szCs w:val="24"/>
          <w:lang w:val="en-US"/>
        </w:rPr>
      </w:pPr>
      <w:r w:rsidRPr="00D10986">
        <w:rPr>
          <w:rFonts w:ascii="Times New Roman" w:hAnsi="Times New Roman" w:cs="Times New Roman"/>
          <w:b/>
          <w:sz w:val="24"/>
          <w:szCs w:val="24"/>
          <w:lang w:val="en-US"/>
        </w:rPr>
        <w:t>Questions for consideration</w:t>
      </w:r>
    </w:p>
    <w:p w:rsidR="004C2EEB" w:rsidRPr="00D10986" w:rsidRDefault="004C2EEB" w:rsidP="00D10986">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1. Regularities of pedagogical management</w:t>
      </w:r>
    </w:p>
    <w:p w:rsidR="004C2EEB" w:rsidRPr="00D10986" w:rsidRDefault="004C2EEB" w:rsidP="00D10986">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2. Principles of pedagogical management</w:t>
      </w:r>
    </w:p>
    <w:p w:rsidR="004C2EEB" w:rsidRPr="00D10986" w:rsidRDefault="004C2EEB" w:rsidP="00D10986">
      <w:pPr>
        <w:spacing w:after="0" w:line="240" w:lineRule="auto"/>
        <w:rPr>
          <w:rFonts w:ascii="Times New Roman" w:hAnsi="Times New Roman" w:cs="Times New Roman"/>
          <w:sz w:val="24"/>
          <w:szCs w:val="24"/>
          <w:lang w:val="en-US"/>
        </w:rPr>
      </w:pPr>
      <w:r w:rsidRPr="004C2EEB">
        <w:rPr>
          <w:rFonts w:ascii="Times New Roman" w:hAnsi="Times New Roman" w:cs="Times New Roman"/>
          <w:sz w:val="24"/>
          <w:szCs w:val="24"/>
          <w:lang w:val="en-US"/>
        </w:rPr>
        <w:t xml:space="preserve">3. Unity and interrelation of laws and principles of pedagogical management </w:t>
      </w:r>
    </w:p>
    <w:p w:rsidR="004C2EEB" w:rsidRPr="00D10986" w:rsidRDefault="004C2EEB" w:rsidP="00D10986">
      <w:pPr>
        <w:spacing w:after="0" w:line="240" w:lineRule="auto"/>
        <w:rPr>
          <w:rFonts w:ascii="Times New Roman" w:hAnsi="Times New Roman" w:cs="Times New Roman"/>
          <w:b/>
          <w:sz w:val="24"/>
          <w:szCs w:val="24"/>
          <w:lang w:val="en-US"/>
        </w:rPr>
      </w:pPr>
      <w:r w:rsidRPr="00D10986">
        <w:rPr>
          <w:rFonts w:ascii="Times New Roman" w:hAnsi="Times New Roman" w:cs="Times New Roman"/>
          <w:b/>
          <w:sz w:val="24"/>
          <w:szCs w:val="24"/>
          <w:lang w:val="en-US"/>
        </w:rPr>
        <w:t>Course:</w:t>
      </w:r>
    </w:p>
    <w:p w:rsidR="004C2EEB" w:rsidRPr="00D10986" w:rsidRDefault="004C2EEB" w:rsidP="00D10986">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1. Introductory words of the teacher.</w:t>
      </w:r>
    </w:p>
    <w:p w:rsidR="004C2EEB" w:rsidRPr="00D10986" w:rsidRDefault="004C2EEB" w:rsidP="00D10986">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2. Answers to the questions of the lesson plan:</w:t>
      </w:r>
    </w:p>
    <w:p w:rsidR="004C2EEB" w:rsidRPr="00D10986" w:rsidRDefault="004C2EEB" w:rsidP="00D10986">
      <w:pPr>
        <w:spacing w:after="0" w:line="240" w:lineRule="auto"/>
        <w:rPr>
          <w:rFonts w:ascii="Times New Roman" w:hAnsi="Times New Roman" w:cs="Times New Roman"/>
          <w:sz w:val="24"/>
          <w:szCs w:val="24"/>
          <w:lang w:val="en-US"/>
        </w:rPr>
      </w:pPr>
      <w:proofErr w:type="gramStart"/>
      <w:r w:rsidRPr="00D10986">
        <w:rPr>
          <w:rFonts w:ascii="Times New Roman" w:hAnsi="Times New Roman" w:cs="Times New Roman"/>
          <w:sz w:val="24"/>
          <w:szCs w:val="24"/>
          <w:lang w:val="en-US"/>
        </w:rPr>
        <w:t>analysis</w:t>
      </w:r>
      <w:proofErr w:type="gramEnd"/>
      <w:r w:rsidRPr="00D10986">
        <w:rPr>
          <w:rFonts w:ascii="Times New Roman" w:hAnsi="Times New Roman" w:cs="Times New Roman"/>
          <w:sz w:val="24"/>
          <w:szCs w:val="24"/>
          <w:lang w:val="en-US"/>
        </w:rPr>
        <w:t xml:space="preserve"> of key concepts and definitions</w:t>
      </w:r>
    </w:p>
    <w:p w:rsidR="004C2EEB" w:rsidRPr="00D10986" w:rsidRDefault="004C2EEB" w:rsidP="00D10986">
      <w:pPr>
        <w:spacing w:after="0" w:line="240" w:lineRule="auto"/>
        <w:rPr>
          <w:rFonts w:ascii="Times New Roman" w:hAnsi="Times New Roman" w:cs="Times New Roman"/>
          <w:sz w:val="24"/>
          <w:szCs w:val="24"/>
          <w:lang w:val="en-US"/>
        </w:rPr>
      </w:pPr>
      <w:proofErr w:type="gramStart"/>
      <w:r w:rsidRPr="00D10986">
        <w:rPr>
          <w:rFonts w:ascii="Times New Roman" w:hAnsi="Times New Roman" w:cs="Times New Roman"/>
          <w:sz w:val="24"/>
          <w:szCs w:val="24"/>
          <w:lang w:val="en-US"/>
        </w:rPr>
        <w:t>report</w:t>
      </w:r>
      <w:proofErr w:type="gramEnd"/>
      <w:r w:rsidRPr="00D10986">
        <w:rPr>
          <w:rFonts w:ascii="Times New Roman" w:hAnsi="Times New Roman" w:cs="Times New Roman"/>
          <w:sz w:val="24"/>
          <w:szCs w:val="24"/>
          <w:lang w:val="en-US"/>
        </w:rPr>
        <w:t xml:space="preserve"> on</w:t>
      </w:r>
    </w:p>
    <w:p w:rsidR="004C2EEB" w:rsidRPr="00D10986" w:rsidRDefault="004C2EEB" w:rsidP="00D10986">
      <w:pPr>
        <w:spacing w:after="0" w:line="240" w:lineRule="auto"/>
        <w:rPr>
          <w:rFonts w:ascii="Times New Roman" w:hAnsi="Times New Roman" w:cs="Times New Roman"/>
          <w:sz w:val="24"/>
          <w:szCs w:val="24"/>
          <w:lang w:val="en-US"/>
        </w:rPr>
      </w:pPr>
      <w:proofErr w:type="gramStart"/>
      <w:r w:rsidRPr="00D10986">
        <w:rPr>
          <w:rFonts w:ascii="Times New Roman" w:hAnsi="Times New Roman" w:cs="Times New Roman"/>
          <w:sz w:val="24"/>
          <w:szCs w:val="24"/>
          <w:lang w:val="en-US"/>
        </w:rPr>
        <w:t>additions</w:t>
      </w:r>
      <w:proofErr w:type="gramEnd"/>
      <w:r w:rsidRPr="00D10986">
        <w:rPr>
          <w:rFonts w:ascii="Times New Roman" w:hAnsi="Times New Roman" w:cs="Times New Roman"/>
          <w:sz w:val="24"/>
          <w:szCs w:val="24"/>
          <w:lang w:val="en-US"/>
        </w:rPr>
        <w:t xml:space="preserve"> on the issue</w:t>
      </w:r>
    </w:p>
    <w:p w:rsidR="004C2EEB" w:rsidRPr="00D10986" w:rsidRDefault="004C2EEB" w:rsidP="00D10986">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3. Question for reflection: how are laws and principles reflected in the directorates?</w:t>
      </w:r>
    </w:p>
    <w:p w:rsidR="004C2EEB" w:rsidRPr="00130BDA" w:rsidRDefault="004C2EEB" w:rsidP="00D10986">
      <w:pPr>
        <w:spacing w:after="0" w:line="240" w:lineRule="auto"/>
        <w:rPr>
          <w:rFonts w:ascii="Times New Roman" w:hAnsi="Times New Roman" w:cs="Times New Roman"/>
          <w:b/>
          <w:sz w:val="24"/>
          <w:szCs w:val="24"/>
          <w:lang w:val="en-US"/>
        </w:rPr>
      </w:pPr>
      <w:r w:rsidRPr="00130BDA">
        <w:rPr>
          <w:rFonts w:ascii="Times New Roman" w:hAnsi="Times New Roman" w:cs="Times New Roman"/>
          <w:b/>
          <w:sz w:val="24"/>
          <w:szCs w:val="24"/>
          <w:lang w:val="en-US"/>
        </w:rPr>
        <w:t>4. Conclusions on the topic</w:t>
      </w:r>
      <w:r w:rsidRPr="00130BDA">
        <w:rPr>
          <w:b/>
          <w:lang w:val="en-US"/>
        </w:rPr>
        <w:br/>
      </w:r>
      <w:r w:rsidRPr="00130BDA">
        <w:rPr>
          <w:rFonts w:ascii="Times New Roman" w:hAnsi="Times New Roman" w:cs="Times New Roman"/>
          <w:b/>
          <w:sz w:val="24"/>
          <w:szCs w:val="24"/>
          <w:lang w:val="en-US"/>
        </w:rPr>
        <w:t>Literature</w:t>
      </w:r>
    </w:p>
    <w:p w:rsidR="00343625" w:rsidRPr="00343625" w:rsidRDefault="00343625" w:rsidP="00343625">
      <w:pPr>
        <w:spacing w:after="0" w:line="240" w:lineRule="auto"/>
        <w:rPr>
          <w:rFonts w:ascii="Times New Roman" w:hAnsi="Times New Roman" w:cs="Times New Roman"/>
          <w:sz w:val="24"/>
          <w:szCs w:val="24"/>
          <w:lang w:val="en-US"/>
        </w:rPr>
      </w:pPr>
      <w:r w:rsidRPr="00343625">
        <w:rPr>
          <w:rFonts w:ascii="Times New Roman" w:hAnsi="Times New Roman" w:cs="Times New Roman"/>
          <w:sz w:val="24"/>
          <w:szCs w:val="24"/>
          <w:lang w:val="en-US"/>
        </w:rPr>
        <w:t xml:space="preserve">1 </w:t>
      </w:r>
      <w:proofErr w:type="spellStart"/>
      <w:r w:rsidRPr="00343625">
        <w:rPr>
          <w:rFonts w:ascii="Times New Roman" w:hAnsi="Times New Roman" w:cs="Times New Roman"/>
          <w:sz w:val="24"/>
          <w:szCs w:val="24"/>
          <w:lang w:val="en-US"/>
        </w:rPr>
        <w:t>Chelnokova</w:t>
      </w:r>
      <w:proofErr w:type="spellEnd"/>
      <w:r w:rsidRPr="00343625">
        <w:rPr>
          <w:rFonts w:ascii="Times New Roman" w:hAnsi="Times New Roman" w:cs="Times New Roman"/>
          <w:sz w:val="24"/>
          <w:szCs w:val="24"/>
          <w:lang w:val="en-US"/>
        </w:rPr>
        <w:t xml:space="preserve"> E.A., </w:t>
      </w:r>
      <w:proofErr w:type="spellStart"/>
      <w:r w:rsidRPr="00343625">
        <w:rPr>
          <w:rFonts w:ascii="Times New Roman" w:hAnsi="Times New Roman" w:cs="Times New Roman"/>
          <w:sz w:val="24"/>
          <w:szCs w:val="24"/>
          <w:lang w:val="en-US"/>
        </w:rPr>
        <w:t>Korovina</w:t>
      </w:r>
      <w:proofErr w:type="spellEnd"/>
      <w:r w:rsidRPr="00343625">
        <w:rPr>
          <w:rFonts w:ascii="Times New Roman" w:hAnsi="Times New Roman" w:cs="Times New Roman"/>
          <w:sz w:val="24"/>
          <w:szCs w:val="24"/>
          <w:lang w:val="en-US"/>
        </w:rPr>
        <w:t xml:space="preserve"> E.A., </w:t>
      </w:r>
      <w:proofErr w:type="spellStart"/>
      <w:r w:rsidRPr="00343625">
        <w:rPr>
          <w:rFonts w:ascii="Times New Roman" w:hAnsi="Times New Roman" w:cs="Times New Roman"/>
          <w:sz w:val="24"/>
          <w:szCs w:val="24"/>
          <w:lang w:val="en-US"/>
        </w:rPr>
        <w:t>Agaev</w:t>
      </w:r>
      <w:proofErr w:type="spellEnd"/>
      <w:r w:rsidRPr="00343625">
        <w:rPr>
          <w:rFonts w:ascii="Times New Roman" w:hAnsi="Times New Roman" w:cs="Times New Roman"/>
          <w:sz w:val="24"/>
          <w:szCs w:val="24"/>
          <w:lang w:val="en-US"/>
        </w:rPr>
        <w:t xml:space="preserve"> N.F. Pedagogical management as a type of managerial activity of a teacher // Modern high technology. - 2015. </w:t>
      </w:r>
      <w:proofErr w:type="gramStart"/>
      <w:r w:rsidRPr="00343625">
        <w:rPr>
          <w:rFonts w:ascii="Times New Roman" w:hAnsi="Times New Roman" w:cs="Times New Roman"/>
          <w:sz w:val="24"/>
          <w:szCs w:val="24"/>
          <w:lang w:val="en-US"/>
        </w:rPr>
        <w:t>- No. 12-1.</w:t>
      </w:r>
      <w:proofErr w:type="gramEnd"/>
      <w:r w:rsidRPr="00343625">
        <w:rPr>
          <w:rFonts w:ascii="Times New Roman" w:hAnsi="Times New Roman" w:cs="Times New Roman"/>
          <w:sz w:val="24"/>
          <w:szCs w:val="24"/>
          <w:lang w:val="en-US"/>
        </w:rPr>
        <w:t xml:space="preserve"> - S. 165-168;</w:t>
      </w:r>
    </w:p>
    <w:p w:rsidR="00343625" w:rsidRPr="00343625" w:rsidRDefault="00343625" w:rsidP="00343625">
      <w:pPr>
        <w:spacing w:after="0" w:line="240" w:lineRule="auto"/>
        <w:rPr>
          <w:rFonts w:ascii="Times New Roman" w:hAnsi="Times New Roman" w:cs="Times New Roman"/>
          <w:sz w:val="24"/>
          <w:szCs w:val="24"/>
          <w:lang w:val="en-US"/>
        </w:rPr>
      </w:pPr>
      <w:r w:rsidRPr="00343625">
        <w:rPr>
          <w:rFonts w:ascii="Times New Roman" w:hAnsi="Times New Roman" w:cs="Times New Roman"/>
          <w:sz w:val="24"/>
          <w:szCs w:val="24"/>
          <w:lang w:val="en-US"/>
        </w:rPr>
        <w:t xml:space="preserve">2 </w:t>
      </w:r>
      <w:proofErr w:type="spellStart"/>
      <w:r w:rsidRPr="00343625">
        <w:rPr>
          <w:rFonts w:ascii="Times New Roman" w:hAnsi="Times New Roman" w:cs="Times New Roman"/>
          <w:sz w:val="24"/>
          <w:szCs w:val="24"/>
          <w:lang w:val="en-US"/>
        </w:rPr>
        <w:t>Davydova</w:t>
      </w:r>
      <w:proofErr w:type="spellEnd"/>
      <w:r w:rsidRPr="00343625">
        <w:rPr>
          <w:rFonts w:ascii="Times New Roman" w:hAnsi="Times New Roman" w:cs="Times New Roman"/>
          <w:sz w:val="24"/>
          <w:szCs w:val="24"/>
          <w:lang w:val="en-US"/>
        </w:rPr>
        <w:t xml:space="preserve"> T.I., T.M. </w:t>
      </w:r>
      <w:proofErr w:type="spellStart"/>
      <w:r w:rsidRPr="00343625">
        <w:rPr>
          <w:rFonts w:ascii="Times New Roman" w:hAnsi="Times New Roman" w:cs="Times New Roman"/>
          <w:sz w:val="24"/>
          <w:szCs w:val="24"/>
          <w:lang w:val="en-US"/>
        </w:rPr>
        <w:t>Davydenko</w:t>
      </w:r>
      <w:proofErr w:type="spellEnd"/>
      <w:r w:rsidRPr="00343625">
        <w:rPr>
          <w:rFonts w:ascii="Times New Roman" w:hAnsi="Times New Roman" w:cs="Times New Roman"/>
          <w:sz w:val="24"/>
          <w:szCs w:val="24"/>
          <w:lang w:val="en-US"/>
        </w:rPr>
        <w:t xml:space="preserve">, </w:t>
      </w:r>
      <w:proofErr w:type="spellStart"/>
      <w:r w:rsidRPr="00343625">
        <w:rPr>
          <w:rFonts w:ascii="Times New Roman" w:hAnsi="Times New Roman" w:cs="Times New Roman"/>
          <w:sz w:val="24"/>
          <w:szCs w:val="24"/>
          <w:lang w:val="en-US"/>
        </w:rPr>
        <w:t>G.N.Shibanova</w:t>
      </w:r>
      <w:proofErr w:type="spellEnd"/>
      <w:r w:rsidRPr="00343625">
        <w:rPr>
          <w:rFonts w:ascii="Times New Roman" w:hAnsi="Times New Roman" w:cs="Times New Roman"/>
          <w:sz w:val="24"/>
          <w:szCs w:val="24"/>
          <w:lang w:val="en-US"/>
        </w:rPr>
        <w:t xml:space="preserve"> Management of educational systems. </w:t>
      </w:r>
      <w:proofErr w:type="gramStart"/>
      <w:r w:rsidRPr="00343625">
        <w:rPr>
          <w:rFonts w:ascii="Times New Roman" w:hAnsi="Times New Roman" w:cs="Times New Roman"/>
          <w:sz w:val="24"/>
          <w:szCs w:val="24"/>
          <w:lang w:val="en-US"/>
        </w:rPr>
        <w:t>M .</w:t>
      </w:r>
      <w:proofErr w:type="gramEnd"/>
      <w:r w:rsidRPr="00343625">
        <w:rPr>
          <w:rFonts w:ascii="Times New Roman" w:hAnsi="Times New Roman" w:cs="Times New Roman"/>
          <w:sz w:val="24"/>
          <w:szCs w:val="24"/>
          <w:lang w:val="en-US"/>
        </w:rPr>
        <w:t>: Publishing center "Academy", 2006, p. 11-74</w:t>
      </w:r>
    </w:p>
    <w:p w:rsidR="00343625" w:rsidRPr="00343625" w:rsidRDefault="00343625" w:rsidP="00343625">
      <w:pPr>
        <w:spacing w:after="0" w:line="240" w:lineRule="auto"/>
        <w:rPr>
          <w:rFonts w:ascii="Times New Roman" w:hAnsi="Times New Roman" w:cs="Times New Roman"/>
          <w:sz w:val="24"/>
          <w:szCs w:val="24"/>
          <w:lang w:val="en-US"/>
        </w:rPr>
      </w:pPr>
      <w:proofErr w:type="gramStart"/>
      <w:r w:rsidRPr="00343625">
        <w:rPr>
          <w:rFonts w:ascii="Times New Roman" w:hAnsi="Times New Roman" w:cs="Times New Roman"/>
          <w:sz w:val="24"/>
          <w:szCs w:val="24"/>
          <w:lang w:val="en-US"/>
        </w:rPr>
        <w:t xml:space="preserve">3 </w:t>
      </w:r>
      <w:proofErr w:type="spellStart"/>
      <w:r w:rsidRPr="00343625">
        <w:rPr>
          <w:rFonts w:ascii="Times New Roman" w:hAnsi="Times New Roman" w:cs="Times New Roman"/>
          <w:sz w:val="24"/>
          <w:szCs w:val="24"/>
          <w:lang w:val="en-US"/>
        </w:rPr>
        <w:t>Petrova</w:t>
      </w:r>
      <w:proofErr w:type="spellEnd"/>
      <w:r w:rsidRPr="00343625">
        <w:rPr>
          <w:rFonts w:ascii="Times New Roman" w:hAnsi="Times New Roman" w:cs="Times New Roman"/>
          <w:sz w:val="24"/>
          <w:szCs w:val="24"/>
          <w:lang w:val="en-US"/>
        </w:rPr>
        <w:t xml:space="preserve"> L. I. Fundamentals of the management of pedagogical systems.</w:t>
      </w:r>
      <w:proofErr w:type="gramEnd"/>
      <w:r w:rsidRPr="00343625">
        <w:rPr>
          <w:rFonts w:ascii="Times New Roman" w:hAnsi="Times New Roman" w:cs="Times New Roman"/>
          <w:sz w:val="24"/>
          <w:szCs w:val="24"/>
          <w:lang w:val="en-US"/>
        </w:rPr>
        <w:t xml:space="preserve"> Rostov-on-</w:t>
      </w:r>
      <w:proofErr w:type="gramStart"/>
      <w:r w:rsidRPr="00343625">
        <w:rPr>
          <w:rFonts w:ascii="Times New Roman" w:hAnsi="Times New Roman" w:cs="Times New Roman"/>
          <w:sz w:val="24"/>
          <w:szCs w:val="24"/>
          <w:lang w:val="en-US"/>
        </w:rPr>
        <w:t>Don .</w:t>
      </w:r>
      <w:proofErr w:type="gramEnd"/>
      <w:r w:rsidRPr="00343625">
        <w:rPr>
          <w:rFonts w:ascii="Times New Roman" w:hAnsi="Times New Roman" w:cs="Times New Roman"/>
          <w:sz w:val="24"/>
          <w:szCs w:val="24"/>
          <w:lang w:val="en-US"/>
        </w:rPr>
        <w:t>: Ed. “Phoenix”, 2008.- 349 p.</w:t>
      </w:r>
    </w:p>
    <w:p w:rsidR="00343625" w:rsidRPr="00343625" w:rsidRDefault="00343625" w:rsidP="00343625">
      <w:pPr>
        <w:spacing w:after="0" w:line="240" w:lineRule="auto"/>
        <w:rPr>
          <w:rFonts w:ascii="Times New Roman" w:hAnsi="Times New Roman" w:cs="Times New Roman"/>
          <w:sz w:val="24"/>
          <w:szCs w:val="24"/>
          <w:lang w:val="en-US"/>
        </w:rPr>
      </w:pPr>
      <w:proofErr w:type="gramStart"/>
      <w:r w:rsidRPr="00343625">
        <w:rPr>
          <w:rFonts w:ascii="Times New Roman" w:hAnsi="Times New Roman" w:cs="Times New Roman"/>
          <w:sz w:val="24"/>
          <w:szCs w:val="24"/>
          <w:lang w:val="en-US"/>
        </w:rPr>
        <w:t xml:space="preserve">4 </w:t>
      </w:r>
      <w:proofErr w:type="spellStart"/>
      <w:r w:rsidRPr="00343625">
        <w:rPr>
          <w:rFonts w:ascii="Times New Roman" w:hAnsi="Times New Roman" w:cs="Times New Roman"/>
          <w:sz w:val="24"/>
          <w:szCs w:val="24"/>
          <w:lang w:val="en-US"/>
        </w:rPr>
        <w:t>Simonenko</w:t>
      </w:r>
      <w:proofErr w:type="spellEnd"/>
      <w:r w:rsidRPr="00343625">
        <w:rPr>
          <w:rFonts w:ascii="Times New Roman" w:hAnsi="Times New Roman" w:cs="Times New Roman"/>
          <w:sz w:val="24"/>
          <w:szCs w:val="24"/>
          <w:lang w:val="en-US"/>
        </w:rPr>
        <w:t xml:space="preserve"> V.D. General and professional pedagogy.</w:t>
      </w:r>
      <w:proofErr w:type="gramEnd"/>
      <w:r w:rsidRPr="00343625">
        <w:rPr>
          <w:rFonts w:ascii="Times New Roman" w:hAnsi="Times New Roman" w:cs="Times New Roman"/>
          <w:sz w:val="24"/>
          <w:szCs w:val="24"/>
          <w:lang w:val="en-US"/>
        </w:rPr>
        <w:t xml:space="preserve"> </w:t>
      </w:r>
      <w:proofErr w:type="gramStart"/>
      <w:r w:rsidRPr="00343625">
        <w:rPr>
          <w:rFonts w:ascii="Times New Roman" w:hAnsi="Times New Roman" w:cs="Times New Roman"/>
          <w:sz w:val="24"/>
          <w:szCs w:val="24"/>
          <w:lang w:val="en-US"/>
        </w:rPr>
        <w:t>Textbook for students of pedagogical universities.</w:t>
      </w:r>
      <w:proofErr w:type="gramEnd"/>
      <w:r w:rsidRPr="00343625">
        <w:rPr>
          <w:rFonts w:ascii="Times New Roman" w:hAnsi="Times New Roman" w:cs="Times New Roman"/>
          <w:sz w:val="24"/>
          <w:szCs w:val="24"/>
          <w:lang w:val="en-US"/>
        </w:rPr>
        <w:t xml:space="preserve"> M.: Publishing Center "</w:t>
      </w:r>
      <w:proofErr w:type="spellStart"/>
      <w:r w:rsidRPr="00343625">
        <w:rPr>
          <w:rFonts w:ascii="Times New Roman" w:hAnsi="Times New Roman" w:cs="Times New Roman"/>
          <w:sz w:val="24"/>
          <w:szCs w:val="24"/>
          <w:lang w:val="en-US"/>
        </w:rPr>
        <w:t>Ventana</w:t>
      </w:r>
      <w:proofErr w:type="spellEnd"/>
      <w:r w:rsidRPr="00343625">
        <w:rPr>
          <w:rFonts w:ascii="Times New Roman" w:hAnsi="Times New Roman" w:cs="Times New Roman"/>
          <w:sz w:val="24"/>
          <w:szCs w:val="24"/>
          <w:lang w:val="en-US"/>
        </w:rPr>
        <w:t>-Graf", 2006 p. 450 s</w:t>
      </w:r>
    </w:p>
    <w:p w:rsidR="00D10986" w:rsidRPr="00343625" w:rsidRDefault="00343625" w:rsidP="00343625">
      <w:pPr>
        <w:spacing w:after="0" w:line="240" w:lineRule="auto"/>
        <w:rPr>
          <w:rFonts w:ascii="Times New Roman" w:hAnsi="Times New Roman" w:cs="Times New Roman"/>
          <w:b/>
          <w:sz w:val="24"/>
          <w:szCs w:val="24"/>
          <w:lang w:val="en-US"/>
        </w:rPr>
      </w:pPr>
      <w:proofErr w:type="gramStart"/>
      <w:r w:rsidRPr="00343625">
        <w:rPr>
          <w:rFonts w:ascii="Times New Roman" w:hAnsi="Times New Roman" w:cs="Times New Roman"/>
          <w:sz w:val="24"/>
          <w:szCs w:val="24"/>
          <w:lang w:val="en-US"/>
        </w:rPr>
        <w:t xml:space="preserve">5 </w:t>
      </w:r>
      <w:proofErr w:type="spellStart"/>
      <w:r w:rsidRPr="00343625">
        <w:rPr>
          <w:rFonts w:ascii="Times New Roman" w:hAnsi="Times New Roman" w:cs="Times New Roman"/>
          <w:sz w:val="24"/>
          <w:szCs w:val="24"/>
          <w:lang w:val="en-US"/>
        </w:rPr>
        <w:t>Yakovlev</w:t>
      </w:r>
      <w:proofErr w:type="spellEnd"/>
      <w:r w:rsidRPr="00343625">
        <w:rPr>
          <w:rFonts w:ascii="Times New Roman" w:hAnsi="Times New Roman" w:cs="Times New Roman"/>
          <w:sz w:val="24"/>
          <w:szCs w:val="24"/>
          <w:lang w:val="en-US"/>
        </w:rPr>
        <w:t xml:space="preserve"> V.A. Psychology and pedagog</w:t>
      </w:r>
      <w:r>
        <w:rPr>
          <w:rFonts w:ascii="Times New Roman" w:hAnsi="Times New Roman" w:cs="Times New Roman"/>
          <w:sz w:val="24"/>
          <w:szCs w:val="24"/>
          <w:lang w:val="en-US"/>
        </w:rPr>
        <w:t>y of the manager.</w:t>
      </w:r>
      <w:proofErr w:type="gramEnd"/>
      <w:r>
        <w:rPr>
          <w:rFonts w:ascii="Times New Roman" w:hAnsi="Times New Roman" w:cs="Times New Roman"/>
          <w:sz w:val="24"/>
          <w:szCs w:val="24"/>
          <w:lang w:val="en-US"/>
        </w:rPr>
        <w:t xml:space="preserve"> - M, </w:t>
      </w:r>
      <w:proofErr w:type="gramStart"/>
      <w:r>
        <w:rPr>
          <w:rFonts w:ascii="Times New Roman" w:hAnsi="Times New Roman" w:cs="Times New Roman"/>
          <w:sz w:val="24"/>
          <w:szCs w:val="24"/>
          <w:lang w:val="en-US"/>
        </w:rPr>
        <w:t>2008 .</w:t>
      </w:r>
      <w:proofErr w:type="gramEnd"/>
      <w:r>
        <w:rPr>
          <w:rFonts w:ascii="Times New Roman" w:hAnsi="Times New Roman" w:cs="Times New Roman"/>
          <w:sz w:val="24"/>
          <w:szCs w:val="24"/>
          <w:lang w:val="en-US"/>
        </w:rPr>
        <w:t>-</w:t>
      </w:r>
      <w:r w:rsidRPr="00343625">
        <w:rPr>
          <w:rFonts w:ascii="Times New Roman" w:hAnsi="Times New Roman" w:cs="Times New Roman"/>
          <w:sz w:val="24"/>
          <w:szCs w:val="24"/>
          <w:lang w:val="en-US"/>
        </w:rPr>
        <w:t>244 p</w:t>
      </w:r>
    </w:p>
    <w:p w:rsidR="00130BDA" w:rsidRPr="00130BDA" w:rsidRDefault="00130BDA" w:rsidP="00543112">
      <w:pPr>
        <w:pStyle w:val="a5"/>
        <w:numPr>
          <w:ilvl w:val="0"/>
          <w:numId w:val="29"/>
        </w:numPr>
        <w:rPr>
          <w:b/>
          <w:sz w:val="24"/>
          <w:szCs w:val="24"/>
          <w:lang w:val="en-US"/>
        </w:rPr>
      </w:pPr>
      <w:r w:rsidRPr="00130BDA">
        <w:rPr>
          <w:b/>
          <w:sz w:val="24"/>
          <w:szCs w:val="24"/>
          <w:lang w:val="en-US"/>
        </w:rPr>
        <w:t>Test  questions</w:t>
      </w:r>
    </w:p>
    <w:p w:rsidR="00130BDA" w:rsidRPr="00130BDA" w:rsidRDefault="00130BDA" w:rsidP="00130BDA">
      <w:pPr>
        <w:pStyle w:val="a5"/>
        <w:ind w:left="0"/>
        <w:rPr>
          <w:b/>
          <w:sz w:val="24"/>
          <w:szCs w:val="24"/>
          <w:lang w:val="en-US"/>
        </w:rPr>
      </w:pPr>
      <w:proofErr w:type="gramStart"/>
      <w:r w:rsidRPr="00130BDA">
        <w:rPr>
          <w:b/>
          <w:sz w:val="24"/>
          <w:szCs w:val="24"/>
          <w:lang w:val="en-US"/>
        </w:rPr>
        <w:lastRenderedPageBreak/>
        <w:t>1.  In</w:t>
      </w:r>
      <w:proofErr w:type="gramEnd"/>
      <w:r w:rsidRPr="00130BDA">
        <w:rPr>
          <w:b/>
          <w:sz w:val="24"/>
          <w:szCs w:val="24"/>
          <w:lang w:val="en-US"/>
        </w:rPr>
        <w:t xml:space="preserve"> the psychology of pedagogical management, the main types of interpersonal communication are:</w:t>
      </w:r>
    </w:p>
    <w:p w:rsidR="00130BDA" w:rsidRPr="00130BDA" w:rsidRDefault="00130BDA" w:rsidP="00543112">
      <w:pPr>
        <w:pStyle w:val="a5"/>
        <w:numPr>
          <w:ilvl w:val="0"/>
          <w:numId w:val="30"/>
        </w:numPr>
        <w:ind w:left="0" w:firstLine="0"/>
        <w:contextualSpacing/>
        <w:rPr>
          <w:sz w:val="24"/>
          <w:szCs w:val="24"/>
        </w:rPr>
      </w:pPr>
      <w:r w:rsidRPr="00130BDA">
        <w:rPr>
          <w:sz w:val="24"/>
          <w:szCs w:val="24"/>
          <w:lang w:val="en-US"/>
        </w:rPr>
        <w:t>dialogical</w:t>
      </w:r>
    </w:p>
    <w:p w:rsidR="00130BDA" w:rsidRPr="00130BDA" w:rsidRDefault="00130BDA" w:rsidP="00543112">
      <w:pPr>
        <w:pStyle w:val="a5"/>
        <w:numPr>
          <w:ilvl w:val="0"/>
          <w:numId w:val="30"/>
        </w:numPr>
        <w:ind w:left="0" w:firstLine="0"/>
        <w:contextualSpacing/>
        <w:rPr>
          <w:sz w:val="24"/>
          <w:szCs w:val="24"/>
        </w:rPr>
      </w:pPr>
      <w:r w:rsidRPr="00130BDA">
        <w:rPr>
          <w:sz w:val="24"/>
          <w:szCs w:val="24"/>
          <w:lang w:val="en-US"/>
        </w:rPr>
        <w:t>primitive</w:t>
      </w:r>
    </w:p>
    <w:p w:rsidR="00130BDA" w:rsidRPr="00130BDA" w:rsidRDefault="00130BDA" w:rsidP="00543112">
      <w:pPr>
        <w:pStyle w:val="a5"/>
        <w:numPr>
          <w:ilvl w:val="0"/>
          <w:numId w:val="30"/>
        </w:numPr>
        <w:ind w:left="0" w:firstLine="0"/>
        <w:contextualSpacing/>
        <w:rPr>
          <w:sz w:val="24"/>
          <w:szCs w:val="24"/>
        </w:rPr>
      </w:pPr>
      <w:r w:rsidRPr="00130BDA">
        <w:rPr>
          <w:sz w:val="24"/>
          <w:szCs w:val="24"/>
          <w:lang w:val="en-US"/>
        </w:rPr>
        <w:t>secular</w:t>
      </w:r>
    </w:p>
    <w:p w:rsidR="00130BDA" w:rsidRPr="00130BDA" w:rsidRDefault="00130BDA" w:rsidP="00543112">
      <w:pPr>
        <w:pStyle w:val="a5"/>
        <w:numPr>
          <w:ilvl w:val="0"/>
          <w:numId w:val="30"/>
        </w:numPr>
        <w:ind w:left="0" w:firstLine="0"/>
        <w:contextualSpacing/>
        <w:rPr>
          <w:sz w:val="24"/>
          <w:szCs w:val="24"/>
        </w:rPr>
      </w:pPr>
      <w:r w:rsidRPr="00130BDA">
        <w:rPr>
          <w:sz w:val="24"/>
          <w:szCs w:val="24"/>
          <w:lang w:val="en-US"/>
        </w:rPr>
        <w:t>formally-role</w:t>
      </w:r>
    </w:p>
    <w:p w:rsidR="00130BDA" w:rsidRPr="00130BDA" w:rsidRDefault="00130BDA" w:rsidP="00543112">
      <w:pPr>
        <w:pStyle w:val="a5"/>
        <w:numPr>
          <w:ilvl w:val="0"/>
          <w:numId w:val="30"/>
        </w:numPr>
        <w:ind w:left="0" w:firstLine="0"/>
        <w:contextualSpacing/>
        <w:rPr>
          <w:sz w:val="24"/>
          <w:szCs w:val="24"/>
        </w:rPr>
      </w:pPr>
      <w:r w:rsidRPr="00130BDA">
        <w:rPr>
          <w:sz w:val="24"/>
          <w:szCs w:val="24"/>
          <w:lang w:val="en-US"/>
        </w:rPr>
        <w:t>business</w:t>
      </w:r>
    </w:p>
    <w:p w:rsidR="00130BDA" w:rsidRPr="00130BDA" w:rsidRDefault="00130BDA" w:rsidP="00130BDA">
      <w:pPr>
        <w:pStyle w:val="a5"/>
        <w:ind w:left="0"/>
        <w:rPr>
          <w:b/>
          <w:sz w:val="24"/>
          <w:szCs w:val="24"/>
          <w:lang w:val="en-US"/>
        </w:rPr>
      </w:pPr>
      <w:r w:rsidRPr="00130BDA">
        <w:rPr>
          <w:b/>
          <w:sz w:val="24"/>
          <w:szCs w:val="24"/>
          <w:lang w:val="en-US"/>
        </w:rPr>
        <w:t xml:space="preserve">2. The formation of a negotiating style was influenced </w:t>
      </w:r>
      <w:proofErr w:type="gramStart"/>
      <w:r w:rsidRPr="00130BDA">
        <w:rPr>
          <w:b/>
          <w:sz w:val="24"/>
          <w:szCs w:val="24"/>
          <w:lang w:val="en-US"/>
        </w:rPr>
        <w:t>by :</w:t>
      </w:r>
      <w:proofErr w:type="gramEnd"/>
    </w:p>
    <w:p w:rsidR="00130BDA" w:rsidRPr="00130BDA" w:rsidRDefault="00130BDA" w:rsidP="00543112">
      <w:pPr>
        <w:pStyle w:val="a5"/>
        <w:numPr>
          <w:ilvl w:val="0"/>
          <w:numId w:val="31"/>
        </w:numPr>
        <w:ind w:left="0" w:firstLine="0"/>
        <w:contextualSpacing/>
        <w:rPr>
          <w:sz w:val="24"/>
          <w:szCs w:val="24"/>
        </w:rPr>
      </w:pPr>
      <w:r w:rsidRPr="00130BDA">
        <w:rPr>
          <w:sz w:val="24"/>
          <w:szCs w:val="24"/>
          <w:lang w:val="en-US"/>
        </w:rPr>
        <w:t xml:space="preserve"> </w:t>
      </w:r>
      <w:proofErr w:type="spellStart"/>
      <w:r w:rsidRPr="00130BDA">
        <w:rPr>
          <w:sz w:val="24"/>
          <w:szCs w:val="24"/>
        </w:rPr>
        <w:t>rules</w:t>
      </w:r>
      <w:proofErr w:type="spellEnd"/>
      <w:r w:rsidRPr="00130BDA">
        <w:rPr>
          <w:sz w:val="24"/>
          <w:szCs w:val="24"/>
        </w:rPr>
        <w:t xml:space="preserve"> </w:t>
      </w:r>
      <w:proofErr w:type="spellStart"/>
      <w:r w:rsidRPr="00130BDA">
        <w:rPr>
          <w:sz w:val="24"/>
          <w:szCs w:val="24"/>
        </w:rPr>
        <w:t>of</w:t>
      </w:r>
      <w:proofErr w:type="spellEnd"/>
      <w:r w:rsidRPr="00130BDA">
        <w:rPr>
          <w:sz w:val="24"/>
          <w:szCs w:val="24"/>
        </w:rPr>
        <w:t xml:space="preserve"> </w:t>
      </w:r>
      <w:proofErr w:type="spellStart"/>
      <w:r w:rsidRPr="00130BDA">
        <w:rPr>
          <w:sz w:val="24"/>
          <w:szCs w:val="24"/>
        </w:rPr>
        <w:t>business</w:t>
      </w:r>
      <w:proofErr w:type="spellEnd"/>
      <w:r w:rsidRPr="00130BDA">
        <w:rPr>
          <w:sz w:val="24"/>
          <w:szCs w:val="24"/>
        </w:rPr>
        <w:t xml:space="preserve"> </w:t>
      </w:r>
      <w:proofErr w:type="spellStart"/>
      <w:r w:rsidRPr="00130BDA">
        <w:rPr>
          <w:sz w:val="24"/>
          <w:szCs w:val="24"/>
        </w:rPr>
        <w:t>communication</w:t>
      </w:r>
      <w:proofErr w:type="spellEnd"/>
    </w:p>
    <w:p w:rsidR="00130BDA" w:rsidRPr="00130BDA" w:rsidRDefault="00130BDA" w:rsidP="00543112">
      <w:pPr>
        <w:pStyle w:val="a5"/>
        <w:numPr>
          <w:ilvl w:val="0"/>
          <w:numId w:val="31"/>
        </w:numPr>
        <w:ind w:left="0" w:firstLine="0"/>
        <w:contextualSpacing/>
        <w:rPr>
          <w:sz w:val="24"/>
          <w:szCs w:val="24"/>
        </w:rPr>
      </w:pPr>
      <w:r w:rsidRPr="00130BDA">
        <w:rPr>
          <w:sz w:val="24"/>
          <w:szCs w:val="24"/>
          <w:lang w:val="en-US"/>
        </w:rPr>
        <w:t>Soviet norms</w:t>
      </w:r>
    </w:p>
    <w:p w:rsidR="00130BDA" w:rsidRPr="00130BDA" w:rsidRDefault="00130BDA" w:rsidP="00543112">
      <w:pPr>
        <w:pStyle w:val="a5"/>
        <w:numPr>
          <w:ilvl w:val="0"/>
          <w:numId w:val="31"/>
        </w:numPr>
        <w:ind w:left="0" w:firstLine="0"/>
        <w:contextualSpacing/>
        <w:rPr>
          <w:sz w:val="24"/>
          <w:szCs w:val="24"/>
        </w:rPr>
      </w:pPr>
      <w:r w:rsidRPr="00130BDA">
        <w:rPr>
          <w:sz w:val="24"/>
          <w:szCs w:val="24"/>
          <w:lang w:val="en-US"/>
        </w:rPr>
        <w:t>humanism</w:t>
      </w:r>
    </w:p>
    <w:p w:rsidR="00130BDA" w:rsidRPr="00130BDA" w:rsidRDefault="00130BDA" w:rsidP="00543112">
      <w:pPr>
        <w:pStyle w:val="a5"/>
        <w:numPr>
          <w:ilvl w:val="0"/>
          <w:numId w:val="31"/>
        </w:numPr>
        <w:ind w:left="0" w:firstLine="0"/>
        <w:contextualSpacing/>
        <w:rPr>
          <w:sz w:val="24"/>
          <w:szCs w:val="24"/>
        </w:rPr>
      </w:pPr>
      <w:r w:rsidRPr="00130BDA">
        <w:rPr>
          <w:sz w:val="24"/>
          <w:szCs w:val="24"/>
        </w:rPr>
        <w:t>демократизм</w:t>
      </w:r>
    </w:p>
    <w:p w:rsidR="00130BDA" w:rsidRPr="00130BDA" w:rsidRDefault="00130BDA" w:rsidP="00543112">
      <w:pPr>
        <w:pStyle w:val="a5"/>
        <w:numPr>
          <w:ilvl w:val="0"/>
          <w:numId w:val="31"/>
        </w:numPr>
        <w:ind w:left="0" w:firstLine="0"/>
        <w:contextualSpacing/>
        <w:rPr>
          <w:sz w:val="24"/>
          <w:szCs w:val="24"/>
        </w:rPr>
      </w:pPr>
      <w:proofErr w:type="spellStart"/>
      <w:r w:rsidRPr="00130BDA">
        <w:rPr>
          <w:sz w:val="24"/>
          <w:szCs w:val="24"/>
          <w:lang w:val="en-US"/>
        </w:rPr>
        <w:t>democratism</w:t>
      </w:r>
      <w:proofErr w:type="spellEnd"/>
    </w:p>
    <w:p w:rsidR="00130BDA" w:rsidRPr="00130BDA" w:rsidRDefault="00130BDA" w:rsidP="00130BDA">
      <w:pPr>
        <w:pStyle w:val="a5"/>
        <w:ind w:left="0"/>
        <w:rPr>
          <w:b/>
          <w:sz w:val="24"/>
          <w:szCs w:val="24"/>
          <w:lang w:val="en-US"/>
        </w:rPr>
      </w:pPr>
      <w:r w:rsidRPr="00130BDA">
        <w:rPr>
          <w:b/>
          <w:sz w:val="24"/>
          <w:szCs w:val="24"/>
          <w:lang w:val="en-US"/>
        </w:rPr>
        <w:t>3. The main types of etiquette:</w:t>
      </w:r>
    </w:p>
    <w:p w:rsidR="00130BDA" w:rsidRPr="00130BDA" w:rsidRDefault="00130BDA" w:rsidP="00543112">
      <w:pPr>
        <w:pStyle w:val="a5"/>
        <w:numPr>
          <w:ilvl w:val="0"/>
          <w:numId w:val="32"/>
        </w:numPr>
        <w:ind w:left="0" w:firstLine="0"/>
        <w:contextualSpacing/>
        <w:rPr>
          <w:sz w:val="24"/>
          <w:szCs w:val="24"/>
        </w:rPr>
      </w:pPr>
      <w:r w:rsidRPr="00130BDA">
        <w:rPr>
          <w:sz w:val="24"/>
          <w:szCs w:val="24"/>
          <w:lang w:val="en-US"/>
        </w:rPr>
        <w:t>civil</w:t>
      </w:r>
    </w:p>
    <w:p w:rsidR="00130BDA" w:rsidRPr="00130BDA" w:rsidRDefault="00130BDA" w:rsidP="00543112">
      <w:pPr>
        <w:pStyle w:val="a5"/>
        <w:numPr>
          <w:ilvl w:val="0"/>
          <w:numId w:val="32"/>
        </w:numPr>
        <w:ind w:left="0" w:firstLine="0"/>
        <w:contextualSpacing/>
        <w:rPr>
          <w:sz w:val="24"/>
          <w:szCs w:val="24"/>
        </w:rPr>
      </w:pPr>
      <w:proofErr w:type="spellStart"/>
      <w:r w:rsidRPr="00130BDA">
        <w:rPr>
          <w:sz w:val="24"/>
          <w:szCs w:val="24"/>
        </w:rPr>
        <w:t>steady</w:t>
      </w:r>
      <w:proofErr w:type="spellEnd"/>
    </w:p>
    <w:p w:rsidR="00130BDA" w:rsidRPr="00130BDA" w:rsidRDefault="00130BDA" w:rsidP="00543112">
      <w:pPr>
        <w:pStyle w:val="a5"/>
        <w:numPr>
          <w:ilvl w:val="0"/>
          <w:numId w:val="32"/>
        </w:numPr>
        <w:ind w:left="0" w:firstLine="0"/>
        <w:contextualSpacing/>
        <w:rPr>
          <w:sz w:val="24"/>
          <w:szCs w:val="24"/>
        </w:rPr>
      </w:pPr>
      <w:r w:rsidRPr="00130BDA">
        <w:rPr>
          <w:sz w:val="24"/>
          <w:szCs w:val="24"/>
          <w:lang w:val="en-US"/>
        </w:rPr>
        <w:t>social</w:t>
      </w:r>
    </w:p>
    <w:p w:rsidR="00130BDA" w:rsidRPr="00130BDA" w:rsidRDefault="00130BDA" w:rsidP="00543112">
      <w:pPr>
        <w:pStyle w:val="a5"/>
        <w:numPr>
          <w:ilvl w:val="0"/>
          <w:numId w:val="32"/>
        </w:numPr>
        <w:ind w:left="0" w:firstLine="0"/>
        <w:contextualSpacing/>
        <w:rPr>
          <w:sz w:val="24"/>
          <w:szCs w:val="24"/>
        </w:rPr>
      </w:pPr>
      <w:r w:rsidRPr="00130BDA">
        <w:rPr>
          <w:sz w:val="24"/>
          <w:szCs w:val="24"/>
          <w:lang w:val="en-US"/>
        </w:rPr>
        <w:t>socio-political</w:t>
      </w:r>
    </w:p>
    <w:p w:rsidR="00130BDA" w:rsidRPr="00130BDA" w:rsidRDefault="00130BDA" w:rsidP="00543112">
      <w:pPr>
        <w:pStyle w:val="a5"/>
        <w:numPr>
          <w:ilvl w:val="0"/>
          <w:numId w:val="32"/>
        </w:numPr>
        <w:ind w:left="0" w:firstLine="0"/>
        <w:contextualSpacing/>
        <w:rPr>
          <w:sz w:val="24"/>
          <w:szCs w:val="24"/>
        </w:rPr>
      </w:pPr>
      <w:r w:rsidRPr="00130BDA">
        <w:rPr>
          <w:sz w:val="24"/>
          <w:szCs w:val="24"/>
          <w:lang w:val="en-US"/>
        </w:rPr>
        <w:t>moral</w:t>
      </w:r>
    </w:p>
    <w:p w:rsidR="00130BDA" w:rsidRPr="00130BDA" w:rsidRDefault="00130BDA" w:rsidP="00130BDA">
      <w:pPr>
        <w:pStyle w:val="a5"/>
        <w:ind w:left="0"/>
        <w:rPr>
          <w:b/>
          <w:sz w:val="24"/>
          <w:szCs w:val="24"/>
          <w:lang w:val="en-US"/>
        </w:rPr>
      </w:pPr>
      <w:r w:rsidRPr="00130BDA">
        <w:rPr>
          <w:b/>
          <w:sz w:val="24"/>
          <w:szCs w:val="24"/>
          <w:lang w:val="en-US"/>
        </w:rPr>
        <w:t>4.   The main mechanisms of knowledge of another person are</w:t>
      </w:r>
    </w:p>
    <w:p w:rsidR="00130BDA" w:rsidRPr="00130BDA" w:rsidRDefault="00130BDA" w:rsidP="00543112">
      <w:pPr>
        <w:pStyle w:val="a5"/>
        <w:numPr>
          <w:ilvl w:val="0"/>
          <w:numId w:val="33"/>
        </w:numPr>
        <w:ind w:left="0" w:firstLine="0"/>
        <w:contextualSpacing/>
        <w:rPr>
          <w:sz w:val="24"/>
          <w:szCs w:val="24"/>
        </w:rPr>
      </w:pPr>
      <w:r w:rsidRPr="00130BDA">
        <w:rPr>
          <w:sz w:val="24"/>
          <w:szCs w:val="24"/>
          <w:lang w:val="en-US"/>
        </w:rPr>
        <w:t>identification</w:t>
      </w:r>
    </w:p>
    <w:p w:rsidR="00130BDA" w:rsidRPr="00130BDA" w:rsidRDefault="00130BDA" w:rsidP="00543112">
      <w:pPr>
        <w:pStyle w:val="a5"/>
        <w:numPr>
          <w:ilvl w:val="0"/>
          <w:numId w:val="33"/>
        </w:numPr>
        <w:ind w:left="0" w:firstLine="0"/>
        <w:contextualSpacing/>
        <w:rPr>
          <w:sz w:val="24"/>
          <w:szCs w:val="24"/>
        </w:rPr>
      </w:pPr>
      <w:proofErr w:type="spellStart"/>
      <w:r w:rsidRPr="00130BDA">
        <w:rPr>
          <w:sz w:val="24"/>
          <w:szCs w:val="24"/>
          <w:lang w:val="en-US"/>
        </w:rPr>
        <w:t>reflexion</w:t>
      </w:r>
      <w:proofErr w:type="spellEnd"/>
    </w:p>
    <w:p w:rsidR="00130BDA" w:rsidRPr="00130BDA" w:rsidRDefault="00130BDA" w:rsidP="00543112">
      <w:pPr>
        <w:pStyle w:val="a5"/>
        <w:numPr>
          <w:ilvl w:val="0"/>
          <w:numId w:val="33"/>
        </w:numPr>
        <w:ind w:left="0" w:firstLine="0"/>
        <w:contextualSpacing/>
        <w:rPr>
          <w:sz w:val="24"/>
          <w:szCs w:val="24"/>
        </w:rPr>
      </w:pPr>
      <w:proofErr w:type="spellStart"/>
      <w:r w:rsidRPr="00130BDA">
        <w:rPr>
          <w:sz w:val="24"/>
          <w:szCs w:val="24"/>
          <w:lang w:val="en-US"/>
        </w:rPr>
        <w:t>impathia</w:t>
      </w:r>
      <w:proofErr w:type="spellEnd"/>
    </w:p>
    <w:p w:rsidR="00130BDA" w:rsidRPr="00130BDA" w:rsidRDefault="00130BDA" w:rsidP="00543112">
      <w:pPr>
        <w:pStyle w:val="a5"/>
        <w:numPr>
          <w:ilvl w:val="0"/>
          <w:numId w:val="33"/>
        </w:numPr>
        <w:ind w:left="0" w:firstLine="0"/>
        <w:contextualSpacing/>
        <w:rPr>
          <w:sz w:val="24"/>
          <w:szCs w:val="24"/>
        </w:rPr>
      </w:pPr>
      <w:proofErr w:type="spellStart"/>
      <w:r w:rsidRPr="00130BDA">
        <w:rPr>
          <w:sz w:val="24"/>
          <w:szCs w:val="24"/>
        </w:rPr>
        <w:t>rationalization</w:t>
      </w:r>
      <w:proofErr w:type="spellEnd"/>
    </w:p>
    <w:p w:rsidR="00130BDA" w:rsidRPr="00130BDA" w:rsidRDefault="00130BDA" w:rsidP="00543112">
      <w:pPr>
        <w:pStyle w:val="a5"/>
        <w:numPr>
          <w:ilvl w:val="0"/>
          <w:numId w:val="33"/>
        </w:numPr>
        <w:ind w:left="0" w:firstLine="0"/>
        <w:contextualSpacing/>
        <w:rPr>
          <w:sz w:val="24"/>
          <w:szCs w:val="24"/>
        </w:rPr>
      </w:pPr>
      <w:proofErr w:type="spellStart"/>
      <w:r w:rsidRPr="00130BDA">
        <w:rPr>
          <w:sz w:val="24"/>
          <w:szCs w:val="24"/>
        </w:rPr>
        <w:t>effect</w:t>
      </w:r>
      <w:proofErr w:type="spellEnd"/>
      <w:r w:rsidRPr="00130BDA">
        <w:rPr>
          <w:sz w:val="24"/>
          <w:szCs w:val="24"/>
        </w:rPr>
        <w:t xml:space="preserve"> </w:t>
      </w:r>
      <w:proofErr w:type="spellStart"/>
      <w:r w:rsidRPr="00130BDA">
        <w:rPr>
          <w:sz w:val="24"/>
          <w:szCs w:val="24"/>
        </w:rPr>
        <w:t>of</w:t>
      </w:r>
      <w:proofErr w:type="spellEnd"/>
      <w:r w:rsidRPr="00130BDA">
        <w:rPr>
          <w:sz w:val="24"/>
          <w:szCs w:val="24"/>
        </w:rPr>
        <w:t xml:space="preserve"> </w:t>
      </w:r>
      <w:proofErr w:type="spellStart"/>
      <w:r w:rsidRPr="00130BDA">
        <w:rPr>
          <w:sz w:val="24"/>
          <w:szCs w:val="24"/>
        </w:rPr>
        <w:t>stereotyping</w:t>
      </w:r>
      <w:proofErr w:type="spellEnd"/>
    </w:p>
    <w:p w:rsidR="00130BDA" w:rsidRPr="00130BDA" w:rsidRDefault="00130BDA" w:rsidP="00130BDA">
      <w:pPr>
        <w:pStyle w:val="a5"/>
        <w:ind w:left="0"/>
        <w:rPr>
          <w:b/>
          <w:sz w:val="24"/>
          <w:szCs w:val="24"/>
          <w:lang w:val="en-US"/>
        </w:rPr>
      </w:pPr>
      <w:r w:rsidRPr="00130BDA">
        <w:rPr>
          <w:b/>
          <w:sz w:val="24"/>
          <w:szCs w:val="24"/>
          <w:lang w:val="en-US"/>
        </w:rPr>
        <w:t>5.  The problems requiring the permission of introduction of information and communication technologies in educational institution:</w:t>
      </w:r>
    </w:p>
    <w:p w:rsidR="00130BDA" w:rsidRPr="00130BDA" w:rsidRDefault="00130BDA" w:rsidP="00543112">
      <w:pPr>
        <w:pStyle w:val="a5"/>
        <w:numPr>
          <w:ilvl w:val="0"/>
          <w:numId w:val="34"/>
        </w:numPr>
        <w:ind w:left="0" w:firstLine="0"/>
        <w:contextualSpacing/>
        <w:rPr>
          <w:sz w:val="24"/>
          <w:szCs w:val="24"/>
          <w:lang w:val="en-US"/>
        </w:rPr>
      </w:pPr>
      <w:r w:rsidRPr="00130BDA">
        <w:rPr>
          <w:sz w:val="24"/>
          <w:szCs w:val="24"/>
          <w:lang w:val="en-US"/>
        </w:rPr>
        <w:t>preventing the use of information to the detriment of the participants in the educational process</w:t>
      </w:r>
    </w:p>
    <w:p w:rsidR="00130BDA" w:rsidRPr="00130BDA" w:rsidRDefault="00130BDA" w:rsidP="00543112">
      <w:pPr>
        <w:pStyle w:val="a5"/>
        <w:numPr>
          <w:ilvl w:val="0"/>
          <w:numId w:val="34"/>
        </w:numPr>
        <w:ind w:left="0" w:firstLine="0"/>
        <w:contextualSpacing/>
        <w:rPr>
          <w:sz w:val="24"/>
          <w:szCs w:val="24"/>
        </w:rPr>
      </w:pPr>
      <w:proofErr w:type="spellStart"/>
      <w:r w:rsidRPr="00130BDA">
        <w:rPr>
          <w:sz w:val="24"/>
          <w:szCs w:val="24"/>
        </w:rPr>
        <w:t>dissemination</w:t>
      </w:r>
      <w:proofErr w:type="spellEnd"/>
      <w:r w:rsidRPr="00130BDA">
        <w:rPr>
          <w:sz w:val="24"/>
          <w:szCs w:val="24"/>
        </w:rPr>
        <w:t xml:space="preserve"> </w:t>
      </w:r>
      <w:proofErr w:type="spellStart"/>
      <w:r w:rsidRPr="00130BDA">
        <w:rPr>
          <w:sz w:val="24"/>
          <w:szCs w:val="24"/>
        </w:rPr>
        <w:t>of</w:t>
      </w:r>
      <w:proofErr w:type="spellEnd"/>
      <w:r w:rsidRPr="00130BDA">
        <w:rPr>
          <w:sz w:val="24"/>
          <w:szCs w:val="24"/>
        </w:rPr>
        <w:t xml:space="preserve"> </w:t>
      </w:r>
      <w:proofErr w:type="spellStart"/>
      <w:r w:rsidRPr="00130BDA">
        <w:rPr>
          <w:sz w:val="24"/>
          <w:szCs w:val="24"/>
        </w:rPr>
        <w:t>compromising</w:t>
      </w:r>
      <w:proofErr w:type="spellEnd"/>
      <w:r w:rsidRPr="00130BDA">
        <w:rPr>
          <w:sz w:val="24"/>
          <w:szCs w:val="24"/>
        </w:rPr>
        <w:t xml:space="preserve"> </w:t>
      </w:r>
      <w:proofErr w:type="spellStart"/>
      <w:r w:rsidRPr="00130BDA">
        <w:rPr>
          <w:sz w:val="24"/>
          <w:szCs w:val="24"/>
        </w:rPr>
        <w:t>information</w:t>
      </w:r>
      <w:proofErr w:type="spellEnd"/>
    </w:p>
    <w:p w:rsidR="00130BDA" w:rsidRPr="00130BDA" w:rsidRDefault="00130BDA" w:rsidP="00543112">
      <w:pPr>
        <w:pStyle w:val="a5"/>
        <w:numPr>
          <w:ilvl w:val="0"/>
          <w:numId w:val="34"/>
        </w:numPr>
        <w:ind w:left="0" w:firstLine="0"/>
        <w:contextualSpacing/>
        <w:rPr>
          <w:sz w:val="24"/>
          <w:szCs w:val="24"/>
          <w:lang w:val="en-US"/>
        </w:rPr>
      </w:pPr>
      <w:r w:rsidRPr="00130BDA">
        <w:rPr>
          <w:sz w:val="24"/>
          <w:szCs w:val="24"/>
          <w:lang w:val="en-US"/>
        </w:rPr>
        <w:t>preservation of information about the educational process</w:t>
      </w:r>
    </w:p>
    <w:p w:rsidR="00130BDA" w:rsidRPr="00130BDA" w:rsidRDefault="00130BDA" w:rsidP="00543112">
      <w:pPr>
        <w:pStyle w:val="a5"/>
        <w:numPr>
          <w:ilvl w:val="0"/>
          <w:numId w:val="34"/>
        </w:numPr>
        <w:ind w:left="0" w:firstLine="0"/>
        <w:contextualSpacing/>
        <w:rPr>
          <w:sz w:val="24"/>
          <w:szCs w:val="24"/>
        </w:rPr>
      </w:pPr>
      <w:proofErr w:type="spellStart"/>
      <w:r w:rsidRPr="00130BDA">
        <w:rPr>
          <w:sz w:val="24"/>
          <w:szCs w:val="24"/>
        </w:rPr>
        <w:t>use</w:t>
      </w:r>
      <w:proofErr w:type="spellEnd"/>
      <w:r w:rsidRPr="00130BDA">
        <w:rPr>
          <w:sz w:val="24"/>
          <w:szCs w:val="24"/>
        </w:rPr>
        <w:t xml:space="preserve"> </w:t>
      </w:r>
      <w:proofErr w:type="spellStart"/>
      <w:r w:rsidRPr="00130BDA">
        <w:rPr>
          <w:sz w:val="24"/>
          <w:szCs w:val="24"/>
        </w:rPr>
        <w:t>of</w:t>
      </w:r>
      <w:proofErr w:type="spellEnd"/>
      <w:r w:rsidRPr="00130BDA">
        <w:rPr>
          <w:sz w:val="24"/>
          <w:szCs w:val="24"/>
        </w:rPr>
        <w:t xml:space="preserve"> </w:t>
      </w:r>
      <w:proofErr w:type="spellStart"/>
      <w:r w:rsidRPr="00130BDA">
        <w:rPr>
          <w:sz w:val="24"/>
          <w:szCs w:val="24"/>
        </w:rPr>
        <w:t>Internet</w:t>
      </w:r>
      <w:proofErr w:type="spellEnd"/>
      <w:r w:rsidRPr="00130BDA">
        <w:rPr>
          <w:sz w:val="24"/>
          <w:szCs w:val="24"/>
        </w:rPr>
        <w:t xml:space="preserve"> </w:t>
      </w:r>
      <w:proofErr w:type="spellStart"/>
      <w:r w:rsidRPr="00130BDA">
        <w:rPr>
          <w:sz w:val="24"/>
          <w:szCs w:val="24"/>
        </w:rPr>
        <w:t>portals</w:t>
      </w:r>
      <w:proofErr w:type="spellEnd"/>
    </w:p>
    <w:p w:rsidR="00130BDA" w:rsidRPr="00130BDA" w:rsidRDefault="00130BDA" w:rsidP="00543112">
      <w:pPr>
        <w:pStyle w:val="a5"/>
        <w:numPr>
          <w:ilvl w:val="0"/>
          <w:numId w:val="34"/>
        </w:numPr>
        <w:ind w:left="0" w:firstLine="0"/>
        <w:contextualSpacing/>
        <w:rPr>
          <w:sz w:val="24"/>
          <w:szCs w:val="24"/>
          <w:lang w:val="en-US"/>
        </w:rPr>
      </w:pPr>
      <w:r w:rsidRPr="00130BDA">
        <w:rPr>
          <w:sz w:val="24"/>
          <w:szCs w:val="24"/>
          <w:lang w:val="en-US"/>
        </w:rPr>
        <w:t>restoring the feedback between the company and the management of the educational institution</w:t>
      </w:r>
    </w:p>
    <w:p w:rsidR="00130BDA" w:rsidRPr="00130BDA" w:rsidRDefault="00130BDA" w:rsidP="00130BDA">
      <w:pPr>
        <w:pStyle w:val="a5"/>
        <w:ind w:left="0"/>
        <w:rPr>
          <w:b/>
          <w:sz w:val="24"/>
          <w:szCs w:val="24"/>
        </w:rPr>
      </w:pPr>
      <w:r w:rsidRPr="00130BDA">
        <w:rPr>
          <w:b/>
          <w:sz w:val="24"/>
          <w:szCs w:val="24"/>
          <w:lang w:val="en-US"/>
        </w:rPr>
        <w:t>6.  Purposes of education:</w:t>
      </w:r>
    </w:p>
    <w:p w:rsidR="00130BDA" w:rsidRPr="00130BDA" w:rsidRDefault="00130BDA" w:rsidP="00543112">
      <w:pPr>
        <w:pStyle w:val="a5"/>
        <w:numPr>
          <w:ilvl w:val="0"/>
          <w:numId w:val="35"/>
        </w:numPr>
        <w:ind w:left="0" w:firstLine="0"/>
        <w:contextualSpacing/>
        <w:rPr>
          <w:sz w:val="24"/>
          <w:szCs w:val="24"/>
          <w:lang w:val="en-US"/>
        </w:rPr>
      </w:pPr>
      <w:r w:rsidRPr="00130BDA">
        <w:rPr>
          <w:sz w:val="24"/>
          <w:szCs w:val="24"/>
          <w:lang w:val="en-US"/>
        </w:rPr>
        <w:t>education of a citizen-patriot</w:t>
      </w:r>
    </w:p>
    <w:p w:rsidR="00130BDA" w:rsidRPr="00130BDA" w:rsidRDefault="00130BDA" w:rsidP="00543112">
      <w:pPr>
        <w:pStyle w:val="a5"/>
        <w:numPr>
          <w:ilvl w:val="0"/>
          <w:numId w:val="35"/>
        </w:numPr>
        <w:ind w:left="0" w:firstLine="0"/>
        <w:contextualSpacing/>
        <w:rPr>
          <w:sz w:val="24"/>
          <w:szCs w:val="24"/>
        </w:rPr>
      </w:pPr>
      <w:r w:rsidRPr="00130BDA">
        <w:rPr>
          <w:sz w:val="24"/>
          <w:szCs w:val="24"/>
          <w:lang w:val="en-US"/>
        </w:rPr>
        <w:t>personal qualities</w:t>
      </w:r>
    </w:p>
    <w:p w:rsidR="00130BDA" w:rsidRPr="00130BDA" w:rsidRDefault="00130BDA" w:rsidP="00543112">
      <w:pPr>
        <w:pStyle w:val="a5"/>
        <w:numPr>
          <w:ilvl w:val="0"/>
          <w:numId w:val="35"/>
        </w:numPr>
        <w:ind w:left="0" w:firstLine="0"/>
        <w:contextualSpacing/>
        <w:rPr>
          <w:sz w:val="24"/>
          <w:szCs w:val="24"/>
        </w:rPr>
      </w:pPr>
      <w:proofErr w:type="spellStart"/>
      <w:r w:rsidRPr="00130BDA">
        <w:rPr>
          <w:sz w:val="24"/>
          <w:szCs w:val="24"/>
          <w:lang w:val="en-US"/>
        </w:rPr>
        <w:t>i</w:t>
      </w:r>
      <w:r w:rsidRPr="00130BDA">
        <w:rPr>
          <w:sz w:val="24"/>
          <w:szCs w:val="24"/>
        </w:rPr>
        <w:t>dentification</w:t>
      </w:r>
      <w:proofErr w:type="spellEnd"/>
      <w:r w:rsidRPr="00130BDA">
        <w:rPr>
          <w:sz w:val="24"/>
          <w:szCs w:val="24"/>
        </w:rPr>
        <w:t xml:space="preserve"> </w:t>
      </w:r>
      <w:proofErr w:type="spellStart"/>
      <w:r w:rsidRPr="00130BDA">
        <w:rPr>
          <w:sz w:val="24"/>
          <w:szCs w:val="24"/>
        </w:rPr>
        <w:t>of</w:t>
      </w:r>
      <w:proofErr w:type="spellEnd"/>
      <w:r w:rsidRPr="00130BDA">
        <w:rPr>
          <w:sz w:val="24"/>
          <w:szCs w:val="24"/>
        </w:rPr>
        <w:t xml:space="preserve"> </w:t>
      </w:r>
      <w:proofErr w:type="spellStart"/>
      <w:r w:rsidRPr="00130BDA">
        <w:rPr>
          <w:sz w:val="24"/>
          <w:szCs w:val="24"/>
        </w:rPr>
        <w:t>abilities</w:t>
      </w:r>
      <w:proofErr w:type="spellEnd"/>
    </w:p>
    <w:p w:rsidR="00130BDA" w:rsidRPr="00130BDA" w:rsidRDefault="00130BDA" w:rsidP="00543112">
      <w:pPr>
        <w:pStyle w:val="a5"/>
        <w:numPr>
          <w:ilvl w:val="0"/>
          <w:numId w:val="35"/>
        </w:numPr>
        <w:ind w:left="0" w:firstLine="0"/>
        <w:contextualSpacing/>
        <w:rPr>
          <w:sz w:val="24"/>
          <w:szCs w:val="24"/>
        </w:rPr>
      </w:pPr>
      <w:r w:rsidRPr="00130BDA">
        <w:rPr>
          <w:sz w:val="24"/>
          <w:szCs w:val="24"/>
          <w:lang w:val="en-US"/>
        </w:rPr>
        <w:t>training degree</w:t>
      </w:r>
    </w:p>
    <w:p w:rsidR="00130BDA" w:rsidRPr="00130BDA" w:rsidRDefault="00130BDA" w:rsidP="00543112">
      <w:pPr>
        <w:pStyle w:val="a5"/>
        <w:numPr>
          <w:ilvl w:val="0"/>
          <w:numId w:val="35"/>
        </w:numPr>
        <w:ind w:left="0" w:firstLine="0"/>
        <w:contextualSpacing/>
        <w:rPr>
          <w:sz w:val="24"/>
          <w:szCs w:val="24"/>
        </w:rPr>
      </w:pPr>
      <w:proofErr w:type="spellStart"/>
      <w:r w:rsidRPr="00130BDA">
        <w:rPr>
          <w:sz w:val="24"/>
          <w:szCs w:val="24"/>
          <w:lang w:val="en-US"/>
        </w:rPr>
        <w:t>i</w:t>
      </w:r>
      <w:r w:rsidRPr="00130BDA">
        <w:rPr>
          <w:sz w:val="24"/>
          <w:szCs w:val="24"/>
        </w:rPr>
        <w:t>ndividualization</w:t>
      </w:r>
      <w:proofErr w:type="spellEnd"/>
      <w:r w:rsidRPr="00130BDA">
        <w:rPr>
          <w:sz w:val="24"/>
          <w:szCs w:val="24"/>
        </w:rPr>
        <w:t xml:space="preserve"> </w:t>
      </w:r>
      <w:proofErr w:type="spellStart"/>
      <w:r w:rsidRPr="00130BDA">
        <w:rPr>
          <w:sz w:val="24"/>
          <w:szCs w:val="24"/>
        </w:rPr>
        <w:t>of</w:t>
      </w:r>
      <w:proofErr w:type="spellEnd"/>
      <w:r w:rsidRPr="00130BDA">
        <w:rPr>
          <w:sz w:val="24"/>
          <w:szCs w:val="24"/>
        </w:rPr>
        <w:t xml:space="preserve"> </w:t>
      </w:r>
      <w:proofErr w:type="spellStart"/>
      <w:r w:rsidRPr="00130BDA">
        <w:rPr>
          <w:sz w:val="24"/>
          <w:szCs w:val="24"/>
        </w:rPr>
        <w:t>the</w:t>
      </w:r>
      <w:proofErr w:type="spellEnd"/>
      <w:r w:rsidRPr="00130BDA">
        <w:rPr>
          <w:sz w:val="24"/>
          <w:szCs w:val="24"/>
        </w:rPr>
        <w:t xml:space="preserve"> </w:t>
      </w:r>
      <w:proofErr w:type="spellStart"/>
      <w:r w:rsidRPr="00130BDA">
        <w:rPr>
          <w:sz w:val="24"/>
          <w:szCs w:val="24"/>
        </w:rPr>
        <w:t>individual</w:t>
      </w:r>
      <w:proofErr w:type="spellEnd"/>
    </w:p>
    <w:p w:rsidR="00130BDA" w:rsidRPr="00130BDA" w:rsidRDefault="00130BDA" w:rsidP="00130BDA">
      <w:pPr>
        <w:pStyle w:val="a5"/>
        <w:ind w:left="0"/>
        <w:rPr>
          <w:sz w:val="24"/>
          <w:szCs w:val="24"/>
          <w:lang w:val="en-US"/>
        </w:rPr>
      </w:pPr>
    </w:p>
    <w:p w:rsidR="00130BDA" w:rsidRPr="00130BDA" w:rsidRDefault="00130BDA" w:rsidP="00130BDA">
      <w:pPr>
        <w:pStyle w:val="a5"/>
        <w:ind w:left="0"/>
        <w:rPr>
          <w:b/>
          <w:sz w:val="24"/>
          <w:szCs w:val="24"/>
        </w:rPr>
      </w:pPr>
      <w:r w:rsidRPr="00130BDA">
        <w:rPr>
          <w:b/>
          <w:sz w:val="24"/>
          <w:szCs w:val="24"/>
          <w:lang w:val="en-US"/>
        </w:rPr>
        <w:t>7. Control includes:</w:t>
      </w:r>
    </w:p>
    <w:p w:rsidR="00130BDA" w:rsidRPr="00130BDA" w:rsidRDefault="00130BDA" w:rsidP="00543112">
      <w:pPr>
        <w:pStyle w:val="a5"/>
        <w:numPr>
          <w:ilvl w:val="0"/>
          <w:numId w:val="36"/>
        </w:numPr>
        <w:ind w:left="0" w:firstLine="0"/>
        <w:contextualSpacing/>
        <w:rPr>
          <w:sz w:val="24"/>
          <w:szCs w:val="24"/>
        </w:rPr>
      </w:pPr>
      <w:r w:rsidRPr="00130BDA">
        <w:rPr>
          <w:sz w:val="24"/>
          <w:szCs w:val="24"/>
          <w:lang w:val="en-US"/>
        </w:rPr>
        <w:t>learning</w:t>
      </w:r>
    </w:p>
    <w:p w:rsidR="00130BDA" w:rsidRPr="00130BDA" w:rsidRDefault="00130BDA" w:rsidP="00543112">
      <w:pPr>
        <w:pStyle w:val="a5"/>
        <w:numPr>
          <w:ilvl w:val="0"/>
          <w:numId w:val="36"/>
        </w:numPr>
        <w:ind w:left="0" w:firstLine="0"/>
        <w:contextualSpacing/>
        <w:rPr>
          <w:sz w:val="24"/>
          <w:szCs w:val="24"/>
        </w:rPr>
      </w:pPr>
      <w:r w:rsidRPr="00130BDA">
        <w:rPr>
          <w:sz w:val="24"/>
          <w:szCs w:val="24"/>
          <w:lang w:val="en-US"/>
        </w:rPr>
        <w:t>removing remarks</w:t>
      </w:r>
    </w:p>
    <w:p w:rsidR="00130BDA" w:rsidRPr="00130BDA" w:rsidRDefault="00130BDA" w:rsidP="00543112">
      <w:pPr>
        <w:pStyle w:val="a5"/>
        <w:numPr>
          <w:ilvl w:val="0"/>
          <w:numId w:val="36"/>
        </w:numPr>
        <w:ind w:left="0" w:firstLine="0"/>
        <w:contextualSpacing/>
        <w:rPr>
          <w:sz w:val="24"/>
          <w:szCs w:val="24"/>
        </w:rPr>
      </w:pPr>
      <w:r w:rsidRPr="00130BDA">
        <w:rPr>
          <w:sz w:val="24"/>
          <w:szCs w:val="24"/>
          <w:lang w:val="en-US"/>
        </w:rPr>
        <w:t>e</w:t>
      </w:r>
      <w:proofErr w:type="spellStart"/>
      <w:r w:rsidRPr="00130BDA">
        <w:rPr>
          <w:sz w:val="24"/>
          <w:szCs w:val="24"/>
        </w:rPr>
        <w:t>nsuring</w:t>
      </w:r>
      <w:proofErr w:type="spellEnd"/>
      <w:r w:rsidRPr="00130BDA">
        <w:rPr>
          <w:sz w:val="24"/>
          <w:szCs w:val="24"/>
        </w:rPr>
        <w:t xml:space="preserve"> </w:t>
      </w:r>
      <w:proofErr w:type="spellStart"/>
      <w:r w:rsidRPr="00130BDA">
        <w:rPr>
          <w:sz w:val="24"/>
          <w:szCs w:val="24"/>
        </w:rPr>
        <w:t>the</w:t>
      </w:r>
      <w:proofErr w:type="spellEnd"/>
      <w:r w:rsidRPr="00130BDA">
        <w:rPr>
          <w:sz w:val="24"/>
          <w:szCs w:val="24"/>
        </w:rPr>
        <w:t xml:space="preserve"> </w:t>
      </w:r>
      <w:proofErr w:type="spellStart"/>
      <w:r w:rsidRPr="00130BDA">
        <w:rPr>
          <w:sz w:val="24"/>
          <w:szCs w:val="24"/>
        </w:rPr>
        <w:t>focus</w:t>
      </w:r>
      <w:proofErr w:type="spellEnd"/>
    </w:p>
    <w:p w:rsidR="00130BDA" w:rsidRPr="00130BDA" w:rsidRDefault="00130BDA" w:rsidP="00543112">
      <w:pPr>
        <w:pStyle w:val="a5"/>
        <w:numPr>
          <w:ilvl w:val="0"/>
          <w:numId w:val="36"/>
        </w:numPr>
        <w:ind w:left="0" w:firstLine="0"/>
        <w:contextualSpacing/>
        <w:rPr>
          <w:sz w:val="24"/>
          <w:szCs w:val="24"/>
        </w:rPr>
      </w:pPr>
      <w:r w:rsidRPr="00130BDA">
        <w:rPr>
          <w:sz w:val="24"/>
          <w:szCs w:val="24"/>
          <w:lang w:val="en-US"/>
        </w:rPr>
        <w:t>a</w:t>
      </w:r>
      <w:proofErr w:type="spellStart"/>
      <w:r w:rsidRPr="00130BDA">
        <w:rPr>
          <w:sz w:val="24"/>
          <w:szCs w:val="24"/>
        </w:rPr>
        <w:t>pproval</w:t>
      </w:r>
      <w:proofErr w:type="spellEnd"/>
      <w:r w:rsidRPr="00130BDA">
        <w:rPr>
          <w:sz w:val="24"/>
          <w:szCs w:val="24"/>
        </w:rPr>
        <w:t xml:space="preserve"> </w:t>
      </w:r>
      <w:proofErr w:type="spellStart"/>
      <w:r w:rsidRPr="00130BDA">
        <w:rPr>
          <w:sz w:val="24"/>
          <w:szCs w:val="24"/>
        </w:rPr>
        <w:t>of</w:t>
      </w:r>
      <w:proofErr w:type="spellEnd"/>
      <w:r w:rsidRPr="00130BDA">
        <w:rPr>
          <w:sz w:val="24"/>
          <w:szCs w:val="24"/>
        </w:rPr>
        <w:t xml:space="preserve"> </w:t>
      </w:r>
      <w:proofErr w:type="spellStart"/>
      <w:r w:rsidRPr="00130BDA">
        <w:rPr>
          <w:sz w:val="24"/>
          <w:szCs w:val="24"/>
        </w:rPr>
        <w:t>the</w:t>
      </w:r>
      <w:proofErr w:type="spellEnd"/>
      <w:r w:rsidRPr="00130BDA">
        <w:rPr>
          <w:sz w:val="24"/>
          <w:szCs w:val="24"/>
        </w:rPr>
        <w:t xml:space="preserve"> </w:t>
      </w:r>
      <w:proofErr w:type="spellStart"/>
      <w:r w:rsidRPr="00130BDA">
        <w:rPr>
          <w:sz w:val="24"/>
          <w:szCs w:val="24"/>
        </w:rPr>
        <w:t>decision</w:t>
      </w:r>
      <w:proofErr w:type="spellEnd"/>
    </w:p>
    <w:p w:rsidR="00130BDA" w:rsidRPr="00130BDA" w:rsidRDefault="00130BDA" w:rsidP="00543112">
      <w:pPr>
        <w:pStyle w:val="a5"/>
        <w:numPr>
          <w:ilvl w:val="0"/>
          <w:numId w:val="36"/>
        </w:numPr>
        <w:ind w:left="0" w:firstLine="0"/>
        <w:contextualSpacing/>
        <w:rPr>
          <w:sz w:val="24"/>
          <w:szCs w:val="24"/>
          <w:lang w:val="en-US"/>
        </w:rPr>
      </w:pPr>
      <w:r w:rsidRPr="00130BDA">
        <w:rPr>
          <w:sz w:val="24"/>
          <w:szCs w:val="24"/>
          <w:lang w:val="en-US"/>
        </w:rPr>
        <w:t>ensuring implementation of the decision</w:t>
      </w:r>
    </w:p>
    <w:p w:rsidR="00130BDA" w:rsidRPr="00130BDA" w:rsidRDefault="00130BDA" w:rsidP="00130BDA">
      <w:pPr>
        <w:spacing w:after="0" w:line="240" w:lineRule="auto"/>
        <w:rPr>
          <w:rFonts w:ascii="Times New Roman" w:hAnsi="Times New Roman"/>
          <w:sz w:val="24"/>
          <w:szCs w:val="24"/>
          <w:lang w:val="en-US"/>
        </w:rPr>
      </w:pPr>
    </w:p>
    <w:p w:rsidR="00130BDA" w:rsidRPr="00130BDA" w:rsidRDefault="00130BDA" w:rsidP="00130BDA">
      <w:pPr>
        <w:pStyle w:val="a5"/>
        <w:ind w:left="0"/>
        <w:rPr>
          <w:b/>
          <w:sz w:val="24"/>
          <w:szCs w:val="24"/>
          <w:lang w:val="en-US"/>
        </w:rPr>
      </w:pPr>
      <w:r w:rsidRPr="00130BDA">
        <w:rPr>
          <w:b/>
          <w:sz w:val="24"/>
          <w:szCs w:val="24"/>
          <w:lang w:val="en-US"/>
        </w:rPr>
        <w:t>8. The principle of cooperation and division of labor includes:</w:t>
      </w:r>
    </w:p>
    <w:p w:rsidR="00130BDA" w:rsidRPr="00130BDA" w:rsidRDefault="00130BDA" w:rsidP="00543112">
      <w:pPr>
        <w:pStyle w:val="a5"/>
        <w:numPr>
          <w:ilvl w:val="0"/>
          <w:numId w:val="37"/>
        </w:numPr>
        <w:ind w:left="0" w:firstLine="0"/>
        <w:contextualSpacing/>
        <w:rPr>
          <w:sz w:val="24"/>
          <w:szCs w:val="24"/>
          <w:lang w:val="en-US"/>
        </w:rPr>
      </w:pPr>
      <w:r w:rsidRPr="00130BDA">
        <w:rPr>
          <w:sz w:val="24"/>
          <w:szCs w:val="24"/>
          <w:lang w:val="en-US"/>
        </w:rPr>
        <w:t>the leader relies on public organizations</w:t>
      </w:r>
    </w:p>
    <w:p w:rsidR="00130BDA" w:rsidRPr="00130BDA" w:rsidRDefault="00130BDA" w:rsidP="00543112">
      <w:pPr>
        <w:pStyle w:val="a5"/>
        <w:numPr>
          <w:ilvl w:val="0"/>
          <w:numId w:val="37"/>
        </w:numPr>
        <w:ind w:left="0" w:firstLine="0"/>
        <w:contextualSpacing/>
        <w:rPr>
          <w:sz w:val="24"/>
          <w:szCs w:val="24"/>
          <w:lang w:val="en-US"/>
        </w:rPr>
      </w:pPr>
      <w:r w:rsidRPr="00130BDA">
        <w:rPr>
          <w:sz w:val="24"/>
          <w:szCs w:val="24"/>
          <w:lang w:val="en-US"/>
        </w:rPr>
        <w:t>efficiency of the management of the pedagogical system</w:t>
      </w:r>
    </w:p>
    <w:p w:rsidR="00130BDA" w:rsidRPr="00130BDA" w:rsidRDefault="00130BDA" w:rsidP="00543112">
      <w:pPr>
        <w:pStyle w:val="a5"/>
        <w:numPr>
          <w:ilvl w:val="0"/>
          <w:numId w:val="37"/>
        </w:numPr>
        <w:ind w:left="0" w:firstLine="0"/>
        <w:contextualSpacing/>
        <w:rPr>
          <w:sz w:val="24"/>
          <w:szCs w:val="24"/>
          <w:lang w:val="en-US"/>
        </w:rPr>
      </w:pPr>
      <w:r w:rsidRPr="00130BDA">
        <w:rPr>
          <w:sz w:val="24"/>
          <w:szCs w:val="24"/>
          <w:lang w:val="en-US"/>
        </w:rPr>
        <w:t>continuous development of management result</w:t>
      </w:r>
    </w:p>
    <w:p w:rsidR="00130BDA" w:rsidRPr="00130BDA" w:rsidRDefault="00130BDA" w:rsidP="00543112">
      <w:pPr>
        <w:pStyle w:val="a5"/>
        <w:numPr>
          <w:ilvl w:val="0"/>
          <w:numId w:val="37"/>
        </w:numPr>
        <w:ind w:left="0" w:firstLine="0"/>
        <w:contextualSpacing/>
        <w:rPr>
          <w:sz w:val="24"/>
          <w:szCs w:val="24"/>
        </w:rPr>
      </w:pPr>
      <w:r w:rsidRPr="00130BDA">
        <w:rPr>
          <w:sz w:val="24"/>
          <w:szCs w:val="24"/>
          <w:lang w:val="en-US"/>
        </w:rPr>
        <w:t>a</w:t>
      </w:r>
      <w:proofErr w:type="spellStart"/>
      <w:r w:rsidRPr="00130BDA">
        <w:rPr>
          <w:sz w:val="24"/>
          <w:szCs w:val="24"/>
        </w:rPr>
        <w:t>ctivity</w:t>
      </w:r>
      <w:proofErr w:type="spellEnd"/>
      <w:r w:rsidRPr="00130BDA">
        <w:rPr>
          <w:sz w:val="24"/>
          <w:szCs w:val="24"/>
        </w:rPr>
        <w:t xml:space="preserve"> </w:t>
      </w:r>
      <w:proofErr w:type="spellStart"/>
      <w:r w:rsidRPr="00130BDA">
        <w:rPr>
          <w:sz w:val="24"/>
          <w:szCs w:val="24"/>
        </w:rPr>
        <w:t>planning</w:t>
      </w:r>
      <w:proofErr w:type="spellEnd"/>
      <w:r w:rsidRPr="00130BDA">
        <w:rPr>
          <w:sz w:val="24"/>
          <w:szCs w:val="24"/>
        </w:rPr>
        <w:t xml:space="preserve"> </w:t>
      </w:r>
      <w:proofErr w:type="spellStart"/>
      <w:r w:rsidRPr="00130BDA">
        <w:rPr>
          <w:sz w:val="24"/>
          <w:szCs w:val="24"/>
        </w:rPr>
        <w:t>of</w:t>
      </w:r>
      <w:proofErr w:type="spellEnd"/>
      <w:r w:rsidRPr="00130BDA">
        <w:rPr>
          <w:sz w:val="24"/>
          <w:szCs w:val="24"/>
        </w:rPr>
        <w:t xml:space="preserve"> </w:t>
      </w:r>
      <w:proofErr w:type="spellStart"/>
      <w:r w:rsidRPr="00130BDA">
        <w:rPr>
          <w:sz w:val="24"/>
          <w:szCs w:val="24"/>
        </w:rPr>
        <w:t>performers</w:t>
      </w:r>
      <w:proofErr w:type="spellEnd"/>
    </w:p>
    <w:p w:rsidR="00130BDA" w:rsidRPr="00130BDA" w:rsidRDefault="00130BDA" w:rsidP="00543112">
      <w:pPr>
        <w:pStyle w:val="a5"/>
        <w:numPr>
          <w:ilvl w:val="0"/>
          <w:numId w:val="37"/>
        </w:numPr>
        <w:ind w:left="0" w:firstLine="0"/>
        <w:contextualSpacing/>
        <w:rPr>
          <w:sz w:val="24"/>
          <w:szCs w:val="24"/>
          <w:lang w:val="en-US"/>
        </w:rPr>
      </w:pPr>
      <w:r w:rsidRPr="00130BDA">
        <w:rPr>
          <w:sz w:val="24"/>
          <w:szCs w:val="24"/>
          <w:lang w:val="en-US"/>
        </w:rPr>
        <w:t>managerial result</w:t>
      </w:r>
    </w:p>
    <w:p w:rsidR="00130BDA" w:rsidRPr="00130BDA" w:rsidRDefault="00130BDA" w:rsidP="00130BDA">
      <w:pPr>
        <w:pStyle w:val="a5"/>
        <w:ind w:left="0"/>
        <w:rPr>
          <w:b/>
          <w:sz w:val="24"/>
          <w:szCs w:val="24"/>
        </w:rPr>
      </w:pPr>
      <w:r w:rsidRPr="00130BDA">
        <w:rPr>
          <w:b/>
          <w:sz w:val="24"/>
          <w:szCs w:val="24"/>
          <w:lang w:val="en-US"/>
        </w:rPr>
        <w:lastRenderedPageBreak/>
        <w:t>9. Pr</w:t>
      </w:r>
      <w:proofErr w:type="spellStart"/>
      <w:r w:rsidRPr="00130BDA">
        <w:rPr>
          <w:b/>
          <w:sz w:val="24"/>
          <w:szCs w:val="24"/>
        </w:rPr>
        <w:t>inciple</w:t>
      </w:r>
      <w:proofErr w:type="spellEnd"/>
      <w:r w:rsidRPr="00130BDA">
        <w:rPr>
          <w:b/>
          <w:sz w:val="24"/>
          <w:szCs w:val="24"/>
        </w:rPr>
        <w:t xml:space="preserve"> </w:t>
      </w:r>
      <w:proofErr w:type="spellStart"/>
      <w:r w:rsidRPr="00130BDA">
        <w:rPr>
          <w:b/>
          <w:sz w:val="24"/>
          <w:szCs w:val="24"/>
        </w:rPr>
        <w:t>of</w:t>
      </w:r>
      <w:proofErr w:type="spellEnd"/>
      <w:r w:rsidRPr="00130BDA">
        <w:rPr>
          <w:b/>
          <w:sz w:val="24"/>
          <w:szCs w:val="24"/>
        </w:rPr>
        <w:t xml:space="preserve"> </w:t>
      </w:r>
      <w:proofErr w:type="spellStart"/>
      <w:r w:rsidRPr="00130BDA">
        <w:rPr>
          <w:b/>
          <w:sz w:val="24"/>
          <w:szCs w:val="24"/>
        </w:rPr>
        <w:t>completeness</w:t>
      </w:r>
      <w:proofErr w:type="spellEnd"/>
      <w:r w:rsidRPr="00130BDA">
        <w:rPr>
          <w:b/>
          <w:sz w:val="24"/>
          <w:szCs w:val="24"/>
        </w:rPr>
        <w:t xml:space="preserve"> </w:t>
      </w:r>
      <w:proofErr w:type="spellStart"/>
      <w:r w:rsidRPr="00130BDA">
        <w:rPr>
          <w:b/>
          <w:sz w:val="24"/>
          <w:szCs w:val="24"/>
        </w:rPr>
        <w:t>presupposes</w:t>
      </w:r>
      <w:proofErr w:type="spellEnd"/>
    </w:p>
    <w:p w:rsidR="00130BDA" w:rsidRPr="00130BDA" w:rsidRDefault="00130BDA" w:rsidP="00543112">
      <w:pPr>
        <w:pStyle w:val="a5"/>
        <w:numPr>
          <w:ilvl w:val="0"/>
          <w:numId w:val="38"/>
        </w:numPr>
        <w:ind w:left="0" w:firstLine="0"/>
        <w:contextualSpacing/>
        <w:rPr>
          <w:sz w:val="24"/>
          <w:szCs w:val="24"/>
        </w:rPr>
      </w:pPr>
      <w:r w:rsidRPr="00130BDA">
        <w:rPr>
          <w:sz w:val="24"/>
          <w:szCs w:val="24"/>
          <w:lang w:val="en-US"/>
        </w:rPr>
        <w:t>Using functional management</w:t>
      </w:r>
    </w:p>
    <w:p w:rsidR="00130BDA" w:rsidRPr="00130BDA" w:rsidRDefault="00130BDA" w:rsidP="00543112">
      <w:pPr>
        <w:pStyle w:val="a5"/>
        <w:numPr>
          <w:ilvl w:val="0"/>
          <w:numId w:val="38"/>
        </w:numPr>
        <w:ind w:left="0" w:firstLine="0"/>
        <w:contextualSpacing/>
        <w:rPr>
          <w:sz w:val="24"/>
          <w:szCs w:val="24"/>
          <w:lang w:val="en-US"/>
        </w:rPr>
      </w:pPr>
      <w:r w:rsidRPr="00130BDA">
        <w:rPr>
          <w:sz w:val="24"/>
          <w:szCs w:val="24"/>
          <w:lang w:val="en-US"/>
        </w:rPr>
        <w:t>Reflection of requirements taking into account their optimality</w:t>
      </w:r>
    </w:p>
    <w:p w:rsidR="00130BDA" w:rsidRPr="00130BDA" w:rsidRDefault="00130BDA" w:rsidP="00543112">
      <w:pPr>
        <w:pStyle w:val="a5"/>
        <w:numPr>
          <w:ilvl w:val="0"/>
          <w:numId w:val="38"/>
        </w:numPr>
        <w:ind w:left="0" w:firstLine="0"/>
        <w:contextualSpacing/>
        <w:rPr>
          <w:sz w:val="24"/>
          <w:szCs w:val="24"/>
          <w:lang w:val="en-US"/>
        </w:rPr>
      </w:pPr>
      <w:r w:rsidRPr="00130BDA">
        <w:rPr>
          <w:sz w:val="24"/>
          <w:szCs w:val="24"/>
          <w:lang w:val="en-US"/>
        </w:rPr>
        <w:t>Requirements for teaching and educational activities</w:t>
      </w:r>
    </w:p>
    <w:p w:rsidR="00130BDA" w:rsidRPr="00130BDA" w:rsidRDefault="00130BDA" w:rsidP="00543112">
      <w:pPr>
        <w:pStyle w:val="a5"/>
        <w:numPr>
          <w:ilvl w:val="0"/>
          <w:numId w:val="38"/>
        </w:numPr>
        <w:ind w:left="0" w:firstLine="0"/>
        <w:contextualSpacing/>
        <w:rPr>
          <w:sz w:val="24"/>
          <w:szCs w:val="24"/>
        </w:rPr>
      </w:pPr>
      <w:proofErr w:type="spellStart"/>
      <w:r w:rsidRPr="00130BDA">
        <w:rPr>
          <w:sz w:val="24"/>
          <w:szCs w:val="24"/>
        </w:rPr>
        <w:t>Development</w:t>
      </w:r>
      <w:proofErr w:type="spellEnd"/>
      <w:r w:rsidRPr="00130BDA">
        <w:rPr>
          <w:sz w:val="24"/>
          <w:szCs w:val="24"/>
        </w:rPr>
        <w:t xml:space="preserve"> </w:t>
      </w:r>
      <w:proofErr w:type="spellStart"/>
      <w:r w:rsidRPr="00130BDA">
        <w:rPr>
          <w:sz w:val="24"/>
          <w:szCs w:val="24"/>
        </w:rPr>
        <w:t>of</w:t>
      </w:r>
      <w:proofErr w:type="spellEnd"/>
      <w:r w:rsidRPr="00130BDA">
        <w:rPr>
          <w:sz w:val="24"/>
          <w:szCs w:val="24"/>
        </w:rPr>
        <w:t xml:space="preserve"> </w:t>
      </w:r>
      <w:proofErr w:type="spellStart"/>
      <w:r w:rsidRPr="00130BDA">
        <w:rPr>
          <w:sz w:val="24"/>
          <w:szCs w:val="24"/>
        </w:rPr>
        <w:t>management</w:t>
      </w:r>
      <w:proofErr w:type="spellEnd"/>
      <w:r w:rsidRPr="00130BDA">
        <w:rPr>
          <w:sz w:val="24"/>
          <w:szCs w:val="24"/>
        </w:rPr>
        <w:t xml:space="preserve"> </w:t>
      </w:r>
      <w:proofErr w:type="spellStart"/>
      <w:r w:rsidRPr="00130BDA">
        <w:rPr>
          <w:sz w:val="24"/>
          <w:szCs w:val="24"/>
        </w:rPr>
        <w:t>activitie</w:t>
      </w:r>
      <w:proofErr w:type="spellEnd"/>
      <w:r w:rsidRPr="00130BDA">
        <w:rPr>
          <w:sz w:val="24"/>
          <w:szCs w:val="24"/>
          <w:lang w:val="en-US"/>
        </w:rPr>
        <w:t>s</w:t>
      </w:r>
    </w:p>
    <w:p w:rsidR="00130BDA" w:rsidRPr="00130BDA" w:rsidRDefault="00130BDA" w:rsidP="00543112">
      <w:pPr>
        <w:pStyle w:val="a5"/>
        <w:numPr>
          <w:ilvl w:val="0"/>
          <w:numId w:val="38"/>
        </w:numPr>
        <w:ind w:left="0" w:firstLine="0"/>
        <w:contextualSpacing/>
        <w:rPr>
          <w:sz w:val="24"/>
          <w:szCs w:val="24"/>
          <w:lang w:val="en-US"/>
        </w:rPr>
      </w:pPr>
      <w:r w:rsidRPr="00130BDA">
        <w:rPr>
          <w:sz w:val="24"/>
          <w:szCs w:val="24"/>
          <w:lang w:val="en-US"/>
        </w:rPr>
        <w:t>Implementation of the principles of pedagogical management</w:t>
      </w:r>
    </w:p>
    <w:p w:rsidR="00130BDA" w:rsidRPr="00130BDA" w:rsidRDefault="00130BDA" w:rsidP="00130BDA">
      <w:pPr>
        <w:pStyle w:val="a5"/>
        <w:ind w:left="0"/>
        <w:rPr>
          <w:b/>
          <w:sz w:val="24"/>
          <w:szCs w:val="24"/>
          <w:lang w:val="en-US"/>
        </w:rPr>
      </w:pPr>
      <w:r w:rsidRPr="00130BDA">
        <w:rPr>
          <w:b/>
          <w:sz w:val="24"/>
          <w:szCs w:val="24"/>
          <w:lang w:val="kk-KZ"/>
        </w:rPr>
        <w:t>1</w:t>
      </w:r>
      <w:r w:rsidRPr="00130BDA">
        <w:rPr>
          <w:b/>
          <w:sz w:val="24"/>
          <w:szCs w:val="24"/>
          <w:lang w:val="en-US"/>
        </w:rPr>
        <w:t>0. The methods of management as a means of achieving the set goals of the teacher of management are:</w:t>
      </w:r>
    </w:p>
    <w:p w:rsidR="00130BDA" w:rsidRPr="00130BDA" w:rsidRDefault="00130BDA" w:rsidP="00543112">
      <w:pPr>
        <w:pStyle w:val="a5"/>
        <w:numPr>
          <w:ilvl w:val="0"/>
          <w:numId w:val="39"/>
        </w:numPr>
        <w:ind w:left="0" w:firstLine="0"/>
        <w:contextualSpacing/>
        <w:rPr>
          <w:sz w:val="24"/>
          <w:szCs w:val="24"/>
        </w:rPr>
      </w:pPr>
      <w:r w:rsidRPr="00130BDA">
        <w:rPr>
          <w:sz w:val="24"/>
          <w:szCs w:val="24"/>
          <w:lang w:val="en-US"/>
        </w:rPr>
        <w:t>Psycho-pedagogical</w:t>
      </w:r>
    </w:p>
    <w:p w:rsidR="00130BDA" w:rsidRPr="00130BDA" w:rsidRDefault="00130BDA" w:rsidP="00543112">
      <w:pPr>
        <w:pStyle w:val="a5"/>
        <w:numPr>
          <w:ilvl w:val="0"/>
          <w:numId w:val="39"/>
        </w:numPr>
        <w:ind w:left="0" w:firstLine="0"/>
        <w:contextualSpacing/>
        <w:rPr>
          <w:sz w:val="24"/>
          <w:szCs w:val="24"/>
        </w:rPr>
      </w:pPr>
      <w:r w:rsidRPr="00130BDA">
        <w:rPr>
          <w:sz w:val="24"/>
          <w:szCs w:val="24"/>
          <w:lang w:val="en-US"/>
        </w:rPr>
        <w:t>Pedagogical</w:t>
      </w:r>
    </w:p>
    <w:p w:rsidR="00130BDA" w:rsidRPr="00130BDA" w:rsidRDefault="00130BDA" w:rsidP="00543112">
      <w:pPr>
        <w:pStyle w:val="a5"/>
        <w:numPr>
          <w:ilvl w:val="0"/>
          <w:numId w:val="39"/>
        </w:numPr>
        <w:ind w:left="0" w:firstLine="0"/>
        <w:contextualSpacing/>
        <w:rPr>
          <w:sz w:val="24"/>
          <w:szCs w:val="24"/>
        </w:rPr>
      </w:pPr>
      <w:r w:rsidRPr="00130BDA">
        <w:rPr>
          <w:sz w:val="24"/>
          <w:szCs w:val="24"/>
          <w:lang w:val="en-US"/>
        </w:rPr>
        <w:t>Functional</w:t>
      </w:r>
      <w:r w:rsidRPr="00130BDA">
        <w:rPr>
          <w:sz w:val="24"/>
          <w:szCs w:val="24"/>
        </w:rPr>
        <w:t xml:space="preserve"> </w:t>
      </w:r>
    </w:p>
    <w:p w:rsidR="00130BDA" w:rsidRPr="00130BDA" w:rsidRDefault="00130BDA" w:rsidP="00543112">
      <w:pPr>
        <w:pStyle w:val="a5"/>
        <w:numPr>
          <w:ilvl w:val="0"/>
          <w:numId w:val="39"/>
        </w:numPr>
        <w:ind w:left="0" w:firstLine="0"/>
        <w:contextualSpacing/>
        <w:rPr>
          <w:sz w:val="24"/>
          <w:szCs w:val="24"/>
        </w:rPr>
      </w:pPr>
      <w:r w:rsidRPr="00130BDA">
        <w:rPr>
          <w:sz w:val="24"/>
          <w:szCs w:val="24"/>
          <w:lang w:val="en-US"/>
        </w:rPr>
        <w:t>Integrated</w:t>
      </w:r>
    </w:p>
    <w:p w:rsidR="00130BDA" w:rsidRPr="00130BDA" w:rsidRDefault="00130BDA" w:rsidP="00543112">
      <w:pPr>
        <w:pStyle w:val="a5"/>
        <w:numPr>
          <w:ilvl w:val="0"/>
          <w:numId w:val="39"/>
        </w:numPr>
        <w:ind w:left="0" w:firstLine="0"/>
        <w:contextualSpacing/>
        <w:rPr>
          <w:sz w:val="24"/>
          <w:szCs w:val="24"/>
        </w:rPr>
      </w:pPr>
      <w:r w:rsidRPr="00130BDA">
        <w:rPr>
          <w:sz w:val="24"/>
          <w:szCs w:val="24"/>
          <w:lang w:val="en-US"/>
        </w:rPr>
        <w:t>System</w:t>
      </w:r>
    </w:p>
    <w:p w:rsidR="00343625" w:rsidRDefault="00343625" w:rsidP="00D10986">
      <w:pPr>
        <w:spacing w:after="0" w:line="240" w:lineRule="auto"/>
        <w:rPr>
          <w:rFonts w:ascii="Times New Roman" w:hAnsi="Times New Roman" w:cs="Times New Roman"/>
          <w:b/>
          <w:sz w:val="24"/>
          <w:szCs w:val="24"/>
          <w:lang w:val="en-US"/>
        </w:rPr>
      </w:pPr>
    </w:p>
    <w:p w:rsidR="004F28F5" w:rsidRPr="004F28F5" w:rsidRDefault="00D10986" w:rsidP="00D10986">
      <w:pPr>
        <w:spacing w:after="0" w:line="240" w:lineRule="auto"/>
        <w:rPr>
          <w:rFonts w:ascii="Times New Roman" w:hAnsi="Times New Roman" w:cs="Times New Roman"/>
          <w:sz w:val="24"/>
          <w:szCs w:val="24"/>
          <w:lang w:val="en-US"/>
        </w:rPr>
      </w:pPr>
      <w:proofErr w:type="gramStart"/>
      <w:r w:rsidRPr="00D10986">
        <w:rPr>
          <w:rFonts w:ascii="Times New Roman" w:hAnsi="Times New Roman" w:cs="Times New Roman"/>
          <w:b/>
          <w:sz w:val="24"/>
          <w:szCs w:val="24"/>
          <w:lang w:val="en-US"/>
        </w:rPr>
        <w:t>lesson</w:t>
      </w:r>
      <w:r w:rsidR="009752E5" w:rsidRPr="004F28F5">
        <w:rPr>
          <w:rFonts w:ascii="Times New Roman" w:hAnsi="Times New Roman" w:cs="Times New Roman"/>
          <w:sz w:val="24"/>
          <w:szCs w:val="24"/>
          <w:lang w:val="en-US"/>
        </w:rPr>
        <w:t>4</w:t>
      </w:r>
      <w:r w:rsidR="00343625">
        <w:rPr>
          <w:rFonts w:ascii="Times New Roman" w:hAnsi="Times New Roman" w:cs="Times New Roman"/>
          <w:sz w:val="24"/>
          <w:szCs w:val="24"/>
          <w:lang w:val="en-US"/>
        </w:rPr>
        <w:t xml:space="preserve"> </w:t>
      </w:r>
      <w:r w:rsidR="004F28F5" w:rsidRPr="004F28F5">
        <w:rPr>
          <w:rFonts w:ascii="Times New Roman" w:hAnsi="Times New Roman" w:cs="Times New Roman"/>
          <w:sz w:val="24"/>
          <w:szCs w:val="24"/>
          <w:lang w:val="en-US"/>
        </w:rPr>
        <w:t xml:space="preserve"> Characteristics</w:t>
      </w:r>
      <w:proofErr w:type="gramEnd"/>
      <w:r w:rsidR="004F28F5" w:rsidRPr="004F28F5">
        <w:rPr>
          <w:rFonts w:ascii="Times New Roman" w:hAnsi="Times New Roman" w:cs="Times New Roman"/>
          <w:sz w:val="24"/>
          <w:szCs w:val="24"/>
          <w:lang w:val="en-US"/>
        </w:rPr>
        <w:t xml:space="preserve"> of the essence and content of innovative processes in a modern school.</w:t>
      </w:r>
    </w:p>
    <w:p w:rsidR="004F28F5" w:rsidRPr="004F28F5" w:rsidRDefault="004F28F5" w:rsidP="00D10986">
      <w:pPr>
        <w:spacing w:after="0" w:line="240" w:lineRule="auto"/>
        <w:rPr>
          <w:rFonts w:ascii="Times New Roman" w:hAnsi="Times New Roman" w:cs="Times New Roman"/>
          <w:sz w:val="24"/>
          <w:szCs w:val="24"/>
          <w:lang w:val="en-US"/>
        </w:rPr>
      </w:pPr>
      <w:r w:rsidRPr="004F28F5">
        <w:rPr>
          <w:rFonts w:ascii="Times New Roman" w:hAnsi="Times New Roman" w:cs="Times New Roman"/>
          <w:b/>
          <w:sz w:val="24"/>
          <w:szCs w:val="24"/>
          <w:lang w:val="en-US"/>
        </w:rPr>
        <w:t>Questions for consideration</w:t>
      </w:r>
    </w:p>
    <w:p w:rsidR="004F28F5" w:rsidRPr="004F28F5" w:rsidRDefault="004F28F5" w:rsidP="00D10986">
      <w:pPr>
        <w:spacing w:after="0" w:line="240" w:lineRule="auto"/>
        <w:rPr>
          <w:rFonts w:ascii="Times New Roman" w:hAnsi="Times New Roman" w:cs="Times New Roman"/>
          <w:sz w:val="24"/>
          <w:szCs w:val="24"/>
          <w:lang w:val="en-US"/>
        </w:rPr>
      </w:pPr>
      <w:r w:rsidRPr="004F28F5">
        <w:rPr>
          <w:rFonts w:ascii="Times New Roman" w:hAnsi="Times New Roman" w:cs="Times New Roman"/>
          <w:sz w:val="24"/>
          <w:szCs w:val="24"/>
          <w:lang w:val="en-US"/>
        </w:rPr>
        <w:t>1. Innovation, concept, essence, meaning</w:t>
      </w:r>
    </w:p>
    <w:p w:rsidR="004F28F5" w:rsidRPr="004F28F5" w:rsidRDefault="004F28F5" w:rsidP="00D10986">
      <w:pPr>
        <w:spacing w:after="0" w:line="240" w:lineRule="auto"/>
        <w:rPr>
          <w:rFonts w:ascii="Times New Roman" w:hAnsi="Times New Roman" w:cs="Times New Roman"/>
          <w:sz w:val="24"/>
          <w:szCs w:val="24"/>
          <w:lang w:val="en-US"/>
        </w:rPr>
      </w:pPr>
      <w:r w:rsidRPr="004F28F5">
        <w:rPr>
          <w:rFonts w:ascii="Times New Roman" w:hAnsi="Times New Roman" w:cs="Times New Roman"/>
          <w:sz w:val="24"/>
          <w:szCs w:val="24"/>
          <w:lang w:val="en-US"/>
        </w:rPr>
        <w:t>2. Innovative processes in education</w:t>
      </w:r>
    </w:p>
    <w:p w:rsidR="004F28F5" w:rsidRPr="00D10986" w:rsidRDefault="004F28F5" w:rsidP="00D10986">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3. Innovative orientation of pedagogical activity</w:t>
      </w:r>
    </w:p>
    <w:p w:rsidR="004F28F5" w:rsidRPr="00D10986" w:rsidRDefault="004F28F5" w:rsidP="00D10986">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4. Characteristics of the essence and content of innovative processes in a modern school</w:t>
      </w:r>
    </w:p>
    <w:p w:rsidR="00D3208A" w:rsidRPr="00D10986" w:rsidRDefault="004F28F5" w:rsidP="00D10986">
      <w:pPr>
        <w:spacing w:after="0" w:line="240" w:lineRule="auto"/>
        <w:rPr>
          <w:rFonts w:ascii="Times New Roman" w:hAnsi="Times New Roman" w:cs="Times New Roman"/>
          <w:b/>
          <w:sz w:val="24"/>
          <w:szCs w:val="24"/>
          <w:lang w:val="en-US"/>
        </w:rPr>
      </w:pPr>
      <w:r w:rsidRPr="00D10986">
        <w:rPr>
          <w:rFonts w:ascii="Times New Roman" w:hAnsi="Times New Roman" w:cs="Times New Roman"/>
          <w:b/>
          <w:sz w:val="24"/>
          <w:szCs w:val="24"/>
          <w:lang w:val="en-US"/>
        </w:rPr>
        <w:t xml:space="preserve">Course: </w:t>
      </w:r>
    </w:p>
    <w:p w:rsidR="00D3208A" w:rsidRPr="00D3208A" w:rsidRDefault="004F28F5" w:rsidP="00D10986">
      <w:pPr>
        <w:spacing w:after="0" w:line="240" w:lineRule="auto"/>
        <w:rPr>
          <w:rFonts w:ascii="Times New Roman" w:hAnsi="Times New Roman" w:cs="Times New Roman"/>
          <w:sz w:val="24"/>
          <w:szCs w:val="24"/>
          <w:lang w:val="en-US"/>
        </w:rPr>
      </w:pPr>
      <w:r w:rsidRPr="00D3208A">
        <w:rPr>
          <w:rFonts w:ascii="Times New Roman" w:hAnsi="Times New Roman" w:cs="Times New Roman"/>
          <w:sz w:val="24"/>
          <w:szCs w:val="24"/>
          <w:lang w:val="en-US"/>
        </w:rPr>
        <w:t xml:space="preserve">1. Introductory words of the teacher. </w:t>
      </w:r>
    </w:p>
    <w:p w:rsidR="004F28F5" w:rsidRPr="00D3208A" w:rsidRDefault="004F28F5" w:rsidP="00D10986">
      <w:pPr>
        <w:spacing w:after="0" w:line="240" w:lineRule="auto"/>
        <w:rPr>
          <w:rFonts w:ascii="Times New Roman" w:hAnsi="Times New Roman" w:cs="Times New Roman"/>
          <w:sz w:val="24"/>
          <w:szCs w:val="24"/>
          <w:lang w:val="en-US"/>
        </w:rPr>
      </w:pPr>
      <w:r w:rsidRPr="004F28F5">
        <w:rPr>
          <w:rFonts w:ascii="Times New Roman" w:hAnsi="Times New Roman" w:cs="Times New Roman"/>
          <w:sz w:val="24"/>
          <w:szCs w:val="24"/>
          <w:lang w:val="en-US"/>
        </w:rPr>
        <w:t>2. Answers to the questions of the lesson plan: analysis of key concepts and definitions report on additions on the issue</w:t>
      </w:r>
    </w:p>
    <w:p w:rsidR="00D3208A" w:rsidRPr="00D10986" w:rsidRDefault="004F28F5" w:rsidP="00D10986">
      <w:pPr>
        <w:spacing w:after="0" w:line="240" w:lineRule="auto"/>
        <w:rPr>
          <w:rFonts w:ascii="Times New Roman" w:hAnsi="Times New Roman" w:cs="Times New Roman"/>
          <w:sz w:val="24"/>
          <w:szCs w:val="24"/>
          <w:lang w:val="en-US"/>
        </w:rPr>
      </w:pPr>
      <w:r w:rsidRPr="004F28F5">
        <w:rPr>
          <w:rFonts w:ascii="Times New Roman" w:hAnsi="Times New Roman" w:cs="Times New Roman"/>
          <w:sz w:val="24"/>
          <w:szCs w:val="24"/>
          <w:lang w:val="en-US"/>
        </w:rPr>
        <w:t xml:space="preserve"> 3. Question for reflection: what is the essence and content of innovative processes in a modern </w:t>
      </w:r>
      <w:proofErr w:type="gramStart"/>
      <w:r w:rsidRPr="004F28F5">
        <w:rPr>
          <w:rFonts w:ascii="Times New Roman" w:hAnsi="Times New Roman" w:cs="Times New Roman"/>
          <w:sz w:val="24"/>
          <w:szCs w:val="24"/>
          <w:lang w:val="en-US"/>
        </w:rPr>
        <w:t>school.</w:t>
      </w:r>
      <w:proofErr w:type="gramEnd"/>
      <w:r w:rsidRPr="004F28F5">
        <w:rPr>
          <w:rFonts w:ascii="Times New Roman" w:hAnsi="Times New Roman" w:cs="Times New Roman"/>
          <w:sz w:val="24"/>
          <w:szCs w:val="24"/>
          <w:lang w:val="en-US"/>
        </w:rPr>
        <w:t xml:space="preserve"> </w:t>
      </w:r>
    </w:p>
    <w:p w:rsidR="00024724" w:rsidRPr="00ED0801" w:rsidRDefault="004F28F5" w:rsidP="00D10986">
      <w:pPr>
        <w:spacing w:after="0" w:line="240" w:lineRule="auto"/>
        <w:rPr>
          <w:rFonts w:ascii="Times New Roman" w:hAnsi="Times New Roman" w:cs="Times New Roman"/>
          <w:b/>
          <w:sz w:val="24"/>
          <w:szCs w:val="24"/>
          <w:lang w:val="en-US"/>
        </w:rPr>
      </w:pPr>
      <w:r w:rsidRPr="00ED0801">
        <w:rPr>
          <w:rFonts w:ascii="Times New Roman" w:hAnsi="Times New Roman" w:cs="Times New Roman"/>
          <w:b/>
          <w:sz w:val="24"/>
          <w:szCs w:val="24"/>
          <w:lang w:val="en-US"/>
        </w:rPr>
        <w:t>4. Conclusions on the topic.</w:t>
      </w:r>
    </w:p>
    <w:p w:rsidR="00343625" w:rsidRDefault="00343625" w:rsidP="001A61DB">
      <w:pPr>
        <w:spacing w:after="0" w:line="240" w:lineRule="auto"/>
        <w:rPr>
          <w:rFonts w:ascii="Times New Roman" w:hAnsi="Times New Roman" w:cs="Times New Roman"/>
          <w:b/>
          <w:sz w:val="24"/>
          <w:szCs w:val="24"/>
          <w:lang w:val="en-US"/>
        </w:rPr>
      </w:pPr>
    </w:p>
    <w:p w:rsidR="00D3208A" w:rsidRPr="00D10986" w:rsidRDefault="00D3208A" w:rsidP="001A61DB">
      <w:pPr>
        <w:spacing w:after="0" w:line="240" w:lineRule="auto"/>
        <w:rPr>
          <w:rFonts w:ascii="Times New Roman" w:hAnsi="Times New Roman" w:cs="Times New Roman"/>
          <w:b/>
          <w:sz w:val="24"/>
          <w:szCs w:val="24"/>
          <w:lang w:val="en-US"/>
        </w:rPr>
      </w:pPr>
      <w:r w:rsidRPr="00D10986">
        <w:rPr>
          <w:rFonts w:ascii="Times New Roman" w:hAnsi="Times New Roman" w:cs="Times New Roman"/>
          <w:b/>
          <w:sz w:val="24"/>
          <w:szCs w:val="24"/>
          <w:lang w:val="en-US"/>
        </w:rPr>
        <w:t>Literature:</w:t>
      </w:r>
    </w:p>
    <w:p w:rsidR="00343625" w:rsidRPr="00343625" w:rsidRDefault="00343625" w:rsidP="00343625">
      <w:pPr>
        <w:spacing w:after="0" w:line="240" w:lineRule="auto"/>
        <w:rPr>
          <w:rFonts w:ascii="Times New Roman" w:hAnsi="Times New Roman" w:cs="Times New Roman"/>
          <w:sz w:val="24"/>
          <w:szCs w:val="24"/>
          <w:lang w:val="en-US"/>
        </w:rPr>
      </w:pPr>
      <w:r w:rsidRPr="00343625">
        <w:rPr>
          <w:rFonts w:ascii="Times New Roman" w:hAnsi="Times New Roman" w:cs="Times New Roman"/>
          <w:sz w:val="24"/>
          <w:szCs w:val="24"/>
          <w:lang w:val="en-US"/>
        </w:rPr>
        <w:t xml:space="preserve">1. </w:t>
      </w:r>
      <w:proofErr w:type="spellStart"/>
      <w:r w:rsidRPr="00343625">
        <w:rPr>
          <w:rFonts w:ascii="Times New Roman" w:hAnsi="Times New Roman" w:cs="Times New Roman"/>
          <w:sz w:val="24"/>
          <w:szCs w:val="24"/>
          <w:lang w:val="en-US"/>
        </w:rPr>
        <w:t>Yenshina</w:t>
      </w:r>
      <w:proofErr w:type="spellEnd"/>
      <w:r w:rsidRPr="00343625">
        <w:rPr>
          <w:rFonts w:ascii="Times New Roman" w:hAnsi="Times New Roman" w:cs="Times New Roman"/>
          <w:sz w:val="24"/>
          <w:szCs w:val="24"/>
          <w:lang w:val="en-US"/>
        </w:rPr>
        <w:t xml:space="preserve"> N. A. Innovative processes in education // Barnaul, Barnaul State Pedagogical University [electronic resource] - Access mode. http://aeli.altai.ru/nauka/sbornik/1999/enshina.html</w:t>
      </w:r>
    </w:p>
    <w:p w:rsidR="00343625" w:rsidRPr="00130BDA" w:rsidRDefault="00343625" w:rsidP="00343625">
      <w:pPr>
        <w:spacing w:after="0" w:line="240" w:lineRule="auto"/>
        <w:rPr>
          <w:rFonts w:ascii="Times New Roman" w:hAnsi="Times New Roman" w:cs="Times New Roman"/>
          <w:sz w:val="24"/>
          <w:szCs w:val="24"/>
          <w:lang w:val="en-US"/>
        </w:rPr>
      </w:pPr>
      <w:proofErr w:type="gramStart"/>
      <w:r w:rsidRPr="00343625">
        <w:rPr>
          <w:rFonts w:ascii="Times New Roman" w:hAnsi="Times New Roman" w:cs="Times New Roman"/>
          <w:sz w:val="24"/>
          <w:szCs w:val="24"/>
          <w:lang w:val="en-US"/>
        </w:rPr>
        <w:t>2.Orlov</w:t>
      </w:r>
      <w:proofErr w:type="gramEnd"/>
      <w:r w:rsidRPr="00343625">
        <w:rPr>
          <w:rFonts w:ascii="Times New Roman" w:hAnsi="Times New Roman" w:cs="Times New Roman"/>
          <w:sz w:val="24"/>
          <w:szCs w:val="24"/>
          <w:lang w:val="en-US"/>
        </w:rPr>
        <w:t xml:space="preserve"> A.I., </w:t>
      </w:r>
      <w:proofErr w:type="spellStart"/>
      <w:r w:rsidRPr="00343625">
        <w:rPr>
          <w:rFonts w:ascii="Times New Roman" w:hAnsi="Times New Roman" w:cs="Times New Roman"/>
          <w:sz w:val="24"/>
          <w:szCs w:val="24"/>
          <w:lang w:val="en-US"/>
        </w:rPr>
        <w:t>Orlova</w:t>
      </w:r>
      <w:proofErr w:type="spellEnd"/>
      <w:r w:rsidRPr="00343625">
        <w:rPr>
          <w:rFonts w:ascii="Times New Roman" w:hAnsi="Times New Roman" w:cs="Times New Roman"/>
          <w:sz w:val="24"/>
          <w:szCs w:val="24"/>
          <w:lang w:val="en-US"/>
        </w:rPr>
        <w:t xml:space="preserve"> L.A. Modern approaches to the management of innovations and investments. - The journal "Economics of the XXI century." </w:t>
      </w:r>
      <w:proofErr w:type="gramStart"/>
      <w:r w:rsidRPr="00130BDA">
        <w:rPr>
          <w:rFonts w:ascii="Times New Roman" w:hAnsi="Times New Roman" w:cs="Times New Roman"/>
          <w:sz w:val="24"/>
          <w:szCs w:val="24"/>
          <w:lang w:val="en-US"/>
        </w:rPr>
        <w:t>2002. No. 12.</w:t>
      </w:r>
      <w:proofErr w:type="gramEnd"/>
      <w:r w:rsidRPr="00130BDA">
        <w:rPr>
          <w:rFonts w:ascii="Times New Roman" w:hAnsi="Times New Roman" w:cs="Times New Roman"/>
          <w:sz w:val="24"/>
          <w:szCs w:val="24"/>
          <w:lang w:val="en-US"/>
        </w:rPr>
        <w:t xml:space="preserve"> P. 3-26.</w:t>
      </w:r>
    </w:p>
    <w:p w:rsidR="001A61DB" w:rsidRPr="00343625" w:rsidRDefault="00343625" w:rsidP="00343625">
      <w:pPr>
        <w:spacing w:after="0" w:line="240" w:lineRule="auto"/>
        <w:rPr>
          <w:rFonts w:ascii="Times New Roman" w:hAnsi="Times New Roman" w:cs="Times New Roman"/>
          <w:sz w:val="24"/>
          <w:szCs w:val="24"/>
          <w:lang w:val="en-US"/>
        </w:rPr>
      </w:pPr>
      <w:r w:rsidRPr="00343625">
        <w:rPr>
          <w:rFonts w:ascii="Times New Roman" w:hAnsi="Times New Roman" w:cs="Times New Roman"/>
          <w:sz w:val="24"/>
          <w:szCs w:val="24"/>
          <w:lang w:val="en-US"/>
        </w:rPr>
        <w:t xml:space="preserve">3. </w:t>
      </w:r>
      <w:proofErr w:type="spellStart"/>
      <w:r w:rsidRPr="00343625">
        <w:rPr>
          <w:rFonts w:ascii="Times New Roman" w:hAnsi="Times New Roman" w:cs="Times New Roman"/>
          <w:sz w:val="24"/>
          <w:szCs w:val="24"/>
          <w:lang w:val="en-US"/>
        </w:rPr>
        <w:t>Pidkasisty</w:t>
      </w:r>
      <w:proofErr w:type="spellEnd"/>
      <w:r w:rsidRPr="00343625">
        <w:rPr>
          <w:rFonts w:ascii="Times New Roman" w:hAnsi="Times New Roman" w:cs="Times New Roman"/>
          <w:sz w:val="24"/>
          <w:szCs w:val="24"/>
          <w:lang w:val="en-US"/>
        </w:rPr>
        <w:t xml:space="preserve"> P. I. // Pedagogy [electronic resource] - Access mode. http://eusi.ru/lib/pidkasistyj_pedagogika/index.shtml</w:t>
      </w:r>
    </w:p>
    <w:p w:rsidR="00130BDA" w:rsidRPr="00130BDA" w:rsidRDefault="00130BDA" w:rsidP="00543112">
      <w:pPr>
        <w:pStyle w:val="a5"/>
        <w:numPr>
          <w:ilvl w:val="0"/>
          <w:numId w:val="40"/>
        </w:numPr>
        <w:rPr>
          <w:b/>
          <w:sz w:val="24"/>
          <w:szCs w:val="24"/>
          <w:lang w:val="en-US"/>
        </w:rPr>
      </w:pPr>
      <w:r w:rsidRPr="00130BDA">
        <w:rPr>
          <w:b/>
          <w:sz w:val="24"/>
          <w:szCs w:val="24"/>
          <w:lang w:val="en-US"/>
        </w:rPr>
        <w:t>Test  questions</w:t>
      </w:r>
    </w:p>
    <w:p w:rsidR="00130BDA" w:rsidRPr="00130BDA" w:rsidRDefault="00130BDA" w:rsidP="00130BDA">
      <w:pPr>
        <w:pStyle w:val="a5"/>
        <w:ind w:left="0"/>
        <w:rPr>
          <w:b/>
          <w:sz w:val="24"/>
          <w:szCs w:val="24"/>
        </w:rPr>
      </w:pPr>
      <w:r w:rsidRPr="00130BDA">
        <w:rPr>
          <w:b/>
          <w:sz w:val="24"/>
          <w:szCs w:val="24"/>
          <w:lang w:val="kk-KZ"/>
        </w:rPr>
        <w:t>1</w:t>
      </w:r>
      <w:r w:rsidRPr="00130BDA">
        <w:rPr>
          <w:b/>
          <w:sz w:val="24"/>
          <w:szCs w:val="24"/>
          <w:lang w:val="en-US"/>
        </w:rPr>
        <w:t xml:space="preserve">. </w:t>
      </w:r>
      <w:proofErr w:type="spellStart"/>
      <w:r w:rsidRPr="00130BDA">
        <w:rPr>
          <w:b/>
          <w:sz w:val="24"/>
          <w:szCs w:val="24"/>
        </w:rPr>
        <w:t>Stages</w:t>
      </w:r>
      <w:proofErr w:type="spellEnd"/>
      <w:r w:rsidRPr="00130BDA">
        <w:rPr>
          <w:b/>
          <w:sz w:val="24"/>
          <w:szCs w:val="24"/>
        </w:rPr>
        <w:t xml:space="preserve"> </w:t>
      </w:r>
      <w:proofErr w:type="spellStart"/>
      <w:r w:rsidRPr="00130BDA">
        <w:rPr>
          <w:b/>
          <w:sz w:val="24"/>
          <w:szCs w:val="24"/>
        </w:rPr>
        <w:t>of</w:t>
      </w:r>
      <w:proofErr w:type="spellEnd"/>
      <w:r w:rsidRPr="00130BDA">
        <w:rPr>
          <w:b/>
          <w:sz w:val="24"/>
          <w:szCs w:val="24"/>
        </w:rPr>
        <w:t xml:space="preserve"> </w:t>
      </w:r>
      <w:proofErr w:type="spellStart"/>
      <w:r w:rsidRPr="00130BDA">
        <w:rPr>
          <w:b/>
          <w:sz w:val="24"/>
          <w:szCs w:val="24"/>
        </w:rPr>
        <w:t>business</w:t>
      </w:r>
      <w:proofErr w:type="spellEnd"/>
      <w:r w:rsidRPr="00130BDA">
        <w:rPr>
          <w:b/>
          <w:sz w:val="24"/>
          <w:szCs w:val="24"/>
        </w:rPr>
        <w:t xml:space="preserve"> </w:t>
      </w:r>
      <w:proofErr w:type="spellStart"/>
      <w:r w:rsidRPr="00130BDA">
        <w:rPr>
          <w:b/>
          <w:sz w:val="24"/>
          <w:szCs w:val="24"/>
        </w:rPr>
        <w:t>conversation</w:t>
      </w:r>
      <w:proofErr w:type="spellEnd"/>
      <w:r w:rsidRPr="00130BDA">
        <w:rPr>
          <w:b/>
          <w:sz w:val="24"/>
          <w:szCs w:val="24"/>
        </w:rPr>
        <w:t>:</w:t>
      </w:r>
    </w:p>
    <w:p w:rsidR="00130BDA" w:rsidRPr="00130BDA" w:rsidRDefault="00130BDA" w:rsidP="00543112">
      <w:pPr>
        <w:pStyle w:val="a5"/>
        <w:numPr>
          <w:ilvl w:val="0"/>
          <w:numId w:val="41"/>
        </w:numPr>
        <w:ind w:left="0" w:firstLine="0"/>
        <w:contextualSpacing/>
        <w:rPr>
          <w:sz w:val="24"/>
          <w:szCs w:val="24"/>
        </w:rPr>
      </w:pPr>
      <w:proofErr w:type="spellStart"/>
      <w:r w:rsidRPr="00130BDA">
        <w:rPr>
          <w:sz w:val="24"/>
          <w:szCs w:val="24"/>
        </w:rPr>
        <w:t>Argumentation</w:t>
      </w:r>
      <w:proofErr w:type="spellEnd"/>
    </w:p>
    <w:p w:rsidR="00130BDA" w:rsidRPr="00130BDA" w:rsidRDefault="00130BDA" w:rsidP="00543112">
      <w:pPr>
        <w:pStyle w:val="a5"/>
        <w:numPr>
          <w:ilvl w:val="0"/>
          <w:numId w:val="41"/>
        </w:numPr>
        <w:ind w:left="0" w:firstLine="0"/>
        <w:contextualSpacing/>
        <w:rPr>
          <w:sz w:val="24"/>
          <w:szCs w:val="24"/>
        </w:rPr>
      </w:pPr>
      <w:proofErr w:type="spellStart"/>
      <w:r w:rsidRPr="00130BDA">
        <w:rPr>
          <w:sz w:val="24"/>
          <w:szCs w:val="24"/>
        </w:rPr>
        <w:t>Coding</w:t>
      </w:r>
      <w:proofErr w:type="spellEnd"/>
      <w:r w:rsidRPr="00130BDA">
        <w:rPr>
          <w:sz w:val="24"/>
          <w:szCs w:val="24"/>
        </w:rPr>
        <w:t xml:space="preserve"> </w:t>
      </w:r>
      <w:proofErr w:type="spellStart"/>
      <w:r w:rsidRPr="00130BDA">
        <w:rPr>
          <w:sz w:val="24"/>
          <w:szCs w:val="24"/>
        </w:rPr>
        <w:t>information</w:t>
      </w:r>
      <w:proofErr w:type="spellEnd"/>
    </w:p>
    <w:p w:rsidR="00130BDA" w:rsidRPr="00130BDA" w:rsidRDefault="00130BDA" w:rsidP="00543112">
      <w:pPr>
        <w:pStyle w:val="a5"/>
        <w:numPr>
          <w:ilvl w:val="0"/>
          <w:numId w:val="41"/>
        </w:numPr>
        <w:ind w:left="0" w:firstLine="0"/>
        <w:contextualSpacing/>
        <w:rPr>
          <w:sz w:val="24"/>
          <w:szCs w:val="24"/>
        </w:rPr>
      </w:pPr>
      <w:proofErr w:type="spellStart"/>
      <w:r w:rsidRPr="00130BDA">
        <w:rPr>
          <w:sz w:val="24"/>
          <w:szCs w:val="24"/>
        </w:rPr>
        <w:t>Scheduled</w:t>
      </w:r>
      <w:proofErr w:type="spellEnd"/>
      <w:r w:rsidRPr="00130BDA">
        <w:rPr>
          <w:sz w:val="24"/>
          <w:szCs w:val="24"/>
        </w:rPr>
        <w:t xml:space="preserve"> </w:t>
      </w:r>
      <w:proofErr w:type="spellStart"/>
      <w:r w:rsidRPr="00130BDA">
        <w:rPr>
          <w:sz w:val="24"/>
          <w:szCs w:val="24"/>
        </w:rPr>
        <w:t>course</w:t>
      </w:r>
      <w:proofErr w:type="spellEnd"/>
      <w:r w:rsidRPr="00130BDA">
        <w:rPr>
          <w:sz w:val="24"/>
          <w:szCs w:val="24"/>
        </w:rPr>
        <w:t xml:space="preserve"> </w:t>
      </w:r>
      <w:proofErr w:type="spellStart"/>
      <w:r w:rsidRPr="00130BDA">
        <w:rPr>
          <w:sz w:val="24"/>
          <w:szCs w:val="24"/>
        </w:rPr>
        <w:t>of</w:t>
      </w:r>
      <w:proofErr w:type="spellEnd"/>
      <w:r w:rsidRPr="00130BDA">
        <w:rPr>
          <w:sz w:val="24"/>
          <w:szCs w:val="24"/>
        </w:rPr>
        <w:t xml:space="preserve"> </w:t>
      </w:r>
      <w:proofErr w:type="spellStart"/>
      <w:r w:rsidRPr="00130BDA">
        <w:rPr>
          <w:sz w:val="24"/>
          <w:szCs w:val="24"/>
        </w:rPr>
        <w:t>the</w:t>
      </w:r>
      <w:proofErr w:type="spellEnd"/>
      <w:r w:rsidRPr="00130BDA">
        <w:rPr>
          <w:sz w:val="24"/>
          <w:szCs w:val="24"/>
        </w:rPr>
        <w:t xml:space="preserve"> </w:t>
      </w:r>
      <w:proofErr w:type="spellStart"/>
      <w:r w:rsidRPr="00130BDA">
        <w:rPr>
          <w:sz w:val="24"/>
          <w:szCs w:val="24"/>
        </w:rPr>
        <w:t>conversation</w:t>
      </w:r>
      <w:proofErr w:type="spellEnd"/>
    </w:p>
    <w:p w:rsidR="00130BDA" w:rsidRPr="00130BDA" w:rsidRDefault="00130BDA" w:rsidP="00543112">
      <w:pPr>
        <w:pStyle w:val="a5"/>
        <w:numPr>
          <w:ilvl w:val="0"/>
          <w:numId w:val="41"/>
        </w:numPr>
        <w:ind w:left="0" w:firstLine="0"/>
        <w:contextualSpacing/>
        <w:rPr>
          <w:sz w:val="24"/>
          <w:szCs w:val="24"/>
        </w:rPr>
      </w:pPr>
      <w:proofErr w:type="spellStart"/>
      <w:r w:rsidRPr="00130BDA">
        <w:rPr>
          <w:sz w:val="24"/>
          <w:szCs w:val="24"/>
        </w:rPr>
        <w:t>Decoding</w:t>
      </w:r>
      <w:proofErr w:type="spellEnd"/>
      <w:r w:rsidRPr="00130BDA">
        <w:rPr>
          <w:sz w:val="24"/>
          <w:szCs w:val="24"/>
        </w:rPr>
        <w:t xml:space="preserve"> </w:t>
      </w:r>
      <w:proofErr w:type="spellStart"/>
      <w:r w:rsidRPr="00130BDA">
        <w:rPr>
          <w:sz w:val="24"/>
          <w:szCs w:val="24"/>
        </w:rPr>
        <w:t>Information</w:t>
      </w:r>
      <w:proofErr w:type="spellEnd"/>
    </w:p>
    <w:p w:rsidR="00130BDA" w:rsidRPr="00130BDA" w:rsidRDefault="00130BDA" w:rsidP="00543112">
      <w:pPr>
        <w:pStyle w:val="a5"/>
        <w:numPr>
          <w:ilvl w:val="0"/>
          <w:numId w:val="41"/>
        </w:numPr>
        <w:ind w:left="0" w:firstLine="0"/>
        <w:contextualSpacing/>
        <w:rPr>
          <w:sz w:val="24"/>
          <w:szCs w:val="24"/>
        </w:rPr>
      </w:pPr>
      <w:proofErr w:type="spellStart"/>
      <w:r w:rsidRPr="00130BDA">
        <w:rPr>
          <w:sz w:val="24"/>
          <w:szCs w:val="24"/>
        </w:rPr>
        <w:t>Regulation</w:t>
      </w:r>
      <w:proofErr w:type="spellEnd"/>
    </w:p>
    <w:p w:rsidR="00130BDA" w:rsidRPr="00130BDA" w:rsidRDefault="00130BDA" w:rsidP="00130BDA">
      <w:pPr>
        <w:pStyle w:val="a5"/>
        <w:ind w:left="0"/>
        <w:rPr>
          <w:b/>
          <w:sz w:val="24"/>
          <w:szCs w:val="24"/>
        </w:rPr>
      </w:pPr>
      <w:r w:rsidRPr="00130BDA">
        <w:rPr>
          <w:b/>
          <w:sz w:val="24"/>
          <w:szCs w:val="24"/>
          <w:lang w:val="en-US"/>
        </w:rPr>
        <w:t>2.</w:t>
      </w:r>
      <w:r w:rsidRPr="00130BDA">
        <w:rPr>
          <w:b/>
          <w:sz w:val="24"/>
          <w:szCs w:val="24"/>
        </w:rPr>
        <w:t xml:space="preserve"> </w:t>
      </w:r>
      <w:r w:rsidRPr="00130BDA">
        <w:rPr>
          <w:b/>
          <w:sz w:val="24"/>
          <w:szCs w:val="24"/>
          <w:lang w:val="en-US"/>
        </w:rPr>
        <w:t xml:space="preserve"> </w:t>
      </w:r>
      <w:proofErr w:type="spellStart"/>
      <w:r w:rsidRPr="00130BDA">
        <w:rPr>
          <w:b/>
          <w:sz w:val="24"/>
          <w:szCs w:val="24"/>
        </w:rPr>
        <w:t>Identification</w:t>
      </w:r>
      <w:proofErr w:type="spellEnd"/>
      <w:r w:rsidRPr="00130BDA">
        <w:rPr>
          <w:b/>
          <w:sz w:val="24"/>
          <w:szCs w:val="24"/>
        </w:rPr>
        <w:t xml:space="preserve"> </w:t>
      </w:r>
      <w:proofErr w:type="spellStart"/>
      <w:r w:rsidRPr="00130BDA">
        <w:rPr>
          <w:b/>
          <w:sz w:val="24"/>
          <w:szCs w:val="24"/>
        </w:rPr>
        <w:t>is</w:t>
      </w:r>
      <w:proofErr w:type="spellEnd"/>
      <w:r w:rsidRPr="00130BDA">
        <w:rPr>
          <w:b/>
          <w:sz w:val="24"/>
          <w:szCs w:val="24"/>
        </w:rPr>
        <w:t xml:space="preserve"> </w:t>
      </w:r>
      <w:proofErr w:type="spellStart"/>
      <w:r w:rsidRPr="00130BDA">
        <w:rPr>
          <w:b/>
          <w:sz w:val="24"/>
          <w:szCs w:val="24"/>
        </w:rPr>
        <w:t>characterized</w:t>
      </w:r>
      <w:proofErr w:type="spellEnd"/>
      <w:r w:rsidRPr="00130BDA">
        <w:rPr>
          <w:b/>
          <w:sz w:val="24"/>
          <w:szCs w:val="24"/>
        </w:rPr>
        <w:t xml:space="preserve"> </w:t>
      </w:r>
      <w:proofErr w:type="spellStart"/>
      <w:r w:rsidRPr="00130BDA">
        <w:rPr>
          <w:b/>
          <w:sz w:val="24"/>
          <w:szCs w:val="24"/>
        </w:rPr>
        <w:t>by</w:t>
      </w:r>
      <w:proofErr w:type="spellEnd"/>
    </w:p>
    <w:p w:rsidR="00130BDA" w:rsidRPr="00130BDA" w:rsidRDefault="00130BDA" w:rsidP="00543112">
      <w:pPr>
        <w:pStyle w:val="a5"/>
        <w:numPr>
          <w:ilvl w:val="0"/>
          <w:numId w:val="50"/>
        </w:numPr>
        <w:ind w:left="0" w:firstLine="0"/>
        <w:contextualSpacing/>
        <w:rPr>
          <w:sz w:val="24"/>
          <w:szCs w:val="24"/>
          <w:lang w:val="en-US"/>
        </w:rPr>
      </w:pPr>
      <w:r w:rsidRPr="00130BDA">
        <w:rPr>
          <w:sz w:val="24"/>
          <w:szCs w:val="24"/>
          <w:lang w:val="en-US"/>
        </w:rPr>
        <w:t>Unconscious transfer of the qualities inherent in another person</w:t>
      </w:r>
    </w:p>
    <w:p w:rsidR="00130BDA" w:rsidRPr="00130BDA" w:rsidRDefault="00130BDA" w:rsidP="00543112">
      <w:pPr>
        <w:pStyle w:val="a5"/>
        <w:numPr>
          <w:ilvl w:val="0"/>
          <w:numId w:val="50"/>
        </w:numPr>
        <w:ind w:left="0" w:firstLine="0"/>
        <w:contextualSpacing/>
        <w:rPr>
          <w:sz w:val="24"/>
          <w:szCs w:val="24"/>
          <w:lang w:val="en-US"/>
        </w:rPr>
      </w:pPr>
      <w:r w:rsidRPr="00130BDA">
        <w:rPr>
          <w:sz w:val="24"/>
          <w:szCs w:val="24"/>
          <w:lang w:val="en-US"/>
        </w:rPr>
        <w:t>Symbolic possession of the desired, but unattainable object</w:t>
      </w:r>
    </w:p>
    <w:p w:rsidR="00130BDA" w:rsidRPr="00130BDA" w:rsidRDefault="00130BDA" w:rsidP="00543112">
      <w:pPr>
        <w:pStyle w:val="a5"/>
        <w:numPr>
          <w:ilvl w:val="0"/>
          <w:numId w:val="50"/>
        </w:numPr>
        <w:ind w:left="0" w:firstLine="0"/>
        <w:contextualSpacing/>
        <w:rPr>
          <w:sz w:val="24"/>
          <w:szCs w:val="24"/>
        </w:rPr>
      </w:pPr>
      <w:proofErr w:type="spellStart"/>
      <w:r w:rsidRPr="00130BDA">
        <w:rPr>
          <w:sz w:val="24"/>
          <w:szCs w:val="24"/>
        </w:rPr>
        <w:t>The</w:t>
      </w:r>
      <w:proofErr w:type="spellEnd"/>
      <w:r w:rsidRPr="00130BDA">
        <w:rPr>
          <w:sz w:val="24"/>
          <w:szCs w:val="24"/>
        </w:rPr>
        <w:t xml:space="preserve"> </w:t>
      </w:r>
      <w:proofErr w:type="spellStart"/>
      <w:r w:rsidRPr="00130BDA">
        <w:rPr>
          <w:sz w:val="24"/>
          <w:szCs w:val="24"/>
        </w:rPr>
        <w:t>mechanism</w:t>
      </w:r>
      <w:proofErr w:type="spellEnd"/>
      <w:r w:rsidRPr="00130BDA">
        <w:rPr>
          <w:sz w:val="24"/>
          <w:szCs w:val="24"/>
        </w:rPr>
        <w:t xml:space="preserve"> </w:t>
      </w:r>
      <w:proofErr w:type="spellStart"/>
      <w:r w:rsidRPr="00130BDA">
        <w:rPr>
          <w:sz w:val="24"/>
          <w:szCs w:val="24"/>
        </w:rPr>
        <w:t>of</w:t>
      </w:r>
      <w:proofErr w:type="spellEnd"/>
      <w:r w:rsidRPr="00130BDA">
        <w:rPr>
          <w:sz w:val="24"/>
          <w:szCs w:val="24"/>
        </w:rPr>
        <w:t xml:space="preserve"> </w:t>
      </w:r>
      <w:proofErr w:type="spellStart"/>
      <w:r w:rsidRPr="00130BDA">
        <w:rPr>
          <w:sz w:val="24"/>
          <w:szCs w:val="24"/>
        </w:rPr>
        <w:t>psychological</w:t>
      </w:r>
      <w:proofErr w:type="spellEnd"/>
      <w:r w:rsidRPr="00130BDA">
        <w:rPr>
          <w:sz w:val="24"/>
          <w:szCs w:val="24"/>
        </w:rPr>
        <w:t xml:space="preserve"> </w:t>
      </w:r>
      <w:proofErr w:type="spellStart"/>
      <w:r w:rsidRPr="00130BDA">
        <w:rPr>
          <w:sz w:val="24"/>
          <w:szCs w:val="24"/>
        </w:rPr>
        <w:t>protection</w:t>
      </w:r>
      <w:proofErr w:type="spellEnd"/>
    </w:p>
    <w:p w:rsidR="00130BDA" w:rsidRPr="00130BDA" w:rsidRDefault="00130BDA" w:rsidP="00543112">
      <w:pPr>
        <w:pStyle w:val="a5"/>
        <w:numPr>
          <w:ilvl w:val="0"/>
          <w:numId w:val="50"/>
        </w:numPr>
        <w:ind w:left="0" w:firstLine="0"/>
        <w:contextualSpacing/>
        <w:rPr>
          <w:sz w:val="24"/>
          <w:szCs w:val="24"/>
          <w:lang w:val="en-US"/>
        </w:rPr>
      </w:pPr>
      <w:r w:rsidRPr="00130BDA">
        <w:rPr>
          <w:sz w:val="24"/>
          <w:szCs w:val="24"/>
          <w:lang w:val="en-US"/>
        </w:rPr>
        <w:t>Attempt to reduce the value of the inaccessible</w:t>
      </w:r>
    </w:p>
    <w:p w:rsidR="00130BDA" w:rsidRPr="00130BDA" w:rsidRDefault="00130BDA" w:rsidP="00543112">
      <w:pPr>
        <w:pStyle w:val="a5"/>
        <w:numPr>
          <w:ilvl w:val="0"/>
          <w:numId w:val="50"/>
        </w:numPr>
        <w:ind w:left="0" w:firstLine="0"/>
        <w:contextualSpacing/>
        <w:rPr>
          <w:sz w:val="24"/>
          <w:szCs w:val="24"/>
        </w:rPr>
      </w:pPr>
      <w:proofErr w:type="spellStart"/>
      <w:r w:rsidRPr="00130BDA">
        <w:rPr>
          <w:sz w:val="24"/>
          <w:szCs w:val="24"/>
        </w:rPr>
        <w:t>Awareness</w:t>
      </w:r>
      <w:proofErr w:type="spellEnd"/>
      <w:r w:rsidRPr="00130BDA">
        <w:rPr>
          <w:sz w:val="24"/>
          <w:szCs w:val="24"/>
        </w:rPr>
        <w:t xml:space="preserve"> </w:t>
      </w:r>
      <w:proofErr w:type="spellStart"/>
      <w:r w:rsidRPr="00130BDA">
        <w:rPr>
          <w:sz w:val="24"/>
          <w:szCs w:val="24"/>
        </w:rPr>
        <w:t>of</w:t>
      </w:r>
      <w:proofErr w:type="spellEnd"/>
      <w:r w:rsidRPr="00130BDA">
        <w:rPr>
          <w:sz w:val="24"/>
          <w:szCs w:val="24"/>
        </w:rPr>
        <w:t xml:space="preserve"> </w:t>
      </w:r>
      <w:proofErr w:type="spellStart"/>
      <w:r w:rsidRPr="00130BDA">
        <w:rPr>
          <w:sz w:val="24"/>
          <w:szCs w:val="24"/>
        </w:rPr>
        <w:t>your</w:t>
      </w:r>
      <w:proofErr w:type="spellEnd"/>
      <w:r w:rsidRPr="00130BDA">
        <w:rPr>
          <w:sz w:val="24"/>
          <w:szCs w:val="24"/>
        </w:rPr>
        <w:t xml:space="preserve"> </w:t>
      </w:r>
      <w:proofErr w:type="spellStart"/>
      <w:r w:rsidRPr="00130BDA">
        <w:rPr>
          <w:sz w:val="24"/>
          <w:szCs w:val="24"/>
        </w:rPr>
        <w:t>actions</w:t>
      </w:r>
      <w:proofErr w:type="spellEnd"/>
    </w:p>
    <w:p w:rsidR="00130BDA" w:rsidRPr="00130BDA" w:rsidRDefault="00130BDA" w:rsidP="00130BDA">
      <w:pPr>
        <w:pStyle w:val="a5"/>
        <w:ind w:left="0"/>
        <w:rPr>
          <w:b/>
          <w:sz w:val="24"/>
          <w:szCs w:val="24"/>
          <w:lang w:val="en-US"/>
        </w:rPr>
      </w:pPr>
      <w:r w:rsidRPr="00130BDA">
        <w:rPr>
          <w:b/>
          <w:sz w:val="24"/>
          <w:szCs w:val="24"/>
          <w:lang w:val="en-US"/>
        </w:rPr>
        <w:t>3. The following interrelated parties are distinguished in the structure of business communication:</w:t>
      </w:r>
    </w:p>
    <w:p w:rsidR="00130BDA" w:rsidRPr="00130BDA" w:rsidRDefault="00130BDA" w:rsidP="00543112">
      <w:pPr>
        <w:pStyle w:val="a5"/>
        <w:numPr>
          <w:ilvl w:val="0"/>
          <w:numId w:val="42"/>
        </w:numPr>
        <w:ind w:left="0" w:firstLine="0"/>
        <w:contextualSpacing/>
        <w:rPr>
          <w:sz w:val="24"/>
          <w:szCs w:val="24"/>
        </w:rPr>
      </w:pPr>
      <w:proofErr w:type="spellStart"/>
      <w:r w:rsidRPr="00130BDA">
        <w:rPr>
          <w:sz w:val="24"/>
          <w:szCs w:val="24"/>
        </w:rPr>
        <w:t>Interactive</w:t>
      </w:r>
      <w:proofErr w:type="spellEnd"/>
    </w:p>
    <w:p w:rsidR="00130BDA" w:rsidRPr="00130BDA" w:rsidRDefault="00130BDA" w:rsidP="00543112">
      <w:pPr>
        <w:pStyle w:val="a5"/>
        <w:numPr>
          <w:ilvl w:val="0"/>
          <w:numId w:val="42"/>
        </w:numPr>
        <w:ind w:left="0" w:firstLine="0"/>
        <w:contextualSpacing/>
        <w:rPr>
          <w:sz w:val="24"/>
          <w:szCs w:val="24"/>
        </w:rPr>
      </w:pPr>
      <w:r w:rsidRPr="00130BDA">
        <w:rPr>
          <w:sz w:val="24"/>
          <w:szCs w:val="24"/>
          <w:lang w:val="en-US"/>
        </w:rPr>
        <w:t>Problematic</w:t>
      </w:r>
    </w:p>
    <w:p w:rsidR="00130BDA" w:rsidRPr="00130BDA" w:rsidRDefault="00130BDA" w:rsidP="00543112">
      <w:pPr>
        <w:pStyle w:val="a5"/>
        <w:numPr>
          <w:ilvl w:val="0"/>
          <w:numId w:val="42"/>
        </w:numPr>
        <w:ind w:left="0" w:firstLine="0"/>
        <w:contextualSpacing/>
        <w:rPr>
          <w:sz w:val="24"/>
          <w:szCs w:val="24"/>
        </w:rPr>
      </w:pPr>
      <w:r w:rsidRPr="00130BDA">
        <w:rPr>
          <w:sz w:val="24"/>
          <w:szCs w:val="24"/>
          <w:lang w:val="en-US"/>
        </w:rPr>
        <w:t>Administrative</w:t>
      </w:r>
    </w:p>
    <w:p w:rsidR="00130BDA" w:rsidRPr="00130BDA" w:rsidRDefault="00130BDA" w:rsidP="00543112">
      <w:pPr>
        <w:pStyle w:val="a5"/>
        <w:numPr>
          <w:ilvl w:val="0"/>
          <w:numId w:val="42"/>
        </w:numPr>
        <w:ind w:left="0" w:firstLine="0"/>
        <w:contextualSpacing/>
        <w:rPr>
          <w:sz w:val="24"/>
          <w:szCs w:val="24"/>
        </w:rPr>
      </w:pPr>
      <w:proofErr w:type="spellStart"/>
      <w:r w:rsidRPr="00130BDA">
        <w:rPr>
          <w:sz w:val="24"/>
          <w:szCs w:val="24"/>
        </w:rPr>
        <w:lastRenderedPageBreak/>
        <w:t>Complicated</w:t>
      </w:r>
      <w:proofErr w:type="spellEnd"/>
    </w:p>
    <w:p w:rsidR="00130BDA" w:rsidRPr="00130BDA" w:rsidRDefault="00130BDA" w:rsidP="00543112">
      <w:pPr>
        <w:pStyle w:val="a5"/>
        <w:numPr>
          <w:ilvl w:val="0"/>
          <w:numId w:val="42"/>
        </w:numPr>
        <w:ind w:left="0" w:firstLine="0"/>
        <w:contextualSpacing/>
        <w:rPr>
          <w:sz w:val="24"/>
          <w:szCs w:val="24"/>
        </w:rPr>
      </w:pPr>
      <w:proofErr w:type="spellStart"/>
      <w:r w:rsidRPr="00130BDA">
        <w:rPr>
          <w:sz w:val="24"/>
          <w:szCs w:val="24"/>
        </w:rPr>
        <w:t>Psychophysiological</w:t>
      </w:r>
      <w:proofErr w:type="spellEnd"/>
    </w:p>
    <w:p w:rsidR="00130BDA" w:rsidRPr="00130BDA" w:rsidRDefault="00130BDA" w:rsidP="00130BDA">
      <w:pPr>
        <w:pStyle w:val="a5"/>
        <w:ind w:left="0"/>
        <w:rPr>
          <w:b/>
          <w:sz w:val="24"/>
          <w:szCs w:val="24"/>
          <w:lang w:val="en-US"/>
        </w:rPr>
      </w:pPr>
      <w:r w:rsidRPr="00130BDA">
        <w:rPr>
          <w:b/>
          <w:sz w:val="24"/>
          <w:szCs w:val="24"/>
          <w:lang w:val="en-US"/>
        </w:rPr>
        <w:t>4. The main tasks of pedagogical management:</w:t>
      </w:r>
    </w:p>
    <w:p w:rsidR="00130BDA" w:rsidRPr="00130BDA" w:rsidRDefault="00130BDA" w:rsidP="00543112">
      <w:pPr>
        <w:pStyle w:val="a5"/>
        <w:numPr>
          <w:ilvl w:val="0"/>
          <w:numId w:val="43"/>
        </w:numPr>
        <w:ind w:left="0" w:firstLine="0"/>
        <w:contextualSpacing/>
        <w:rPr>
          <w:sz w:val="24"/>
          <w:szCs w:val="24"/>
          <w:lang w:val="en-US"/>
        </w:rPr>
      </w:pPr>
      <w:r w:rsidRPr="00130BDA">
        <w:rPr>
          <w:sz w:val="24"/>
          <w:szCs w:val="24"/>
          <w:lang w:val="en-US"/>
        </w:rPr>
        <w:t>Establish requirements for the composition and qualifications of the performers identified for the activity</w:t>
      </w:r>
    </w:p>
    <w:p w:rsidR="00130BDA" w:rsidRPr="00130BDA" w:rsidRDefault="00130BDA" w:rsidP="00543112">
      <w:pPr>
        <w:pStyle w:val="a5"/>
        <w:numPr>
          <w:ilvl w:val="0"/>
          <w:numId w:val="43"/>
        </w:numPr>
        <w:ind w:left="0" w:firstLine="0"/>
        <w:contextualSpacing/>
        <w:rPr>
          <w:sz w:val="24"/>
          <w:szCs w:val="24"/>
          <w:lang w:val="en-US"/>
        </w:rPr>
      </w:pPr>
      <w:r w:rsidRPr="00130BDA">
        <w:rPr>
          <w:sz w:val="24"/>
          <w:szCs w:val="24"/>
          <w:lang w:val="en-US"/>
        </w:rPr>
        <w:t>Perform certain actions to ensure the focus of management processes</w:t>
      </w:r>
    </w:p>
    <w:p w:rsidR="00130BDA" w:rsidRPr="00130BDA" w:rsidRDefault="00130BDA" w:rsidP="00543112">
      <w:pPr>
        <w:pStyle w:val="a5"/>
        <w:numPr>
          <w:ilvl w:val="0"/>
          <w:numId w:val="43"/>
        </w:numPr>
        <w:ind w:left="0" w:firstLine="0"/>
        <w:contextualSpacing/>
        <w:rPr>
          <w:sz w:val="24"/>
          <w:szCs w:val="24"/>
          <w:lang w:val="en-US"/>
        </w:rPr>
      </w:pPr>
      <w:r w:rsidRPr="00130BDA">
        <w:rPr>
          <w:sz w:val="24"/>
          <w:szCs w:val="24"/>
          <w:lang w:val="en-US"/>
        </w:rPr>
        <w:t>More fully implement the management objectives</w:t>
      </w:r>
    </w:p>
    <w:p w:rsidR="00130BDA" w:rsidRPr="00130BDA" w:rsidRDefault="00130BDA" w:rsidP="00543112">
      <w:pPr>
        <w:pStyle w:val="a5"/>
        <w:numPr>
          <w:ilvl w:val="0"/>
          <w:numId w:val="43"/>
        </w:numPr>
        <w:ind w:left="0" w:firstLine="0"/>
        <w:contextualSpacing/>
        <w:rPr>
          <w:sz w:val="24"/>
          <w:szCs w:val="24"/>
        </w:rPr>
      </w:pPr>
      <w:proofErr w:type="spellStart"/>
      <w:r w:rsidRPr="00130BDA">
        <w:rPr>
          <w:sz w:val="24"/>
          <w:szCs w:val="24"/>
        </w:rPr>
        <w:t>Improve</w:t>
      </w:r>
      <w:proofErr w:type="spellEnd"/>
      <w:r w:rsidRPr="00130BDA">
        <w:rPr>
          <w:sz w:val="24"/>
          <w:szCs w:val="24"/>
        </w:rPr>
        <w:t xml:space="preserve"> </w:t>
      </w:r>
      <w:proofErr w:type="spellStart"/>
      <w:r w:rsidRPr="00130BDA">
        <w:rPr>
          <w:sz w:val="24"/>
          <w:szCs w:val="24"/>
        </w:rPr>
        <w:t>management</w:t>
      </w:r>
      <w:proofErr w:type="spellEnd"/>
      <w:r w:rsidRPr="00130BDA">
        <w:rPr>
          <w:sz w:val="24"/>
          <w:szCs w:val="24"/>
        </w:rPr>
        <w:t xml:space="preserve"> </w:t>
      </w:r>
      <w:proofErr w:type="spellStart"/>
      <w:r w:rsidRPr="00130BDA">
        <w:rPr>
          <w:sz w:val="24"/>
          <w:szCs w:val="24"/>
        </w:rPr>
        <w:t>methods</w:t>
      </w:r>
      <w:proofErr w:type="spellEnd"/>
    </w:p>
    <w:p w:rsidR="00130BDA" w:rsidRPr="00130BDA" w:rsidRDefault="00130BDA" w:rsidP="00543112">
      <w:pPr>
        <w:pStyle w:val="a5"/>
        <w:numPr>
          <w:ilvl w:val="0"/>
          <w:numId w:val="43"/>
        </w:numPr>
        <w:ind w:left="0" w:firstLine="0"/>
        <w:contextualSpacing/>
        <w:rPr>
          <w:sz w:val="24"/>
          <w:szCs w:val="24"/>
          <w:lang w:val="en-US"/>
        </w:rPr>
      </w:pPr>
      <w:r w:rsidRPr="00130BDA">
        <w:rPr>
          <w:sz w:val="24"/>
          <w:szCs w:val="24"/>
          <w:lang w:val="en-US"/>
        </w:rPr>
        <w:t>Improve the structure of the collective and increase its stability</w:t>
      </w:r>
    </w:p>
    <w:p w:rsidR="00130BDA" w:rsidRPr="00130BDA" w:rsidRDefault="00130BDA" w:rsidP="00130BDA">
      <w:pPr>
        <w:pStyle w:val="a5"/>
        <w:ind w:left="0"/>
        <w:rPr>
          <w:b/>
          <w:sz w:val="24"/>
          <w:szCs w:val="24"/>
          <w:lang w:val="en-US"/>
        </w:rPr>
      </w:pPr>
      <w:r w:rsidRPr="00130BDA">
        <w:rPr>
          <w:b/>
          <w:sz w:val="24"/>
          <w:szCs w:val="24"/>
          <w:lang w:val="en-US"/>
        </w:rPr>
        <w:t>5.  Pedagogical management methods are systematized according to the following levels of management activity:</w:t>
      </w:r>
    </w:p>
    <w:p w:rsidR="00130BDA" w:rsidRPr="00130BDA" w:rsidRDefault="00130BDA" w:rsidP="00543112">
      <w:pPr>
        <w:pStyle w:val="a5"/>
        <w:numPr>
          <w:ilvl w:val="0"/>
          <w:numId w:val="44"/>
        </w:numPr>
        <w:ind w:left="0" w:firstLine="0"/>
        <w:contextualSpacing/>
        <w:rPr>
          <w:sz w:val="24"/>
          <w:szCs w:val="24"/>
        </w:rPr>
      </w:pPr>
      <w:proofErr w:type="spellStart"/>
      <w:r w:rsidRPr="00130BDA">
        <w:rPr>
          <w:sz w:val="24"/>
          <w:szCs w:val="24"/>
        </w:rPr>
        <w:t>Activity</w:t>
      </w:r>
      <w:proofErr w:type="spellEnd"/>
      <w:r w:rsidRPr="00130BDA">
        <w:rPr>
          <w:sz w:val="24"/>
          <w:szCs w:val="24"/>
        </w:rPr>
        <w:t xml:space="preserve"> (</w:t>
      </w:r>
      <w:proofErr w:type="spellStart"/>
      <w:r w:rsidRPr="00130BDA">
        <w:rPr>
          <w:sz w:val="24"/>
          <w:szCs w:val="24"/>
        </w:rPr>
        <w:t>individual</w:t>
      </w:r>
      <w:proofErr w:type="spellEnd"/>
      <w:r w:rsidRPr="00130BDA">
        <w:rPr>
          <w:sz w:val="24"/>
          <w:szCs w:val="24"/>
        </w:rPr>
        <w:t>)</w:t>
      </w:r>
    </w:p>
    <w:p w:rsidR="00130BDA" w:rsidRPr="00130BDA" w:rsidRDefault="00130BDA" w:rsidP="00543112">
      <w:pPr>
        <w:pStyle w:val="a5"/>
        <w:numPr>
          <w:ilvl w:val="0"/>
          <w:numId w:val="44"/>
        </w:numPr>
        <w:ind w:left="0" w:firstLine="0"/>
        <w:contextualSpacing/>
        <w:rPr>
          <w:sz w:val="24"/>
          <w:szCs w:val="24"/>
        </w:rPr>
      </w:pPr>
      <w:proofErr w:type="spellStart"/>
      <w:r w:rsidRPr="00130BDA">
        <w:rPr>
          <w:sz w:val="24"/>
          <w:szCs w:val="24"/>
        </w:rPr>
        <w:t>group</w:t>
      </w:r>
      <w:proofErr w:type="spellEnd"/>
      <w:r w:rsidRPr="00130BDA">
        <w:rPr>
          <w:sz w:val="24"/>
          <w:szCs w:val="24"/>
        </w:rPr>
        <w:t xml:space="preserve"> (</w:t>
      </w:r>
      <w:proofErr w:type="spellStart"/>
      <w:r w:rsidRPr="00130BDA">
        <w:rPr>
          <w:sz w:val="24"/>
          <w:szCs w:val="24"/>
        </w:rPr>
        <w:t>socially-psychological</w:t>
      </w:r>
      <w:proofErr w:type="spellEnd"/>
      <w:r w:rsidRPr="00130BDA">
        <w:rPr>
          <w:sz w:val="24"/>
          <w:szCs w:val="24"/>
        </w:rPr>
        <w:t>)</w:t>
      </w:r>
    </w:p>
    <w:p w:rsidR="00130BDA" w:rsidRPr="00130BDA" w:rsidRDefault="00130BDA" w:rsidP="00543112">
      <w:pPr>
        <w:pStyle w:val="a5"/>
        <w:numPr>
          <w:ilvl w:val="0"/>
          <w:numId w:val="44"/>
        </w:numPr>
        <w:ind w:left="0" w:firstLine="0"/>
        <w:contextualSpacing/>
        <w:rPr>
          <w:sz w:val="24"/>
          <w:szCs w:val="24"/>
        </w:rPr>
      </w:pPr>
      <w:r w:rsidRPr="00130BDA">
        <w:rPr>
          <w:sz w:val="24"/>
          <w:szCs w:val="24"/>
          <w:lang w:val="en-US"/>
        </w:rPr>
        <w:t>n</w:t>
      </w:r>
      <w:proofErr w:type="spellStart"/>
      <w:r w:rsidRPr="00130BDA">
        <w:rPr>
          <w:sz w:val="24"/>
          <w:szCs w:val="24"/>
        </w:rPr>
        <w:t>atural</w:t>
      </w:r>
      <w:proofErr w:type="spellEnd"/>
    </w:p>
    <w:p w:rsidR="00130BDA" w:rsidRPr="00130BDA" w:rsidRDefault="00130BDA" w:rsidP="00543112">
      <w:pPr>
        <w:pStyle w:val="a5"/>
        <w:numPr>
          <w:ilvl w:val="0"/>
          <w:numId w:val="44"/>
        </w:numPr>
        <w:ind w:left="0" w:firstLine="0"/>
        <w:contextualSpacing/>
        <w:rPr>
          <w:sz w:val="24"/>
          <w:szCs w:val="24"/>
        </w:rPr>
      </w:pPr>
      <w:r w:rsidRPr="00130BDA">
        <w:rPr>
          <w:sz w:val="24"/>
          <w:szCs w:val="24"/>
          <w:lang w:val="en-US"/>
        </w:rPr>
        <w:t>t</w:t>
      </w:r>
      <w:proofErr w:type="spellStart"/>
      <w:r w:rsidRPr="00130BDA">
        <w:rPr>
          <w:sz w:val="24"/>
          <w:szCs w:val="24"/>
        </w:rPr>
        <w:t>he</w:t>
      </w:r>
      <w:proofErr w:type="spellEnd"/>
      <w:r w:rsidRPr="00130BDA">
        <w:rPr>
          <w:sz w:val="24"/>
          <w:szCs w:val="24"/>
        </w:rPr>
        <w:t xml:space="preserve"> </w:t>
      </w:r>
      <w:proofErr w:type="spellStart"/>
      <w:r w:rsidRPr="00130BDA">
        <w:rPr>
          <w:sz w:val="24"/>
          <w:szCs w:val="24"/>
        </w:rPr>
        <w:t>Gnostic</w:t>
      </w:r>
      <w:proofErr w:type="spellEnd"/>
    </w:p>
    <w:p w:rsidR="00130BDA" w:rsidRPr="00130BDA" w:rsidRDefault="00130BDA" w:rsidP="00543112">
      <w:pPr>
        <w:pStyle w:val="a5"/>
        <w:numPr>
          <w:ilvl w:val="0"/>
          <w:numId w:val="44"/>
        </w:numPr>
        <w:ind w:left="0" w:firstLine="0"/>
        <w:contextualSpacing/>
        <w:rPr>
          <w:sz w:val="24"/>
          <w:szCs w:val="24"/>
        </w:rPr>
      </w:pPr>
      <w:r w:rsidRPr="00130BDA">
        <w:rPr>
          <w:sz w:val="24"/>
          <w:szCs w:val="24"/>
          <w:lang w:val="en-US"/>
        </w:rPr>
        <w:t>combined</w:t>
      </w:r>
    </w:p>
    <w:p w:rsidR="00130BDA" w:rsidRPr="00130BDA" w:rsidRDefault="00130BDA" w:rsidP="00130BDA">
      <w:pPr>
        <w:pStyle w:val="a5"/>
        <w:ind w:left="0"/>
        <w:rPr>
          <w:b/>
          <w:sz w:val="24"/>
          <w:szCs w:val="24"/>
          <w:lang w:val="en-US"/>
        </w:rPr>
      </w:pPr>
      <w:r w:rsidRPr="00130BDA">
        <w:rPr>
          <w:b/>
          <w:sz w:val="24"/>
          <w:szCs w:val="24"/>
          <w:lang w:val="en-US"/>
        </w:rPr>
        <w:t>6.  The socio-psychological effectiveness of management in pedagogical management is related to:</w:t>
      </w:r>
    </w:p>
    <w:p w:rsidR="00130BDA" w:rsidRPr="00130BDA" w:rsidRDefault="00130BDA" w:rsidP="00543112">
      <w:pPr>
        <w:pStyle w:val="a5"/>
        <w:numPr>
          <w:ilvl w:val="0"/>
          <w:numId w:val="45"/>
        </w:numPr>
        <w:ind w:left="0" w:firstLine="0"/>
        <w:contextualSpacing/>
        <w:rPr>
          <w:sz w:val="24"/>
          <w:szCs w:val="24"/>
          <w:lang w:val="en-US"/>
        </w:rPr>
      </w:pPr>
      <w:r w:rsidRPr="00130BDA">
        <w:rPr>
          <w:sz w:val="24"/>
          <w:szCs w:val="24"/>
          <w:lang w:val="en-US"/>
        </w:rPr>
        <w:t>The psychological climate in the team</w:t>
      </w:r>
    </w:p>
    <w:p w:rsidR="00130BDA" w:rsidRPr="00130BDA" w:rsidRDefault="00130BDA" w:rsidP="00543112">
      <w:pPr>
        <w:pStyle w:val="a5"/>
        <w:numPr>
          <w:ilvl w:val="0"/>
          <w:numId w:val="45"/>
        </w:numPr>
        <w:ind w:left="0" w:firstLine="0"/>
        <w:contextualSpacing/>
        <w:rPr>
          <w:sz w:val="24"/>
          <w:szCs w:val="24"/>
        </w:rPr>
      </w:pPr>
      <w:proofErr w:type="spellStart"/>
      <w:r w:rsidRPr="00130BDA">
        <w:rPr>
          <w:sz w:val="24"/>
          <w:szCs w:val="24"/>
        </w:rPr>
        <w:t>Selectivity</w:t>
      </w:r>
      <w:proofErr w:type="spellEnd"/>
      <w:r w:rsidRPr="00130BDA">
        <w:rPr>
          <w:sz w:val="24"/>
          <w:szCs w:val="24"/>
        </w:rPr>
        <w:t xml:space="preserve"> </w:t>
      </w:r>
      <w:proofErr w:type="spellStart"/>
      <w:r w:rsidRPr="00130BDA">
        <w:rPr>
          <w:sz w:val="24"/>
          <w:szCs w:val="24"/>
        </w:rPr>
        <w:t>in</w:t>
      </w:r>
      <w:proofErr w:type="spellEnd"/>
      <w:r w:rsidRPr="00130BDA">
        <w:rPr>
          <w:sz w:val="24"/>
          <w:szCs w:val="24"/>
        </w:rPr>
        <w:t xml:space="preserve"> </w:t>
      </w:r>
      <w:proofErr w:type="spellStart"/>
      <w:r w:rsidRPr="00130BDA">
        <w:rPr>
          <w:sz w:val="24"/>
          <w:szCs w:val="24"/>
        </w:rPr>
        <w:t>the</w:t>
      </w:r>
      <w:proofErr w:type="spellEnd"/>
      <w:r w:rsidRPr="00130BDA">
        <w:rPr>
          <w:sz w:val="24"/>
          <w:szCs w:val="24"/>
        </w:rPr>
        <w:t xml:space="preserve"> </w:t>
      </w:r>
      <w:proofErr w:type="spellStart"/>
      <w:r w:rsidRPr="00130BDA">
        <w:rPr>
          <w:sz w:val="24"/>
          <w:szCs w:val="24"/>
        </w:rPr>
        <w:t>team</w:t>
      </w:r>
      <w:proofErr w:type="spellEnd"/>
    </w:p>
    <w:p w:rsidR="00130BDA" w:rsidRPr="00130BDA" w:rsidRDefault="00130BDA" w:rsidP="00543112">
      <w:pPr>
        <w:pStyle w:val="a5"/>
        <w:numPr>
          <w:ilvl w:val="0"/>
          <w:numId w:val="45"/>
        </w:numPr>
        <w:ind w:left="0" w:firstLine="0"/>
        <w:contextualSpacing/>
        <w:rPr>
          <w:sz w:val="24"/>
          <w:szCs w:val="24"/>
        </w:rPr>
      </w:pPr>
      <w:proofErr w:type="spellStart"/>
      <w:r w:rsidRPr="00130BDA">
        <w:rPr>
          <w:sz w:val="24"/>
          <w:szCs w:val="24"/>
        </w:rPr>
        <w:t>Responsibility</w:t>
      </w:r>
      <w:proofErr w:type="spellEnd"/>
      <w:r w:rsidRPr="00130BDA">
        <w:rPr>
          <w:sz w:val="24"/>
          <w:szCs w:val="24"/>
        </w:rPr>
        <w:t xml:space="preserve"> </w:t>
      </w:r>
      <w:proofErr w:type="spellStart"/>
      <w:r w:rsidRPr="00130BDA">
        <w:rPr>
          <w:sz w:val="24"/>
          <w:szCs w:val="24"/>
        </w:rPr>
        <w:t>of</w:t>
      </w:r>
      <w:proofErr w:type="spellEnd"/>
      <w:r w:rsidRPr="00130BDA">
        <w:rPr>
          <w:sz w:val="24"/>
          <w:szCs w:val="24"/>
        </w:rPr>
        <w:t xml:space="preserve"> </w:t>
      </w:r>
      <w:proofErr w:type="spellStart"/>
      <w:r w:rsidRPr="00130BDA">
        <w:rPr>
          <w:sz w:val="24"/>
          <w:szCs w:val="24"/>
        </w:rPr>
        <w:t>the</w:t>
      </w:r>
      <w:proofErr w:type="spellEnd"/>
      <w:r w:rsidRPr="00130BDA">
        <w:rPr>
          <w:sz w:val="24"/>
          <w:szCs w:val="24"/>
        </w:rPr>
        <w:t xml:space="preserve"> </w:t>
      </w:r>
      <w:proofErr w:type="spellStart"/>
      <w:r w:rsidRPr="00130BDA">
        <w:rPr>
          <w:sz w:val="24"/>
          <w:szCs w:val="24"/>
        </w:rPr>
        <w:t>team</w:t>
      </w:r>
      <w:proofErr w:type="spellEnd"/>
    </w:p>
    <w:p w:rsidR="00130BDA" w:rsidRPr="00130BDA" w:rsidRDefault="00130BDA" w:rsidP="00543112">
      <w:pPr>
        <w:pStyle w:val="a5"/>
        <w:numPr>
          <w:ilvl w:val="0"/>
          <w:numId w:val="45"/>
        </w:numPr>
        <w:ind w:left="0" w:firstLine="0"/>
        <w:contextualSpacing/>
        <w:rPr>
          <w:sz w:val="24"/>
          <w:szCs w:val="24"/>
        </w:rPr>
      </w:pPr>
      <w:proofErr w:type="spellStart"/>
      <w:r w:rsidRPr="00130BDA">
        <w:rPr>
          <w:sz w:val="24"/>
          <w:szCs w:val="24"/>
        </w:rPr>
        <w:t>The</w:t>
      </w:r>
      <w:proofErr w:type="spellEnd"/>
      <w:r w:rsidRPr="00130BDA">
        <w:rPr>
          <w:sz w:val="24"/>
          <w:szCs w:val="24"/>
        </w:rPr>
        <w:t xml:space="preserve"> </w:t>
      </w:r>
      <w:proofErr w:type="spellStart"/>
      <w:r w:rsidRPr="00130BDA">
        <w:rPr>
          <w:sz w:val="24"/>
          <w:szCs w:val="24"/>
        </w:rPr>
        <w:t>manifestation</w:t>
      </w:r>
      <w:proofErr w:type="spellEnd"/>
      <w:r w:rsidRPr="00130BDA">
        <w:rPr>
          <w:sz w:val="24"/>
          <w:szCs w:val="24"/>
        </w:rPr>
        <w:t xml:space="preserve"> </w:t>
      </w:r>
      <w:proofErr w:type="spellStart"/>
      <w:r w:rsidRPr="00130BDA">
        <w:rPr>
          <w:sz w:val="24"/>
          <w:szCs w:val="24"/>
        </w:rPr>
        <w:t>of</w:t>
      </w:r>
      <w:proofErr w:type="spellEnd"/>
      <w:r w:rsidRPr="00130BDA">
        <w:rPr>
          <w:sz w:val="24"/>
          <w:szCs w:val="24"/>
        </w:rPr>
        <w:t xml:space="preserve"> </w:t>
      </w:r>
      <w:proofErr w:type="spellStart"/>
      <w:r w:rsidRPr="00130BDA">
        <w:rPr>
          <w:sz w:val="24"/>
          <w:szCs w:val="24"/>
        </w:rPr>
        <w:t>social</w:t>
      </w:r>
      <w:proofErr w:type="spellEnd"/>
      <w:r w:rsidRPr="00130BDA">
        <w:rPr>
          <w:sz w:val="24"/>
          <w:szCs w:val="24"/>
        </w:rPr>
        <w:t xml:space="preserve"> </w:t>
      </w:r>
      <w:proofErr w:type="spellStart"/>
      <w:r w:rsidRPr="00130BDA">
        <w:rPr>
          <w:sz w:val="24"/>
          <w:szCs w:val="24"/>
        </w:rPr>
        <w:t>responsibility</w:t>
      </w:r>
      <w:proofErr w:type="spellEnd"/>
    </w:p>
    <w:p w:rsidR="00130BDA" w:rsidRPr="00130BDA" w:rsidRDefault="00130BDA" w:rsidP="00543112">
      <w:pPr>
        <w:pStyle w:val="a5"/>
        <w:numPr>
          <w:ilvl w:val="0"/>
          <w:numId w:val="45"/>
        </w:numPr>
        <w:ind w:left="0" w:firstLine="0"/>
        <w:contextualSpacing/>
        <w:rPr>
          <w:sz w:val="24"/>
          <w:szCs w:val="24"/>
        </w:rPr>
      </w:pPr>
      <w:proofErr w:type="spellStart"/>
      <w:r w:rsidRPr="00130BDA">
        <w:rPr>
          <w:sz w:val="24"/>
          <w:szCs w:val="24"/>
        </w:rPr>
        <w:t>Developing</w:t>
      </w:r>
      <w:proofErr w:type="spellEnd"/>
      <w:r w:rsidRPr="00130BDA">
        <w:rPr>
          <w:sz w:val="24"/>
          <w:szCs w:val="24"/>
        </w:rPr>
        <w:t xml:space="preserve"> </w:t>
      </w:r>
      <w:proofErr w:type="spellStart"/>
      <w:r w:rsidRPr="00130BDA">
        <w:rPr>
          <w:sz w:val="24"/>
          <w:szCs w:val="24"/>
        </w:rPr>
        <w:t>partnerships</w:t>
      </w:r>
      <w:proofErr w:type="spellEnd"/>
    </w:p>
    <w:p w:rsidR="00130BDA" w:rsidRPr="00130BDA" w:rsidRDefault="00130BDA" w:rsidP="00130BDA">
      <w:pPr>
        <w:pStyle w:val="a5"/>
        <w:ind w:left="0"/>
        <w:rPr>
          <w:b/>
          <w:sz w:val="24"/>
          <w:szCs w:val="24"/>
          <w:lang w:val="en-US"/>
        </w:rPr>
      </w:pPr>
      <w:r w:rsidRPr="00130BDA">
        <w:rPr>
          <w:b/>
          <w:sz w:val="24"/>
          <w:szCs w:val="24"/>
          <w:lang w:val="en-US"/>
        </w:rPr>
        <w:t>7. The formalism in implementing the principle of developmental learning is manifested through:</w:t>
      </w:r>
    </w:p>
    <w:p w:rsidR="00130BDA" w:rsidRPr="00130BDA" w:rsidRDefault="00130BDA" w:rsidP="00543112">
      <w:pPr>
        <w:pStyle w:val="a5"/>
        <w:numPr>
          <w:ilvl w:val="0"/>
          <w:numId w:val="46"/>
        </w:numPr>
        <w:ind w:left="0" w:firstLine="0"/>
        <w:contextualSpacing/>
        <w:rPr>
          <w:sz w:val="24"/>
          <w:szCs w:val="24"/>
          <w:lang w:val="en-US"/>
        </w:rPr>
      </w:pPr>
      <w:r w:rsidRPr="00130BDA">
        <w:rPr>
          <w:sz w:val="24"/>
          <w:szCs w:val="24"/>
          <w:lang w:val="en-US"/>
        </w:rPr>
        <w:t>Ability to intensify the creative work of trainees</w:t>
      </w:r>
    </w:p>
    <w:p w:rsidR="00130BDA" w:rsidRPr="00130BDA" w:rsidRDefault="00130BDA" w:rsidP="00543112">
      <w:pPr>
        <w:pStyle w:val="a5"/>
        <w:numPr>
          <w:ilvl w:val="0"/>
          <w:numId w:val="46"/>
        </w:numPr>
        <w:ind w:left="0" w:firstLine="0"/>
        <w:contextualSpacing/>
        <w:rPr>
          <w:sz w:val="24"/>
          <w:szCs w:val="24"/>
          <w:lang w:val="en-US"/>
        </w:rPr>
      </w:pPr>
      <w:r w:rsidRPr="00130BDA">
        <w:rPr>
          <w:sz w:val="24"/>
          <w:szCs w:val="24"/>
          <w:lang w:val="en-US"/>
        </w:rPr>
        <w:t>The aspiration of the teacher to suppress the activity of the trainee</w:t>
      </w:r>
    </w:p>
    <w:p w:rsidR="00130BDA" w:rsidRPr="00130BDA" w:rsidRDefault="00130BDA" w:rsidP="00543112">
      <w:pPr>
        <w:pStyle w:val="a5"/>
        <w:numPr>
          <w:ilvl w:val="0"/>
          <w:numId w:val="46"/>
        </w:numPr>
        <w:ind w:left="0" w:firstLine="0"/>
        <w:contextualSpacing/>
        <w:rPr>
          <w:sz w:val="24"/>
          <w:szCs w:val="24"/>
          <w:lang w:val="en-US"/>
        </w:rPr>
      </w:pPr>
      <w:r w:rsidRPr="00130BDA">
        <w:rPr>
          <w:sz w:val="24"/>
          <w:szCs w:val="24"/>
          <w:lang w:val="en-US"/>
        </w:rPr>
        <w:t>The ability to direct the student's independence</w:t>
      </w:r>
    </w:p>
    <w:p w:rsidR="00130BDA" w:rsidRPr="00130BDA" w:rsidRDefault="00130BDA" w:rsidP="00543112">
      <w:pPr>
        <w:pStyle w:val="a5"/>
        <w:numPr>
          <w:ilvl w:val="0"/>
          <w:numId w:val="46"/>
        </w:numPr>
        <w:ind w:left="0" w:firstLine="0"/>
        <w:contextualSpacing/>
        <w:rPr>
          <w:sz w:val="24"/>
          <w:szCs w:val="24"/>
          <w:lang w:val="en-US"/>
        </w:rPr>
      </w:pPr>
      <w:r w:rsidRPr="00130BDA">
        <w:rPr>
          <w:sz w:val="24"/>
          <w:szCs w:val="24"/>
          <w:lang w:val="en-US"/>
        </w:rPr>
        <w:t>The desire to fetish a mechanical, thoughtless memorization of rules, laws, phenomena.</w:t>
      </w:r>
    </w:p>
    <w:p w:rsidR="00130BDA" w:rsidRPr="00130BDA" w:rsidRDefault="00130BDA" w:rsidP="00543112">
      <w:pPr>
        <w:pStyle w:val="a5"/>
        <w:numPr>
          <w:ilvl w:val="0"/>
          <w:numId w:val="46"/>
        </w:numPr>
        <w:ind w:left="0" w:firstLine="0"/>
        <w:contextualSpacing/>
        <w:rPr>
          <w:sz w:val="24"/>
          <w:szCs w:val="24"/>
          <w:lang w:val="en-US"/>
        </w:rPr>
      </w:pPr>
      <w:r w:rsidRPr="00130BDA">
        <w:rPr>
          <w:sz w:val="24"/>
          <w:szCs w:val="24"/>
          <w:lang w:val="en-US"/>
        </w:rPr>
        <w:t xml:space="preserve"> Psychological and physiological requirements for the organization of mental work</w:t>
      </w:r>
    </w:p>
    <w:p w:rsidR="00130BDA" w:rsidRPr="00130BDA" w:rsidRDefault="00130BDA" w:rsidP="00130BDA">
      <w:pPr>
        <w:pStyle w:val="a5"/>
        <w:ind w:left="0"/>
        <w:rPr>
          <w:b/>
          <w:sz w:val="24"/>
          <w:szCs w:val="24"/>
          <w:lang w:val="en-US"/>
        </w:rPr>
      </w:pPr>
      <w:r w:rsidRPr="00130BDA">
        <w:rPr>
          <w:b/>
          <w:sz w:val="24"/>
          <w:szCs w:val="24"/>
          <w:lang w:val="en-US"/>
        </w:rPr>
        <w:t>8. The main conditions for the effectiveness of checking the knowledge of students during the classes are:</w:t>
      </w:r>
    </w:p>
    <w:p w:rsidR="00130BDA" w:rsidRPr="00130BDA" w:rsidRDefault="00130BDA" w:rsidP="00543112">
      <w:pPr>
        <w:pStyle w:val="a5"/>
        <w:numPr>
          <w:ilvl w:val="0"/>
          <w:numId w:val="47"/>
        </w:numPr>
        <w:ind w:left="0" w:firstLine="0"/>
        <w:contextualSpacing/>
        <w:rPr>
          <w:sz w:val="24"/>
          <w:szCs w:val="24"/>
        </w:rPr>
      </w:pPr>
      <w:proofErr w:type="spellStart"/>
      <w:r w:rsidRPr="00130BDA">
        <w:rPr>
          <w:sz w:val="24"/>
          <w:szCs w:val="24"/>
        </w:rPr>
        <w:t>Objectivity</w:t>
      </w:r>
      <w:proofErr w:type="spellEnd"/>
      <w:r w:rsidRPr="00130BDA">
        <w:rPr>
          <w:sz w:val="24"/>
          <w:szCs w:val="24"/>
        </w:rPr>
        <w:t xml:space="preserve"> </w:t>
      </w:r>
      <w:proofErr w:type="spellStart"/>
      <w:r w:rsidRPr="00130BDA">
        <w:rPr>
          <w:sz w:val="24"/>
          <w:szCs w:val="24"/>
        </w:rPr>
        <w:t>and</w:t>
      </w:r>
      <w:proofErr w:type="spellEnd"/>
      <w:r w:rsidRPr="00130BDA">
        <w:rPr>
          <w:sz w:val="24"/>
          <w:szCs w:val="24"/>
        </w:rPr>
        <w:t xml:space="preserve"> </w:t>
      </w:r>
      <w:proofErr w:type="spellStart"/>
      <w:r w:rsidRPr="00130BDA">
        <w:rPr>
          <w:sz w:val="24"/>
          <w:szCs w:val="24"/>
        </w:rPr>
        <w:t>individuality</w:t>
      </w:r>
      <w:proofErr w:type="spellEnd"/>
    </w:p>
    <w:p w:rsidR="00130BDA" w:rsidRPr="00130BDA" w:rsidRDefault="00130BDA" w:rsidP="00543112">
      <w:pPr>
        <w:pStyle w:val="a5"/>
        <w:numPr>
          <w:ilvl w:val="0"/>
          <w:numId w:val="47"/>
        </w:numPr>
        <w:ind w:left="0" w:firstLine="0"/>
        <w:contextualSpacing/>
        <w:rPr>
          <w:sz w:val="24"/>
          <w:szCs w:val="24"/>
          <w:lang w:val="en-US"/>
        </w:rPr>
      </w:pPr>
      <w:r w:rsidRPr="00130BDA">
        <w:rPr>
          <w:sz w:val="24"/>
          <w:szCs w:val="24"/>
          <w:lang w:val="en-US"/>
        </w:rPr>
        <w:t>Adherence to the rules for the performance of certain types of work</w:t>
      </w:r>
    </w:p>
    <w:p w:rsidR="00130BDA" w:rsidRPr="00130BDA" w:rsidRDefault="00130BDA" w:rsidP="00543112">
      <w:pPr>
        <w:pStyle w:val="a5"/>
        <w:numPr>
          <w:ilvl w:val="0"/>
          <w:numId w:val="47"/>
        </w:numPr>
        <w:ind w:left="0" w:firstLine="0"/>
        <w:contextualSpacing/>
        <w:rPr>
          <w:sz w:val="24"/>
          <w:szCs w:val="24"/>
        </w:rPr>
      </w:pPr>
      <w:proofErr w:type="spellStart"/>
      <w:r w:rsidRPr="00130BDA">
        <w:rPr>
          <w:sz w:val="24"/>
          <w:szCs w:val="24"/>
        </w:rPr>
        <w:t>Organization</w:t>
      </w:r>
      <w:proofErr w:type="spellEnd"/>
      <w:r w:rsidRPr="00130BDA">
        <w:rPr>
          <w:sz w:val="24"/>
          <w:szCs w:val="24"/>
        </w:rPr>
        <w:t xml:space="preserve"> </w:t>
      </w:r>
      <w:proofErr w:type="spellStart"/>
      <w:r w:rsidRPr="00130BDA">
        <w:rPr>
          <w:sz w:val="24"/>
          <w:szCs w:val="24"/>
        </w:rPr>
        <w:t>of</w:t>
      </w:r>
      <w:proofErr w:type="spellEnd"/>
      <w:r w:rsidRPr="00130BDA">
        <w:rPr>
          <w:sz w:val="24"/>
          <w:szCs w:val="24"/>
        </w:rPr>
        <w:t xml:space="preserve"> </w:t>
      </w:r>
      <w:proofErr w:type="spellStart"/>
      <w:r w:rsidRPr="00130BDA">
        <w:rPr>
          <w:sz w:val="24"/>
          <w:szCs w:val="24"/>
        </w:rPr>
        <w:t>mutual</w:t>
      </w:r>
      <w:proofErr w:type="spellEnd"/>
      <w:r w:rsidRPr="00130BDA">
        <w:rPr>
          <w:sz w:val="24"/>
          <w:szCs w:val="24"/>
        </w:rPr>
        <w:t xml:space="preserve"> </w:t>
      </w:r>
      <w:proofErr w:type="spellStart"/>
      <w:r w:rsidRPr="00130BDA">
        <w:rPr>
          <w:sz w:val="24"/>
          <w:szCs w:val="24"/>
        </w:rPr>
        <w:t>verification</w:t>
      </w:r>
      <w:proofErr w:type="spellEnd"/>
    </w:p>
    <w:p w:rsidR="00130BDA" w:rsidRPr="00130BDA" w:rsidRDefault="00130BDA" w:rsidP="00543112">
      <w:pPr>
        <w:pStyle w:val="a5"/>
        <w:numPr>
          <w:ilvl w:val="0"/>
          <w:numId w:val="47"/>
        </w:numPr>
        <w:ind w:left="0" w:firstLine="0"/>
        <w:contextualSpacing/>
        <w:rPr>
          <w:sz w:val="24"/>
          <w:szCs w:val="24"/>
        </w:rPr>
      </w:pPr>
      <w:proofErr w:type="spellStart"/>
      <w:r w:rsidRPr="00130BDA">
        <w:rPr>
          <w:sz w:val="24"/>
          <w:szCs w:val="24"/>
        </w:rPr>
        <w:t>Compliance</w:t>
      </w:r>
      <w:proofErr w:type="spellEnd"/>
      <w:r w:rsidRPr="00130BDA">
        <w:rPr>
          <w:sz w:val="24"/>
          <w:szCs w:val="24"/>
        </w:rPr>
        <w:t xml:space="preserve"> </w:t>
      </w:r>
      <w:proofErr w:type="spellStart"/>
      <w:r w:rsidRPr="00130BDA">
        <w:rPr>
          <w:sz w:val="24"/>
          <w:szCs w:val="24"/>
        </w:rPr>
        <w:t>with</w:t>
      </w:r>
      <w:proofErr w:type="spellEnd"/>
      <w:r w:rsidRPr="00130BDA">
        <w:rPr>
          <w:sz w:val="24"/>
          <w:szCs w:val="24"/>
        </w:rPr>
        <w:t xml:space="preserve"> </w:t>
      </w:r>
      <w:proofErr w:type="spellStart"/>
      <w:r w:rsidRPr="00130BDA">
        <w:rPr>
          <w:sz w:val="24"/>
          <w:szCs w:val="24"/>
        </w:rPr>
        <w:t>basic</w:t>
      </w:r>
      <w:proofErr w:type="spellEnd"/>
      <w:r w:rsidRPr="00130BDA">
        <w:rPr>
          <w:sz w:val="24"/>
          <w:szCs w:val="24"/>
        </w:rPr>
        <w:t xml:space="preserve"> </w:t>
      </w:r>
      <w:proofErr w:type="spellStart"/>
      <w:r w:rsidRPr="00130BDA">
        <w:rPr>
          <w:sz w:val="24"/>
          <w:szCs w:val="24"/>
        </w:rPr>
        <w:t>control</w:t>
      </w:r>
      <w:proofErr w:type="spellEnd"/>
      <w:r w:rsidRPr="00130BDA">
        <w:rPr>
          <w:sz w:val="24"/>
          <w:szCs w:val="24"/>
        </w:rPr>
        <w:t xml:space="preserve"> </w:t>
      </w:r>
      <w:proofErr w:type="spellStart"/>
      <w:r w:rsidRPr="00130BDA">
        <w:rPr>
          <w:sz w:val="24"/>
          <w:szCs w:val="24"/>
        </w:rPr>
        <w:t>rules</w:t>
      </w:r>
      <w:proofErr w:type="spellEnd"/>
    </w:p>
    <w:p w:rsidR="00130BDA" w:rsidRPr="00130BDA" w:rsidRDefault="00130BDA" w:rsidP="00543112">
      <w:pPr>
        <w:pStyle w:val="a5"/>
        <w:numPr>
          <w:ilvl w:val="0"/>
          <w:numId w:val="47"/>
        </w:numPr>
        <w:ind w:left="0" w:firstLine="0"/>
        <w:contextualSpacing/>
        <w:rPr>
          <w:sz w:val="24"/>
          <w:szCs w:val="24"/>
          <w:lang w:val="en-US"/>
        </w:rPr>
      </w:pPr>
      <w:r w:rsidRPr="00130BDA">
        <w:rPr>
          <w:sz w:val="24"/>
          <w:szCs w:val="24"/>
          <w:lang w:val="en-US"/>
        </w:rPr>
        <w:t>Analytics - the performance of the student</w:t>
      </w:r>
    </w:p>
    <w:p w:rsidR="00130BDA" w:rsidRPr="00130BDA" w:rsidRDefault="00130BDA" w:rsidP="00130BDA">
      <w:pPr>
        <w:pStyle w:val="a5"/>
        <w:ind w:left="0"/>
        <w:rPr>
          <w:b/>
          <w:sz w:val="24"/>
          <w:szCs w:val="24"/>
          <w:lang w:val="en-US"/>
        </w:rPr>
      </w:pPr>
      <w:r w:rsidRPr="00130BDA">
        <w:rPr>
          <w:b/>
          <w:sz w:val="24"/>
          <w:szCs w:val="24"/>
          <w:lang w:val="en-US"/>
        </w:rPr>
        <w:t>9. The following important factors influence the successful achievement of the relevant results by the head of pedagogical management:</w:t>
      </w:r>
    </w:p>
    <w:p w:rsidR="00130BDA" w:rsidRPr="00130BDA" w:rsidRDefault="00130BDA" w:rsidP="00543112">
      <w:pPr>
        <w:pStyle w:val="a5"/>
        <w:numPr>
          <w:ilvl w:val="0"/>
          <w:numId w:val="48"/>
        </w:numPr>
        <w:ind w:left="0" w:firstLine="0"/>
        <w:contextualSpacing/>
        <w:rPr>
          <w:sz w:val="24"/>
          <w:szCs w:val="24"/>
          <w:lang w:val="en-US"/>
        </w:rPr>
      </w:pPr>
      <w:r w:rsidRPr="00130BDA">
        <w:rPr>
          <w:sz w:val="24"/>
          <w:szCs w:val="24"/>
          <w:lang w:val="en-US"/>
        </w:rPr>
        <w:t>Moral-psychological climate in the subject-subjective relations system</w:t>
      </w:r>
    </w:p>
    <w:p w:rsidR="00130BDA" w:rsidRPr="00130BDA" w:rsidRDefault="00130BDA" w:rsidP="00543112">
      <w:pPr>
        <w:pStyle w:val="a5"/>
        <w:numPr>
          <w:ilvl w:val="0"/>
          <w:numId w:val="48"/>
        </w:numPr>
        <w:ind w:left="0" w:firstLine="0"/>
        <w:contextualSpacing/>
        <w:rPr>
          <w:sz w:val="24"/>
          <w:szCs w:val="24"/>
          <w:lang w:val="en-US"/>
        </w:rPr>
      </w:pPr>
      <w:r w:rsidRPr="00130BDA">
        <w:rPr>
          <w:sz w:val="24"/>
          <w:szCs w:val="24"/>
          <w:lang w:val="en-US"/>
        </w:rPr>
        <w:t>Clear regulation of powers of the scalar chain of leaders (from top to bottom)</w:t>
      </w:r>
    </w:p>
    <w:p w:rsidR="00130BDA" w:rsidRPr="00130BDA" w:rsidRDefault="00130BDA" w:rsidP="00543112">
      <w:pPr>
        <w:pStyle w:val="a5"/>
        <w:numPr>
          <w:ilvl w:val="0"/>
          <w:numId w:val="48"/>
        </w:numPr>
        <w:ind w:left="0" w:firstLine="0"/>
        <w:contextualSpacing/>
        <w:rPr>
          <w:sz w:val="24"/>
          <w:szCs w:val="24"/>
          <w:lang w:val="en-US"/>
        </w:rPr>
      </w:pPr>
      <w:r w:rsidRPr="00130BDA">
        <w:rPr>
          <w:sz w:val="24"/>
          <w:szCs w:val="24"/>
          <w:lang w:val="en-US"/>
        </w:rPr>
        <w:t>the level of planning of means to achieve goals, means of solving the problem</w:t>
      </w:r>
    </w:p>
    <w:p w:rsidR="00130BDA" w:rsidRPr="00130BDA" w:rsidRDefault="00130BDA" w:rsidP="00543112">
      <w:pPr>
        <w:pStyle w:val="a5"/>
        <w:numPr>
          <w:ilvl w:val="0"/>
          <w:numId w:val="48"/>
        </w:numPr>
        <w:ind w:left="0" w:firstLine="0"/>
        <w:contextualSpacing/>
        <w:rPr>
          <w:sz w:val="24"/>
          <w:szCs w:val="24"/>
        </w:rPr>
      </w:pPr>
      <w:proofErr w:type="spellStart"/>
      <w:r w:rsidRPr="00130BDA">
        <w:rPr>
          <w:sz w:val="24"/>
          <w:szCs w:val="24"/>
        </w:rPr>
        <w:t>fair</w:t>
      </w:r>
      <w:proofErr w:type="spellEnd"/>
      <w:r w:rsidRPr="00130BDA">
        <w:rPr>
          <w:sz w:val="24"/>
          <w:szCs w:val="24"/>
        </w:rPr>
        <w:t xml:space="preserve"> </w:t>
      </w:r>
      <w:proofErr w:type="spellStart"/>
      <w:r w:rsidRPr="00130BDA">
        <w:rPr>
          <w:sz w:val="24"/>
          <w:szCs w:val="24"/>
        </w:rPr>
        <w:t>remuneration</w:t>
      </w:r>
      <w:proofErr w:type="spellEnd"/>
      <w:r w:rsidRPr="00130BDA">
        <w:rPr>
          <w:sz w:val="24"/>
          <w:szCs w:val="24"/>
        </w:rPr>
        <w:t xml:space="preserve"> </w:t>
      </w:r>
      <w:proofErr w:type="spellStart"/>
      <w:r w:rsidRPr="00130BDA">
        <w:rPr>
          <w:sz w:val="24"/>
          <w:szCs w:val="24"/>
        </w:rPr>
        <w:t>of</w:t>
      </w:r>
      <w:proofErr w:type="spellEnd"/>
      <w:r w:rsidRPr="00130BDA">
        <w:rPr>
          <w:sz w:val="24"/>
          <w:szCs w:val="24"/>
        </w:rPr>
        <w:t xml:space="preserve"> </w:t>
      </w:r>
      <w:proofErr w:type="spellStart"/>
      <w:r w:rsidRPr="00130BDA">
        <w:rPr>
          <w:sz w:val="24"/>
          <w:szCs w:val="24"/>
        </w:rPr>
        <w:t>employees</w:t>
      </w:r>
      <w:proofErr w:type="spellEnd"/>
    </w:p>
    <w:p w:rsidR="00130BDA" w:rsidRPr="00130BDA" w:rsidRDefault="00130BDA" w:rsidP="00543112">
      <w:pPr>
        <w:pStyle w:val="a5"/>
        <w:numPr>
          <w:ilvl w:val="0"/>
          <w:numId w:val="48"/>
        </w:numPr>
        <w:ind w:left="0" w:firstLine="0"/>
        <w:contextualSpacing/>
        <w:rPr>
          <w:sz w:val="24"/>
          <w:szCs w:val="24"/>
          <w:lang w:val="en-US"/>
        </w:rPr>
      </w:pPr>
      <w:r w:rsidRPr="00130BDA">
        <w:rPr>
          <w:sz w:val="24"/>
          <w:szCs w:val="24"/>
          <w:lang w:val="en-US"/>
        </w:rPr>
        <w:t>subordination of personal interests to the general</w:t>
      </w:r>
    </w:p>
    <w:p w:rsidR="00130BDA" w:rsidRPr="00130BDA" w:rsidRDefault="00130BDA" w:rsidP="00130BDA">
      <w:pPr>
        <w:pStyle w:val="a5"/>
        <w:ind w:left="0"/>
        <w:rPr>
          <w:b/>
          <w:sz w:val="24"/>
          <w:szCs w:val="24"/>
          <w:lang w:val="en-US"/>
        </w:rPr>
      </w:pPr>
      <w:r w:rsidRPr="00130BDA">
        <w:rPr>
          <w:b/>
          <w:sz w:val="24"/>
          <w:szCs w:val="24"/>
          <w:lang w:val="kk-KZ"/>
        </w:rPr>
        <w:t>1</w:t>
      </w:r>
      <w:r w:rsidRPr="00130BDA">
        <w:rPr>
          <w:b/>
          <w:sz w:val="24"/>
          <w:szCs w:val="24"/>
          <w:lang w:val="en-US"/>
        </w:rPr>
        <w:t xml:space="preserve">0. In the article of K.D. </w:t>
      </w:r>
      <w:proofErr w:type="spellStart"/>
      <w:r w:rsidRPr="00130BDA">
        <w:rPr>
          <w:b/>
          <w:sz w:val="24"/>
          <w:szCs w:val="24"/>
          <w:lang w:val="en-US"/>
        </w:rPr>
        <w:t>Ushinsky</w:t>
      </w:r>
      <w:proofErr w:type="spellEnd"/>
      <w:r w:rsidRPr="00130BDA">
        <w:rPr>
          <w:b/>
          <w:sz w:val="24"/>
          <w:szCs w:val="24"/>
          <w:lang w:val="en-US"/>
        </w:rPr>
        <w:t xml:space="preserve"> "Three elements of the school" highlights the main components of the school's activities:</w:t>
      </w:r>
    </w:p>
    <w:p w:rsidR="00130BDA" w:rsidRPr="00130BDA" w:rsidRDefault="00130BDA" w:rsidP="00543112">
      <w:pPr>
        <w:pStyle w:val="a5"/>
        <w:numPr>
          <w:ilvl w:val="0"/>
          <w:numId w:val="49"/>
        </w:numPr>
        <w:ind w:left="0" w:firstLine="0"/>
        <w:contextualSpacing/>
        <w:rPr>
          <w:sz w:val="24"/>
          <w:szCs w:val="24"/>
        </w:rPr>
      </w:pPr>
      <w:r w:rsidRPr="00130BDA">
        <w:rPr>
          <w:sz w:val="24"/>
          <w:szCs w:val="24"/>
          <w:lang w:val="en-US"/>
        </w:rPr>
        <w:t>administrative</w:t>
      </w:r>
    </w:p>
    <w:p w:rsidR="00130BDA" w:rsidRPr="00130BDA" w:rsidRDefault="00130BDA" w:rsidP="00543112">
      <w:pPr>
        <w:pStyle w:val="a5"/>
        <w:numPr>
          <w:ilvl w:val="0"/>
          <w:numId w:val="49"/>
        </w:numPr>
        <w:ind w:left="0" w:firstLine="0"/>
        <w:contextualSpacing/>
        <w:rPr>
          <w:sz w:val="24"/>
          <w:szCs w:val="24"/>
        </w:rPr>
      </w:pPr>
      <w:r w:rsidRPr="00130BDA">
        <w:rPr>
          <w:sz w:val="24"/>
          <w:szCs w:val="24"/>
          <w:lang w:val="en-US"/>
        </w:rPr>
        <w:t>social</w:t>
      </w:r>
    </w:p>
    <w:p w:rsidR="00130BDA" w:rsidRPr="00130BDA" w:rsidRDefault="00130BDA" w:rsidP="00543112">
      <w:pPr>
        <w:pStyle w:val="a5"/>
        <w:numPr>
          <w:ilvl w:val="0"/>
          <w:numId w:val="49"/>
        </w:numPr>
        <w:ind w:left="0" w:firstLine="0"/>
        <w:contextualSpacing/>
        <w:rPr>
          <w:sz w:val="24"/>
          <w:szCs w:val="24"/>
        </w:rPr>
      </w:pPr>
      <w:r w:rsidRPr="00130BDA">
        <w:rPr>
          <w:sz w:val="24"/>
          <w:szCs w:val="24"/>
          <w:lang w:val="en-US"/>
        </w:rPr>
        <w:t>educational</w:t>
      </w:r>
    </w:p>
    <w:p w:rsidR="00130BDA" w:rsidRPr="00130BDA" w:rsidRDefault="00130BDA" w:rsidP="00543112">
      <w:pPr>
        <w:pStyle w:val="a5"/>
        <w:numPr>
          <w:ilvl w:val="0"/>
          <w:numId w:val="49"/>
        </w:numPr>
        <w:ind w:left="0" w:firstLine="0"/>
        <w:contextualSpacing/>
        <w:rPr>
          <w:sz w:val="24"/>
          <w:szCs w:val="24"/>
        </w:rPr>
      </w:pPr>
      <w:r w:rsidRPr="00130BDA">
        <w:rPr>
          <w:sz w:val="24"/>
          <w:szCs w:val="24"/>
          <w:lang w:val="en-US"/>
        </w:rPr>
        <w:t>informative</w:t>
      </w:r>
    </w:p>
    <w:p w:rsidR="00130BDA" w:rsidRPr="00130BDA" w:rsidRDefault="00130BDA" w:rsidP="00543112">
      <w:pPr>
        <w:pStyle w:val="a5"/>
        <w:numPr>
          <w:ilvl w:val="0"/>
          <w:numId w:val="49"/>
        </w:numPr>
        <w:ind w:left="0" w:firstLine="0"/>
        <w:contextualSpacing/>
        <w:rPr>
          <w:sz w:val="24"/>
          <w:szCs w:val="24"/>
        </w:rPr>
      </w:pPr>
      <w:r w:rsidRPr="00130BDA">
        <w:rPr>
          <w:sz w:val="24"/>
          <w:szCs w:val="24"/>
          <w:lang w:val="en-US"/>
        </w:rPr>
        <w:t>managerial</w:t>
      </w:r>
    </w:p>
    <w:p w:rsidR="00D3208A" w:rsidRPr="00ED0801" w:rsidRDefault="00D3208A" w:rsidP="00CC0F19">
      <w:pPr>
        <w:pStyle w:val="HTML"/>
        <w:shd w:val="clear" w:color="auto" w:fill="FFFFFF"/>
        <w:rPr>
          <w:rFonts w:ascii="Times New Roman" w:hAnsi="Times New Roman" w:cs="Times New Roman"/>
          <w:color w:val="212121"/>
          <w:sz w:val="24"/>
          <w:szCs w:val="24"/>
          <w:lang w:val="en-US"/>
        </w:rPr>
      </w:pPr>
      <w:r w:rsidRPr="00343625">
        <w:rPr>
          <w:lang w:val="en-US"/>
        </w:rPr>
        <w:lastRenderedPageBreak/>
        <w:br/>
      </w:r>
      <w:proofErr w:type="gramStart"/>
      <w:r w:rsidR="00ED0801" w:rsidRPr="00ED0801">
        <w:rPr>
          <w:rFonts w:ascii="Times New Roman" w:hAnsi="Times New Roman" w:cs="Times New Roman"/>
          <w:b/>
          <w:sz w:val="24"/>
          <w:szCs w:val="24"/>
          <w:lang w:val="en-US"/>
        </w:rPr>
        <w:t>lesson</w:t>
      </w:r>
      <w:proofErr w:type="gramEnd"/>
      <w:r w:rsidRPr="00ED0801">
        <w:rPr>
          <w:rFonts w:ascii="Times New Roman" w:hAnsi="Times New Roman" w:cs="Times New Roman"/>
          <w:sz w:val="24"/>
          <w:szCs w:val="24"/>
          <w:lang w:val="tr-TR"/>
        </w:rPr>
        <w:t xml:space="preserve"> </w:t>
      </w:r>
      <w:r w:rsidRPr="00ED0801">
        <w:rPr>
          <w:rFonts w:ascii="Times New Roman" w:hAnsi="Times New Roman" w:cs="Times New Roman"/>
          <w:color w:val="212121"/>
          <w:sz w:val="24"/>
          <w:szCs w:val="24"/>
          <w:lang w:val="en-US"/>
        </w:rPr>
        <w:t>5</w:t>
      </w:r>
      <w:r w:rsidRPr="00ED0801">
        <w:rPr>
          <w:rFonts w:ascii="Times New Roman" w:hAnsi="Times New Roman" w:cs="Times New Roman"/>
          <w:sz w:val="24"/>
          <w:szCs w:val="24"/>
          <w:lang w:val="en-US"/>
        </w:rPr>
        <w:t xml:space="preserve">. </w:t>
      </w:r>
      <w:proofErr w:type="gramStart"/>
      <w:r w:rsidRPr="00ED0801">
        <w:rPr>
          <w:rFonts w:ascii="Times New Roman" w:hAnsi="Times New Roman" w:cs="Times New Roman"/>
          <w:sz w:val="24"/>
          <w:szCs w:val="24"/>
          <w:lang w:val="en-US"/>
        </w:rPr>
        <w:t>The pedagogical process as the basic system uniting all components of the pedagogical system.</w:t>
      </w:r>
      <w:proofErr w:type="gramEnd"/>
    </w:p>
    <w:p w:rsidR="00D3208A" w:rsidRPr="00D3208A" w:rsidRDefault="00D3208A" w:rsidP="00CC0F19">
      <w:pPr>
        <w:spacing w:after="0" w:line="240" w:lineRule="auto"/>
        <w:rPr>
          <w:rFonts w:ascii="Times New Roman" w:hAnsi="Times New Roman" w:cs="Times New Roman"/>
          <w:b/>
          <w:sz w:val="24"/>
          <w:szCs w:val="24"/>
          <w:lang w:val="en-US"/>
        </w:rPr>
      </w:pPr>
      <w:r w:rsidRPr="00D3208A">
        <w:rPr>
          <w:rFonts w:ascii="Times New Roman" w:hAnsi="Times New Roman" w:cs="Times New Roman"/>
          <w:b/>
          <w:sz w:val="24"/>
          <w:szCs w:val="24"/>
          <w:lang w:val="en-US"/>
        </w:rPr>
        <w:t>Questions for consideration</w:t>
      </w:r>
    </w:p>
    <w:p w:rsidR="00D3208A" w:rsidRPr="00D10986" w:rsidRDefault="00D3208A" w:rsidP="00CC0F19">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1. The pedagogical process as the basic system</w:t>
      </w:r>
    </w:p>
    <w:p w:rsidR="00D3208A" w:rsidRPr="00D10986" w:rsidRDefault="00D3208A" w:rsidP="00CC0F19">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2. The essence of the management of the pedagogical process</w:t>
      </w:r>
    </w:p>
    <w:p w:rsidR="00D3208A" w:rsidRPr="00D10986" w:rsidRDefault="00D3208A" w:rsidP="00ED0801">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3. Principles of the management of the pedagogical process</w:t>
      </w:r>
    </w:p>
    <w:p w:rsidR="00D3208A" w:rsidRPr="00D10986" w:rsidRDefault="00D3208A" w:rsidP="00ED0801">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4. The mechanism of management of the pedagogical process in the modern school</w:t>
      </w:r>
    </w:p>
    <w:p w:rsidR="00D3208A" w:rsidRPr="00ED0801" w:rsidRDefault="00D3208A" w:rsidP="00ED0801">
      <w:pPr>
        <w:spacing w:after="0" w:line="240" w:lineRule="auto"/>
        <w:rPr>
          <w:rFonts w:ascii="Times New Roman" w:hAnsi="Times New Roman" w:cs="Times New Roman"/>
          <w:b/>
          <w:sz w:val="24"/>
          <w:szCs w:val="24"/>
          <w:lang w:val="en-US"/>
        </w:rPr>
      </w:pPr>
      <w:r w:rsidRPr="00ED0801">
        <w:rPr>
          <w:rFonts w:ascii="Times New Roman" w:hAnsi="Times New Roman" w:cs="Times New Roman"/>
          <w:b/>
          <w:sz w:val="24"/>
          <w:szCs w:val="24"/>
          <w:lang w:val="en-US"/>
        </w:rPr>
        <w:t xml:space="preserve">Course: </w:t>
      </w:r>
    </w:p>
    <w:p w:rsidR="00D3208A" w:rsidRPr="00D10986" w:rsidRDefault="00D3208A" w:rsidP="00ED0801">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1. Introductory words of the teacher.</w:t>
      </w:r>
    </w:p>
    <w:p w:rsidR="00D3208A" w:rsidRPr="00D10986" w:rsidRDefault="00D3208A" w:rsidP="00ED0801">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 xml:space="preserve"> 2. Answers to the questions of the lesson plan: analysis of key concepts and definitions report on additions on the issue</w:t>
      </w:r>
    </w:p>
    <w:p w:rsidR="00D3208A" w:rsidRPr="00D10986" w:rsidRDefault="00D3208A" w:rsidP="00ED0801">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 xml:space="preserve"> 3. The question of thinking: what is the essence of the management of the pedagogical </w:t>
      </w:r>
      <w:proofErr w:type="gramStart"/>
      <w:r w:rsidRPr="00D10986">
        <w:rPr>
          <w:rFonts w:ascii="Times New Roman" w:hAnsi="Times New Roman" w:cs="Times New Roman"/>
          <w:sz w:val="24"/>
          <w:szCs w:val="24"/>
          <w:lang w:val="en-US"/>
        </w:rPr>
        <w:t>process.</w:t>
      </w:r>
      <w:proofErr w:type="gramEnd"/>
    </w:p>
    <w:p w:rsidR="00D3208A" w:rsidRPr="00ED0801" w:rsidRDefault="00D3208A" w:rsidP="00ED0801">
      <w:pPr>
        <w:spacing w:after="0" w:line="240" w:lineRule="auto"/>
        <w:rPr>
          <w:rFonts w:ascii="Times New Roman" w:hAnsi="Times New Roman" w:cs="Times New Roman"/>
          <w:b/>
          <w:sz w:val="24"/>
          <w:szCs w:val="24"/>
          <w:lang w:val="en-US"/>
        </w:rPr>
      </w:pPr>
      <w:r w:rsidRPr="00ED0801">
        <w:rPr>
          <w:rFonts w:ascii="Times New Roman" w:hAnsi="Times New Roman" w:cs="Times New Roman"/>
          <w:b/>
          <w:sz w:val="24"/>
          <w:szCs w:val="24"/>
          <w:lang w:val="en-US"/>
        </w:rPr>
        <w:t xml:space="preserve"> 4. Conclusions on the topic</w:t>
      </w:r>
    </w:p>
    <w:p w:rsidR="00D3208A" w:rsidRPr="00ED0801" w:rsidRDefault="00D3208A" w:rsidP="00ED0801">
      <w:pPr>
        <w:spacing w:after="0" w:line="240" w:lineRule="auto"/>
        <w:rPr>
          <w:rFonts w:ascii="Times New Roman" w:hAnsi="Times New Roman" w:cs="Times New Roman"/>
          <w:sz w:val="24"/>
          <w:szCs w:val="24"/>
          <w:lang w:val="en-US"/>
        </w:rPr>
      </w:pPr>
      <w:r w:rsidRPr="00ED0801">
        <w:rPr>
          <w:rFonts w:ascii="Times New Roman" w:hAnsi="Times New Roman" w:cs="Times New Roman"/>
          <w:b/>
          <w:sz w:val="24"/>
          <w:szCs w:val="24"/>
          <w:lang w:val="en-US"/>
        </w:rPr>
        <w:t>Literature</w:t>
      </w:r>
    </w:p>
    <w:p w:rsidR="00343625" w:rsidRPr="00343625" w:rsidRDefault="00343625" w:rsidP="00343625">
      <w:pPr>
        <w:spacing w:after="0" w:line="240" w:lineRule="auto"/>
        <w:rPr>
          <w:rFonts w:ascii="Times New Roman" w:eastAsia="Calibri" w:hAnsi="Times New Roman" w:cs="Times New Roman"/>
          <w:sz w:val="24"/>
          <w:szCs w:val="24"/>
          <w:lang w:val="en-US"/>
        </w:rPr>
      </w:pPr>
      <w:r w:rsidRPr="00343625">
        <w:rPr>
          <w:rFonts w:ascii="Times New Roman" w:eastAsia="Calibri" w:hAnsi="Times New Roman" w:cs="Times New Roman"/>
          <w:sz w:val="24"/>
          <w:szCs w:val="24"/>
          <w:lang w:val="en-US"/>
        </w:rPr>
        <w:t xml:space="preserve">1. </w:t>
      </w:r>
      <w:proofErr w:type="spellStart"/>
      <w:r w:rsidRPr="00343625">
        <w:rPr>
          <w:rFonts w:ascii="Times New Roman" w:eastAsia="Calibri" w:hAnsi="Times New Roman" w:cs="Times New Roman"/>
          <w:sz w:val="24"/>
          <w:szCs w:val="24"/>
          <w:lang w:val="en-US"/>
        </w:rPr>
        <w:t>Konarzhevsky</w:t>
      </w:r>
      <w:proofErr w:type="spellEnd"/>
      <w:r w:rsidRPr="00343625">
        <w:rPr>
          <w:rFonts w:ascii="Times New Roman" w:eastAsia="Calibri" w:hAnsi="Times New Roman" w:cs="Times New Roman"/>
          <w:sz w:val="24"/>
          <w:szCs w:val="24"/>
          <w:lang w:val="en-US"/>
        </w:rPr>
        <w:t xml:space="preserve"> </w:t>
      </w:r>
      <w:proofErr w:type="spellStart"/>
      <w:r w:rsidRPr="00343625">
        <w:rPr>
          <w:rFonts w:ascii="Times New Roman" w:eastAsia="Calibri" w:hAnsi="Times New Roman" w:cs="Times New Roman"/>
          <w:sz w:val="24"/>
          <w:szCs w:val="24"/>
          <w:lang w:val="en-US"/>
        </w:rPr>
        <w:t>Yu.A</w:t>
      </w:r>
      <w:proofErr w:type="spellEnd"/>
      <w:r w:rsidRPr="00343625">
        <w:rPr>
          <w:rFonts w:ascii="Times New Roman" w:eastAsia="Calibri" w:hAnsi="Times New Roman" w:cs="Times New Roman"/>
          <w:sz w:val="24"/>
          <w:szCs w:val="24"/>
          <w:lang w:val="en-US"/>
        </w:rPr>
        <w:t>. Management and Intra-School Management</w:t>
      </w:r>
      <w:proofErr w:type="gramStart"/>
      <w:r w:rsidRPr="00343625">
        <w:rPr>
          <w:rFonts w:ascii="Times New Roman" w:eastAsia="Calibri" w:hAnsi="Times New Roman" w:cs="Times New Roman"/>
          <w:sz w:val="24"/>
          <w:szCs w:val="24"/>
          <w:lang w:val="en-US"/>
        </w:rPr>
        <w:t>.-</w:t>
      </w:r>
      <w:proofErr w:type="gramEnd"/>
      <w:r w:rsidRPr="00343625">
        <w:rPr>
          <w:rFonts w:ascii="Times New Roman" w:eastAsia="Calibri" w:hAnsi="Times New Roman" w:cs="Times New Roman"/>
          <w:sz w:val="24"/>
          <w:szCs w:val="24"/>
          <w:lang w:val="en-US"/>
        </w:rPr>
        <w:t xml:space="preserve"> M .: Educational Center "Pedagogical Search", 2000. </w:t>
      </w:r>
      <w:proofErr w:type="gramStart"/>
      <w:r w:rsidRPr="00343625">
        <w:rPr>
          <w:rFonts w:ascii="Times New Roman" w:eastAsia="Calibri" w:hAnsi="Times New Roman" w:cs="Times New Roman"/>
          <w:sz w:val="24"/>
          <w:szCs w:val="24"/>
          <w:lang w:val="en-US"/>
        </w:rPr>
        <w:t>224 p.</w:t>
      </w:r>
      <w:proofErr w:type="gramEnd"/>
    </w:p>
    <w:p w:rsidR="00343625" w:rsidRPr="00343625" w:rsidRDefault="00343625" w:rsidP="00343625">
      <w:pPr>
        <w:spacing w:after="0" w:line="240" w:lineRule="auto"/>
        <w:rPr>
          <w:rFonts w:ascii="Times New Roman" w:eastAsia="Calibri" w:hAnsi="Times New Roman" w:cs="Times New Roman"/>
          <w:sz w:val="24"/>
          <w:szCs w:val="24"/>
          <w:lang w:val="en-US"/>
        </w:rPr>
      </w:pPr>
      <w:r w:rsidRPr="00343625">
        <w:rPr>
          <w:rFonts w:ascii="Times New Roman" w:eastAsia="Calibri" w:hAnsi="Times New Roman" w:cs="Times New Roman"/>
          <w:sz w:val="24"/>
          <w:szCs w:val="24"/>
          <w:lang w:val="en-US"/>
        </w:rPr>
        <w:t xml:space="preserve">2. </w:t>
      </w:r>
      <w:proofErr w:type="spellStart"/>
      <w:r w:rsidRPr="00343625">
        <w:rPr>
          <w:rFonts w:ascii="Times New Roman" w:eastAsia="Calibri" w:hAnsi="Times New Roman" w:cs="Times New Roman"/>
          <w:sz w:val="24"/>
          <w:szCs w:val="24"/>
          <w:lang w:val="en-US"/>
        </w:rPr>
        <w:t>Konarzhevsky</w:t>
      </w:r>
      <w:proofErr w:type="spellEnd"/>
      <w:r w:rsidRPr="00343625">
        <w:rPr>
          <w:rFonts w:ascii="Times New Roman" w:eastAsia="Calibri" w:hAnsi="Times New Roman" w:cs="Times New Roman"/>
          <w:sz w:val="24"/>
          <w:szCs w:val="24"/>
          <w:lang w:val="en-US"/>
        </w:rPr>
        <w:t xml:space="preserve"> </w:t>
      </w:r>
      <w:proofErr w:type="spellStart"/>
      <w:r w:rsidRPr="00343625">
        <w:rPr>
          <w:rFonts w:ascii="Times New Roman" w:eastAsia="Calibri" w:hAnsi="Times New Roman" w:cs="Times New Roman"/>
          <w:sz w:val="24"/>
          <w:szCs w:val="24"/>
          <w:lang w:val="en-US"/>
        </w:rPr>
        <w:t>Yu.A</w:t>
      </w:r>
      <w:proofErr w:type="spellEnd"/>
      <w:r w:rsidRPr="00343625">
        <w:rPr>
          <w:rFonts w:ascii="Times New Roman" w:eastAsia="Calibri" w:hAnsi="Times New Roman" w:cs="Times New Roman"/>
          <w:sz w:val="24"/>
          <w:szCs w:val="24"/>
          <w:lang w:val="en-US"/>
        </w:rPr>
        <w:t xml:space="preserve">. </w:t>
      </w:r>
      <w:proofErr w:type="gramStart"/>
      <w:r w:rsidRPr="00343625">
        <w:rPr>
          <w:rFonts w:ascii="Times New Roman" w:eastAsia="Calibri" w:hAnsi="Times New Roman" w:cs="Times New Roman"/>
          <w:sz w:val="24"/>
          <w:szCs w:val="24"/>
          <w:lang w:val="en-US"/>
        </w:rPr>
        <w:t>About some school management issues.</w:t>
      </w:r>
      <w:proofErr w:type="gramEnd"/>
      <w:r w:rsidRPr="00343625">
        <w:rPr>
          <w:rFonts w:ascii="Times New Roman" w:eastAsia="Calibri" w:hAnsi="Times New Roman" w:cs="Times New Roman"/>
          <w:sz w:val="24"/>
          <w:szCs w:val="24"/>
          <w:lang w:val="en-US"/>
        </w:rPr>
        <w:t xml:space="preserve"> // Pedagogy. 1985. - N 2. - S. 50-53.</w:t>
      </w:r>
    </w:p>
    <w:p w:rsidR="00343625" w:rsidRPr="00343625" w:rsidRDefault="00343625" w:rsidP="00343625">
      <w:pPr>
        <w:spacing w:after="0" w:line="240" w:lineRule="auto"/>
        <w:rPr>
          <w:rFonts w:ascii="Times New Roman" w:eastAsia="Calibri" w:hAnsi="Times New Roman" w:cs="Times New Roman"/>
          <w:sz w:val="24"/>
          <w:szCs w:val="24"/>
          <w:lang w:val="en-US"/>
        </w:rPr>
      </w:pPr>
      <w:r w:rsidRPr="00343625">
        <w:rPr>
          <w:rFonts w:ascii="Times New Roman" w:eastAsia="Calibri" w:hAnsi="Times New Roman" w:cs="Times New Roman"/>
          <w:sz w:val="24"/>
          <w:szCs w:val="24"/>
          <w:lang w:val="en-US"/>
        </w:rPr>
        <w:t xml:space="preserve">3. </w:t>
      </w:r>
      <w:proofErr w:type="spellStart"/>
      <w:r w:rsidRPr="00343625">
        <w:rPr>
          <w:rFonts w:ascii="Times New Roman" w:eastAsia="Calibri" w:hAnsi="Times New Roman" w:cs="Times New Roman"/>
          <w:sz w:val="24"/>
          <w:szCs w:val="24"/>
          <w:lang w:val="en-US"/>
        </w:rPr>
        <w:t>Konarzhevsky</w:t>
      </w:r>
      <w:proofErr w:type="spellEnd"/>
      <w:r w:rsidRPr="00343625">
        <w:rPr>
          <w:rFonts w:ascii="Times New Roman" w:eastAsia="Calibri" w:hAnsi="Times New Roman" w:cs="Times New Roman"/>
          <w:sz w:val="24"/>
          <w:szCs w:val="24"/>
          <w:lang w:val="en-US"/>
        </w:rPr>
        <w:t xml:space="preserve"> </w:t>
      </w:r>
      <w:proofErr w:type="spellStart"/>
      <w:r w:rsidRPr="00343625">
        <w:rPr>
          <w:rFonts w:ascii="Times New Roman" w:eastAsia="Calibri" w:hAnsi="Times New Roman" w:cs="Times New Roman"/>
          <w:sz w:val="24"/>
          <w:szCs w:val="24"/>
          <w:lang w:val="en-US"/>
        </w:rPr>
        <w:t>Yu.A</w:t>
      </w:r>
      <w:proofErr w:type="spellEnd"/>
      <w:r w:rsidRPr="00343625">
        <w:rPr>
          <w:rFonts w:ascii="Times New Roman" w:eastAsia="Calibri" w:hAnsi="Times New Roman" w:cs="Times New Roman"/>
          <w:sz w:val="24"/>
          <w:szCs w:val="24"/>
          <w:lang w:val="en-US"/>
        </w:rPr>
        <w:t>. Pedagogical analysis of the educational process and the management of the school</w:t>
      </w:r>
      <w:proofErr w:type="gramStart"/>
      <w:r w:rsidRPr="00343625">
        <w:rPr>
          <w:rFonts w:ascii="Times New Roman" w:eastAsia="Calibri" w:hAnsi="Times New Roman" w:cs="Times New Roman"/>
          <w:sz w:val="24"/>
          <w:szCs w:val="24"/>
          <w:lang w:val="en-US"/>
        </w:rPr>
        <w:t>.-</w:t>
      </w:r>
      <w:proofErr w:type="gramEnd"/>
      <w:r w:rsidRPr="00343625">
        <w:rPr>
          <w:rFonts w:ascii="Times New Roman" w:eastAsia="Calibri" w:hAnsi="Times New Roman" w:cs="Times New Roman"/>
          <w:sz w:val="24"/>
          <w:szCs w:val="24"/>
          <w:lang w:val="en-US"/>
        </w:rPr>
        <w:t xml:space="preserve"> M .: Educational Center "Pedagogical Search", 1997. </w:t>
      </w:r>
      <w:proofErr w:type="gramStart"/>
      <w:r w:rsidRPr="00343625">
        <w:rPr>
          <w:rFonts w:ascii="Times New Roman" w:eastAsia="Calibri" w:hAnsi="Times New Roman" w:cs="Times New Roman"/>
          <w:sz w:val="24"/>
          <w:szCs w:val="24"/>
          <w:lang w:val="en-US"/>
        </w:rPr>
        <w:t>79 p.</w:t>
      </w:r>
      <w:proofErr w:type="gramEnd"/>
    </w:p>
    <w:p w:rsidR="00343625" w:rsidRPr="00343625" w:rsidRDefault="00343625" w:rsidP="00343625">
      <w:pPr>
        <w:spacing w:after="0" w:line="240" w:lineRule="auto"/>
        <w:rPr>
          <w:rFonts w:ascii="Times New Roman" w:eastAsia="Calibri" w:hAnsi="Times New Roman" w:cs="Times New Roman"/>
          <w:sz w:val="24"/>
          <w:szCs w:val="24"/>
          <w:lang w:val="en-US"/>
        </w:rPr>
      </w:pPr>
      <w:r w:rsidRPr="00343625">
        <w:rPr>
          <w:rFonts w:ascii="Times New Roman" w:eastAsia="Calibri" w:hAnsi="Times New Roman" w:cs="Times New Roman"/>
          <w:sz w:val="24"/>
          <w:szCs w:val="24"/>
          <w:lang w:val="en-US"/>
        </w:rPr>
        <w:t xml:space="preserve">4. </w:t>
      </w:r>
      <w:proofErr w:type="spellStart"/>
      <w:r w:rsidRPr="00343625">
        <w:rPr>
          <w:rFonts w:ascii="Times New Roman" w:eastAsia="Calibri" w:hAnsi="Times New Roman" w:cs="Times New Roman"/>
          <w:sz w:val="24"/>
          <w:szCs w:val="24"/>
          <w:lang w:val="en-US"/>
        </w:rPr>
        <w:t>Konarzhevsky</w:t>
      </w:r>
      <w:proofErr w:type="spellEnd"/>
      <w:r w:rsidRPr="00343625">
        <w:rPr>
          <w:rFonts w:ascii="Times New Roman" w:eastAsia="Calibri" w:hAnsi="Times New Roman" w:cs="Times New Roman"/>
          <w:sz w:val="24"/>
          <w:szCs w:val="24"/>
          <w:lang w:val="en-US"/>
        </w:rPr>
        <w:t xml:space="preserve"> </w:t>
      </w:r>
      <w:proofErr w:type="spellStart"/>
      <w:r w:rsidRPr="00343625">
        <w:rPr>
          <w:rFonts w:ascii="Times New Roman" w:eastAsia="Calibri" w:hAnsi="Times New Roman" w:cs="Times New Roman"/>
          <w:sz w:val="24"/>
          <w:szCs w:val="24"/>
          <w:lang w:val="en-US"/>
        </w:rPr>
        <w:t>Yu.A</w:t>
      </w:r>
      <w:proofErr w:type="spellEnd"/>
      <w:r w:rsidRPr="00343625">
        <w:rPr>
          <w:rFonts w:ascii="Times New Roman" w:eastAsia="Calibri" w:hAnsi="Times New Roman" w:cs="Times New Roman"/>
          <w:sz w:val="24"/>
          <w:szCs w:val="24"/>
          <w:lang w:val="en-US"/>
        </w:rPr>
        <w:t>. Problems of Intra-School Management: Collection of Articles</w:t>
      </w:r>
      <w:proofErr w:type="gramStart"/>
      <w:r w:rsidRPr="00343625">
        <w:rPr>
          <w:rFonts w:ascii="Times New Roman" w:eastAsia="Calibri" w:hAnsi="Times New Roman" w:cs="Times New Roman"/>
          <w:sz w:val="24"/>
          <w:szCs w:val="24"/>
          <w:lang w:val="en-US"/>
        </w:rPr>
        <w:t>.-</w:t>
      </w:r>
      <w:proofErr w:type="gramEnd"/>
      <w:r w:rsidRPr="00343625">
        <w:rPr>
          <w:rFonts w:ascii="Times New Roman" w:eastAsia="Calibri" w:hAnsi="Times New Roman" w:cs="Times New Roman"/>
          <w:sz w:val="24"/>
          <w:szCs w:val="24"/>
          <w:lang w:val="en-US"/>
        </w:rPr>
        <w:t xml:space="preserve"> Chelyabinsk: South.-Uralsk. Prince Publishing House, 1988.116 s.</w:t>
      </w:r>
    </w:p>
    <w:p w:rsidR="00343625" w:rsidRPr="00130BDA" w:rsidRDefault="00343625" w:rsidP="00343625">
      <w:pPr>
        <w:spacing w:after="0" w:line="240" w:lineRule="auto"/>
        <w:rPr>
          <w:rFonts w:ascii="Times New Roman" w:eastAsia="Calibri" w:hAnsi="Times New Roman" w:cs="Times New Roman"/>
          <w:sz w:val="24"/>
          <w:szCs w:val="24"/>
          <w:lang w:val="en-US"/>
        </w:rPr>
      </w:pPr>
      <w:proofErr w:type="gramStart"/>
      <w:r w:rsidRPr="00343625">
        <w:rPr>
          <w:rFonts w:ascii="Times New Roman" w:eastAsia="Calibri" w:hAnsi="Times New Roman" w:cs="Times New Roman"/>
          <w:sz w:val="24"/>
          <w:szCs w:val="24"/>
          <w:lang w:val="en-US"/>
        </w:rPr>
        <w:t xml:space="preserve">5. </w:t>
      </w:r>
      <w:proofErr w:type="spellStart"/>
      <w:r w:rsidRPr="00343625">
        <w:rPr>
          <w:rFonts w:ascii="Times New Roman" w:eastAsia="Calibri" w:hAnsi="Times New Roman" w:cs="Times New Roman"/>
          <w:sz w:val="24"/>
          <w:szCs w:val="24"/>
          <w:lang w:val="en-US"/>
        </w:rPr>
        <w:t>Kondakov</w:t>
      </w:r>
      <w:proofErr w:type="spellEnd"/>
      <w:r w:rsidRPr="00343625">
        <w:rPr>
          <w:rFonts w:ascii="Times New Roman" w:eastAsia="Calibri" w:hAnsi="Times New Roman" w:cs="Times New Roman"/>
          <w:sz w:val="24"/>
          <w:szCs w:val="24"/>
          <w:lang w:val="en-US"/>
        </w:rPr>
        <w:t xml:space="preserve"> M.I. Theoretical foundations of school science.</w:t>
      </w:r>
      <w:proofErr w:type="gramEnd"/>
      <w:r w:rsidRPr="00343625">
        <w:rPr>
          <w:rFonts w:ascii="Times New Roman" w:eastAsia="Calibri" w:hAnsi="Times New Roman" w:cs="Times New Roman"/>
          <w:sz w:val="24"/>
          <w:szCs w:val="24"/>
          <w:lang w:val="en-US"/>
        </w:rPr>
        <w:t xml:space="preserve"> </w:t>
      </w:r>
      <w:proofErr w:type="gramStart"/>
      <w:r w:rsidRPr="00130BDA">
        <w:rPr>
          <w:rFonts w:ascii="Times New Roman" w:eastAsia="Calibri" w:hAnsi="Times New Roman" w:cs="Times New Roman"/>
          <w:sz w:val="24"/>
          <w:szCs w:val="24"/>
          <w:lang w:val="en-US"/>
        </w:rPr>
        <w:t>M .</w:t>
      </w:r>
      <w:proofErr w:type="gramEnd"/>
      <w:r w:rsidRPr="00130BDA">
        <w:rPr>
          <w:rFonts w:ascii="Times New Roman" w:eastAsia="Calibri" w:hAnsi="Times New Roman" w:cs="Times New Roman"/>
          <w:sz w:val="24"/>
          <w:szCs w:val="24"/>
          <w:lang w:val="en-US"/>
        </w:rPr>
        <w:t>: Pedagogy, 1982.-191 p.</w:t>
      </w:r>
    </w:p>
    <w:p w:rsidR="00CC0F19" w:rsidRDefault="00343625" w:rsidP="00343625">
      <w:pPr>
        <w:spacing w:after="0" w:line="240" w:lineRule="auto"/>
        <w:rPr>
          <w:rFonts w:ascii="Times New Roman" w:eastAsia="Calibri" w:hAnsi="Times New Roman" w:cs="Times New Roman"/>
          <w:sz w:val="24"/>
          <w:szCs w:val="24"/>
          <w:lang w:val="kk-KZ"/>
        </w:rPr>
      </w:pPr>
      <w:r w:rsidRPr="00343625">
        <w:rPr>
          <w:rFonts w:ascii="Times New Roman" w:eastAsia="Calibri" w:hAnsi="Times New Roman" w:cs="Times New Roman"/>
          <w:sz w:val="24"/>
          <w:szCs w:val="24"/>
          <w:lang w:val="en-US"/>
        </w:rPr>
        <w:t xml:space="preserve">6. </w:t>
      </w:r>
      <w:proofErr w:type="spellStart"/>
      <w:r w:rsidRPr="00343625">
        <w:rPr>
          <w:rFonts w:ascii="Times New Roman" w:eastAsia="Calibri" w:hAnsi="Times New Roman" w:cs="Times New Roman"/>
          <w:sz w:val="24"/>
          <w:szCs w:val="24"/>
          <w:lang w:val="en-US"/>
        </w:rPr>
        <w:t>Kondratiev</w:t>
      </w:r>
      <w:proofErr w:type="spellEnd"/>
      <w:r w:rsidRPr="00343625">
        <w:rPr>
          <w:rFonts w:ascii="Times New Roman" w:eastAsia="Calibri" w:hAnsi="Times New Roman" w:cs="Times New Roman"/>
          <w:sz w:val="24"/>
          <w:szCs w:val="24"/>
          <w:lang w:val="en-US"/>
        </w:rPr>
        <w:t xml:space="preserve"> M., </w:t>
      </w:r>
      <w:proofErr w:type="spellStart"/>
      <w:r w:rsidRPr="00343625">
        <w:rPr>
          <w:rFonts w:ascii="Times New Roman" w:eastAsia="Calibri" w:hAnsi="Times New Roman" w:cs="Times New Roman"/>
          <w:sz w:val="24"/>
          <w:szCs w:val="24"/>
          <w:lang w:val="en-US"/>
        </w:rPr>
        <w:t>Krushelnitskaya</w:t>
      </w:r>
      <w:proofErr w:type="spellEnd"/>
      <w:r w:rsidRPr="00343625">
        <w:rPr>
          <w:rFonts w:ascii="Times New Roman" w:eastAsia="Calibri" w:hAnsi="Times New Roman" w:cs="Times New Roman"/>
          <w:sz w:val="24"/>
          <w:szCs w:val="24"/>
          <w:lang w:val="en-US"/>
        </w:rPr>
        <w:t xml:space="preserve"> O. School principal: head or leader? // Head teacher. </w:t>
      </w:r>
      <w:r w:rsidRPr="00130BDA">
        <w:rPr>
          <w:rFonts w:ascii="Times New Roman" w:eastAsia="Calibri" w:hAnsi="Times New Roman" w:cs="Times New Roman"/>
          <w:sz w:val="24"/>
          <w:szCs w:val="24"/>
          <w:lang w:val="en-US"/>
        </w:rPr>
        <w:t>1990. - No. 1.</w:t>
      </w:r>
    </w:p>
    <w:p w:rsidR="00343625" w:rsidRDefault="00343625" w:rsidP="00343625">
      <w:pPr>
        <w:spacing w:after="0" w:line="240" w:lineRule="auto"/>
        <w:rPr>
          <w:rFonts w:ascii="Times New Roman" w:hAnsi="Times New Roman" w:cs="Times New Roman"/>
          <w:b/>
          <w:sz w:val="24"/>
          <w:szCs w:val="24"/>
          <w:lang w:val="kk-KZ"/>
        </w:rPr>
      </w:pPr>
    </w:p>
    <w:p w:rsidR="00130BDA" w:rsidRPr="00130BDA" w:rsidRDefault="00130BDA" w:rsidP="00543112">
      <w:pPr>
        <w:pStyle w:val="a5"/>
        <w:numPr>
          <w:ilvl w:val="0"/>
          <w:numId w:val="51"/>
        </w:numPr>
        <w:rPr>
          <w:b/>
          <w:sz w:val="24"/>
          <w:szCs w:val="24"/>
          <w:lang w:val="en-US"/>
        </w:rPr>
      </w:pPr>
      <w:r w:rsidRPr="00130BDA">
        <w:rPr>
          <w:b/>
          <w:sz w:val="24"/>
          <w:szCs w:val="24"/>
          <w:lang w:val="en-US"/>
        </w:rPr>
        <w:t>Test  questions</w:t>
      </w:r>
    </w:p>
    <w:p w:rsidR="00130BDA" w:rsidRPr="00130BDA" w:rsidRDefault="00130BDA" w:rsidP="00130BDA">
      <w:pPr>
        <w:pStyle w:val="a5"/>
        <w:ind w:left="0"/>
        <w:rPr>
          <w:b/>
          <w:sz w:val="24"/>
          <w:szCs w:val="24"/>
          <w:lang w:val="en-US"/>
        </w:rPr>
      </w:pPr>
      <w:r w:rsidRPr="00130BDA">
        <w:rPr>
          <w:b/>
          <w:sz w:val="24"/>
          <w:szCs w:val="24"/>
          <w:lang w:val="en-US"/>
        </w:rPr>
        <w:t>1. The main purpose of universities at all times was:</w:t>
      </w:r>
    </w:p>
    <w:p w:rsidR="00130BDA" w:rsidRPr="00130BDA" w:rsidRDefault="00130BDA" w:rsidP="00543112">
      <w:pPr>
        <w:pStyle w:val="a5"/>
        <w:numPr>
          <w:ilvl w:val="0"/>
          <w:numId w:val="53"/>
        </w:numPr>
        <w:ind w:left="0" w:firstLine="0"/>
        <w:contextualSpacing/>
        <w:rPr>
          <w:sz w:val="24"/>
          <w:szCs w:val="24"/>
          <w:lang w:val="en-US"/>
        </w:rPr>
      </w:pPr>
      <w:r w:rsidRPr="00130BDA">
        <w:rPr>
          <w:sz w:val="24"/>
          <w:szCs w:val="24"/>
          <w:lang w:val="en-US"/>
        </w:rPr>
        <w:t>production of the intellectual elite of the state and society</w:t>
      </w:r>
    </w:p>
    <w:p w:rsidR="00130BDA" w:rsidRPr="00130BDA" w:rsidRDefault="00130BDA" w:rsidP="00543112">
      <w:pPr>
        <w:pStyle w:val="a5"/>
        <w:numPr>
          <w:ilvl w:val="0"/>
          <w:numId w:val="53"/>
        </w:numPr>
        <w:ind w:left="0" w:firstLine="0"/>
        <w:contextualSpacing/>
        <w:rPr>
          <w:sz w:val="24"/>
          <w:szCs w:val="24"/>
          <w:lang w:val="en-US"/>
        </w:rPr>
      </w:pPr>
      <w:r w:rsidRPr="00130BDA">
        <w:rPr>
          <w:sz w:val="24"/>
          <w:szCs w:val="24"/>
          <w:lang w:val="en-US"/>
        </w:rPr>
        <w:t>the formation and strengthening of intellectual and social potential</w:t>
      </w:r>
    </w:p>
    <w:p w:rsidR="00130BDA" w:rsidRPr="00130BDA" w:rsidRDefault="00130BDA" w:rsidP="00543112">
      <w:pPr>
        <w:pStyle w:val="a5"/>
        <w:numPr>
          <w:ilvl w:val="0"/>
          <w:numId w:val="53"/>
        </w:numPr>
        <w:ind w:left="0" w:firstLine="0"/>
        <w:contextualSpacing/>
        <w:rPr>
          <w:sz w:val="24"/>
          <w:szCs w:val="24"/>
          <w:lang w:val="en-US"/>
        </w:rPr>
      </w:pPr>
      <w:r w:rsidRPr="00130BDA">
        <w:rPr>
          <w:sz w:val="24"/>
          <w:szCs w:val="24"/>
          <w:lang w:val="en-US"/>
        </w:rPr>
        <w:t>the formation and strengthening of cultural potential</w:t>
      </w:r>
    </w:p>
    <w:p w:rsidR="00130BDA" w:rsidRPr="00130BDA" w:rsidRDefault="00130BDA" w:rsidP="00543112">
      <w:pPr>
        <w:pStyle w:val="a5"/>
        <w:numPr>
          <w:ilvl w:val="0"/>
          <w:numId w:val="53"/>
        </w:numPr>
        <w:ind w:left="0" w:firstLine="0"/>
        <w:contextualSpacing/>
        <w:rPr>
          <w:sz w:val="24"/>
          <w:szCs w:val="24"/>
          <w:lang w:val="en-US"/>
        </w:rPr>
      </w:pPr>
      <w:r w:rsidRPr="00130BDA">
        <w:rPr>
          <w:sz w:val="24"/>
          <w:szCs w:val="24"/>
          <w:lang w:val="en-US"/>
        </w:rPr>
        <w:t>multi-level system of educational institutions</w:t>
      </w:r>
    </w:p>
    <w:p w:rsidR="00130BDA" w:rsidRPr="00130BDA" w:rsidRDefault="00130BDA" w:rsidP="00543112">
      <w:pPr>
        <w:pStyle w:val="a5"/>
        <w:numPr>
          <w:ilvl w:val="0"/>
          <w:numId w:val="53"/>
        </w:numPr>
        <w:ind w:left="0" w:firstLine="0"/>
        <w:contextualSpacing/>
        <w:rPr>
          <w:sz w:val="24"/>
          <w:szCs w:val="24"/>
        </w:rPr>
      </w:pPr>
      <w:r w:rsidRPr="00130BDA">
        <w:rPr>
          <w:sz w:val="24"/>
          <w:szCs w:val="24"/>
          <w:lang w:val="en-US"/>
        </w:rPr>
        <w:t>s</w:t>
      </w:r>
      <w:proofErr w:type="spellStart"/>
      <w:r w:rsidRPr="00130BDA">
        <w:rPr>
          <w:sz w:val="24"/>
          <w:szCs w:val="24"/>
        </w:rPr>
        <w:t>trategic</w:t>
      </w:r>
      <w:proofErr w:type="spellEnd"/>
      <w:r w:rsidRPr="00130BDA">
        <w:rPr>
          <w:sz w:val="24"/>
          <w:szCs w:val="24"/>
        </w:rPr>
        <w:t xml:space="preserve"> </w:t>
      </w:r>
      <w:proofErr w:type="spellStart"/>
      <w:r w:rsidRPr="00130BDA">
        <w:rPr>
          <w:sz w:val="24"/>
          <w:szCs w:val="24"/>
        </w:rPr>
        <w:t>management</w:t>
      </w:r>
      <w:proofErr w:type="spellEnd"/>
      <w:r w:rsidRPr="00130BDA">
        <w:rPr>
          <w:sz w:val="24"/>
          <w:szCs w:val="24"/>
        </w:rPr>
        <w:t xml:space="preserve"> </w:t>
      </w:r>
      <w:proofErr w:type="spellStart"/>
      <w:r w:rsidRPr="00130BDA">
        <w:rPr>
          <w:sz w:val="24"/>
          <w:szCs w:val="24"/>
        </w:rPr>
        <w:t>of</w:t>
      </w:r>
      <w:proofErr w:type="spellEnd"/>
      <w:r w:rsidRPr="00130BDA">
        <w:rPr>
          <w:sz w:val="24"/>
          <w:szCs w:val="24"/>
        </w:rPr>
        <w:t xml:space="preserve"> </w:t>
      </w:r>
      <w:proofErr w:type="spellStart"/>
      <w:r w:rsidRPr="00130BDA">
        <w:rPr>
          <w:sz w:val="24"/>
          <w:szCs w:val="24"/>
        </w:rPr>
        <w:t>education</w:t>
      </w:r>
      <w:proofErr w:type="spellEnd"/>
    </w:p>
    <w:p w:rsidR="00130BDA" w:rsidRPr="00130BDA" w:rsidRDefault="00130BDA" w:rsidP="00130BDA">
      <w:pPr>
        <w:pStyle w:val="a5"/>
        <w:ind w:left="0"/>
        <w:rPr>
          <w:b/>
          <w:sz w:val="24"/>
          <w:szCs w:val="24"/>
          <w:lang w:val="en-US"/>
        </w:rPr>
      </w:pPr>
      <w:r w:rsidRPr="00130BDA">
        <w:rPr>
          <w:b/>
          <w:sz w:val="24"/>
          <w:szCs w:val="24"/>
          <w:lang w:val="en-US"/>
        </w:rPr>
        <w:t>2.  Based on the person-centered approach, the following managerial cycle is built:</w:t>
      </w:r>
    </w:p>
    <w:p w:rsidR="00130BDA" w:rsidRPr="00130BDA" w:rsidRDefault="00130BDA" w:rsidP="00543112">
      <w:pPr>
        <w:pStyle w:val="a5"/>
        <w:numPr>
          <w:ilvl w:val="0"/>
          <w:numId w:val="54"/>
        </w:numPr>
        <w:ind w:left="0" w:firstLine="0"/>
        <w:contextualSpacing/>
        <w:rPr>
          <w:sz w:val="24"/>
          <w:szCs w:val="24"/>
        </w:rPr>
      </w:pPr>
      <w:proofErr w:type="spellStart"/>
      <w:r w:rsidRPr="00130BDA">
        <w:rPr>
          <w:sz w:val="24"/>
          <w:szCs w:val="24"/>
        </w:rPr>
        <w:t>based</w:t>
      </w:r>
      <w:proofErr w:type="spellEnd"/>
      <w:r w:rsidRPr="00130BDA">
        <w:rPr>
          <w:sz w:val="24"/>
          <w:szCs w:val="24"/>
        </w:rPr>
        <w:t xml:space="preserve"> </w:t>
      </w:r>
      <w:proofErr w:type="spellStart"/>
      <w:r w:rsidRPr="00130BDA">
        <w:rPr>
          <w:sz w:val="24"/>
          <w:szCs w:val="24"/>
        </w:rPr>
        <w:t>on</w:t>
      </w:r>
      <w:proofErr w:type="spellEnd"/>
      <w:r w:rsidRPr="00130BDA">
        <w:rPr>
          <w:sz w:val="24"/>
          <w:szCs w:val="24"/>
        </w:rPr>
        <w:t xml:space="preserve"> </w:t>
      </w:r>
      <w:proofErr w:type="spellStart"/>
      <w:r w:rsidRPr="00130BDA">
        <w:rPr>
          <w:sz w:val="24"/>
          <w:szCs w:val="24"/>
        </w:rPr>
        <w:t>democratic</w:t>
      </w:r>
      <w:proofErr w:type="spellEnd"/>
      <w:r w:rsidRPr="00130BDA">
        <w:rPr>
          <w:sz w:val="24"/>
          <w:szCs w:val="24"/>
        </w:rPr>
        <w:t xml:space="preserve"> </w:t>
      </w:r>
      <w:proofErr w:type="spellStart"/>
      <w:r w:rsidRPr="00130BDA">
        <w:rPr>
          <w:sz w:val="24"/>
          <w:szCs w:val="24"/>
        </w:rPr>
        <w:t>principles</w:t>
      </w:r>
      <w:proofErr w:type="spellEnd"/>
    </w:p>
    <w:p w:rsidR="00130BDA" w:rsidRPr="00130BDA" w:rsidRDefault="00130BDA" w:rsidP="00543112">
      <w:pPr>
        <w:pStyle w:val="a5"/>
        <w:numPr>
          <w:ilvl w:val="0"/>
          <w:numId w:val="54"/>
        </w:numPr>
        <w:ind w:left="0" w:firstLine="0"/>
        <w:contextualSpacing/>
        <w:rPr>
          <w:sz w:val="24"/>
          <w:szCs w:val="24"/>
        </w:rPr>
      </w:pPr>
      <w:proofErr w:type="spellStart"/>
      <w:r w:rsidRPr="00130BDA">
        <w:rPr>
          <w:sz w:val="24"/>
          <w:szCs w:val="24"/>
        </w:rPr>
        <w:t>with</w:t>
      </w:r>
      <w:proofErr w:type="spellEnd"/>
      <w:r w:rsidRPr="00130BDA">
        <w:rPr>
          <w:sz w:val="24"/>
          <w:szCs w:val="24"/>
        </w:rPr>
        <w:t xml:space="preserve"> </w:t>
      </w:r>
      <w:proofErr w:type="spellStart"/>
      <w:r w:rsidRPr="00130BDA">
        <w:rPr>
          <w:sz w:val="24"/>
          <w:szCs w:val="24"/>
        </w:rPr>
        <w:t>social</w:t>
      </w:r>
      <w:proofErr w:type="spellEnd"/>
      <w:r w:rsidRPr="00130BDA">
        <w:rPr>
          <w:sz w:val="24"/>
          <w:szCs w:val="24"/>
        </w:rPr>
        <w:t xml:space="preserve"> </w:t>
      </w:r>
      <w:proofErr w:type="spellStart"/>
      <w:r w:rsidRPr="00130BDA">
        <w:rPr>
          <w:sz w:val="24"/>
          <w:szCs w:val="24"/>
        </w:rPr>
        <w:t>management</w:t>
      </w:r>
      <w:proofErr w:type="spellEnd"/>
      <w:r w:rsidRPr="00130BDA">
        <w:rPr>
          <w:sz w:val="24"/>
          <w:szCs w:val="24"/>
        </w:rPr>
        <w:t xml:space="preserve"> </w:t>
      </w:r>
      <w:proofErr w:type="spellStart"/>
      <w:r w:rsidRPr="00130BDA">
        <w:rPr>
          <w:sz w:val="24"/>
          <w:szCs w:val="24"/>
        </w:rPr>
        <w:t>functions</w:t>
      </w:r>
      <w:proofErr w:type="spellEnd"/>
    </w:p>
    <w:p w:rsidR="00130BDA" w:rsidRPr="00130BDA" w:rsidRDefault="00130BDA" w:rsidP="00543112">
      <w:pPr>
        <w:pStyle w:val="a5"/>
        <w:numPr>
          <w:ilvl w:val="0"/>
          <w:numId w:val="54"/>
        </w:numPr>
        <w:ind w:left="0" w:firstLine="0"/>
        <w:contextualSpacing/>
        <w:rPr>
          <w:sz w:val="24"/>
          <w:szCs w:val="24"/>
        </w:rPr>
      </w:pPr>
      <w:r w:rsidRPr="00130BDA">
        <w:rPr>
          <w:sz w:val="24"/>
          <w:szCs w:val="24"/>
          <w:lang w:val="en-US"/>
        </w:rPr>
        <w:t>by management functions</w:t>
      </w:r>
    </w:p>
    <w:p w:rsidR="00130BDA" w:rsidRPr="00130BDA" w:rsidRDefault="00130BDA" w:rsidP="00543112">
      <w:pPr>
        <w:pStyle w:val="a5"/>
        <w:numPr>
          <w:ilvl w:val="0"/>
          <w:numId w:val="54"/>
        </w:numPr>
        <w:ind w:left="0" w:firstLine="0"/>
        <w:contextualSpacing/>
        <w:rPr>
          <w:sz w:val="24"/>
          <w:szCs w:val="24"/>
        </w:rPr>
      </w:pPr>
      <w:r w:rsidRPr="00130BDA">
        <w:rPr>
          <w:sz w:val="24"/>
          <w:szCs w:val="24"/>
          <w:lang w:val="en-US"/>
        </w:rPr>
        <w:t xml:space="preserve">by </w:t>
      </w:r>
      <w:proofErr w:type="spellStart"/>
      <w:r w:rsidRPr="00130BDA">
        <w:rPr>
          <w:sz w:val="24"/>
          <w:szCs w:val="24"/>
        </w:rPr>
        <w:t>in-school</w:t>
      </w:r>
      <w:proofErr w:type="spellEnd"/>
      <w:r w:rsidRPr="00130BDA">
        <w:rPr>
          <w:sz w:val="24"/>
          <w:szCs w:val="24"/>
        </w:rPr>
        <w:t xml:space="preserve"> </w:t>
      </w:r>
      <w:proofErr w:type="spellStart"/>
      <w:r w:rsidRPr="00130BDA">
        <w:rPr>
          <w:sz w:val="24"/>
          <w:szCs w:val="24"/>
        </w:rPr>
        <w:t>management</w:t>
      </w:r>
      <w:proofErr w:type="spellEnd"/>
    </w:p>
    <w:p w:rsidR="00130BDA" w:rsidRPr="00130BDA" w:rsidRDefault="00130BDA" w:rsidP="00543112">
      <w:pPr>
        <w:pStyle w:val="a5"/>
        <w:numPr>
          <w:ilvl w:val="0"/>
          <w:numId w:val="54"/>
        </w:numPr>
        <w:ind w:left="0" w:firstLine="0"/>
        <w:contextualSpacing/>
        <w:rPr>
          <w:sz w:val="24"/>
          <w:szCs w:val="24"/>
          <w:lang w:val="en-US"/>
        </w:rPr>
      </w:pPr>
      <w:r w:rsidRPr="00130BDA">
        <w:rPr>
          <w:sz w:val="24"/>
          <w:szCs w:val="24"/>
          <w:lang w:val="en-US"/>
        </w:rPr>
        <w:t>by professional knowledge for development</w:t>
      </w:r>
    </w:p>
    <w:p w:rsidR="00130BDA" w:rsidRPr="00130BDA" w:rsidRDefault="00130BDA" w:rsidP="00130BDA">
      <w:pPr>
        <w:pStyle w:val="a5"/>
        <w:ind w:left="0"/>
        <w:rPr>
          <w:b/>
          <w:sz w:val="24"/>
          <w:szCs w:val="24"/>
          <w:lang w:val="en-US"/>
        </w:rPr>
      </w:pPr>
      <w:r w:rsidRPr="00130BDA">
        <w:rPr>
          <w:b/>
          <w:sz w:val="24"/>
          <w:szCs w:val="24"/>
          <w:lang w:val="en-US"/>
        </w:rPr>
        <w:t>3.  Researchers of management problems made a significant contribution to the development of the person-centered approach:</w:t>
      </w:r>
    </w:p>
    <w:p w:rsidR="00130BDA" w:rsidRPr="00130BDA" w:rsidRDefault="00130BDA" w:rsidP="00543112">
      <w:pPr>
        <w:pStyle w:val="a5"/>
        <w:numPr>
          <w:ilvl w:val="0"/>
          <w:numId w:val="55"/>
        </w:numPr>
        <w:ind w:left="0" w:firstLine="0"/>
        <w:contextualSpacing/>
        <w:rPr>
          <w:sz w:val="24"/>
          <w:szCs w:val="24"/>
        </w:rPr>
      </w:pPr>
      <w:proofErr w:type="spellStart"/>
      <w:r w:rsidRPr="00130BDA">
        <w:rPr>
          <w:sz w:val="24"/>
          <w:szCs w:val="24"/>
        </w:rPr>
        <w:t>MacMurie</w:t>
      </w:r>
      <w:proofErr w:type="spellEnd"/>
    </w:p>
    <w:p w:rsidR="00130BDA" w:rsidRPr="00130BDA" w:rsidRDefault="00130BDA" w:rsidP="00543112">
      <w:pPr>
        <w:pStyle w:val="a5"/>
        <w:numPr>
          <w:ilvl w:val="0"/>
          <w:numId w:val="55"/>
        </w:numPr>
        <w:ind w:left="0" w:firstLine="0"/>
        <w:contextualSpacing/>
        <w:rPr>
          <w:sz w:val="24"/>
          <w:szCs w:val="24"/>
        </w:rPr>
      </w:pPr>
      <w:proofErr w:type="spellStart"/>
      <w:r w:rsidRPr="00130BDA">
        <w:rPr>
          <w:sz w:val="24"/>
          <w:szCs w:val="24"/>
          <w:lang w:val="en-US"/>
        </w:rPr>
        <w:t>Kuzmin</w:t>
      </w:r>
      <w:proofErr w:type="spellEnd"/>
    </w:p>
    <w:p w:rsidR="00130BDA" w:rsidRPr="00130BDA" w:rsidRDefault="00130BDA" w:rsidP="00543112">
      <w:pPr>
        <w:pStyle w:val="a5"/>
        <w:numPr>
          <w:ilvl w:val="0"/>
          <w:numId w:val="55"/>
        </w:numPr>
        <w:ind w:left="0" w:firstLine="0"/>
        <w:contextualSpacing/>
        <w:rPr>
          <w:sz w:val="24"/>
          <w:szCs w:val="24"/>
        </w:rPr>
      </w:pPr>
      <w:r w:rsidRPr="00130BDA">
        <w:rPr>
          <w:sz w:val="24"/>
          <w:szCs w:val="24"/>
          <w:lang w:val="en-US"/>
        </w:rPr>
        <w:t>M</w:t>
      </w:r>
      <w:r w:rsidRPr="00130BDA">
        <w:rPr>
          <w:sz w:val="24"/>
          <w:szCs w:val="24"/>
        </w:rPr>
        <w:t xml:space="preserve">. </w:t>
      </w:r>
      <w:proofErr w:type="spellStart"/>
      <w:r w:rsidRPr="00130BDA">
        <w:rPr>
          <w:sz w:val="24"/>
          <w:szCs w:val="24"/>
          <w:lang w:val="en-US"/>
        </w:rPr>
        <w:t>Veber</w:t>
      </w:r>
      <w:proofErr w:type="spellEnd"/>
    </w:p>
    <w:p w:rsidR="00130BDA" w:rsidRPr="00130BDA" w:rsidRDefault="00130BDA" w:rsidP="00543112">
      <w:pPr>
        <w:pStyle w:val="a5"/>
        <w:numPr>
          <w:ilvl w:val="0"/>
          <w:numId w:val="55"/>
        </w:numPr>
        <w:ind w:left="0" w:firstLine="0"/>
        <w:contextualSpacing/>
        <w:rPr>
          <w:sz w:val="24"/>
          <w:szCs w:val="24"/>
        </w:rPr>
      </w:pPr>
      <w:r w:rsidRPr="00130BDA">
        <w:rPr>
          <w:sz w:val="24"/>
          <w:szCs w:val="24"/>
          <w:lang w:val="en-US"/>
        </w:rPr>
        <w:t>F</w:t>
      </w:r>
      <w:r w:rsidRPr="00130BDA">
        <w:rPr>
          <w:sz w:val="24"/>
          <w:szCs w:val="24"/>
        </w:rPr>
        <w:t xml:space="preserve">. </w:t>
      </w:r>
      <w:r w:rsidRPr="00130BDA">
        <w:rPr>
          <w:sz w:val="24"/>
          <w:szCs w:val="24"/>
          <w:lang w:val="en-US"/>
        </w:rPr>
        <w:t>Taylor</w:t>
      </w:r>
      <w:r w:rsidRPr="00130BDA">
        <w:rPr>
          <w:sz w:val="24"/>
          <w:szCs w:val="24"/>
        </w:rPr>
        <w:t xml:space="preserve"> </w:t>
      </w:r>
    </w:p>
    <w:p w:rsidR="00130BDA" w:rsidRPr="00130BDA" w:rsidRDefault="00130BDA" w:rsidP="00543112">
      <w:pPr>
        <w:pStyle w:val="a5"/>
        <w:numPr>
          <w:ilvl w:val="0"/>
          <w:numId w:val="55"/>
        </w:numPr>
        <w:ind w:left="0" w:firstLine="0"/>
        <w:contextualSpacing/>
        <w:rPr>
          <w:sz w:val="24"/>
          <w:szCs w:val="24"/>
        </w:rPr>
      </w:pPr>
      <w:r w:rsidRPr="00130BDA">
        <w:rPr>
          <w:sz w:val="24"/>
          <w:szCs w:val="24"/>
          <w:lang w:val="en-US"/>
        </w:rPr>
        <w:t>Muni</w:t>
      </w:r>
    </w:p>
    <w:p w:rsidR="00130BDA" w:rsidRPr="00130BDA" w:rsidRDefault="00130BDA" w:rsidP="00130BDA">
      <w:pPr>
        <w:pStyle w:val="a5"/>
        <w:ind w:left="0"/>
        <w:rPr>
          <w:b/>
          <w:sz w:val="24"/>
          <w:szCs w:val="24"/>
          <w:lang w:val="en-US"/>
        </w:rPr>
      </w:pPr>
      <w:proofErr w:type="gramStart"/>
      <w:r w:rsidRPr="00130BDA">
        <w:rPr>
          <w:b/>
          <w:sz w:val="24"/>
          <w:szCs w:val="24"/>
          <w:lang w:val="en-US"/>
        </w:rPr>
        <w:t>4.  On</w:t>
      </w:r>
      <w:proofErr w:type="gramEnd"/>
      <w:r w:rsidRPr="00130BDA">
        <w:rPr>
          <w:b/>
          <w:sz w:val="24"/>
          <w:szCs w:val="24"/>
          <w:lang w:val="en-US"/>
        </w:rPr>
        <w:t xml:space="preserve"> the spatial arrangement of participants in communication, pedagogical situations can be:</w:t>
      </w:r>
    </w:p>
    <w:p w:rsidR="00130BDA" w:rsidRPr="00130BDA" w:rsidRDefault="00130BDA" w:rsidP="00543112">
      <w:pPr>
        <w:pStyle w:val="a5"/>
        <w:numPr>
          <w:ilvl w:val="0"/>
          <w:numId w:val="56"/>
        </w:numPr>
        <w:ind w:left="0" w:firstLine="0"/>
        <w:contextualSpacing/>
        <w:rPr>
          <w:sz w:val="24"/>
          <w:szCs w:val="24"/>
        </w:rPr>
      </w:pPr>
      <w:r w:rsidRPr="00130BDA">
        <w:rPr>
          <w:sz w:val="24"/>
          <w:szCs w:val="24"/>
          <w:lang w:val="en-US"/>
        </w:rPr>
        <w:t>public</w:t>
      </w:r>
    </w:p>
    <w:p w:rsidR="00130BDA" w:rsidRPr="00130BDA" w:rsidRDefault="00130BDA" w:rsidP="00543112">
      <w:pPr>
        <w:pStyle w:val="a5"/>
        <w:numPr>
          <w:ilvl w:val="0"/>
          <w:numId w:val="56"/>
        </w:numPr>
        <w:ind w:left="0" w:firstLine="0"/>
        <w:contextualSpacing/>
        <w:rPr>
          <w:sz w:val="24"/>
          <w:szCs w:val="24"/>
        </w:rPr>
      </w:pPr>
      <w:r w:rsidRPr="00130BDA">
        <w:rPr>
          <w:sz w:val="24"/>
          <w:szCs w:val="24"/>
          <w:lang w:val="en-US"/>
        </w:rPr>
        <w:t>social</w:t>
      </w:r>
    </w:p>
    <w:p w:rsidR="00130BDA" w:rsidRPr="00130BDA" w:rsidRDefault="00130BDA" w:rsidP="00543112">
      <w:pPr>
        <w:pStyle w:val="a5"/>
        <w:numPr>
          <w:ilvl w:val="0"/>
          <w:numId w:val="56"/>
        </w:numPr>
        <w:ind w:left="0" w:firstLine="0"/>
        <w:contextualSpacing/>
        <w:rPr>
          <w:sz w:val="24"/>
          <w:szCs w:val="24"/>
        </w:rPr>
      </w:pPr>
      <w:proofErr w:type="spellStart"/>
      <w:r w:rsidRPr="00130BDA">
        <w:rPr>
          <w:sz w:val="24"/>
          <w:szCs w:val="24"/>
        </w:rPr>
        <w:t>eccentric</w:t>
      </w:r>
      <w:proofErr w:type="spellEnd"/>
    </w:p>
    <w:p w:rsidR="00130BDA" w:rsidRPr="00130BDA" w:rsidRDefault="00130BDA" w:rsidP="00543112">
      <w:pPr>
        <w:pStyle w:val="a5"/>
        <w:numPr>
          <w:ilvl w:val="0"/>
          <w:numId w:val="56"/>
        </w:numPr>
        <w:ind w:left="0" w:firstLine="0"/>
        <w:contextualSpacing/>
        <w:rPr>
          <w:sz w:val="24"/>
          <w:szCs w:val="24"/>
        </w:rPr>
      </w:pPr>
      <w:proofErr w:type="spellStart"/>
      <w:r w:rsidRPr="00130BDA">
        <w:rPr>
          <w:sz w:val="24"/>
          <w:szCs w:val="24"/>
        </w:rPr>
        <w:t>ergonomic</w:t>
      </w:r>
      <w:proofErr w:type="spellEnd"/>
    </w:p>
    <w:p w:rsidR="00130BDA" w:rsidRPr="00130BDA" w:rsidRDefault="00130BDA" w:rsidP="00543112">
      <w:pPr>
        <w:pStyle w:val="a5"/>
        <w:numPr>
          <w:ilvl w:val="0"/>
          <w:numId w:val="56"/>
        </w:numPr>
        <w:ind w:left="0" w:firstLine="0"/>
        <w:contextualSpacing/>
        <w:rPr>
          <w:sz w:val="24"/>
          <w:szCs w:val="24"/>
        </w:rPr>
      </w:pPr>
      <w:proofErr w:type="spellStart"/>
      <w:r w:rsidRPr="00130BDA">
        <w:rPr>
          <w:sz w:val="24"/>
          <w:szCs w:val="24"/>
        </w:rPr>
        <w:t>conflict</w:t>
      </w:r>
      <w:proofErr w:type="spellEnd"/>
    </w:p>
    <w:p w:rsidR="00130BDA" w:rsidRPr="00130BDA" w:rsidRDefault="00130BDA" w:rsidP="00130BDA">
      <w:pPr>
        <w:pStyle w:val="a5"/>
        <w:ind w:left="0"/>
        <w:rPr>
          <w:b/>
          <w:sz w:val="24"/>
          <w:szCs w:val="24"/>
          <w:lang w:val="en-US"/>
        </w:rPr>
      </w:pPr>
      <w:r w:rsidRPr="00130BDA">
        <w:rPr>
          <w:b/>
          <w:sz w:val="24"/>
          <w:szCs w:val="24"/>
          <w:lang w:val="en-US"/>
        </w:rPr>
        <w:t xml:space="preserve">5.  </w:t>
      </w:r>
      <w:proofErr w:type="gramStart"/>
      <w:r w:rsidRPr="00130BDA">
        <w:rPr>
          <w:b/>
          <w:sz w:val="24"/>
          <w:szCs w:val="24"/>
          <w:lang w:val="en-US"/>
        </w:rPr>
        <w:t>The</w:t>
      </w:r>
      <w:proofErr w:type="gramEnd"/>
      <w:r w:rsidRPr="00130BDA">
        <w:rPr>
          <w:b/>
          <w:sz w:val="24"/>
          <w:szCs w:val="24"/>
          <w:lang w:val="en-US"/>
        </w:rPr>
        <w:t xml:space="preserve"> most significant components of the teaching and upbringing activities of the teacher are:</w:t>
      </w:r>
    </w:p>
    <w:p w:rsidR="00130BDA" w:rsidRPr="00130BDA" w:rsidRDefault="00130BDA" w:rsidP="00543112">
      <w:pPr>
        <w:pStyle w:val="a5"/>
        <w:numPr>
          <w:ilvl w:val="0"/>
          <w:numId w:val="57"/>
        </w:numPr>
        <w:ind w:left="0" w:firstLine="0"/>
        <w:contextualSpacing/>
        <w:rPr>
          <w:sz w:val="24"/>
          <w:szCs w:val="24"/>
          <w:lang w:val="en-US"/>
        </w:rPr>
      </w:pPr>
      <w:r w:rsidRPr="00130BDA">
        <w:rPr>
          <w:sz w:val="24"/>
          <w:szCs w:val="24"/>
          <w:lang w:val="en-US"/>
        </w:rPr>
        <w:lastRenderedPageBreak/>
        <w:t>knowledge of the methodology of problem-development training</w:t>
      </w:r>
    </w:p>
    <w:p w:rsidR="00130BDA" w:rsidRPr="00130BDA" w:rsidRDefault="00130BDA" w:rsidP="00543112">
      <w:pPr>
        <w:pStyle w:val="a5"/>
        <w:numPr>
          <w:ilvl w:val="0"/>
          <w:numId w:val="57"/>
        </w:numPr>
        <w:ind w:left="0" w:firstLine="0"/>
        <w:contextualSpacing/>
        <w:rPr>
          <w:sz w:val="24"/>
          <w:szCs w:val="24"/>
        </w:rPr>
      </w:pPr>
      <w:proofErr w:type="spellStart"/>
      <w:r w:rsidRPr="00130BDA">
        <w:rPr>
          <w:sz w:val="24"/>
          <w:szCs w:val="24"/>
        </w:rPr>
        <w:t>principles</w:t>
      </w:r>
      <w:proofErr w:type="spellEnd"/>
      <w:r w:rsidRPr="00130BDA">
        <w:rPr>
          <w:sz w:val="24"/>
          <w:szCs w:val="24"/>
        </w:rPr>
        <w:t xml:space="preserve"> </w:t>
      </w:r>
      <w:proofErr w:type="spellStart"/>
      <w:r w:rsidRPr="00130BDA">
        <w:rPr>
          <w:sz w:val="24"/>
          <w:szCs w:val="24"/>
        </w:rPr>
        <w:t>of</w:t>
      </w:r>
      <w:proofErr w:type="spellEnd"/>
      <w:r w:rsidRPr="00130BDA">
        <w:rPr>
          <w:sz w:val="24"/>
          <w:szCs w:val="24"/>
        </w:rPr>
        <w:t xml:space="preserve"> </w:t>
      </w:r>
      <w:proofErr w:type="spellStart"/>
      <w:r w:rsidRPr="00130BDA">
        <w:rPr>
          <w:sz w:val="24"/>
          <w:szCs w:val="24"/>
        </w:rPr>
        <w:t>collegiality</w:t>
      </w:r>
      <w:proofErr w:type="spellEnd"/>
    </w:p>
    <w:p w:rsidR="00130BDA" w:rsidRPr="00130BDA" w:rsidRDefault="00130BDA" w:rsidP="00543112">
      <w:pPr>
        <w:pStyle w:val="a5"/>
        <w:numPr>
          <w:ilvl w:val="0"/>
          <w:numId w:val="57"/>
        </w:numPr>
        <w:ind w:left="0" w:firstLine="0"/>
        <w:contextualSpacing/>
        <w:rPr>
          <w:sz w:val="24"/>
          <w:szCs w:val="24"/>
          <w:lang w:val="en-US"/>
        </w:rPr>
      </w:pPr>
      <w:r w:rsidRPr="00130BDA">
        <w:rPr>
          <w:sz w:val="24"/>
          <w:szCs w:val="24"/>
          <w:lang w:val="en-US"/>
        </w:rPr>
        <w:t>knowledge of the democratization of education</w:t>
      </w:r>
    </w:p>
    <w:p w:rsidR="00130BDA" w:rsidRPr="00130BDA" w:rsidRDefault="00130BDA" w:rsidP="00543112">
      <w:pPr>
        <w:pStyle w:val="a5"/>
        <w:numPr>
          <w:ilvl w:val="0"/>
          <w:numId w:val="57"/>
        </w:numPr>
        <w:ind w:left="0" w:firstLine="0"/>
        <w:contextualSpacing/>
        <w:rPr>
          <w:sz w:val="24"/>
          <w:szCs w:val="24"/>
        </w:rPr>
      </w:pPr>
      <w:proofErr w:type="spellStart"/>
      <w:r w:rsidRPr="00130BDA">
        <w:rPr>
          <w:sz w:val="24"/>
          <w:szCs w:val="24"/>
        </w:rPr>
        <w:t>the</w:t>
      </w:r>
      <w:proofErr w:type="spellEnd"/>
      <w:r w:rsidRPr="00130BDA">
        <w:rPr>
          <w:sz w:val="24"/>
          <w:szCs w:val="24"/>
        </w:rPr>
        <w:t xml:space="preserve"> </w:t>
      </w:r>
      <w:proofErr w:type="spellStart"/>
      <w:r w:rsidRPr="00130BDA">
        <w:rPr>
          <w:sz w:val="24"/>
          <w:szCs w:val="24"/>
        </w:rPr>
        <w:t>principles</w:t>
      </w:r>
      <w:proofErr w:type="spellEnd"/>
      <w:r w:rsidRPr="00130BDA">
        <w:rPr>
          <w:sz w:val="24"/>
          <w:szCs w:val="24"/>
        </w:rPr>
        <w:t xml:space="preserve"> </w:t>
      </w:r>
      <w:proofErr w:type="spellStart"/>
      <w:r w:rsidRPr="00130BDA">
        <w:rPr>
          <w:sz w:val="24"/>
          <w:szCs w:val="24"/>
        </w:rPr>
        <w:t>of</w:t>
      </w:r>
      <w:proofErr w:type="spellEnd"/>
      <w:r w:rsidRPr="00130BDA">
        <w:rPr>
          <w:sz w:val="24"/>
          <w:szCs w:val="24"/>
        </w:rPr>
        <w:t xml:space="preserve"> </w:t>
      </w:r>
      <w:proofErr w:type="spellStart"/>
      <w:r w:rsidRPr="00130BDA">
        <w:rPr>
          <w:sz w:val="24"/>
          <w:szCs w:val="24"/>
        </w:rPr>
        <w:t>humanistic</w:t>
      </w:r>
      <w:proofErr w:type="spellEnd"/>
      <w:r w:rsidRPr="00130BDA">
        <w:rPr>
          <w:sz w:val="24"/>
          <w:szCs w:val="24"/>
        </w:rPr>
        <w:t xml:space="preserve"> </w:t>
      </w:r>
      <w:proofErr w:type="spellStart"/>
      <w:r w:rsidRPr="00130BDA">
        <w:rPr>
          <w:sz w:val="24"/>
          <w:szCs w:val="24"/>
        </w:rPr>
        <w:t>pedagogy</w:t>
      </w:r>
      <w:proofErr w:type="spellEnd"/>
    </w:p>
    <w:p w:rsidR="00130BDA" w:rsidRPr="00130BDA" w:rsidRDefault="00130BDA" w:rsidP="00543112">
      <w:pPr>
        <w:pStyle w:val="a5"/>
        <w:numPr>
          <w:ilvl w:val="0"/>
          <w:numId w:val="57"/>
        </w:numPr>
        <w:ind w:left="0" w:firstLine="0"/>
        <w:contextualSpacing/>
        <w:rPr>
          <w:sz w:val="24"/>
          <w:szCs w:val="24"/>
          <w:lang w:val="en-US"/>
        </w:rPr>
      </w:pPr>
      <w:r w:rsidRPr="00130BDA">
        <w:rPr>
          <w:sz w:val="24"/>
          <w:szCs w:val="24"/>
          <w:lang w:val="en-US"/>
        </w:rPr>
        <w:t>application of strict regulations in the choice of forms, methods, teaching aids</w:t>
      </w:r>
    </w:p>
    <w:p w:rsidR="00130BDA" w:rsidRPr="00130BDA" w:rsidRDefault="00130BDA" w:rsidP="00130BDA">
      <w:pPr>
        <w:pStyle w:val="a5"/>
        <w:ind w:left="0"/>
        <w:rPr>
          <w:b/>
          <w:sz w:val="24"/>
          <w:szCs w:val="24"/>
          <w:lang w:val="en-US"/>
        </w:rPr>
      </w:pPr>
      <w:r w:rsidRPr="00130BDA">
        <w:rPr>
          <w:b/>
          <w:sz w:val="24"/>
          <w:szCs w:val="24"/>
          <w:lang w:val="en-US"/>
        </w:rPr>
        <w:t>6.  The methods of education in the system of continuing education should be based on:</w:t>
      </w:r>
    </w:p>
    <w:p w:rsidR="00130BDA" w:rsidRPr="00130BDA" w:rsidRDefault="00130BDA" w:rsidP="00543112">
      <w:pPr>
        <w:pStyle w:val="a5"/>
        <w:numPr>
          <w:ilvl w:val="0"/>
          <w:numId w:val="58"/>
        </w:numPr>
        <w:ind w:left="0" w:firstLine="0"/>
        <w:contextualSpacing/>
        <w:rPr>
          <w:sz w:val="24"/>
          <w:szCs w:val="24"/>
        </w:rPr>
      </w:pPr>
      <w:proofErr w:type="spellStart"/>
      <w:r w:rsidRPr="00130BDA">
        <w:rPr>
          <w:sz w:val="24"/>
          <w:szCs w:val="24"/>
        </w:rPr>
        <w:t>the</w:t>
      </w:r>
      <w:proofErr w:type="spellEnd"/>
      <w:r w:rsidRPr="00130BDA">
        <w:rPr>
          <w:sz w:val="24"/>
          <w:szCs w:val="24"/>
        </w:rPr>
        <w:t xml:space="preserve"> </w:t>
      </w:r>
      <w:proofErr w:type="spellStart"/>
      <w:r w:rsidRPr="00130BDA">
        <w:rPr>
          <w:sz w:val="24"/>
          <w:szCs w:val="24"/>
        </w:rPr>
        <w:t>principles</w:t>
      </w:r>
      <w:proofErr w:type="spellEnd"/>
      <w:r w:rsidRPr="00130BDA">
        <w:rPr>
          <w:sz w:val="24"/>
          <w:szCs w:val="24"/>
        </w:rPr>
        <w:t xml:space="preserve"> </w:t>
      </w:r>
      <w:proofErr w:type="spellStart"/>
      <w:r w:rsidRPr="00130BDA">
        <w:rPr>
          <w:sz w:val="24"/>
          <w:szCs w:val="24"/>
        </w:rPr>
        <w:t>of</w:t>
      </w:r>
      <w:proofErr w:type="spellEnd"/>
      <w:r w:rsidRPr="00130BDA">
        <w:rPr>
          <w:sz w:val="24"/>
          <w:szCs w:val="24"/>
        </w:rPr>
        <w:t xml:space="preserve"> </w:t>
      </w:r>
      <w:proofErr w:type="spellStart"/>
      <w:r w:rsidRPr="00130BDA">
        <w:rPr>
          <w:sz w:val="24"/>
          <w:szCs w:val="24"/>
        </w:rPr>
        <w:t>humanistic</w:t>
      </w:r>
      <w:proofErr w:type="spellEnd"/>
      <w:r w:rsidRPr="00130BDA">
        <w:rPr>
          <w:sz w:val="24"/>
          <w:szCs w:val="24"/>
        </w:rPr>
        <w:t xml:space="preserve"> </w:t>
      </w:r>
      <w:proofErr w:type="spellStart"/>
      <w:r w:rsidRPr="00130BDA">
        <w:rPr>
          <w:sz w:val="24"/>
          <w:szCs w:val="24"/>
        </w:rPr>
        <w:t>pedagogy</w:t>
      </w:r>
      <w:proofErr w:type="spellEnd"/>
    </w:p>
    <w:p w:rsidR="00130BDA" w:rsidRPr="00130BDA" w:rsidRDefault="00130BDA" w:rsidP="00543112">
      <w:pPr>
        <w:pStyle w:val="a5"/>
        <w:numPr>
          <w:ilvl w:val="0"/>
          <w:numId w:val="58"/>
        </w:numPr>
        <w:ind w:left="0" w:firstLine="0"/>
        <w:contextualSpacing/>
        <w:rPr>
          <w:sz w:val="24"/>
          <w:szCs w:val="24"/>
        </w:rPr>
      </w:pPr>
      <w:proofErr w:type="spellStart"/>
      <w:r w:rsidRPr="00130BDA">
        <w:rPr>
          <w:sz w:val="24"/>
          <w:szCs w:val="24"/>
        </w:rPr>
        <w:t>pedagogical</w:t>
      </w:r>
      <w:proofErr w:type="spellEnd"/>
      <w:r w:rsidRPr="00130BDA">
        <w:rPr>
          <w:sz w:val="24"/>
          <w:szCs w:val="24"/>
        </w:rPr>
        <w:t xml:space="preserve"> </w:t>
      </w:r>
      <w:proofErr w:type="spellStart"/>
      <w:r w:rsidRPr="00130BDA">
        <w:rPr>
          <w:sz w:val="24"/>
          <w:szCs w:val="24"/>
        </w:rPr>
        <w:t>technologies</w:t>
      </w:r>
      <w:proofErr w:type="spellEnd"/>
    </w:p>
    <w:p w:rsidR="00130BDA" w:rsidRPr="00130BDA" w:rsidRDefault="00130BDA" w:rsidP="00543112">
      <w:pPr>
        <w:pStyle w:val="a5"/>
        <w:numPr>
          <w:ilvl w:val="0"/>
          <w:numId w:val="58"/>
        </w:numPr>
        <w:ind w:left="0" w:firstLine="0"/>
        <w:contextualSpacing/>
        <w:rPr>
          <w:sz w:val="24"/>
          <w:szCs w:val="24"/>
          <w:lang w:val="en-US"/>
        </w:rPr>
      </w:pPr>
      <w:r w:rsidRPr="00130BDA">
        <w:rPr>
          <w:sz w:val="24"/>
          <w:szCs w:val="24"/>
          <w:lang w:val="en-US"/>
        </w:rPr>
        <w:t>creation of an integrated system of rendering educational services to the population</w:t>
      </w:r>
    </w:p>
    <w:p w:rsidR="00130BDA" w:rsidRPr="00130BDA" w:rsidRDefault="00130BDA" w:rsidP="00543112">
      <w:pPr>
        <w:pStyle w:val="a5"/>
        <w:numPr>
          <w:ilvl w:val="0"/>
          <w:numId w:val="58"/>
        </w:numPr>
        <w:ind w:left="0" w:firstLine="0"/>
        <w:contextualSpacing/>
        <w:rPr>
          <w:sz w:val="24"/>
          <w:szCs w:val="24"/>
        </w:rPr>
      </w:pPr>
      <w:proofErr w:type="spellStart"/>
      <w:r w:rsidRPr="00130BDA">
        <w:rPr>
          <w:sz w:val="24"/>
          <w:szCs w:val="24"/>
        </w:rPr>
        <w:t>logistical</w:t>
      </w:r>
      <w:proofErr w:type="spellEnd"/>
      <w:r w:rsidRPr="00130BDA">
        <w:rPr>
          <w:sz w:val="24"/>
          <w:szCs w:val="24"/>
        </w:rPr>
        <w:t xml:space="preserve"> </w:t>
      </w:r>
      <w:proofErr w:type="spellStart"/>
      <w:r w:rsidRPr="00130BDA">
        <w:rPr>
          <w:sz w:val="24"/>
          <w:szCs w:val="24"/>
        </w:rPr>
        <w:t>support</w:t>
      </w:r>
      <w:proofErr w:type="spellEnd"/>
    </w:p>
    <w:p w:rsidR="00130BDA" w:rsidRPr="00130BDA" w:rsidRDefault="00130BDA" w:rsidP="00543112">
      <w:pPr>
        <w:pStyle w:val="a5"/>
        <w:numPr>
          <w:ilvl w:val="0"/>
          <w:numId w:val="58"/>
        </w:numPr>
        <w:ind w:left="0" w:firstLine="0"/>
        <w:contextualSpacing/>
        <w:rPr>
          <w:sz w:val="24"/>
          <w:szCs w:val="24"/>
        </w:rPr>
      </w:pPr>
      <w:proofErr w:type="spellStart"/>
      <w:r w:rsidRPr="00130BDA">
        <w:rPr>
          <w:sz w:val="24"/>
          <w:szCs w:val="24"/>
        </w:rPr>
        <w:t>professional</w:t>
      </w:r>
      <w:proofErr w:type="spellEnd"/>
      <w:r w:rsidRPr="00130BDA">
        <w:rPr>
          <w:sz w:val="24"/>
          <w:szCs w:val="24"/>
        </w:rPr>
        <w:t xml:space="preserve"> </w:t>
      </w:r>
      <w:proofErr w:type="spellStart"/>
      <w:r w:rsidRPr="00130BDA">
        <w:rPr>
          <w:sz w:val="24"/>
          <w:szCs w:val="24"/>
        </w:rPr>
        <w:t>knowledge</w:t>
      </w:r>
      <w:proofErr w:type="spellEnd"/>
    </w:p>
    <w:p w:rsidR="00130BDA" w:rsidRPr="00130BDA" w:rsidRDefault="00130BDA" w:rsidP="00130BDA">
      <w:pPr>
        <w:spacing w:after="0" w:line="240" w:lineRule="auto"/>
        <w:rPr>
          <w:b/>
          <w:sz w:val="24"/>
          <w:szCs w:val="24"/>
          <w:lang w:val="en-US"/>
        </w:rPr>
      </w:pPr>
      <w:r w:rsidRPr="00130BDA">
        <w:rPr>
          <w:rFonts w:ascii="Times New Roman" w:hAnsi="Times New Roman"/>
          <w:sz w:val="24"/>
          <w:szCs w:val="24"/>
          <w:lang w:val="en-US"/>
        </w:rPr>
        <w:tab/>
      </w:r>
      <w:r w:rsidRPr="00130BDA">
        <w:rPr>
          <w:b/>
          <w:sz w:val="24"/>
          <w:szCs w:val="24"/>
          <w:lang w:val="en-US"/>
        </w:rPr>
        <w:t xml:space="preserve">7.  </w:t>
      </w:r>
      <w:r w:rsidRPr="00130BDA">
        <w:rPr>
          <w:b/>
          <w:sz w:val="24"/>
          <w:szCs w:val="24"/>
        </w:rPr>
        <w:t>А</w:t>
      </w:r>
      <w:r w:rsidRPr="00130BDA">
        <w:rPr>
          <w:b/>
          <w:sz w:val="24"/>
          <w:szCs w:val="24"/>
          <w:lang w:val="en-US"/>
        </w:rPr>
        <w:t>.</w:t>
      </w:r>
      <w:r w:rsidRPr="00130BDA">
        <w:rPr>
          <w:b/>
          <w:sz w:val="24"/>
          <w:szCs w:val="24"/>
        </w:rPr>
        <w:t>М</w:t>
      </w:r>
      <w:r w:rsidRPr="00130BDA">
        <w:rPr>
          <w:b/>
          <w:sz w:val="24"/>
          <w:szCs w:val="24"/>
          <w:lang w:val="en-US"/>
        </w:rPr>
        <w:t xml:space="preserve">. </w:t>
      </w:r>
      <w:proofErr w:type="spellStart"/>
      <w:r w:rsidRPr="00130BDA">
        <w:rPr>
          <w:b/>
          <w:sz w:val="24"/>
          <w:szCs w:val="24"/>
          <w:lang w:val="en-US"/>
        </w:rPr>
        <w:t>Moiseev</w:t>
      </w:r>
      <w:proofErr w:type="spellEnd"/>
      <w:r w:rsidRPr="00130BDA">
        <w:rPr>
          <w:b/>
          <w:sz w:val="24"/>
          <w:szCs w:val="24"/>
          <w:lang w:val="en-US"/>
        </w:rPr>
        <w:t xml:space="preserve"> offers all the functions of managing an educational institution to divide into the following large groups:</w:t>
      </w:r>
    </w:p>
    <w:p w:rsidR="00130BDA" w:rsidRPr="00130BDA" w:rsidRDefault="00130BDA" w:rsidP="00543112">
      <w:pPr>
        <w:pStyle w:val="a5"/>
        <w:numPr>
          <w:ilvl w:val="0"/>
          <w:numId w:val="59"/>
        </w:numPr>
        <w:ind w:left="0" w:firstLine="0"/>
        <w:contextualSpacing/>
        <w:rPr>
          <w:sz w:val="24"/>
          <w:szCs w:val="24"/>
          <w:lang w:val="en-US"/>
        </w:rPr>
      </w:pPr>
      <w:r w:rsidRPr="00130BDA">
        <w:rPr>
          <w:sz w:val="24"/>
          <w:szCs w:val="24"/>
          <w:lang w:val="en-US"/>
        </w:rPr>
        <w:t>functions of management of school development and innovative processes</w:t>
      </w:r>
    </w:p>
    <w:p w:rsidR="00130BDA" w:rsidRPr="00130BDA" w:rsidRDefault="00130BDA" w:rsidP="00543112">
      <w:pPr>
        <w:pStyle w:val="a5"/>
        <w:numPr>
          <w:ilvl w:val="0"/>
          <w:numId w:val="59"/>
        </w:numPr>
        <w:ind w:left="0" w:firstLine="0"/>
        <w:contextualSpacing/>
        <w:rPr>
          <w:sz w:val="24"/>
          <w:szCs w:val="24"/>
          <w:lang w:val="en-US"/>
        </w:rPr>
      </w:pPr>
      <w:r w:rsidRPr="00130BDA">
        <w:rPr>
          <w:sz w:val="24"/>
          <w:szCs w:val="24"/>
          <w:lang w:val="en-US"/>
        </w:rPr>
        <w:t>management functions of coordinating in-school management</w:t>
      </w:r>
    </w:p>
    <w:p w:rsidR="00130BDA" w:rsidRPr="00130BDA" w:rsidRDefault="00130BDA" w:rsidP="00543112">
      <w:pPr>
        <w:pStyle w:val="a5"/>
        <w:numPr>
          <w:ilvl w:val="0"/>
          <w:numId w:val="59"/>
        </w:numPr>
        <w:ind w:left="0" w:firstLine="0"/>
        <w:contextualSpacing/>
        <w:rPr>
          <w:sz w:val="24"/>
          <w:szCs w:val="24"/>
        </w:rPr>
      </w:pPr>
      <w:proofErr w:type="spellStart"/>
      <w:r w:rsidRPr="00130BDA">
        <w:rPr>
          <w:sz w:val="24"/>
          <w:szCs w:val="24"/>
        </w:rPr>
        <w:t>auxiliary</w:t>
      </w:r>
      <w:proofErr w:type="spellEnd"/>
      <w:r w:rsidRPr="00130BDA">
        <w:rPr>
          <w:sz w:val="24"/>
          <w:szCs w:val="24"/>
        </w:rPr>
        <w:t xml:space="preserve"> (</w:t>
      </w:r>
      <w:proofErr w:type="spellStart"/>
      <w:r w:rsidRPr="00130BDA">
        <w:rPr>
          <w:sz w:val="24"/>
          <w:szCs w:val="24"/>
        </w:rPr>
        <w:t>providing</w:t>
      </w:r>
      <w:proofErr w:type="spellEnd"/>
      <w:r w:rsidRPr="00130BDA">
        <w:rPr>
          <w:sz w:val="24"/>
          <w:szCs w:val="24"/>
        </w:rPr>
        <w:t xml:space="preserve">) </w:t>
      </w:r>
      <w:proofErr w:type="spellStart"/>
      <w:r w:rsidRPr="00130BDA">
        <w:rPr>
          <w:sz w:val="24"/>
          <w:szCs w:val="24"/>
        </w:rPr>
        <w:t>functions</w:t>
      </w:r>
      <w:proofErr w:type="spellEnd"/>
    </w:p>
    <w:p w:rsidR="00130BDA" w:rsidRPr="00130BDA" w:rsidRDefault="00130BDA" w:rsidP="00543112">
      <w:pPr>
        <w:pStyle w:val="a5"/>
        <w:numPr>
          <w:ilvl w:val="0"/>
          <w:numId w:val="59"/>
        </w:numPr>
        <w:ind w:left="0" w:firstLine="0"/>
        <w:contextualSpacing/>
        <w:rPr>
          <w:sz w:val="24"/>
          <w:szCs w:val="24"/>
        </w:rPr>
      </w:pPr>
      <w:proofErr w:type="spellStart"/>
      <w:r w:rsidRPr="00130BDA">
        <w:rPr>
          <w:sz w:val="24"/>
          <w:szCs w:val="24"/>
        </w:rPr>
        <w:t>monitoring</w:t>
      </w:r>
      <w:proofErr w:type="spellEnd"/>
      <w:r w:rsidRPr="00130BDA">
        <w:rPr>
          <w:sz w:val="24"/>
          <w:szCs w:val="24"/>
        </w:rPr>
        <w:t xml:space="preserve"> </w:t>
      </w:r>
      <w:proofErr w:type="spellStart"/>
      <w:r w:rsidRPr="00130BDA">
        <w:rPr>
          <w:sz w:val="24"/>
          <w:szCs w:val="24"/>
        </w:rPr>
        <w:t>and</w:t>
      </w:r>
      <w:proofErr w:type="spellEnd"/>
      <w:r w:rsidRPr="00130BDA">
        <w:rPr>
          <w:sz w:val="24"/>
          <w:szCs w:val="24"/>
        </w:rPr>
        <w:t xml:space="preserve"> </w:t>
      </w:r>
      <w:proofErr w:type="spellStart"/>
      <w:r w:rsidRPr="00130BDA">
        <w:rPr>
          <w:sz w:val="24"/>
          <w:szCs w:val="24"/>
        </w:rPr>
        <w:t>diagnostic</w:t>
      </w:r>
      <w:proofErr w:type="spellEnd"/>
      <w:r w:rsidRPr="00130BDA">
        <w:rPr>
          <w:sz w:val="24"/>
          <w:szCs w:val="24"/>
        </w:rPr>
        <w:t xml:space="preserve"> </w:t>
      </w:r>
      <w:proofErr w:type="spellStart"/>
      <w:r w:rsidRPr="00130BDA">
        <w:rPr>
          <w:sz w:val="24"/>
          <w:szCs w:val="24"/>
        </w:rPr>
        <w:t>functions</w:t>
      </w:r>
      <w:proofErr w:type="spellEnd"/>
    </w:p>
    <w:p w:rsidR="00130BDA" w:rsidRPr="00130BDA" w:rsidRDefault="00130BDA" w:rsidP="00543112">
      <w:pPr>
        <w:pStyle w:val="a5"/>
        <w:numPr>
          <w:ilvl w:val="0"/>
          <w:numId w:val="59"/>
        </w:numPr>
        <w:ind w:left="0" w:firstLine="0"/>
        <w:contextualSpacing/>
        <w:rPr>
          <w:sz w:val="24"/>
          <w:szCs w:val="24"/>
        </w:rPr>
      </w:pPr>
      <w:proofErr w:type="spellStart"/>
      <w:r w:rsidRPr="00130BDA">
        <w:rPr>
          <w:sz w:val="24"/>
          <w:szCs w:val="24"/>
        </w:rPr>
        <w:t>motivational</w:t>
      </w:r>
      <w:proofErr w:type="spellEnd"/>
      <w:r w:rsidRPr="00130BDA">
        <w:rPr>
          <w:sz w:val="24"/>
          <w:szCs w:val="24"/>
        </w:rPr>
        <w:t xml:space="preserve"> </w:t>
      </w:r>
      <w:proofErr w:type="spellStart"/>
      <w:r w:rsidRPr="00130BDA">
        <w:rPr>
          <w:sz w:val="24"/>
          <w:szCs w:val="24"/>
        </w:rPr>
        <w:t>and</w:t>
      </w:r>
      <w:proofErr w:type="spellEnd"/>
      <w:r w:rsidRPr="00130BDA">
        <w:rPr>
          <w:sz w:val="24"/>
          <w:szCs w:val="24"/>
        </w:rPr>
        <w:t xml:space="preserve"> </w:t>
      </w:r>
      <w:proofErr w:type="spellStart"/>
      <w:r w:rsidRPr="00130BDA">
        <w:rPr>
          <w:sz w:val="24"/>
          <w:szCs w:val="24"/>
        </w:rPr>
        <w:t>objective</w:t>
      </w:r>
      <w:proofErr w:type="spellEnd"/>
      <w:r w:rsidRPr="00130BDA">
        <w:rPr>
          <w:sz w:val="24"/>
          <w:szCs w:val="24"/>
        </w:rPr>
        <w:t xml:space="preserve"> </w:t>
      </w:r>
      <w:proofErr w:type="spellStart"/>
      <w:r w:rsidRPr="00130BDA">
        <w:rPr>
          <w:sz w:val="24"/>
          <w:szCs w:val="24"/>
        </w:rPr>
        <w:t>functions</w:t>
      </w:r>
      <w:proofErr w:type="spellEnd"/>
    </w:p>
    <w:p w:rsidR="00130BDA" w:rsidRPr="00130BDA" w:rsidRDefault="00130BDA" w:rsidP="00130BDA">
      <w:pPr>
        <w:pStyle w:val="a5"/>
        <w:ind w:left="0"/>
        <w:rPr>
          <w:b/>
          <w:sz w:val="24"/>
          <w:szCs w:val="24"/>
          <w:lang w:val="en-US"/>
        </w:rPr>
      </w:pPr>
      <w:r w:rsidRPr="00130BDA">
        <w:rPr>
          <w:b/>
          <w:sz w:val="24"/>
          <w:szCs w:val="24"/>
          <w:lang w:val="en-US"/>
        </w:rPr>
        <w:t xml:space="preserve">8.  Traditional in the activities of child psychologists has become a structural </w:t>
      </w:r>
      <w:proofErr w:type="gramStart"/>
      <w:r w:rsidRPr="00130BDA">
        <w:rPr>
          <w:b/>
          <w:sz w:val="24"/>
          <w:szCs w:val="24"/>
          <w:lang w:val="en-US"/>
        </w:rPr>
        <w:t>under  which</w:t>
      </w:r>
      <w:proofErr w:type="gramEnd"/>
      <w:r w:rsidRPr="00130BDA">
        <w:rPr>
          <w:b/>
          <w:sz w:val="24"/>
          <w:szCs w:val="24"/>
          <w:lang w:val="en-US"/>
        </w:rPr>
        <w:t xml:space="preserve"> are considered:</w:t>
      </w:r>
    </w:p>
    <w:p w:rsidR="00130BDA" w:rsidRPr="00130BDA" w:rsidRDefault="00130BDA" w:rsidP="00543112">
      <w:pPr>
        <w:pStyle w:val="a5"/>
        <w:numPr>
          <w:ilvl w:val="0"/>
          <w:numId w:val="60"/>
        </w:numPr>
        <w:ind w:left="0" w:firstLine="0"/>
        <w:contextualSpacing/>
        <w:rPr>
          <w:sz w:val="24"/>
          <w:szCs w:val="24"/>
        </w:rPr>
      </w:pPr>
      <w:proofErr w:type="spellStart"/>
      <w:r w:rsidRPr="00130BDA">
        <w:rPr>
          <w:sz w:val="24"/>
          <w:szCs w:val="24"/>
        </w:rPr>
        <w:t>interpersonal</w:t>
      </w:r>
      <w:proofErr w:type="spellEnd"/>
      <w:r w:rsidRPr="00130BDA">
        <w:rPr>
          <w:sz w:val="24"/>
          <w:szCs w:val="24"/>
        </w:rPr>
        <w:t xml:space="preserve"> </w:t>
      </w:r>
      <w:proofErr w:type="spellStart"/>
      <w:r w:rsidRPr="00130BDA">
        <w:rPr>
          <w:sz w:val="24"/>
          <w:szCs w:val="24"/>
        </w:rPr>
        <w:t>relationships</w:t>
      </w:r>
      <w:proofErr w:type="spellEnd"/>
    </w:p>
    <w:p w:rsidR="00130BDA" w:rsidRPr="00130BDA" w:rsidRDefault="00130BDA" w:rsidP="00543112">
      <w:pPr>
        <w:pStyle w:val="a5"/>
        <w:numPr>
          <w:ilvl w:val="0"/>
          <w:numId w:val="60"/>
        </w:numPr>
        <w:ind w:left="0" w:firstLine="0"/>
        <w:contextualSpacing/>
        <w:rPr>
          <w:sz w:val="24"/>
          <w:szCs w:val="24"/>
        </w:rPr>
      </w:pPr>
      <w:proofErr w:type="spellStart"/>
      <w:r w:rsidRPr="00130BDA">
        <w:rPr>
          <w:sz w:val="24"/>
          <w:szCs w:val="24"/>
        </w:rPr>
        <w:t>personality</w:t>
      </w:r>
      <w:proofErr w:type="spellEnd"/>
      <w:r w:rsidRPr="00130BDA">
        <w:rPr>
          <w:sz w:val="24"/>
          <w:szCs w:val="24"/>
        </w:rPr>
        <w:t xml:space="preserve"> </w:t>
      </w:r>
      <w:proofErr w:type="spellStart"/>
      <w:r w:rsidRPr="00130BDA">
        <w:rPr>
          <w:sz w:val="24"/>
          <w:szCs w:val="24"/>
        </w:rPr>
        <w:t>parameters</w:t>
      </w:r>
      <w:proofErr w:type="spellEnd"/>
    </w:p>
    <w:p w:rsidR="00130BDA" w:rsidRPr="00130BDA" w:rsidRDefault="00130BDA" w:rsidP="00543112">
      <w:pPr>
        <w:pStyle w:val="a5"/>
        <w:numPr>
          <w:ilvl w:val="0"/>
          <w:numId w:val="60"/>
        </w:numPr>
        <w:ind w:left="0" w:firstLine="0"/>
        <w:contextualSpacing/>
        <w:rPr>
          <w:sz w:val="24"/>
          <w:szCs w:val="24"/>
        </w:rPr>
      </w:pPr>
      <w:proofErr w:type="spellStart"/>
      <w:r w:rsidRPr="00130BDA">
        <w:rPr>
          <w:sz w:val="24"/>
          <w:szCs w:val="24"/>
          <w:lang w:val="en-US"/>
        </w:rPr>
        <w:t>i</w:t>
      </w:r>
      <w:r w:rsidRPr="00130BDA">
        <w:rPr>
          <w:sz w:val="24"/>
          <w:szCs w:val="24"/>
        </w:rPr>
        <w:t>ndividual</w:t>
      </w:r>
      <w:proofErr w:type="spellEnd"/>
      <w:r w:rsidRPr="00130BDA">
        <w:rPr>
          <w:sz w:val="24"/>
          <w:szCs w:val="24"/>
        </w:rPr>
        <w:t xml:space="preserve"> </w:t>
      </w:r>
      <w:proofErr w:type="spellStart"/>
      <w:r w:rsidRPr="00130BDA">
        <w:rPr>
          <w:sz w:val="24"/>
          <w:szCs w:val="24"/>
        </w:rPr>
        <w:t>relationships</w:t>
      </w:r>
      <w:proofErr w:type="spellEnd"/>
    </w:p>
    <w:p w:rsidR="00130BDA" w:rsidRPr="00130BDA" w:rsidRDefault="00130BDA" w:rsidP="00543112">
      <w:pPr>
        <w:pStyle w:val="a5"/>
        <w:numPr>
          <w:ilvl w:val="0"/>
          <w:numId w:val="60"/>
        </w:numPr>
        <w:ind w:left="0" w:firstLine="0"/>
        <w:contextualSpacing/>
        <w:rPr>
          <w:sz w:val="24"/>
          <w:szCs w:val="24"/>
        </w:rPr>
      </w:pPr>
      <w:proofErr w:type="spellStart"/>
      <w:r w:rsidRPr="00130BDA">
        <w:rPr>
          <w:sz w:val="24"/>
          <w:szCs w:val="24"/>
        </w:rPr>
        <w:t>group</w:t>
      </w:r>
      <w:proofErr w:type="spellEnd"/>
      <w:r w:rsidRPr="00130BDA">
        <w:rPr>
          <w:sz w:val="24"/>
          <w:szCs w:val="24"/>
        </w:rPr>
        <w:t xml:space="preserve"> </w:t>
      </w:r>
      <w:proofErr w:type="spellStart"/>
      <w:r w:rsidRPr="00130BDA">
        <w:rPr>
          <w:sz w:val="24"/>
          <w:szCs w:val="24"/>
        </w:rPr>
        <w:t>relationships</w:t>
      </w:r>
      <w:proofErr w:type="spellEnd"/>
    </w:p>
    <w:p w:rsidR="00130BDA" w:rsidRPr="00130BDA" w:rsidRDefault="00130BDA" w:rsidP="00543112">
      <w:pPr>
        <w:pStyle w:val="a5"/>
        <w:numPr>
          <w:ilvl w:val="0"/>
          <w:numId w:val="60"/>
        </w:numPr>
        <w:ind w:left="0" w:firstLine="0"/>
        <w:contextualSpacing/>
        <w:rPr>
          <w:sz w:val="24"/>
          <w:szCs w:val="24"/>
        </w:rPr>
      </w:pPr>
      <w:proofErr w:type="spellStart"/>
      <w:r w:rsidRPr="00130BDA">
        <w:rPr>
          <w:sz w:val="24"/>
          <w:szCs w:val="24"/>
        </w:rPr>
        <w:t>the</w:t>
      </w:r>
      <w:proofErr w:type="spellEnd"/>
      <w:r w:rsidRPr="00130BDA">
        <w:rPr>
          <w:sz w:val="24"/>
          <w:szCs w:val="24"/>
        </w:rPr>
        <w:t xml:space="preserve"> </w:t>
      </w:r>
      <w:proofErr w:type="spellStart"/>
      <w:r w:rsidRPr="00130BDA">
        <w:rPr>
          <w:sz w:val="24"/>
          <w:szCs w:val="24"/>
        </w:rPr>
        <w:t>inner</w:t>
      </w:r>
      <w:proofErr w:type="spellEnd"/>
      <w:r w:rsidRPr="00130BDA">
        <w:rPr>
          <w:sz w:val="24"/>
          <w:szCs w:val="24"/>
        </w:rPr>
        <w:t xml:space="preserve"> </w:t>
      </w:r>
      <w:proofErr w:type="spellStart"/>
      <w:r w:rsidRPr="00130BDA">
        <w:rPr>
          <w:sz w:val="24"/>
          <w:szCs w:val="24"/>
        </w:rPr>
        <w:t>world</w:t>
      </w:r>
      <w:proofErr w:type="spellEnd"/>
      <w:r w:rsidRPr="00130BDA">
        <w:rPr>
          <w:sz w:val="24"/>
          <w:szCs w:val="24"/>
        </w:rPr>
        <w:t xml:space="preserve"> </w:t>
      </w:r>
      <w:proofErr w:type="spellStart"/>
      <w:r w:rsidRPr="00130BDA">
        <w:rPr>
          <w:sz w:val="24"/>
          <w:szCs w:val="24"/>
        </w:rPr>
        <w:t>of</w:t>
      </w:r>
      <w:proofErr w:type="spellEnd"/>
      <w:r w:rsidRPr="00130BDA">
        <w:rPr>
          <w:sz w:val="24"/>
          <w:szCs w:val="24"/>
        </w:rPr>
        <w:t xml:space="preserve"> </w:t>
      </w:r>
      <w:proofErr w:type="spellStart"/>
      <w:r w:rsidRPr="00130BDA">
        <w:rPr>
          <w:sz w:val="24"/>
          <w:szCs w:val="24"/>
        </w:rPr>
        <w:t>personality</w:t>
      </w:r>
      <w:proofErr w:type="spellEnd"/>
    </w:p>
    <w:p w:rsidR="00130BDA" w:rsidRPr="00130BDA" w:rsidRDefault="00130BDA" w:rsidP="00130BDA">
      <w:pPr>
        <w:spacing w:after="0" w:line="240" w:lineRule="auto"/>
        <w:rPr>
          <w:rFonts w:ascii="Times New Roman" w:hAnsi="Times New Roman"/>
          <w:sz w:val="24"/>
          <w:szCs w:val="24"/>
        </w:rPr>
      </w:pPr>
    </w:p>
    <w:p w:rsidR="00130BDA" w:rsidRPr="00130BDA" w:rsidRDefault="00130BDA" w:rsidP="00130BDA">
      <w:pPr>
        <w:pStyle w:val="a5"/>
        <w:ind w:left="0"/>
        <w:rPr>
          <w:b/>
          <w:sz w:val="24"/>
          <w:szCs w:val="24"/>
        </w:rPr>
      </w:pPr>
      <w:r w:rsidRPr="00130BDA">
        <w:rPr>
          <w:b/>
          <w:sz w:val="24"/>
          <w:szCs w:val="24"/>
          <w:lang w:val="en-US"/>
        </w:rPr>
        <w:t xml:space="preserve">9. </w:t>
      </w:r>
      <w:proofErr w:type="spellStart"/>
      <w:r w:rsidRPr="00130BDA">
        <w:rPr>
          <w:b/>
          <w:sz w:val="24"/>
          <w:szCs w:val="24"/>
        </w:rPr>
        <w:t>The</w:t>
      </w:r>
      <w:proofErr w:type="spellEnd"/>
      <w:r w:rsidRPr="00130BDA">
        <w:rPr>
          <w:b/>
          <w:sz w:val="24"/>
          <w:szCs w:val="24"/>
        </w:rPr>
        <w:t xml:space="preserve"> </w:t>
      </w:r>
      <w:proofErr w:type="spellStart"/>
      <w:r w:rsidRPr="00130BDA">
        <w:rPr>
          <w:b/>
          <w:sz w:val="24"/>
          <w:szCs w:val="24"/>
        </w:rPr>
        <w:t>national</w:t>
      </w:r>
      <w:proofErr w:type="spellEnd"/>
      <w:r w:rsidRPr="00130BDA">
        <w:rPr>
          <w:b/>
          <w:sz w:val="24"/>
          <w:szCs w:val="24"/>
        </w:rPr>
        <w:t xml:space="preserve"> </w:t>
      </w:r>
      <w:proofErr w:type="spellStart"/>
      <w:r w:rsidRPr="00130BDA">
        <w:rPr>
          <w:b/>
          <w:sz w:val="24"/>
          <w:szCs w:val="24"/>
        </w:rPr>
        <w:t>style</w:t>
      </w:r>
      <w:proofErr w:type="spellEnd"/>
      <w:r w:rsidRPr="00130BDA">
        <w:rPr>
          <w:b/>
          <w:sz w:val="24"/>
          <w:szCs w:val="24"/>
        </w:rPr>
        <w:t xml:space="preserve"> </w:t>
      </w:r>
      <w:proofErr w:type="spellStart"/>
      <w:r w:rsidRPr="00130BDA">
        <w:rPr>
          <w:b/>
          <w:sz w:val="24"/>
          <w:szCs w:val="24"/>
        </w:rPr>
        <w:t>assumes</w:t>
      </w:r>
      <w:proofErr w:type="spellEnd"/>
      <w:r w:rsidRPr="00130BDA">
        <w:rPr>
          <w:b/>
          <w:sz w:val="24"/>
          <w:szCs w:val="24"/>
        </w:rPr>
        <w:t>:</w:t>
      </w:r>
    </w:p>
    <w:p w:rsidR="00130BDA" w:rsidRPr="00130BDA" w:rsidRDefault="00130BDA" w:rsidP="00543112">
      <w:pPr>
        <w:pStyle w:val="a5"/>
        <w:numPr>
          <w:ilvl w:val="0"/>
          <w:numId w:val="61"/>
        </w:numPr>
        <w:ind w:left="0" w:firstLine="0"/>
        <w:contextualSpacing/>
        <w:rPr>
          <w:sz w:val="24"/>
          <w:szCs w:val="24"/>
        </w:rPr>
      </w:pPr>
      <w:proofErr w:type="spellStart"/>
      <w:r w:rsidRPr="00130BDA">
        <w:rPr>
          <w:sz w:val="24"/>
          <w:szCs w:val="24"/>
        </w:rPr>
        <w:t>National</w:t>
      </w:r>
      <w:proofErr w:type="spellEnd"/>
      <w:r w:rsidRPr="00130BDA">
        <w:rPr>
          <w:sz w:val="24"/>
          <w:szCs w:val="24"/>
        </w:rPr>
        <w:t xml:space="preserve"> </w:t>
      </w:r>
      <w:proofErr w:type="spellStart"/>
      <w:r w:rsidRPr="00130BDA">
        <w:rPr>
          <w:sz w:val="24"/>
          <w:szCs w:val="24"/>
        </w:rPr>
        <w:t>Features</w:t>
      </w:r>
      <w:proofErr w:type="spellEnd"/>
    </w:p>
    <w:p w:rsidR="00130BDA" w:rsidRPr="00130BDA" w:rsidRDefault="00130BDA" w:rsidP="00543112">
      <w:pPr>
        <w:pStyle w:val="a5"/>
        <w:numPr>
          <w:ilvl w:val="0"/>
          <w:numId w:val="61"/>
        </w:numPr>
        <w:ind w:left="0" w:firstLine="0"/>
        <w:contextualSpacing/>
        <w:rPr>
          <w:sz w:val="24"/>
          <w:szCs w:val="24"/>
          <w:lang w:val="en-US"/>
        </w:rPr>
      </w:pPr>
      <w:r w:rsidRPr="00130BDA">
        <w:rPr>
          <w:sz w:val="24"/>
          <w:szCs w:val="24"/>
          <w:lang w:val="en-US"/>
        </w:rPr>
        <w:t xml:space="preserve"> The most common features of thinking</w:t>
      </w:r>
    </w:p>
    <w:p w:rsidR="00130BDA" w:rsidRPr="00130BDA" w:rsidRDefault="00130BDA" w:rsidP="00543112">
      <w:pPr>
        <w:pStyle w:val="a5"/>
        <w:numPr>
          <w:ilvl w:val="0"/>
          <w:numId w:val="61"/>
        </w:numPr>
        <w:ind w:left="0" w:firstLine="0"/>
        <w:contextualSpacing/>
        <w:rPr>
          <w:sz w:val="24"/>
          <w:szCs w:val="24"/>
          <w:lang w:val="en-US"/>
        </w:rPr>
      </w:pPr>
      <w:r w:rsidRPr="00130BDA">
        <w:rPr>
          <w:sz w:val="24"/>
          <w:szCs w:val="24"/>
          <w:lang w:val="en-US"/>
        </w:rPr>
        <w:t>Formation of common rules and norms</w:t>
      </w:r>
    </w:p>
    <w:p w:rsidR="00130BDA" w:rsidRPr="00130BDA" w:rsidRDefault="00130BDA" w:rsidP="00543112">
      <w:pPr>
        <w:pStyle w:val="a5"/>
        <w:numPr>
          <w:ilvl w:val="0"/>
          <w:numId w:val="61"/>
        </w:numPr>
        <w:ind w:left="0" w:firstLine="0"/>
        <w:contextualSpacing/>
        <w:rPr>
          <w:sz w:val="24"/>
          <w:szCs w:val="24"/>
        </w:rPr>
      </w:pPr>
      <w:proofErr w:type="spellStart"/>
      <w:r w:rsidRPr="00130BDA">
        <w:rPr>
          <w:sz w:val="24"/>
          <w:szCs w:val="24"/>
        </w:rPr>
        <w:t>Blurring</w:t>
      </w:r>
      <w:proofErr w:type="spellEnd"/>
      <w:r w:rsidRPr="00130BDA">
        <w:rPr>
          <w:sz w:val="24"/>
          <w:szCs w:val="24"/>
        </w:rPr>
        <w:t xml:space="preserve"> </w:t>
      </w:r>
      <w:proofErr w:type="spellStart"/>
      <w:r w:rsidRPr="00130BDA">
        <w:rPr>
          <w:sz w:val="24"/>
          <w:szCs w:val="24"/>
        </w:rPr>
        <w:t>national</w:t>
      </w:r>
      <w:proofErr w:type="spellEnd"/>
      <w:r w:rsidRPr="00130BDA">
        <w:rPr>
          <w:sz w:val="24"/>
          <w:szCs w:val="24"/>
        </w:rPr>
        <w:t xml:space="preserve"> </w:t>
      </w:r>
      <w:proofErr w:type="spellStart"/>
      <w:r w:rsidRPr="00130BDA">
        <w:rPr>
          <w:sz w:val="24"/>
          <w:szCs w:val="24"/>
        </w:rPr>
        <w:t>boundaries</w:t>
      </w:r>
      <w:proofErr w:type="spellEnd"/>
    </w:p>
    <w:p w:rsidR="00130BDA" w:rsidRPr="00130BDA" w:rsidRDefault="00130BDA" w:rsidP="00543112">
      <w:pPr>
        <w:pStyle w:val="a5"/>
        <w:numPr>
          <w:ilvl w:val="0"/>
          <w:numId w:val="61"/>
        </w:numPr>
        <w:ind w:left="0" w:firstLine="0"/>
        <w:contextualSpacing/>
        <w:rPr>
          <w:sz w:val="24"/>
          <w:szCs w:val="24"/>
        </w:rPr>
      </w:pPr>
      <w:proofErr w:type="spellStart"/>
      <w:r w:rsidRPr="00130BDA">
        <w:rPr>
          <w:sz w:val="24"/>
          <w:szCs w:val="24"/>
        </w:rPr>
        <w:t>Values</w:t>
      </w:r>
      <w:proofErr w:type="spellEnd"/>
      <w:r w:rsidRPr="00130BDA">
        <w:rPr>
          <w:sz w:val="24"/>
          <w:szCs w:val="24"/>
        </w:rPr>
        <w:t xml:space="preserve">, </w:t>
      </w:r>
      <w:proofErr w:type="spellStart"/>
      <w:r w:rsidRPr="00130BDA">
        <w:rPr>
          <w:sz w:val="24"/>
          <w:szCs w:val="24"/>
        </w:rPr>
        <w:t>traditions</w:t>
      </w:r>
      <w:proofErr w:type="spellEnd"/>
    </w:p>
    <w:p w:rsidR="00130BDA" w:rsidRPr="00130BDA" w:rsidRDefault="00130BDA" w:rsidP="00130BDA">
      <w:pPr>
        <w:spacing w:after="0" w:line="240" w:lineRule="auto"/>
        <w:rPr>
          <w:rFonts w:ascii="Times New Roman" w:hAnsi="Times New Roman"/>
          <w:sz w:val="24"/>
          <w:szCs w:val="24"/>
        </w:rPr>
      </w:pPr>
    </w:p>
    <w:p w:rsidR="00130BDA" w:rsidRPr="00130BDA" w:rsidRDefault="00130BDA" w:rsidP="00130BDA">
      <w:pPr>
        <w:pStyle w:val="a5"/>
        <w:ind w:left="0"/>
        <w:rPr>
          <w:b/>
          <w:sz w:val="24"/>
          <w:szCs w:val="24"/>
          <w:lang w:val="en-US"/>
        </w:rPr>
      </w:pPr>
      <w:r w:rsidRPr="00130BDA">
        <w:rPr>
          <w:b/>
          <w:sz w:val="24"/>
          <w:szCs w:val="24"/>
          <w:lang w:val="kk-KZ"/>
        </w:rPr>
        <w:t>1</w:t>
      </w:r>
      <w:r w:rsidRPr="00130BDA">
        <w:rPr>
          <w:b/>
          <w:sz w:val="24"/>
          <w:szCs w:val="24"/>
          <w:lang w:val="en-US"/>
        </w:rPr>
        <w:t>0.  Impossible without the established norms of morality are:</w:t>
      </w:r>
    </w:p>
    <w:p w:rsidR="00130BDA" w:rsidRPr="00130BDA" w:rsidRDefault="00130BDA" w:rsidP="00543112">
      <w:pPr>
        <w:pStyle w:val="a5"/>
        <w:numPr>
          <w:ilvl w:val="0"/>
          <w:numId w:val="52"/>
        </w:numPr>
        <w:ind w:left="0" w:firstLine="0"/>
        <w:contextualSpacing/>
        <w:rPr>
          <w:sz w:val="24"/>
          <w:szCs w:val="24"/>
        </w:rPr>
      </w:pPr>
      <w:proofErr w:type="spellStart"/>
      <w:r w:rsidRPr="00130BDA">
        <w:rPr>
          <w:sz w:val="24"/>
          <w:szCs w:val="24"/>
        </w:rPr>
        <w:t>Cultural</w:t>
      </w:r>
      <w:proofErr w:type="spellEnd"/>
      <w:r w:rsidRPr="00130BDA">
        <w:rPr>
          <w:sz w:val="24"/>
          <w:szCs w:val="24"/>
        </w:rPr>
        <w:t xml:space="preserve"> </w:t>
      </w:r>
      <w:proofErr w:type="spellStart"/>
      <w:r w:rsidRPr="00130BDA">
        <w:rPr>
          <w:sz w:val="24"/>
          <w:szCs w:val="24"/>
        </w:rPr>
        <w:t>relations</w:t>
      </w:r>
      <w:proofErr w:type="spellEnd"/>
    </w:p>
    <w:p w:rsidR="00130BDA" w:rsidRPr="00130BDA" w:rsidRDefault="00130BDA" w:rsidP="00543112">
      <w:pPr>
        <w:pStyle w:val="a5"/>
        <w:numPr>
          <w:ilvl w:val="0"/>
          <w:numId w:val="52"/>
        </w:numPr>
        <w:ind w:left="0" w:firstLine="0"/>
        <w:contextualSpacing/>
        <w:rPr>
          <w:sz w:val="24"/>
          <w:szCs w:val="24"/>
        </w:rPr>
      </w:pPr>
      <w:proofErr w:type="spellStart"/>
      <w:r w:rsidRPr="00130BDA">
        <w:rPr>
          <w:sz w:val="24"/>
          <w:szCs w:val="24"/>
        </w:rPr>
        <w:t>Business</w:t>
      </w:r>
      <w:proofErr w:type="spellEnd"/>
      <w:r w:rsidRPr="00130BDA">
        <w:rPr>
          <w:sz w:val="24"/>
          <w:szCs w:val="24"/>
        </w:rPr>
        <w:t xml:space="preserve"> </w:t>
      </w:r>
      <w:proofErr w:type="spellStart"/>
      <w:r w:rsidRPr="00130BDA">
        <w:rPr>
          <w:sz w:val="24"/>
          <w:szCs w:val="24"/>
        </w:rPr>
        <w:t>relationship</w:t>
      </w:r>
      <w:proofErr w:type="spellEnd"/>
    </w:p>
    <w:p w:rsidR="00130BDA" w:rsidRPr="00130BDA" w:rsidRDefault="00130BDA" w:rsidP="00543112">
      <w:pPr>
        <w:pStyle w:val="a5"/>
        <w:numPr>
          <w:ilvl w:val="0"/>
          <w:numId w:val="52"/>
        </w:numPr>
        <w:ind w:left="0" w:firstLine="0"/>
        <w:contextualSpacing/>
        <w:rPr>
          <w:sz w:val="24"/>
          <w:szCs w:val="24"/>
        </w:rPr>
      </w:pPr>
      <w:proofErr w:type="spellStart"/>
      <w:r w:rsidRPr="00130BDA">
        <w:rPr>
          <w:sz w:val="24"/>
          <w:szCs w:val="24"/>
        </w:rPr>
        <w:t>Strategies</w:t>
      </w:r>
      <w:proofErr w:type="spellEnd"/>
    </w:p>
    <w:p w:rsidR="00130BDA" w:rsidRPr="00130BDA" w:rsidRDefault="00130BDA" w:rsidP="00543112">
      <w:pPr>
        <w:pStyle w:val="a5"/>
        <w:numPr>
          <w:ilvl w:val="0"/>
          <w:numId w:val="52"/>
        </w:numPr>
        <w:ind w:left="0" w:firstLine="0"/>
        <w:contextualSpacing/>
        <w:rPr>
          <w:sz w:val="24"/>
          <w:szCs w:val="24"/>
        </w:rPr>
      </w:pPr>
      <w:proofErr w:type="spellStart"/>
      <w:r w:rsidRPr="00130BDA">
        <w:rPr>
          <w:sz w:val="24"/>
          <w:szCs w:val="24"/>
        </w:rPr>
        <w:t>Cooperation</w:t>
      </w:r>
      <w:proofErr w:type="spellEnd"/>
    </w:p>
    <w:p w:rsidR="00130BDA" w:rsidRPr="00130BDA" w:rsidRDefault="00130BDA" w:rsidP="00543112">
      <w:pPr>
        <w:pStyle w:val="a5"/>
        <w:numPr>
          <w:ilvl w:val="0"/>
          <w:numId w:val="52"/>
        </w:numPr>
        <w:ind w:left="0"/>
        <w:contextualSpacing/>
        <w:rPr>
          <w:sz w:val="24"/>
          <w:szCs w:val="24"/>
        </w:rPr>
      </w:pPr>
      <w:r w:rsidRPr="00130BDA">
        <w:rPr>
          <w:sz w:val="24"/>
          <w:szCs w:val="24"/>
          <w:lang w:val="en-US"/>
        </w:rPr>
        <w:t>Business</w:t>
      </w:r>
    </w:p>
    <w:p w:rsidR="00130BDA" w:rsidRPr="00343625" w:rsidRDefault="00130BDA" w:rsidP="00343625">
      <w:pPr>
        <w:spacing w:after="0" w:line="240" w:lineRule="auto"/>
        <w:rPr>
          <w:rFonts w:ascii="Times New Roman" w:hAnsi="Times New Roman" w:cs="Times New Roman"/>
          <w:b/>
          <w:sz w:val="24"/>
          <w:szCs w:val="24"/>
          <w:lang w:val="kk-KZ"/>
        </w:rPr>
      </w:pPr>
    </w:p>
    <w:p w:rsidR="004871BC" w:rsidRPr="00D10986" w:rsidRDefault="004871BC" w:rsidP="00ED0801">
      <w:pPr>
        <w:spacing w:after="0" w:line="240" w:lineRule="auto"/>
        <w:rPr>
          <w:rFonts w:ascii="Times New Roman" w:hAnsi="Times New Roman" w:cs="Times New Roman"/>
          <w:sz w:val="24"/>
          <w:szCs w:val="24"/>
          <w:lang w:val="en-US"/>
        </w:rPr>
      </w:pPr>
      <w:proofErr w:type="gramStart"/>
      <w:r w:rsidRPr="00D10986">
        <w:rPr>
          <w:rFonts w:ascii="Times New Roman" w:hAnsi="Times New Roman" w:cs="Times New Roman"/>
          <w:b/>
          <w:sz w:val="24"/>
          <w:szCs w:val="24"/>
          <w:lang w:val="en-US"/>
        </w:rPr>
        <w:t xml:space="preserve">Lesson </w:t>
      </w:r>
      <w:r w:rsidRPr="00D10986">
        <w:rPr>
          <w:rFonts w:ascii="Times New Roman" w:hAnsi="Times New Roman" w:cs="Times New Roman"/>
          <w:sz w:val="24"/>
          <w:szCs w:val="24"/>
          <w:lang w:val="en-US"/>
        </w:rPr>
        <w:t>6.</w:t>
      </w:r>
      <w:proofErr w:type="gramEnd"/>
      <w:r w:rsidRPr="00D10986">
        <w:rPr>
          <w:rFonts w:ascii="Times New Roman" w:hAnsi="Times New Roman" w:cs="Times New Roman"/>
          <w:sz w:val="24"/>
          <w:szCs w:val="24"/>
          <w:lang w:val="en-US"/>
        </w:rPr>
        <w:t xml:space="preserve"> The role of the methodological service in the school in the development of the teacher's professional competence</w:t>
      </w:r>
    </w:p>
    <w:p w:rsidR="004871BC" w:rsidRPr="004871BC" w:rsidRDefault="004871BC" w:rsidP="00ED0801">
      <w:pPr>
        <w:spacing w:after="0" w:line="240" w:lineRule="auto"/>
        <w:rPr>
          <w:rFonts w:ascii="Times New Roman" w:hAnsi="Times New Roman" w:cs="Times New Roman"/>
          <w:b/>
          <w:sz w:val="24"/>
          <w:szCs w:val="24"/>
          <w:lang w:val="en-US"/>
        </w:rPr>
      </w:pPr>
      <w:r w:rsidRPr="004871BC">
        <w:rPr>
          <w:rFonts w:ascii="Times New Roman" w:hAnsi="Times New Roman" w:cs="Times New Roman"/>
          <w:b/>
          <w:sz w:val="24"/>
          <w:szCs w:val="24"/>
          <w:lang w:val="en-US"/>
        </w:rPr>
        <w:t>Questions for consideration</w:t>
      </w:r>
    </w:p>
    <w:p w:rsidR="004871BC" w:rsidRPr="00D10986" w:rsidRDefault="004871BC" w:rsidP="00ED0801">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1. Methodical service in the school as a management system for the development of the teacher's professional competence.</w:t>
      </w:r>
    </w:p>
    <w:p w:rsidR="004871BC" w:rsidRPr="00D10986" w:rsidRDefault="004871BC" w:rsidP="00ED0801">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2. Goals, objectives and main lines of activity of the methodical service.</w:t>
      </w:r>
    </w:p>
    <w:p w:rsidR="004871BC" w:rsidRPr="00D10986" w:rsidRDefault="004871BC" w:rsidP="00ED0801">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3. Scientific and methodological council, its goals, tasks, functions and powers.</w:t>
      </w:r>
    </w:p>
    <w:p w:rsidR="004871BC" w:rsidRPr="00D10986" w:rsidRDefault="004871BC" w:rsidP="00ED0801">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 xml:space="preserve">4. School of a young teacher. </w:t>
      </w:r>
      <w:proofErr w:type="gramStart"/>
      <w:r w:rsidRPr="00D10986">
        <w:rPr>
          <w:rFonts w:ascii="Times New Roman" w:hAnsi="Times New Roman" w:cs="Times New Roman"/>
          <w:sz w:val="24"/>
          <w:szCs w:val="24"/>
          <w:lang w:val="en-US"/>
        </w:rPr>
        <w:t>Mentoring.</w:t>
      </w:r>
      <w:proofErr w:type="gramEnd"/>
      <w:r w:rsidRPr="00D10986">
        <w:rPr>
          <w:rFonts w:ascii="Times New Roman" w:hAnsi="Times New Roman" w:cs="Times New Roman"/>
          <w:sz w:val="24"/>
          <w:szCs w:val="24"/>
          <w:lang w:val="en-US"/>
        </w:rPr>
        <w:t xml:space="preserve"> </w:t>
      </w:r>
      <w:proofErr w:type="gramStart"/>
      <w:r w:rsidRPr="00D10986">
        <w:rPr>
          <w:rFonts w:ascii="Times New Roman" w:hAnsi="Times New Roman" w:cs="Times New Roman"/>
          <w:sz w:val="24"/>
          <w:szCs w:val="24"/>
          <w:lang w:val="en-US"/>
        </w:rPr>
        <w:t>School of pedagogical skill.</w:t>
      </w:r>
      <w:proofErr w:type="gramEnd"/>
    </w:p>
    <w:p w:rsidR="004871BC" w:rsidRPr="00ED0801" w:rsidRDefault="004871BC" w:rsidP="00ED0801">
      <w:pPr>
        <w:spacing w:after="0" w:line="240" w:lineRule="auto"/>
        <w:rPr>
          <w:rFonts w:ascii="Times New Roman" w:hAnsi="Times New Roman" w:cs="Times New Roman"/>
          <w:b/>
          <w:sz w:val="24"/>
          <w:szCs w:val="24"/>
          <w:lang w:val="en-US"/>
        </w:rPr>
      </w:pPr>
      <w:r w:rsidRPr="00ED0801">
        <w:rPr>
          <w:rFonts w:ascii="Times New Roman" w:hAnsi="Times New Roman" w:cs="Times New Roman"/>
          <w:b/>
          <w:sz w:val="24"/>
          <w:szCs w:val="24"/>
          <w:lang w:val="en-US"/>
        </w:rPr>
        <w:t>Course:</w:t>
      </w:r>
    </w:p>
    <w:p w:rsidR="004871BC" w:rsidRPr="00D10986" w:rsidRDefault="004871BC" w:rsidP="00ED0801">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1. Introductory words of the teacher.</w:t>
      </w:r>
    </w:p>
    <w:p w:rsidR="004871BC" w:rsidRPr="00D10986" w:rsidRDefault="004871BC" w:rsidP="00ED0801">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2. Answers to the questions of the lesson plan:</w:t>
      </w:r>
    </w:p>
    <w:p w:rsidR="004871BC" w:rsidRPr="00D10986" w:rsidRDefault="004871BC" w:rsidP="00ED0801">
      <w:pPr>
        <w:spacing w:after="0" w:line="240" w:lineRule="auto"/>
        <w:rPr>
          <w:rFonts w:ascii="Times New Roman" w:hAnsi="Times New Roman" w:cs="Times New Roman"/>
          <w:sz w:val="24"/>
          <w:szCs w:val="24"/>
          <w:lang w:val="en-US"/>
        </w:rPr>
      </w:pPr>
      <w:proofErr w:type="gramStart"/>
      <w:r w:rsidRPr="00D10986">
        <w:rPr>
          <w:rFonts w:ascii="Times New Roman" w:hAnsi="Times New Roman" w:cs="Times New Roman"/>
          <w:sz w:val="24"/>
          <w:szCs w:val="24"/>
          <w:lang w:val="en-US"/>
        </w:rPr>
        <w:t>analysis</w:t>
      </w:r>
      <w:proofErr w:type="gramEnd"/>
      <w:r w:rsidRPr="00D10986">
        <w:rPr>
          <w:rFonts w:ascii="Times New Roman" w:hAnsi="Times New Roman" w:cs="Times New Roman"/>
          <w:sz w:val="24"/>
          <w:szCs w:val="24"/>
          <w:lang w:val="en-US"/>
        </w:rPr>
        <w:t xml:space="preserve"> of key concepts and definitions</w:t>
      </w:r>
    </w:p>
    <w:p w:rsidR="004871BC" w:rsidRPr="00D10986" w:rsidRDefault="004871BC" w:rsidP="00ED0801">
      <w:pPr>
        <w:spacing w:after="0" w:line="240" w:lineRule="auto"/>
        <w:rPr>
          <w:rFonts w:ascii="Times New Roman" w:hAnsi="Times New Roman" w:cs="Times New Roman"/>
          <w:sz w:val="24"/>
          <w:szCs w:val="24"/>
          <w:lang w:val="en-US"/>
        </w:rPr>
      </w:pPr>
      <w:proofErr w:type="gramStart"/>
      <w:r w:rsidRPr="00D10986">
        <w:rPr>
          <w:rFonts w:ascii="Times New Roman" w:hAnsi="Times New Roman" w:cs="Times New Roman"/>
          <w:sz w:val="24"/>
          <w:szCs w:val="24"/>
          <w:lang w:val="en-US"/>
        </w:rPr>
        <w:lastRenderedPageBreak/>
        <w:t>report</w:t>
      </w:r>
      <w:proofErr w:type="gramEnd"/>
      <w:r w:rsidRPr="00D10986">
        <w:rPr>
          <w:rFonts w:ascii="Times New Roman" w:hAnsi="Times New Roman" w:cs="Times New Roman"/>
          <w:sz w:val="24"/>
          <w:szCs w:val="24"/>
          <w:lang w:val="en-US"/>
        </w:rPr>
        <w:t xml:space="preserve"> on</w:t>
      </w:r>
    </w:p>
    <w:p w:rsidR="004871BC" w:rsidRPr="00D10986" w:rsidRDefault="004871BC" w:rsidP="00ED0801">
      <w:pPr>
        <w:spacing w:after="0" w:line="240" w:lineRule="auto"/>
        <w:rPr>
          <w:rFonts w:ascii="Times New Roman" w:hAnsi="Times New Roman" w:cs="Times New Roman"/>
          <w:sz w:val="24"/>
          <w:szCs w:val="24"/>
          <w:lang w:val="en-US"/>
        </w:rPr>
      </w:pPr>
      <w:proofErr w:type="gramStart"/>
      <w:r w:rsidRPr="00D10986">
        <w:rPr>
          <w:rFonts w:ascii="Times New Roman" w:hAnsi="Times New Roman" w:cs="Times New Roman"/>
          <w:sz w:val="24"/>
          <w:szCs w:val="24"/>
          <w:lang w:val="en-US"/>
        </w:rPr>
        <w:t>additions</w:t>
      </w:r>
      <w:proofErr w:type="gramEnd"/>
      <w:r w:rsidRPr="00D10986">
        <w:rPr>
          <w:rFonts w:ascii="Times New Roman" w:hAnsi="Times New Roman" w:cs="Times New Roman"/>
          <w:sz w:val="24"/>
          <w:szCs w:val="24"/>
          <w:lang w:val="en-US"/>
        </w:rPr>
        <w:t xml:space="preserve"> on the issue</w:t>
      </w:r>
    </w:p>
    <w:p w:rsidR="004871BC" w:rsidRPr="00D10986" w:rsidRDefault="004871BC" w:rsidP="00ED0801">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3. Question for reflection: The role of the methodological service in school in the development of the teacher's professional competence</w:t>
      </w:r>
    </w:p>
    <w:p w:rsidR="004871BC" w:rsidRPr="00ED0801" w:rsidRDefault="004871BC" w:rsidP="00ED0801">
      <w:pPr>
        <w:spacing w:after="0" w:line="240" w:lineRule="auto"/>
        <w:rPr>
          <w:rFonts w:ascii="Times New Roman" w:hAnsi="Times New Roman" w:cs="Times New Roman"/>
          <w:b/>
          <w:sz w:val="24"/>
          <w:szCs w:val="24"/>
          <w:lang w:val="en-US"/>
        </w:rPr>
      </w:pPr>
      <w:r w:rsidRPr="00ED0801">
        <w:rPr>
          <w:rFonts w:ascii="Times New Roman" w:hAnsi="Times New Roman" w:cs="Times New Roman"/>
          <w:b/>
          <w:sz w:val="24"/>
          <w:szCs w:val="24"/>
          <w:lang w:val="en-US"/>
        </w:rPr>
        <w:t>4. Conclusions on the topic</w:t>
      </w:r>
    </w:p>
    <w:p w:rsidR="0002198F" w:rsidRPr="00130BDA" w:rsidRDefault="004871BC" w:rsidP="00ED0801">
      <w:pPr>
        <w:spacing w:after="0" w:line="240" w:lineRule="auto"/>
        <w:rPr>
          <w:rFonts w:ascii="Times New Roman" w:hAnsi="Times New Roman" w:cs="Times New Roman"/>
          <w:b/>
          <w:sz w:val="24"/>
          <w:szCs w:val="24"/>
          <w:lang w:val="en-US"/>
        </w:rPr>
      </w:pPr>
      <w:r w:rsidRPr="004871BC">
        <w:rPr>
          <w:rFonts w:ascii="Times New Roman" w:hAnsi="Times New Roman" w:cs="Times New Roman"/>
          <w:b/>
          <w:sz w:val="24"/>
          <w:szCs w:val="24"/>
          <w:lang w:val="en-US"/>
        </w:rPr>
        <w:t>Literatur</w:t>
      </w:r>
      <w:r w:rsidR="0002198F" w:rsidRPr="00130BDA">
        <w:rPr>
          <w:rFonts w:ascii="Times New Roman" w:hAnsi="Times New Roman" w:cs="Times New Roman"/>
          <w:b/>
          <w:sz w:val="24"/>
          <w:szCs w:val="24"/>
          <w:lang w:val="en-US"/>
        </w:rPr>
        <w:t>e</w:t>
      </w:r>
    </w:p>
    <w:p w:rsidR="00343625" w:rsidRPr="00130BDA" w:rsidRDefault="00343625" w:rsidP="00130BDA">
      <w:pPr>
        <w:pStyle w:val="a5"/>
        <w:ind w:left="426"/>
        <w:jc w:val="both"/>
        <w:rPr>
          <w:sz w:val="24"/>
          <w:szCs w:val="24"/>
          <w:lang w:val="en-US"/>
        </w:rPr>
      </w:pPr>
      <w:r w:rsidRPr="00343625">
        <w:rPr>
          <w:sz w:val="24"/>
          <w:szCs w:val="24"/>
          <w:lang w:val="en-US"/>
        </w:rPr>
        <w:t xml:space="preserve">1. Design of systems of intra-school management: a manual for the heads of educational institutions and territorial educational systems / ed. </w:t>
      </w:r>
      <w:r w:rsidRPr="00130BDA">
        <w:rPr>
          <w:sz w:val="24"/>
          <w:szCs w:val="24"/>
          <w:lang w:val="en-US"/>
        </w:rPr>
        <w:t xml:space="preserve">A.M. </w:t>
      </w:r>
      <w:proofErr w:type="spellStart"/>
      <w:r w:rsidRPr="00130BDA">
        <w:rPr>
          <w:sz w:val="24"/>
          <w:szCs w:val="24"/>
          <w:lang w:val="en-US"/>
        </w:rPr>
        <w:t>Moiseeva</w:t>
      </w:r>
      <w:proofErr w:type="spellEnd"/>
      <w:r w:rsidRPr="00130BDA">
        <w:rPr>
          <w:sz w:val="24"/>
          <w:szCs w:val="24"/>
          <w:lang w:val="en-US"/>
        </w:rPr>
        <w:t xml:space="preserve">. - </w:t>
      </w:r>
      <w:proofErr w:type="gramStart"/>
      <w:r w:rsidRPr="00130BDA">
        <w:rPr>
          <w:sz w:val="24"/>
          <w:szCs w:val="24"/>
          <w:lang w:val="en-US"/>
        </w:rPr>
        <w:t>M .</w:t>
      </w:r>
      <w:proofErr w:type="gramEnd"/>
      <w:r w:rsidRPr="00130BDA">
        <w:rPr>
          <w:sz w:val="24"/>
          <w:szCs w:val="24"/>
          <w:lang w:val="en-US"/>
        </w:rPr>
        <w:t>: Pedagogical community of Russia, 2001. - 384 p.</w:t>
      </w:r>
    </w:p>
    <w:p w:rsidR="00343625" w:rsidRPr="00130BDA" w:rsidRDefault="00343625" w:rsidP="00130BDA">
      <w:pPr>
        <w:pStyle w:val="a5"/>
        <w:ind w:left="426"/>
        <w:jc w:val="both"/>
        <w:rPr>
          <w:sz w:val="24"/>
          <w:szCs w:val="24"/>
          <w:lang w:val="en-US"/>
        </w:rPr>
      </w:pPr>
      <w:proofErr w:type="gramStart"/>
      <w:r w:rsidRPr="00343625">
        <w:rPr>
          <w:sz w:val="24"/>
          <w:szCs w:val="24"/>
          <w:lang w:val="en-US"/>
        </w:rPr>
        <w:t>2. Milner B.Z. Organization Theory.</w:t>
      </w:r>
      <w:proofErr w:type="gramEnd"/>
      <w:r w:rsidRPr="00343625">
        <w:rPr>
          <w:sz w:val="24"/>
          <w:szCs w:val="24"/>
          <w:lang w:val="en-US"/>
        </w:rPr>
        <w:t xml:space="preserve"> - </w:t>
      </w:r>
      <w:proofErr w:type="gramStart"/>
      <w:r w:rsidRPr="00343625">
        <w:rPr>
          <w:sz w:val="24"/>
          <w:szCs w:val="24"/>
          <w:lang w:val="en-US"/>
        </w:rPr>
        <w:t>M .</w:t>
      </w:r>
      <w:proofErr w:type="gramEnd"/>
      <w:r w:rsidRPr="00343625">
        <w:rPr>
          <w:sz w:val="24"/>
          <w:szCs w:val="24"/>
          <w:lang w:val="en-US"/>
        </w:rPr>
        <w:t xml:space="preserve">: INFRA-M, 1998 .-- </w:t>
      </w:r>
      <w:r w:rsidRPr="00130BDA">
        <w:rPr>
          <w:sz w:val="24"/>
          <w:szCs w:val="24"/>
          <w:lang w:val="en-US"/>
        </w:rPr>
        <w:t>336 p.</w:t>
      </w:r>
    </w:p>
    <w:p w:rsidR="00343625" w:rsidRPr="00130BDA" w:rsidRDefault="00343625" w:rsidP="00130BDA">
      <w:pPr>
        <w:pStyle w:val="a5"/>
        <w:ind w:left="426"/>
        <w:jc w:val="both"/>
        <w:rPr>
          <w:sz w:val="24"/>
          <w:szCs w:val="24"/>
          <w:lang w:val="en-US"/>
        </w:rPr>
      </w:pPr>
      <w:r w:rsidRPr="00343625">
        <w:rPr>
          <w:sz w:val="24"/>
          <w:szCs w:val="24"/>
          <w:lang w:val="en-US"/>
        </w:rPr>
        <w:t xml:space="preserve">3. </w:t>
      </w:r>
      <w:proofErr w:type="spellStart"/>
      <w:r w:rsidRPr="00343625">
        <w:rPr>
          <w:sz w:val="24"/>
          <w:szCs w:val="24"/>
          <w:lang w:val="en-US"/>
        </w:rPr>
        <w:t>Mekson</w:t>
      </w:r>
      <w:proofErr w:type="spellEnd"/>
      <w:r w:rsidRPr="00343625">
        <w:rPr>
          <w:sz w:val="24"/>
          <w:szCs w:val="24"/>
          <w:lang w:val="en-US"/>
        </w:rPr>
        <w:t xml:space="preserve"> M. </w:t>
      </w:r>
      <w:proofErr w:type="spellStart"/>
      <w:r w:rsidRPr="00343625">
        <w:rPr>
          <w:sz w:val="24"/>
          <w:szCs w:val="24"/>
          <w:lang w:val="en-US"/>
        </w:rPr>
        <w:t>Kh</w:t>
      </w:r>
      <w:proofErr w:type="spellEnd"/>
      <w:r w:rsidRPr="00343625">
        <w:rPr>
          <w:sz w:val="24"/>
          <w:szCs w:val="24"/>
          <w:lang w:val="en-US"/>
        </w:rPr>
        <w:t xml:space="preserve">., Albert M., </w:t>
      </w:r>
      <w:proofErr w:type="spellStart"/>
      <w:r w:rsidRPr="00343625">
        <w:rPr>
          <w:sz w:val="24"/>
          <w:szCs w:val="24"/>
          <w:lang w:val="en-US"/>
        </w:rPr>
        <w:t>Hedouri</w:t>
      </w:r>
      <w:proofErr w:type="spellEnd"/>
      <w:r w:rsidRPr="00343625">
        <w:rPr>
          <w:sz w:val="24"/>
          <w:szCs w:val="24"/>
          <w:lang w:val="en-US"/>
        </w:rPr>
        <w:t xml:space="preserve"> F. Fundamentals of management. - </w:t>
      </w:r>
      <w:proofErr w:type="gramStart"/>
      <w:r w:rsidRPr="00343625">
        <w:rPr>
          <w:sz w:val="24"/>
          <w:szCs w:val="24"/>
          <w:lang w:val="en-US"/>
        </w:rPr>
        <w:t>M .</w:t>
      </w:r>
      <w:proofErr w:type="gramEnd"/>
      <w:r w:rsidRPr="00343625">
        <w:rPr>
          <w:sz w:val="24"/>
          <w:szCs w:val="24"/>
          <w:lang w:val="en-US"/>
        </w:rPr>
        <w:t xml:space="preserve">: </w:t>
      </w:r>
      <w:proofErr w:type="spellStart"/>
      <w:r w:rsidRPr="00343625">
        <w:rPr>
          <w:sz w:val="24"/>
          <w:szCs w:val="24"/>
          <w:lang w:val="en-US"/>
        </w:rPr>
        <w:t>Delo</w:t>
      </w:r>
      <w:proofErr w:type="spellEnd"/>
      <w:r w:rsidRPr="00343625">
        <w:rPr>
          <w:sz w:val="24"/>
          <w:szCs w:val="24"/>
          <w:lang w:val="en-US"/>
        </w:rPr>
        <w:t xml:space="preserve">, 1998 .-- </w:t>
      </w:r>
      <w:r w:rsidRPr="00130BDA">
        <w:rPr>
          <w:sz w:val="24"/>
          <w:szCs w:val="24"/>
          <w:lang w:val="en-US"/>
        </w:rPr>
        <w:t>800 p.</w:t>
      </w:r>
    </w:p>
    <w:p w:rsidR="00343625" w:rsidRPr="00343625" w:rsidRDefault="00343625" w:rsidP="00130BDA">
      <w:pPr>
        <w:pStyle w:val="a5"/>
        <w:ind w:left="426"/>
        <w:jc w:val="both"/>
        <w:rPr>
          <w:sz w:val="24"/>
          <w:szCs w:val="24"/>
          <w:lang w:val="en-US"/>
        </w:rPr>
      </w:pPr>
      <w:r w:rsidRPr="00343625">
        <w:rPr>
          <w:sz w:val="24"/>
          <w:szCs w:val="24"/>
          <w:lang w:val="en-US"/>
        </w:rPr>
        <w:t xml:space="preserve">4. </w:t>
      </w:r>
      <w:proofErr w:type="spellStart"/>
      <w:r w:rsidRPr="00343625">
        <w:rPr>
          <w:sz w:val="24"/>
          <w:szCs w:val="24"/>
          <w:lang w:val="en-US"/>
        </w:rPr>
        <w:t>Islamgulova</w:t>
      </w:r>
      <w:proofErr w:type="spellEnd"/>
      <w:r w:rsidRPr="00343625">
        <w:rPr>
          <w:sz w:val="24"/>
          <w:szCs w:val="24"/>
          <w:lang w:val="en-US"/>
        </w:rPr>
        <w:t xml:space="preserve"> S. K. On some issues of school management // Creative pedagogy. </w:t>
      </w:r>
      <w:proofErr w:type="gramStart"/>
      <w:r w:rsidRPr="00343625">
        <w:rPr>
          <w:sz w:val="24"/>
          <w:szCs w:val="24"/>
          <w:lang w:val="en-US"/>
        </w:rPr>
        <w:t>- No. 3.</w:t>
      </w:r>
      <w:proofErr w:type="gramEnd"/>
      <w:r w:rsidRPr="00343625">
        <w:rPr>
          <w:sz w:val="24"/>
          <w:szCs w:val="24"/>
          <w:lang w:val="en-US"/>
        </w:rPr>
        <w:t xml:space="preserve"> - 2015. - 92 p.</w:t>
      </w:r>
    </w:p>
    <w:p w:rsidR="0002198F" w:rsidRPr="00343625" w:rsidRDefault="00343625" w:rsidP="00130BDA">
      <w:pPr>
        <w:pStyle w:val="a5"/>
        <w:ind w:left="426"/>
        <w:jc w:val="both"/>
        <w:rPr>
          <w:sz w:val="24"/>
          <w:szCs w:val="24"/>
          <w:lang w:val="en-US"/>
        </w:rPr>
      </w:pPr>
      <w:r w:rsidRPr="00343625">
        <w:rPr>
          <w:sz w:val="24"/>
          <w:szCs w:val="24"/>
          <w:lang w:val="en-US"/>
        </w:rPr>
        <w:t xml:space="preserve">5. </w:t>
      </w:r>
      <w:proofErr w:type="spellStart"/>
      <w:r w:rsidRPr="00343625">
        <w:rPr>
          <w:sz w:val="24"/>
          <w:szCs w:val="24"/>
          <w:lang w:val="en-US"/>
        </w:rPr>
        <w:t>Podlasy</w:t>
      </w:r>
      <w:proofErr w:type="spellEnd"/>
      <w:r w:rsidRPr="00343625">
        <w:rPr>
          <w:sz w:val="24"/>
          <w:szCs w:val="24"/>
          <w:lang w:val="en-US"/>
        </w:rPr>
        <w:t xml:space="preserve"> I. P. Diagnostics and examination of pedagogical projects. –Kiev, 1998.</w:t>
      </w:r>
      <w:r w:rsidR="0002198F" w:rsidRPr="00343625">
        <w:rPr>
          <w:sz w:val="24"/>
          <w:szCs w:val="24"/>
          <w:lang w:val="en-US"/>
        </w:rPr>
        <w:t xml:space="preserve"> </w:t>
      </w:r>
    </w:p>
    <w:p w:rsidR="00343625" w:rsidRPr="00343625" w:rsidRDefault="00130BDA" w:rsidP="00343625">
      <w:pPr>
        <w:pStyle w:val="HTML"/>
        <w:shd w:val="clear" w:color="auto" w:fill="FFFFFF"/>
        <w:ind w:firstLine="426"/>
        <w:rPr>
          <w:rFonts w:ascii="Times New Roman" w:eastAsia="Calibri" w:hAnsi="Times New Roman" w:cs="Times New Roman"/>
          <w:sz w:val="24"/>
          <w:szCs w:val="24"/>
          <w:lang w:val="en-US"/>
        </w:rPr>
      </w:pPr>
      <w:r w:rsidRPr="00130BDA">
        <w:rPr>
          <w:rFonts w:ascii="Times New Roman" w:eastAsia="Calibri" w:hAnsi="Times New Roman" w:cs="Times New Roman"/>
          <w:sz w:val="24"/>
          <w:szCs w:val="24"/>
          <w:lang w:val="en-US"/>
        </w:rPr>
        <w:t>6</w:t>
      </w:r>
      <w:r w:rsidR="00343625" w:rsidRPr="00343625">
        <w:rPr>
          <w:rFonts w:ascii="Times New Roman" w:eastAsia="Calibri" w:hAnsi="Times New Roman" w:cs="Times New Roman"/>
          <w:sz w:val="24"/>
          <w:szCs w:val="24"/>
          <w:lang w:val="en-US"/>
        </w:rPr>
        <w:t xml:space="preserve">. </w:t>
      </w:r>
      <w:proofErr w:type="spellStart"/>
      <w:r w:rsidR="00343625" w:rsidRPr="00343625">
        <w:rPr>
          <w:rFonts w:ascii="Times New Roman" w:eastAsia="Calibri" w:hAnsi="Times New Roman" w:cs="Times New Roman"/>
          <w:sz w:val="24"/>
          <w:szCs w:val="24"/>
          <w:lang w:val="en-US"/>
        </w:rPr>
        <w:t>Islamgulova</w:t>
      </w:r>
      <w:proofErr w:type="spellEnd"/>
      <w:r w:rsidR="00343625" w:rsidRPr="00343625">
        <w:rPr>
          <w:rFonts w:ascii="Times New Roman" w:eastAsia="Calibri" w:hAnsi="Times New Roman" w:cs="Times New Roman"/>
          <w:sz w:val="24"/>
          <w:szCs w:val="24"/>
          <w:lang w:val="en-US"/>
        </w:rPr>
        <w:t xml:space="preserve"> S. K. Management of teacher innovation // Research and the creative potential of teacher-student communities: materials of the Second Interregional Scientific Method. </w:t>
      </w:r>
      <w:proofErr w:type="gramStart"/>
      <w:r w:rsidR="00343625" w:rsidRPr="00343625">
        <w:rPr>
          <w:rFonts w:ascii="Times New Roman" w:eastAsia="Calibri" w:hAnsi="Times New Roman" w:cs="Times New Roman"/>
          <w:sz w:val="24"/>
          <w:szCs w:val="24"/>
          <w:lang w:val="en-US"/>
        </w:rPr>
        <w:t>conf</w:t>
      </w:r>
      <w:proofErr w:type="gramEnd"/>
      <w:r w:rsidR="00343625" w:rsidRPr="00343625">
        <w:rPr>
          <w:rFonts w:ascii="Times New Roman" w:eastAsia="Calibri" w:hAnsi="Times New Roman" w:cs="Times New Roman"/>
          <w:sz w:val="24"/>
          <w:szCs w:val="24"/>
          <w:lang w:val="en-US"/>
        </w:rPr>
        <w:t xml:space="preserve">. Volgograd – </w:t>
      </w:r>
      <w:proofErr w:type="spellStart"/>
      <w:r w:rsidR="00343625" w:rsidRPr="00343625">
        <w:rPr>
          <w:rFonts w:ascii="Times New Roman" w:eastAsia="Calibri" w:hAnsi="Times New Roman" w:cs="Times New Roman"/>
          <w:sz w:val="24"/>
          <w:szCs w:val="24"/>
          <w:lang w:val="en-US"/>
        </w:rPr>
        <w:t>Kotovo</w:t>
      </w:r>
      <w:proofErr w:type="spellEnd"/>
      <w:r w:rsidR="00343625" w:rsidRPr="00343625">
        <w:rPr>
          <w:rFonts w:ascii="Times New Roman" w:eastAsia="Calibri" w:hAnsi="Times New Roman" w:cs="Times New Roman"/>
          <w:sz w:val="24"/>
          <w:szCs w:val="24"/>
          <w:lang w:val="en-US"/>
        </w:rPr>
        <w:t xml:space="preserve">. - </w:t>
      </w:r>
      <w:proofErr w:type="gramStart"/>
      <w:r w:rsidR="00343625" w:rsidRPr="00343625">
        <w:rPr>
          <w:rFonts w:ascii="Times New Roman" w:eastAsia="Calibri" w:hAnsi="Times New Roman" w:cs="Times New Roman"/>
          <w:sz w:val="24"/>
          <w:szCs w:val="24"/>
          <w:lang w:val="en-US"/>
        </w:rPr>
        <w:t>M .</w:t>
      </w:r>
      <w:proofErr w:type="gramEnd"/>
      <w:r w:rsidR="00343625" w:rsidRPr="00343625">
        <w:rPr>
          <w:rFonts w:ascii="Times New Roman" w:eastAsia="Calibri" w:hAnsi="Times New Roman" w:cs="Times New Roman"/>
          <w:sz w:val="24"/>
          <w:szCs w:val="24"/>
          <w:lang w:val="en-US"/>
        </w:rPr>
        <w:t>: Planet, 2014 .-- 496 p.</w:t>
      </w:r>
    </w:p>
    <w:p w:rsidR="00130BDA" w:rsidRPr="00130BDA" w:rsidRDefault="00130BDA" w:rsidP="00543112">
      <w:pPr>
        <w:pStyle w:val="a5"/>
        <w:numPr>
          <w:ilvl w:val="0"/>
          <w:numId w:val="62"/>
        </w:numPr>
        <w:rPr>
          <w:b/>
          <w:sz w:val="24"/>
          <w:szCs w:val="24"/>
          <w:lang w:val="en-US"/>
        </w:rPr>
      </w:pPr>
      <w:r w:rsidRPr="00130BDA">
        <w:rPr>
          <w:sz w:val="24"/>
          <w:szCs w:val="24"/>
          <w:lang w:val="en-US"/>
        </w:rPr>
        <w:t>7</w:t>
      </w:r>
      <w:r w:rsidR="00343625" w:rsidRPr="00343625">
        <w:rPr>
          <w:sz w:val="24"/>
          <w:szCs w:val="24"/>
          <w:lang w:val="en-US"/>
        </w:rPr>
        <w:t xml:space="preserve">. </w:t>
      </w:r>
      <w:proofErr w:type="spellStart"/>
      <w:r w:rsidR="00343625" w:rsidRPr="00343625">
        <w:rPr>
          <w:sz w:val="24"/>
          <w:szCs w:val="24"/>
          <w:lang w:val="en-US"/>
        </w:rPr>
        <w:t>Islamgulova</w:t>
      </w:r>
      <w:proofErr w:type="spellEnd"/>
      <w:r w:rsidR="00343625" w:rsidRPr="00343625">
        <w:rPr>
          <w:sz w:val="24"/>
          <w:szCs w:val="24"/>
          <w:lang w:val="en-US"/>
        </w:rPr>
        <w:t xml:space="preserve"> S.K. How to </w:t>
      </w:r>
      <w:proofErr w:type="spellStart"/>
      <w:r w:rsidR="00343625" w:rsidRPr="00343625">
        <w:rPr>
          <w:sz w:val="24"/>
          <w:szCs w:val="24"/>
          <w:lang w:val="en-US"/>
        </w:rPr>
        <w:t>technologize</w:t>
      </w:r>
      <w:proofErr w:type="spellEnd"/>
      <w:r w:rsidR="00343625" w:rsidRPr="00343625">
        <w:rPr>
          <w:sz w:val="24"/>
          <w:szCs w:val="24"/>
          <w:lang w:val="en-US"/>
        </w:rPr>
        <w:t xml:space="preserve"> the learning process: a teaching aid. - </w:t>
      </w:r>
      <w:proofErr w:type="spellStart"/>
      <w:r w:rsidR="00343625" w:rsidRPr="00343625">
        <w:rPr>
          <w:sz w:val="24"/>
          <w:szCs w:val="24"/>
          <w:lang w:val="en-US"/>
        </w:rPr>
        <w:t>Almaty</w:t>
      </w:r>
      <w:proofErr w:type="spellEnd"/>
      <w:r w:rsidR="00343625" w:rsidRPr="00343625">
        <w:rPr>
          <w:sz w:val="24"/>
          <w:szCs w:val="24"/>
          <w:lang w:val="en-US"/>
        </w:rPr>
        <w:t xml:space="preserve">. </w:t>
      </w:r>
      <w:r w:rsidR="00343625" w:rsidRPr="00130BDA">
        <w:rPr>
          <w:sz w:val="24"/>
          <w:szCs w:val="24"/>
          <w:lang w:val="en-US"/>
        </w:rPr>
        <w:t>2009 .- 156 p.</w:t>
      </w:r>
      <w:r w:rsidR="0002198F" w:rsidRPr="0002198F">
        <w:rPr>
          <w:lang w:val="en-US"/>
        </w:rPr>
        <w:br/>
      </w:r>
      <w:r w:rsidRPr="00130BDA">
        <w:rPr>
          <w:b/>
          <w:sz w:val="24"/>
          <w:szCs w:val="24"/>
          <w:lang w:val="en-US"/>
        </w:rPr>
        <w:t>Test  questions</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1. The concept of "education" defined by:</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А</w:t>
      </w:r>
      <w:r w:rsidRPr="00130BDA">
        <w:rPr>
          <w:rFonts w:ascii="Times New Roman" w:hAnsi="Times New Roman"/>
          <w:sz w:val="24"/>
          <w:szCs w:val="24"/>
          <w:lang w:val="en-US"/>
        </w:rPr>
        <w:t xml:space="preserve">) </w:t>
      </w:r>
      <w:proofErr w:type="spellStart"/>
      <w:r w:rsidRPr="00130BDA">
        <w:rPr>
          <w:rFonts w:ascii="Times New Roman" w:hAnsi="Times New Roman"/>
          <w:sz w:val="24"/>
          <w:szCs w:val="24"/>
          <w:lang w:val="en-US"/>
        </w:rPr>
        <w:t>I.Pestalozzi</w:t>
      </w:r>
      <w:proofErr w:type="spellEnd"/>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В</w:t>
      </w:r>
      <w:r w:rsidRPr="00130BDA">
        <w:rPr>
          <w:rFonts w:ascii="Times New Roman" w:hAnsi="Times New Roman"/>
          <w:sz w:val="24"/>
          <w:szCs w:val="24"/>
          <w:lang w:val="en-US"/>
        </w:rPr>
        <w:t xml:space="preserve">) V. </w:t>
      </w:r>
      <w:proofErr w:type="spellStart"/>
      <w:r w:rsidRPr="00130BDA">
        <w:rPr>
          <w:rFonts w:ascii="Times New Roman" w:hAnsi="Times New Roman"/>
          <w:sz w:val="24"/>
          <w:szCs w:val="24"/>
          <w:lang w:val="en-US"/>
        </w:rPr>
        <w:t>Lunacharsky</w:t>
      </w:r>
      <w:proofErr w:type="spellEnd"/>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С</w:t>
      </w:r>
      <w:r w:rsidRPr="00130BDA">
        <w:rPr>
          <w:rFonts w:ascii="Times New Roman" w:hAnsi="Times New Roman"/>
          <w:sz w:val="24"/>
          <w:szCs w:val="24"/>
          <w:lang w:val="en-US"/>
        </w:rPr>
        <w:t xml:space="preserve">) K. </w:t>
      </w:r>
      <w:proofErr w:type="spellStart"/>
      <w:r w:rsidRPr="00130BDA">
        <w:rPr>
          <w:rFonts w:ascii="Times New Roman" w:hAnsi="Times New Roman"/>
          <w:sz w:val="24"/>
          <w:szCs w:val="24"/>
          <w:lang w:val="en-US"/>
        </w:rPr>
        <w:t>Ushinsky</w:t>
      </w:r>
      <w:proofErr w:type="spellEnd"/>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D) </w:t>
      </w:r>
      <w:proofErr w:type="spellStart"/>
      <w:r w:rsidRPr="00130BDA">
        <w:rPr>
          <w:rFonts w:ascii="Times New Roman" w:hAnsi="Times New Roman"/>
          <w:sz w:val="24"/>
          <w:szCs w:val="24"/>
          <w:lang w:val="en-US"/>
        </w:rPr>
        <w:t>Ya</w:t>
      </w:r>
      <w:proofErr w:type="spellEnd"/>
      <w:r w:rsidRPr="00130BDA">
        <w:rPr>
          <w:rFonts w:ascii="Times New Roman" w:hAnsi="Times New Roman"/>
          <w:sz w:val="24"/>
          <w:szCs w:val="24"/>
          <w:lang w:val="en-US"/>
        </w:rPr>
        <w:t xml:space="preserve">. </w:t>
      </w:r>
      <w:proofErr w:type="spellStart"/>
      <w:r w:rsidRPr="00130BDA">
        <w:rPr>
          <w:rFonts w:ascii="Times New Roman" w:hAnsi="Times New Roman"/>
          <w:sz w:val="24"/>
          <w:szCs w:val="24"/>
          <w:lang w:val="en-US"/>
        </w:rPr>
        <w:t>Komensky</w:t>
      </w:r>
      <w:proofErr w:type="spellEnd"/>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 xml:space="preserve">) </w:t>
      </w:r>
      <w:proofErr w:type="spellStart"/>
      <w:r w:rsidRPr="00130BDA">
        <w:rPr>
          <w:rFonts w:ascii="Times New Roman" w:hAnsi="Times New Roman"/>
          <w:sz w:val="24"/>
          <w:szCs w:val="24"/>
          <w:lang w:val="en-US"/>
        </w:rPr>
        <w:t>K.Marks</w:t>
      </w:r>
      <w:proofErr w:type="spellEnd"/>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 xml:space="preserve">2. The tasks of the </w:t>
      </w:r>
      <w:proofErr w:type="spellStart"/>
      <w:r w:rsidRPr="00130BDA">
        <w:rPr>
          <w:rFonts w:ascii="Times New Roman" w:hAnsi="Times New Roman"/>
          <w:b/>
          <w:sz w:val="24"/>
          <w:szCs w:val="24"/>
          <w:lang w:val="en-US"/>
        </w:rPr>
        <w:t>pedagogics</w:t>
      </w:r>
      <w:proofErr w:type="spellEnd"/>
      <w:r w:rsidRPr="00130BDA">
        <w:rPr>
          <w:rFonts w:ascii="Times New Roman" w:hAnsi="Times New Roman"/>
          <w:b/>
          <w:sz w:val="24"/>
          <w:szCs w:val="24"/>
          <w:lang w:val="en-US"/>
        </w:rPr>
        <w:t xml:space="preserve"> of physical culture and sports: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А</w:t>
      </w:r>
      <w:r w:rsidRPr="00130BDA">
        <w:rPr>
          <w:rFonts w:ascii="Times New Roman" w:hAnsi="Times New Roman"/>
          <w:sz w:val="24"/>
          <w:szCs w:val="24"/>
          <w:lang w:val="en-US"/>
        </w:rPr>
        <w:t>) revealing the patterns of education and upbringing</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В</w:t>
      </w:r>
      <w:r w:rsidRPr="00130BDA">
        <w:rPr>
          <w:rFonts w:ascii="Times New Roman" w:hAnsi="Times New Roman"/>
          <w:sz w:val="24"/>
          <w:szCs w:val="24"/>
          <w:lang w:val="en-US"/>
        </w:rPr>
        <w:t>) studying the spiritual development of people</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С</w:t>
      </w:r>
      <w:r w:rsidRPr="00130BDA">
        <w:rPr>
          <w:rFonts w:ascii="Times New Roman" w:hAnsi="Times New Roman"/>
          <w:sz w:val="24"/>
          <w:szCs w:val="24"/>
          <w:lang w:val="en-US"/>
        </w:rPr>
        <w:t>) scientific study of the problems of physical education, the study of the laws of this process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D) </w:t>
      </w:r>
      <w:proofErr w:type="gramStart"/>
      <w:r w:rsidRPr="00130BDA">
        <w:rPr>
          <w:rFonts w:ascii="Times New Roman" w:hAnsi="Times New Roman"/>
          <w:sz w:val="24"/>
          <w:szCs w:val="24"/>
          <w:lang w:val="en-US"/>
        </w:rPr>
        <w:t>the</w:t>
      </w:r>
      <w:proofErr w:type="gramEnd"/>
      <w:r w:rsidRPr="00130BDA">
        <w:rPr>
          <w:rFonts w:ascii="Times New Roman" w:hAnsi="Times New Roman"/>
          <w:sz w:val="24"/>
          <w:szCs w:val="24"/>
          <w:lang w:val="en-US"/>
        </w:rPr>
        <w:t xml:space="preserve"> study of human nature</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 formation of children's collective</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 xml:space="preserve">3. The level of physical development and a high degree of health, physical readiness for work and defense of the Motherland </w:t>
      </w:r>
      <w:proofErr w:type="gramStart"/>
      <w:r w:rsidRPr="00130BDA">
        <w:rPr>
          <w:rFonts w:ascii="Times New Roman" w:hAnsi="Times New Roman"/>
          <w:b/>
          <w:sz w:val="24"/>
          <w:szCs w:val="24"/>
          <w:lang w:val="en-US"/>
        </w:rPr>
        <w:t>is ...</w:t>
      </w:r>
      <w:proofErr w:type="gramEnd"/>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А</w:t>
      </w:r>
      <w:r w:rsidRPr="00130BDA">
        <w:rPr>
          <w:rFonts w:ascii="Times New Roman" w:hAnsi="Times New Roman"/>
          <w:sz w:val="24"/>
          <w:szCs w:val="24"/>
          <w:lang w:val="en-US"/>
        </w:rPr>
        <w:t>) physical perfection</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В</w:t>
      </w:r>
      <w:r w:rsidRPr="00130BDA">
        <w:rPr>
          <w:rFonts w:ascii="Times New Roman" w:hAnsi="Times New Roman"/>
          <w:sz w:val="24"/>
          <w:szCs w:val="24"/>
          <w:lang w:val="en-US"/>
        </w:rPr>
        <w:t>) physical development</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С</w:t>
      </w:r>
      <w:r w:rsidRPr="00130BDA">
        <w:rPr>
          <w:rFonts w:ascii="Times New Roman" w:hAnsi="Times New Roman"/>
          <w:sz w:val="24"/>
          <w:szCs w:val="24"/>
          <w:lang w:val="en-US"/>
        </w:rPr>
        <w:t>) physical education</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D) </w:t>
      </w:r>
      <w:proofErr w:type="gramStart"/>
      <w:r w:rsidRPr="00130BDA">
        <w:rPr>
          <w:rFonts w:ascii="Times New Roman" w:hAnsi="Times New Roman"/>
          <w:sz w:val="24"/>
          <w:szCs w:val="24"/>
          <w:lang w:val="en-US"/>
        </w:rPr>
        <w:t>physical</w:t>
      </w:r>
      <w:proofErr w:type="gramEnd"/>
      <w:r w:rsidRPr="00130BDA">
        <w:rPr>
          <w:rFonts w:ascii="Times New Roman" w:hAnsi="Times New Roman"/>
          <w:sz w:val="24"/>
          <w:szCs w:val="24"/>
          <w:lang w:val="en-US"/>
        </w:rPr>
        <w:t xml:space="preserve"> fitness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 physical training</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4. Physical Exercise is …</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А</w:t>
      </w:r>
      <w:r w:rsidRPr="00130BDA">
        <w:rPr>
          <w:rFonts w:ascii="Times New Roman" w:hAnsi="Times New Roman"/>
          <w:sz w:val="24"/>
          <w:szCs w:val="24"/>
          <w:lang w:val="en-US"/>
        </w:rPr>
        <w:t>) motor actions that are used to solve problems of physical education</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В</w:t>
      </w:r>
      <w:r w:rsidRPr="00130BDA">
        <w:rPr>
          <w:rFonts w:ascii="Times New Roman" w:hAnsi="Times New Roman"/>
          <w:sz w:val="24"/>
          <w:szCs w:val="24"/>
          <w:lang w:val="en-US"/>
        </w:rPr>
        <w:t>) a process aimed at achieving physical development</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С</w:t>
      </w:r>
      <w:r w:rsidRPr="00130BDA">
        <w:rPr>
          <w:rFonts w:ascii="Times New Roman" w:hAnsi="Times New Roman"/>
          <w:sz w:val="24"/>
          <w:szCs w:val="24"/>
          <w:lang w:val="en-US"/>
        </w:rPr>
        <w:t>) activities aimed at training</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D) </w:t>
      </w:r>
      <w:proofErr w:type="gramStart"/>
      <w:r w:rsidRPr="00130BDA">
        <w:rPr>
          <w:rFonts w:ascii="Times New Roman" w:hAnsi="Times New Roman"/>
          <w:sz w:val="24"/>
          <w:szCs w:val="24"/>
          <w:lang w:val="en-US"/>
        </w:rPr>
        <w:t>actions</w:t>
      </w:r>
      <w:proofErr w:type="gramEnd"/>
      <w:r w:rsidRPr="00130BDA">
        <w:rPr>
          <w:rFonts w:ascii="Times New Roman" w:hAnsi="Times New Roman"/>
          <w:sz w:val="24"/>
          <w:szCs w:val="24"/>
          <w:lang w:val="en-US"/>
        </w:rPr>
        <w:t xml:space="preserve"> aimed at changing the forms and functions of the body</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 part of physical education aimed at mastering motor skills</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5. Principle of education</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А</w:t>
      </w:r>
      <w:r w:rsidRPr="00130BDA">
        <w:rPr>
          <w:rFonts w:ascii="Times New Roman" w:hAnsi="Times New Roman"/>
          <w:sz w:val="24"/>
          <w:szCs w:val="24"/>
          <w:lang w:val="en-US"/>
        </w:rPr>
        <w:t>) personality formation</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В</w:t>
      </w:r>
      <w:r w:rsidRPr="00130BDA">
        <w:rPr>
          <w:rFonts w:ascii="Times New Roman" w:hAnsi="Times New Roman"/>
          <w:sz w:val="24"/>
          <w:szCs w:val="24"/>
          <w:lang w:val="en-US"/>
        </w:rPr>
        <w:t>) reliance on the positive in the person</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С</w:t>
      </w:r>
      <w:r w:rsidRPr="00130BDA">
        <w:rPr>
          <w:rFonts w:ascii="Times New Roman" w:hAnsi="Times New Roman"/>
          <w:sz w:val="24"/>
          <w:szCs w:val="24"/>
          <w:lang w:val="en-US"/>
        </w:rPr>
        <w:t>) game</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D) </w:t>
      </w:r>
      <w:proofErr w:type="gramStart"/>
      <w:r w:rsidRPr="00130BDA">
        <w:rPr>
          <w:rFonts w:ascii="Times New Roman" w:hAnsi="Times New Roman"/>
          <w:sz w:val="24"/>
          <w:szCs w:val="24"/>
          <w:lang w:val="en-US"/>
        </w:rPr>
        <w:t>lesson</w:t>
      </w:r>
      <w:proofErr w:type="gramEnd"/>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 heredity</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lastRenderedPageBreak/>
        <w:t>6. The task of physical education is not</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А</w:t>
      </w:r>
      <w:r w:rsidRPr="00130BDA">
        <w:rPr>
          <w:rFonts w:ascii="Times New Roman" w:hAnsi="Times New Roman"/>
          <w:sz w:val="24"/>
          <w:szCs w:val="24"/>
          <w:lang w:val="en-US"/>
        </w:rPr>
        <w:t>) the assimilation of scientific knowledge for the formation of a world outlook</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В</w:t>
      </w:r>
      <w:r w:rsidRPr="00130BDA">
        <w:rPr>
          <w:rFonts w:ascii="Times New Roman" w:hAnsi="Times New Roman"/>
          <w:sz w:val="24"/>
          <w:szCs w:val="24"/>
          <w:lang w:val="en-US"/>
        </w:rPr>
        <w:t>) mastering of special knowledge, education of physical qualities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С</w:t>
      </w:r>
      <w:r w:rsidRPr="00130BDA">
        <w:rPr>
          <w:rFonts w:ascii="Times New Roman" w:hAnsi="Times New Roman"/>
          <w:sz w:val="24"/>
          <w:szCs w:val="24"/>
          <w:lang w:val="en-US"/>
        </w:rPr>
        <w:t>) formation of vital motor skills and skills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D) </w:t>
      </w:r>
      <w:proofErr w:type="gramStart"/>
      <w:r w:rsidRPr="00130BDA">
        <w:rPr>
          <w:rFonts w:ascii="Times New Roman" w:hAnsi="Times New Roman"/>
          <w:sz w:val="24"/>
          <w:szCs w:val="24"/>
          <w:lang w:val="en-US"/>
        </w:rPr>
        <w:t>promotion</w:t>
      </w:r>
      <w:proofErr w:type="gramEnd"/>
      <w:r w:rsidRPr="00130BDA">
        <w:rPr>
          <w:rFonts w:ascii="Times New Roman" w:hAnsi="Times New Roman"/>
          <w:sz w:val="24"/>
          <w:szCs w:val="24"/>
          <w:lang w:val="en-US"/>
        </w:rPr>
        <w:t xml:space="preserve"> of mental, moral, aesthetic and labor education</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 health promotion, comprehensive physical development, hardening of the body</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7. The principle of presence in the collective of positive emotions is characterized by:</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А</w:t>
      </w:r>
      <w:r w:rsidRPr="00130BDA">
        <w:rPr>
          <w:rFonts w:ascii="Times New Roman" w:hAnsi="Times New Roman"/>
          <w:sz w:val="24"/>
          <w:szCs w:val="24"/>
          <w:lang w:val="en-US"/>
        </w:rPr>
        <w:t>) constant readiness for action, a desire to act with advantage for the common cause</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В</w:t>
      </w:r>
      <w:r w:rsidRPr="00130BDA">
        <w:rPr>
          <w:rFonts w:ascii="Times New Roman" w:hAnsi="Times New Roman"/>
          <w:sz w:val="24"/>
          <w:szCs w:val="24"/>
          <w:lang w:val="en-US"/>
        </w:rPr>
        <w:t>) movement only when the team has a perspective</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С</w:t>
      </w:r>
      <w:r w:rsidRPr="00130BDA">
        <w:rPr>
          <w:rFonts w:ascii="Times New Roman" w:hAnsi="Times New Roman"/>
          <w:sz w:val="24"/>
          <w:szCs w:val="24"/>
          <w:lang w:val="en-US"/>
        </w:rPr>
        <w:t>) coordination of personal aspirations with the objectives of the whole team</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D) </w:t>
      </w:r>
      <w:proofErr w:type="gramStart"/>
      <w:r w:rsidRPr="00130BDA">
        <w:rPr>
          <w:rFonts w:ascii="Times New Roman" w:hAnsi="Times New Roman"/>
          <w:sz w:val="24"/>
          <w:szCs w:val="24"/>
          <w:lang w:val="en-US"/>
        </w:rPr>
        <w:t>the</w:t>
      </w:r>
      <w:proofErr w:type="gramEnd"/>
      <w:r w:rsidRPr="00130BDA">
        <w:rPr>
          <w:rFonts w:ascii="Times New Roman" w:hAnsi="Times New Roman"/>
          <w:sz w:val="24"/>
          <w:szCs w:val="24"/>
          <w:lang w:val="en-US"/>
        </w:rPr>
        <w:t xml:space="preserve"> gravitation of the community of people to the constancy and rhythm in life</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 presence for one main group</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 xml:space="preserve">8. The authoritarian style of leadership </w:t>
      </w:r>
      <w:proofErr w:type="gramStart"/>
      <w:r w:rsidRPr="00130BDA">
        <w:rPr>
          <w:rFonts w:ascii="Times New Roman" w:hAnsi="Times New Roman"/>
          <w:b/>
          <w:sz w:val="24"/>
          <w:szCs w:val="24"/>
          <w:lang w:val="en-US"/>
        </w:rPr>
        <w:t>is ...</w:t>
      </w:r>
      <w:proofErr w:type="gramEnd"/>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А</w:t>
      </w:r>
      <w:r w:rsidRPr="00130BDA">
        <w:rPr>
          <w:rFonts w:ascii="Times New Roman" w:hAnsi="Times New Roman"/>
          <w:sz w:val="24"/>
          <w:szCs w:val="24"/>
          <w:lang w:val="en-US"/>
        </w:rPr>
        <w:t>) The work of the trainer, in which there are almost no joint discussions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В</w:t>
      </w:r>
      <w:r w:rsidRPr="00130BDA">
        <w:rPr>
          <w:rFonts w:ascii="Times New Roman" w:hAnsi="Times New Roman"/>
          <w:sz w:val="24"/>
          <w:szCs w:val="24"/>
          <w:lang w:val="en-US"/>
        </w:rPr>
        <w:t>) The style of work in which any of the styles of handicraft can be traced</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С</w:t>
      </w:r>
      <w:r w:rsidRPr="00130BDA">
        <w:rPr>
          <w:rFonts w:ascii="Times New Roman" w:hAnsi="Times New Roman"/>
          <w:sz w:val="24"/>
          <w:szCs w:val="24"/>
          <w:lang w:val="en-US"/>
        </w:rPr>
        <w:t>) the work of the trainer with the systematic orientation of the appeals to all those involved</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D) </w:t>
      </w:r>
      <w:proofErr w:type="gramStart"/>
      <w:r w:rsidRPr="00130BDA">
        <w:rPr>
          <w:rFonts w:ascii="Times New Roman" w:hAnsi="Times New Roman"/>
          <w:sz w:val="24"/>
          <w:szCs w:val="24"/>
          <w:lang w:val="en-US"/>
        </w:rPr>
        <w:t>one-man</w:t>
      </w:r>
      <w:proofErr w:type="gramEnd"/>
      <w:r w:rsidRPr="00130BDA">
        <w:rPr>
          <w:rFonts w:ascii="Times New Roman" w:hAnsi="Times New Roman"/>
          <w:sz w:val="24"/>
          <w:szCs w:val="24"/>
          <w:lang w:val="en-US"/>
        </w:rPr>
        <w:t xml:space="preserve"> management of work with dealers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 organization of the educational process without educational function</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9. Education is the main category of:</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А</w:t>
      </w:r>
      <w:r w:rsidRPr="00130BDA">
        <w:rPr>
          <w:rFonts w:ascii="Times New Roman" w:hAnsi="Times New Roman"/>
          <w:sz w:val="24"/>
          <w:szCs w:val="24"/>
          <w:lang w:val="en-US"/>
        </w:rPr>
        <w:t>) pedagogy</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В</w:t>
      </w:r>
      <w:r w:rsidRPr="00130BDA">
        <w:rPr>
          <w:rFonts w:ascii="Times New Roman" w:hAnsi="Times New Roman"/>
          <w:sz w:val="24"/>
          <w:szCs w:val="24"/>
          <w:lang w:val="en-US"/>
        </w:rPr>
        <w:t xml:space="preserve">) </w:t>
      </w:r>
      <w:proofErr w:type="spellStart"/>
      <w:r w:rsidRPr="00130BDA">
        <w:rPr>
          <w:rFonts w:ascii="Times New Roman" w:hAnsi="Times New Roman"/>
          <w:sz w:val="24"/>
          <w:szCs w:val="24"/>
          <w:lang w:val="en-US"/>
        </w:rPr>
        <w:t>defectology</w:t>
      </w:r>
      <w:proofErr w:type="spellEnd"/>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С</w:t>
      </w:r>
      <w:r w:rsidRPr="00130BDA">
        <w:rPr>
          <w:rFonts w:ascii="Times New Roman" w:hAnsi="Times New Roman"/>
          <w:sz w:val="24"/>
          <w:szCs w:val="24"/>
          <w:lang w:val="en-US"/>
        </w:rPr>
        <w:t xml:space="preserve">) </w:t>
      </w:r>
      <w:proofErr w:type="spellStart"/>
      <w:r w:rsidRPr="00130BDA">
        <w:rPr>
          <w:rFonts w:ascii="Times New Roman" w:hAnsi="Times New Roman"/>
          <w:sz w:val="24"/>
          <w:szCs w:val="24"/>
          <w:lang w:val="en-US"/>
        </w:rPr>
        <w:t>ethnopedagogy</w:t>
      </w:r>
      <w:proofErr w:type="spellEnd"/>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D) </w:t>
      </w:r>
      <w:proofErr w:type="gramStart"/>
      <w:r w:rsidRPr="00130BDA">
        <w:rPr>
          <w:rFonts w:ascii="Times New Roman" w:hAnsi="Times New Roman"/>
          <w:sz w:val="24"/>
          <w:szCs w:val="24"/>
          <w:lang w:val="en-US"/>
        </w:rPr>
        <w:t>didactics</w:t>
      </w:r>
      <w:proofErr w:type="gramEnd"/>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 history of pedagogy</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kk-KZ"/>
        </w:rPr>
        <w:t>1</w:t>
      </w:r>
      <w:r w:rsidRPr="00130BDA">
        <w:rPr>
          <w:rFonts w:ascii="Times New Roman" w:hAnsi="Times New Roman"/>
          <w:b/>
          <w:sz w:val="24"/>
          <w:szCs w:val="24"/>
          <w:lang w:val="en-US"/>
        </w:rPr>
        <w:t>0. Driving forces of the upbringing process: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А</w:t>
      </w:r>
      <w:r w:rsidRPr="00130BDA">
        <w:rPr>
          <w:rFonts w:ascii="Times New Roman" w:hAnsi="Times New Roman"/>
          <w:sz w:val="24"/>
          <w:szCs w:val="24"/>
          <w:lang w:val="en-US"/>
        </w:rPr>
        <w:t>) contradictions arising in the development of personality</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В</w:t>
      </w:r>
      <w:r w:rsidRPr="00130BDA">
        <w:rPr>
          <w:rFonts w:ascii="Times New Roman" w:hAnsi="Times New Roman"/>
          <w:sz w:val="24"/>
          <w:szCs w:val="24"/>
          <w:lang w:val="en-US"/>
        </w:rPr>
        <w:t>) cognitive interests of the individual</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С</w:t>
      </w:r>
      <w:r w:rsidRPr="00130BDA">
        <w:rPr>
          <w:rFonts w:ascii="Times New Roman" w:hAnsi="Times New Roman"/>
          <w:sz w:val="24"/>
          <w:szCs w:val="24"/>
          <w:lang w:val="en-US"/>
        </w:rPr>
        <w:t>) goals and objectives of education</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D) </w:t>
      </w:r>
      <w:proofErr w:type="gramStart"/>
      <w:r w:rsidRPr="00130BDA">
        <w:rPr>
          <w:rFonts w:ascii="Times New Roman" w:hAnsi="Times New Roman"/>
          <w:sz w:val="24"/>
          <w:szCs w:val="24"/>
          <w:lang w:val="en-US"/>
        </w:rPr>
        <w:t>established</w:t>
      </w:r>
      <w:proofErr w:type="gramEnd"/>
      <w:r w:rsidRPr="00130BDA">
        <w:rPr>
          <w:rFonts w:ascii="Times New Roman" w:hAnsi="Times New Roman"/>
          <w:sz w:val="24"/>
          <w:szCs w:val="24"/>
          <w:lang w:val="en-US"/>
        </w:rPr>
        <w:t xml:space="preserve"> forms of relationship</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 parental requirements for children</w:t>
      </w:r>
    </w:p>
    <w:p w:rsidR="00130BDA" w:rsidRPr="00130BDA" w:rsidRDefault="00130BDA" w:rsidP="00343625">
      <w:pPr>
        <w:pStyle w:val="HTML"/>
        <w:shd w:val="clear" w:color="auto" w:fill="FFFFFF"/>
        <w:ind w:firstLine="426"/>
        <w:rPr>
          <w:rFonts w:ascii="Times New Roman" w:hAnsi="Times New Roman" w:cs="Times New Roman"/>
          <w:b/>
          <w:sz w:val="24"/>
          <w:szCs w:val="24"/>
          <w:lang w:val="en-US"/>
        </w:rPr>
      </w:pPr>
    </w:p>
    <w:p w:rsidR="0002198F" w:rsidRPr="0002198F" w:rsidRDefault="0002198F" w:rsidP="00130BDA">
      <w:pPr>
        <w:pStyle w:val="HTML"/>
        <w:shd w:val="clear" w:color="auto" w:fill="FFFFFF"/>
        <w:rPr>
          <w:rFonts w:ascii="Times New Roman" w:hAnsi="Times New Roman" w:cs="Times New Roman"/>
          <w:sz w:val="24"/>
          <w:szCs w:val="24"/>
          <w:lang w:val="en-US"/>
        </w:rPr>
      </w:pPr>
      <w:r w:rsidRPr="0002198F">
        <w:rPr>
          <w:rFonts w:ascii="Times New Roman" w:hAnsi="Times New Roman" w:cs="Times New Roman"/>
          <w:b/>
          <w:sz w:val="24"/>
          <w:szCs w:val="24"/>
          <w:lang w:val="en-US"/>
        </w:rPr>
        <w:t>Lesson 7</w:t>
      </w:r>
      <w:r w:rsidRPr="00D10986">
        <w:rPr>
          <w:rFonts w:ascii="inherit" w:hAnsi="inherit"/>
          <w:color w:val="212121"/>
          <w:lang w:val="en-US"/>
        </w:rPr>
        <w:t xml:space="preserve"> </w:t>
      </w:r>
      <w:r w:rsidRPr="00D10986">
        <w:rPr>
          <w:rFonts w:ascii="Times New Roman" w:hAnsi="Times New Roman" w:cs="Times New Roman"/>
          <w:sz w:val="24"/>
          <w:szCs w:val="24"/>
          <w:lang w:val="en-US"/>
        </w:rPr>
        <w:t>Diagnosis of a holistic pedagogical process.</w:t>
      </w:r>
    </w:p>
    <w:p w:rsidR="0002198F" w:rsidRPr="0002198F" w:rsidRDefault="0002198F" w:rsidP="00130BDA">
      <w:pPr>
        <w:spacing w:after="0" w:line="240" w:lineRule="auto"/>
        <w:rPr>
          <w:rFonts w:ascii="Times New Roman" w:hAnsi="Times New Roman" w:cs="Times New Roman"/>
          <w:b/>
          <w:sz w:val="24"/>
          <w:szCs w:val="24"/>
          <w:lang w:val="en-US"/>
        </w:rPr>
      </w:pPr>
      <w:r w:rsidRPr="0002198F">
        <w:rPr>
          <w:rFonts w:ascii="Times New Roman" w:hAnsi="Times New Roman" w:cs="Times New Roman"/>
          <w:b/>
          <w:sz w:val="24"/>
          <w:szCs w:val="24"/>
          <w:lang w:val="en-US"/>
        </w:rPr>
        <w:t>Questions for consideration</w:t>
      </w:r>
    </w:p>
    <w:p w:rsidR="0002198F" w:rsidRPr="00D10986" w:rsidRDefault="0002198F" w:rsidP="00CC0F19">
      <w:pPr>
        <w:spacing w:after="0" w:line="240" w:lineRule="auto"/>
        <w:ind w:firstLine="426"/>
        <w:rPr>
          <w:rFonts w:ascii="Times New Roman" w:hAnsi="Times New Roman" w:cs="Times New Roman"/>
          <w:sz w:val="24"/>
          <w:szCs w:val="24"/>
          <w:lang w:val="en-US"/>
        </w:rPr>
      </w:pPr>
      <w:r w:rsidRPr="00D10986">
        <w:rPr>
          <w:rFonts w:ascii="Times New Roman" w:hAnsi="Times New Roman" w:cs="Times New Roman"/>
          <w:sz w:val="24"/>
          <w:szCs w:val="24"/>
          <w:lang w:val="en-US"/>
        </w:rPr>
        <w:t>1. Pedagogical diagnostics</w:t>
      </w:r>
    </w:p>
    <w:p w:rsidR="0002198F" w:rsidRPr="00D10986" w:rsidRDefault="0002198F" w:rsidP="00ED0801">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2. The essence of pedagogical diagnostics</w:t>
      </w:r>
    </w:p>
    <w:p w:rsidR="0002198F" w:rsidRPr="00D10986" w:rsidRDefault="0002198F" w:rsidP="00ED0801">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3. Diagnosis of the possibilities of the pedagogical process</w:t>
      </w:r>
    </w:p>
    <w:p w:rsidR="0002198F" w:rsidRPr="00D10986" w:rsidRDefault="0002198F" w:rsidP="00ED0801">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4. Predicting the results of the process</w:t>
      </w:r>
    </w:p>
    <w:p w:rsidR="000F4EAD" w:rsidRPr="00ED0801" w:rsidRDefault="000F4EAD" w:rsidP="00ED0801">
      <w:pPr>
        <w:spacing w:after="0" w:line="240" w:lineRule="auto"/>
        <w:rPr>
          <w:rFonts w:ascii="Times New Roman" w:hAnsi="Times New Roman" w:cs="Times New Roman"/>
          <w:b/>
          <w:sz w:val="24"/>
          <w:szCs w:val="24"/>
          <w:lang w:val="en-US"/>
        </w:rPr>
      </w:pPr>
      <w:r w:rsidRPr="00ED0801">
        <w:rPr>
          <w:rFonts w:ascii="Times New Roman" w:hAnsi="Times New Roman" w:cs="Times New Roman"/>
          <w:b/>
          <w:sz w:val="24"/>
          <w:szCs w:val="24"/>
          <w:lang w:val="en-US"/>
        </w:rPr>
        <w:t>Course:</w:t>
      </w:r>
    </w:p>
    <w:p w:rsidR="000F4EAD" w:rsidRPr="00D10986" w:rsidRDefault="000F4EAD" w:rsidP="00ED0801">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1. Introductory words of the teacher.</w:t>
      </w:r>
    </w:p>
    <w:p w:rsidR="000F4EAD" w:rsidRPr="00D10986" w:rsidRDefault="000F4EAD" w:rsidP="00ED0801">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2. Answers to the questions of the lesson plan:</w:t>
      </w:r>
    </w:p>
    <w:p w:rsidR="000F4EAD" w:rsidRPr="00D10986" w:rsidRDefault="000F4EAD" w:rsidP="00ED0801">
      <w:pPr>
        <w:spacing w:after="0" w:line="240" w:lineRule="auto"/>
        <w:rPr>
          <w:rFonts w:ascii="Times New Roman" w:hAnsi="Times New Roman" w:cs="Times New Roman"/>
          <w:sz w:val="24"/>
          <w:szCs w:val="24"/>
          <w:lang w:val="en-US"/>
        </w:rPr>
      </w:pPr>
      <w:proofErr w:type="gramStart"/>
      <w:r w:rsidRPr="00D10986">
        <w:rPr>
          <w:rFonts w:ascii="Times New Roman" w:hAnsi="Times New Roman" w:cs="Times New Roman"/>
          <w:sz w:val="24"/>
          <w:szCs w:val="24"/>
          <w:lang w:val="en-US"/>
        </w:rPr>
        <w:t>analysis</w:t>
      </w:r>
      <w:proofErr w:type="gramEnd"/>
      <w:r w:rsidRPr="00D10986">
        <w:rPr>
          <w:rFonts w:ascii="Times New Roman" w:hAnsi="Times New Roman" w:cs="Times New Roman"/>
          <w:sz w:val="24"/>
          <w:szCs w:val="24"/>
          <w:lang w:val="en-US"/>
        </w:rPr>
        <w:t xml:space="preserve"> of key concepts and definitions</w:t>
      </w:r>
    </w:p>
    <w:p w:rsidR="000F4EAD" w:rsidRPr="00D10986" w:rsidRDefault="000F4EAD" w:rsidP="00ED0801">
      <w:pPr>
        <w:spacing w:after="0" w:line="240" w:lineRule="auto"/>
        <w:rPr>
          <w:rFonts w:ascii="Times New Roman" w:hAnsi="Times New Roman" w:cs="Times New Roman"/>
          <w:sz w:val="24"/>
          <w:szCs w:val="24"/>
          <w:lang w:val="en-US"/>
        </w:rPr>
      </w:pPr>
      <w:proofErr w:type="gramStart"/>
      <w:r w:rsidRPr="00D10986">
        <w:rPr>
          <w:rFonts w:ascii="Times New Roman" w:hAnsi="Times New Roman" w:cs="Times New Roman"/>
          <w:sz w:val="24"/>
          <w:szCs w:val="24"/>
          <w:lang w:val="en-US"/>
        </w:rPr>
        <w:t>report</w:t>
      </w:r>
      <w:proofErr w:type="gramEnd"/>
      <w:r w:rsidRPr="00D10986">
        <w:rPr>
          <w:rFonts w:ascii="Times New Roman" w:hAnsi="Times New Roman" w:cs="Times New Roman"/>
          <w:sz w:val="24"/>
          <w:szCs w:val="24"/>
          <w:lang w:val="en-US"/>
        </w:rPr>
        <w:t xml:space="preserve"> on</w:t>
      </w:r>
    </w:p>
    <w:p w:rsidR="000F4EAD" w:rsidRPr="00D10986" w:rsidRDefault="000F4EAD" w:rsidP="00ED0801">
      <w:pPr>
        <w:spacing w:after="0" w:line="240" w:lineRule="auto"/>
        <w:rPr>
          <w:rFonts w:ascii="Times New Roman" w:hAnsi="Times New Roman" w:cs="Times New Roman"/>
          <w:sz w:val="24"/>
          <w:szCs w:val="24"/>
          <w:lang w:val="en-US"/>
        </w:rPr>
      </w:pPr>
      <w:proofErr w:type="gramStart"/>
      <w:r w:rsidRPr="00D10986">
        <w:rPr>
          <w:rFonts w:ascii="Times New Roman" w:hAnsi="Times New Roman" w:cs="Times New Roman"/>
          <w:sz w:val="24"/>
          <w:szCs w:val="24"/>
          <w:lang w:val="en-US"/>
        </w:rPr>
        <w:t>additions</w:t>
      </w:r>
      <w:proofErr w:type="gramEnd"/>
      <w:r w:rsidRPr="00D10986">
        <w:rPr>
          <w:rFonts w:ascii="Times New Roman" w:hAnsi="Times New Roman" w:cs="Times New Roman"/>
          <w:sz w:val="24"/>
          <w:szCs w:val="24"/>
          <w:lang w:val="en-US"/>
        </w:rPr>
        <w:t xml:space="preserve"> on the issue</w:t>
      </w:r>
    </w:p>
    <w:p w:rsidR="000F4EAD" w:rsidRPr="00D10986" w:rsidRDefault="000F4EAD" w:rsidP="00ED0801">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3. Question for reflection: Diagnosis of a holistic pedagogical process as a tool for effective management</w:t>
      </w:r>
    </w:p>
    <w:p w:rsidR="000F4EAD" w:rsidRPr="00ED0801" w:rsidRDefault="000F4EAD" w:rsidP="00ED0801">
      <w:pPr>
        <w:spacing w:after="0" w:line="240" w:lineRule="auto"/>
        <w:rPr>
          <w:rFonts w:ascii="Times New Roman" w:hAnsi="Times New Roman" w:cs="Times New Roman"/>
          <w:b/>
          <w:sz w:val="24"/>
          <w:szCs w:val="24"/>
          <w:lang w:val="en-US"/>
        </w:rPr>
      </w:pPr>
      <w:r w:rsidRPr="00ED0801">
        <w:rPr>
          <w:rFonts w:ascii="Times New Roman" w:hAnsi="Times New Roman" w:cs="Times New Roman"/>
          <w:b/>
          <w:sz w:val="24"/>
          <w:szCs w:val="24"/>
          <w:lang w:val="en-US"/>
        </w:rPr>
        <w:t>4. Conclusions on the topic</w:t>
      </w:r>
    </w:p>
    <w:p w:rsidR="000F4EAD" w:rsidRPr="000F4EAD" w:rsidRDefault="000F4EAD" w:rsidP="00ED0801">
      <w:pPr>
        <w:spacing w:after="0" w:line="240" w:lineRule="auto"/>
        <w:rPr>
          <w:rFonts w:ascii="Times New Roman" w:hAnsi="Times New Roman" w:cs="Times New Roman"/>
          <w:b/>
          <w:sz w:val="24"/>
          <w:szCs w:val="24"/>
          <w:lang w:val="en-US"/>
        </w:rPr>
      </w:pPr>
      <w:r w:rsidRPr="000F4EAD">
        <w:rPr>
          <w:rFonts w:ascii="Times New Roman" w:hAnsi="Times New Roman" w:cs="Times New Roman"/>
          <w:b/>
          <w:sz w:val="24"/>
          <w:szCs w:val="24"/>
          <w:lang w:val="en-US"/>
        </w:rPr>
        <w:t>Literature</w:t>
      </w:r>
    </w:p>
    <w:p w:rsidR="00343625" w:rsidRPr="00343625" w:rsidRDefault="00343625" w:rsidP="00543112">
      <w:pPr>
        <w:pStyle w:val="a5"/>
        <w:numPr>
          <w:ilvl w:val="0"/>
          <w:numId w:val="2"/>
        </w:numPr>
        <w:ind w:left="0" w:firstLine="360"/>
        <w:rPr>
          <w:sz w:val="24"/>
          <w:szCs w:val="24"/>
        </w:rPr>
      </w:pPr>
      <w:proofErr w:type="spellStart"/>
      <w:r w:rsidRPr="00343625">
        <w:rPr>
          <w:sz w:val="24"/>
          <w:szCs w:val="24"/>
          <w:lang w:val="en-US"/>
        </w:rPr>
        <w:t>Goncharov</w:t>
      </w:r>
      <w:proofErr w:type="spellEnd"/>
      <w:r w:rsidRPr="00343625">
        <w:rPr>
          <w:sz w:val="24"/>
          <w:szCs w:val="24"/>
          <w:lang w:val="en-US"/>
        </w:rPr>
        <w:t xml:space="preserve"> M.A. Methodological foundations of management in the field of education // Knowledge. </w:t>
      </w:r>
      <w:proofErr w:type="spellStart"/>
      <w:r w:rsidRPr="00343625">
        <w:rPr>
          <w:sz w:val="24"/>
          <w:szCs w:val="24"/>
        </w:rPr>
        <w:t>Understanding</w:t>
      </w:r>
      <w:proofErr w:type="spellEnd"/>
      <w:r w:rsidRPr="00343625">
        <w:rPr>
          <w:sz w:val="24"/>
          <w:szCs w:val="24"/>
        </w:rPr>
        <w:t xml:space="preserve">. </w:t>
      </w:r>
      <w:proofErr w:type="spellStart"/>
      <w:r w:rsidRPr="00343625">
        <w:rPr>
          <w:sz w:val="24"/>
          <w:szCs w:val="24"/>
        </w:rPr>
        <w:t>Doctrine</w:t>
      </w:r>
      <w:proofErr w:type="spellEnd"/>
      <w:r w:rsidRPr="00343625">
        <w:rPr>
          <w:sz w:val="24"/>
          <w:szCs w:val="24"/>
        </w:rPr>
        <w:t xml:space="preserve">. - 2009. - </w:t>
      </w:r>
      <w:proofErr w:type="spellStart"/>
      <w:r w:rsidRPr="00343625">
        <w:rPr>
          <w:sz w:val="24"/>
          <w:szCs w:val="24"/>
        </w:rPr>
        <w:t>No</w:t>
      </w:r>
      <w:proofErr w:type="spellEnd"/>
      <w:r w:rsidRPr="00343625">
        <w:rPr>
          <w:sz w:val="24"/>
          <w:szCs w:val="24"/>
        </w:rPr>
        <w:t>. 1. - S. 174-178.</w:t>
      </w:r>
    </w:p>
    <w:p w:rsidR="00ED01D6" w:rsidRPr="00ED01D6" w:rsidRDefault="00343625" w:rsidP="00543112">
      <w:pPr>
        <w:pStyle w:val="a5"/>
        <w:numPr>
          <w:ilvl w:val="0"/>
          <w:numId w:val="2"/>
        </w:numPr>
        <w:ind w:left="0" w:firstLine="360"/>
        <w:rPr>
          <w:sz w:val="24"/>
          <w:szCs w:val="24"/>
        </w:rPr>
      </w:pPr>
      <w:proofErr w:type="spellStart"/>
      <w:r w:rsidRPr="00ED01D6">
        <w:rPr>
          <w:sz w:val="24"/>
          <w:szCs w:val="24"/>
          <w:lang w:val="en-US"/>
        </w:rPr>
        <w:t>Borytko</w:t>
      </w:r>
      <w:proofErr w:type="spellEnd"/>
      <w:r w:rsidRPr="00ED01D6">
        <w:rPr>
          <w:sz w:val="24"/>
          <w:szCs w:val="24"/>
          <w:lang w:val="en-US"/>
        </w:rPr>
        <w:t xml:space="preserve"> N.M. Management of educational systems. </w:t>
      </w:r>
      <w:r w:rsidRPr="00130BDA">
        <w:rPr>
          <w:sz w:val="24"/>
          <w:szCs w:val="24"/>
          <w:lang w:val="en-US"/>
        </w:rPr>
        <w:t xml:space="preserve">A textbook for students of a pedagogical university / N.M. </w:t>
      </w:r>
      <w:proofErr w:type="spellStart"/>
      <w:r w:rsidRPr="00130BDA">
        <w:rPr>
          <w:sz w:val="24"/>
          <w:szCs w:val="24"/>
          <w:lang w:val="en-US"/>
        </w:rPr>
        <w:t>Borytko</w:t>
      </w:r>
      <w:proofErr w:type="spellEnd"/>
      <w:r w:rsidRPr="00130BDA">
        <w:rPr>
          <w:sz w:val="24"/>
          <w:szCs w:val="24"/>
          <w:lang w:val="en-US"/>
        </w:rPr>
        <w:t xml:space="preserve">, I.A. </w:t>
      </w:r>
      <w:proofErr w:type="spellStart"/>
      <w:r w:rsidRPr="00130BDA">
        <w:rPr>
          <w:sz w:val="24"/>
          <w:szCs w:val="24"/>
          <w:lang w:val="en-US"/>
        </w:rPr>
        <w:t>Solovtsova</w:t>
      </w:r>
      <w:proofErr w:type="spellEnd"/>
      <w:r w:rsidRPr="00130BDA">
        <w:rPr>
          <w:sz w:val="24"/>
          <w:szCs w:val="24"/>
          <w:lang w:val="en-US"/>
        </w:rPr>
        <w:t xml:space="preserve">: Ed. N.M. </w:t>
      </w:r>
      <w:proofErr w:type="spellStart"/>
      <w:r w:rsidRPr="00130BDA">
        <w:rPr>
          <w:sz w:val="24"/>
          <w:szCs w:val="24"/>
          <w:lang w:val="en-US"/>
        </w:rPr>
        <w:t>Borytko</w:t>
      </w:r>
      <w:proofErr w:type="spellEnd"/>
      <w:r w:rsidRPr="00130BDA">
        <w:rPr>
          <w:sz w:val="24"/>
          <w:szCs w:val="24"/>
          <w:lang w:val="en-US"/>
        </w:rPr>
        <w:t xml:space="preserve">. - Volgograd: VGIK RO publishing house, 2006. - 48 p. (Ser. </w:t>
      </w:r>
      <w:r w:rsidRPr="00ED01D6">
        <w:rPr>
          <w:sz w:val="24"/>
          <w:szCs w:val="24"/>
        </w:rPr>
        <w:t>"</w:t>
      </w:r>
      <w:proofErr w:type="spellStart"/>
      <w:r w:rsidRPr="00ED01D6">
        <w:rPr>
          <w:sz w:val="24"/>
          <w:szCs w:val="24"/>
        </w:rPr>
        <w:t>Humanities</w:t>
      </w:r>
      <w:proofErr w:type="spellEnd"/>
      <w:r w:rsidRPr="00ED01D6">
        <w:rPr>
          <w:sz w:val="24"/>
          <w:szCs w:val="24"/>
        </w:rPr>
        <w:t xml:space="preserve">". </w:t>
      </w:r>
      <w:proofErr w:type="spellStart"/>
      <w:r w:rsidRPr="00ED01D6">
        <w:rPr>
          <w:sz w:val="24"/>
          <w:szCs w:val="24"/>
        </w:rPr>
        <w:t>Issue</w:t>
      </w:r>
      <w:proofErr w:type="spellEnd"/>
      <w:r w:rsidRPr="00ED01D6">
        <w:rPr>
          <w:sz w:val="24"/>
          <w:szCs w:val="24"/>
        </w:rPr>
        <w:t xml:space="preserve"> 4), ISBN 5-7087-0040-8.</w:t>
      </w:r>
      <w:r w:rsidR="00ED01D6" w:rsidRPr="00ED01D6">
        <w:rPr>
          <w:sz w:val="24"/>
          <w:szCs w:val="24"/>
          <w:lang w:val="kk-KZ"/>
        </w:rPr>
        <w:t xml:space="preserve"> </w:t>
      </w:r>
    </w:p>
    <w:p w:rsidR="00ED01D6" w:rsidRPr="00ED01D6" w:rsidRDefault="00343625" w:rsidP="00543112">
      <w:pPr>
        <w:pStyle w:val="a5"/>
        <w:numPr>
          <w:ilvl w:val="0"/>
          <w:numId w:val="2"/>
        </w:numPr>
        <w:ind w:left="0" w:firstLine="360"/>
        <w:jc w:val="both"/>
        <w:rPr>
          <w:sz w:val="24"/>
          <w:szCs w:val="24"/>
          <w:lang w:val="en-US"/>
        </w:rPr>
      </w:pPr>
      <w:proofErr w:type="spellStart"/>
      <w:r w:rsidRPr="00ED01D6">
        <w:rPr>
          <w:sz w:val="24"/>
          <w:szCs w:val="24"/>
          <w:lang w:val="en-US"/>
        </w:rPr>
        <w:lastRenderedPageBreak/>
        <w:t>Shamova</w:t>
      </w:r>
      <w:proofErr w:type="spellEnd"/>
      <w:r w:rsidRPr="00ED01D6">
        <w:rPr>
          <w:sz w:val="24"/>
          <w:szCs w:val="24"/>
          <w:lang w:val="en-US"/>
        </w:rPr>
        <w:t xml:space="preserve"> T.I. Management of educational systems: textbook. </w:t>
      </w:r>
      <w:proofErr w:type="gramStart"/>
      <w:r w:rsidRPr="00ED01D6">
        <w:rPr>
          <w:sz w:val="24"/>
          <w:szCs w:val="24"/>
          <w:lang w:val="en-US"/>
        </w:rPr>
        <w:t>allowance</w:t>
      </w:r>
      <w:proofErr w:type="gramEnd"/>
      <w:r w:rsidRPr="00ED01D6">
        <w:rPr>
          <w:sz w:val="24"/>
          <w:szCs w:val="24"/>
          <w:lang w:val="en-US"/>
        </w:rPr>
        <w:t xml:space="preserve"> for university students studying special. </w:t>
      </w:r>
      <w:r w:rsidRPr="00130BDA">
        <w:rPr>
          <w:sz w:val="24"/>
          <w:szCs w:val="24"/>
          <w:lang w:val="en-US"/>
        </w:rPr>
        <w:t xml:space="preserve">“Pedagogy and Psychology 2. “Pedagogy” / T.I. </w:t>
      </w:r>
      <w:proofErr w:type="spellStart"/>
      <w:r w:rsidRPr="00130BDA">
        <w:rPr>
          <w:sz w:val="24"/>
          <w:szCs w:val="24"/>
          <w:lang w:val="en-US"/>
        </w:rPr>
        <w:t>Shamova</w:t>
      </w:r>
      <w:proofErr w:type="spellEnd"/>
      <w:r w:rsidRPr="00130BDA">
        <w:rPr>
          <w:sz w:val="24"/>
          <w:szCs w:val="24"/>
          <w:lang w:val="en-US"/>
        </w:rPr>
        <w:t xml:space="preserve">, T.M. </w:t>
      </w:r>
      <w:proofErr w:type="spellStart"/>
      <w:r w:rsidRPr="00130BDA">
        <w:rPr>
          <w:sz w:val="24"/>
          <w:szCs w:val="24"/>
          <w:lang w:val="en-US"/>
        </w:rPr>
        <w:t>Davydenko</w:t>
      </w:r>
      <w:proofErr w:type="spellEnd"/>
      <w:r w:rsidRPr="00130BDA">
        <w:rPr>
          <w:sz w:val="24"/>
          <w:szCs w:val="24"/>
          <w:lang w:val="en-US"/>
        </w:rPr>
        <w:t xml:space="preserve">, </w:t>
      </w:r>
      <w:proofErr w:type="spellStart"/>
      <w:r w:rsidRPr="00130BDA">
        <w:rPr>
          <w:sz w:val="24"/>
          <w:szCs w:val="24"/>
          <w:lang w:val="en-US"/>
        </w:rPr>
        <w:t>G.N.Shibanova</w:t>
      </w:r>
      <w:proofErr w:type="spellEnd"/>
      <w:r w:rsidRPr="00130BDA">
        <w:rPr>
          <w:sz w:val="24"/>
          <w:szCs w:val="24"/>
          <w:lang w:val="en-US"/>
        </w:rPr>
        <w:t xml:space="preserve">. - M.: </w:t>
      </w:r>
      <w:proofErr w:type="spellStart"/>
      <w:r w:rsidRPr="00130BDA">
        <w:rPr>
          <w:sz w:val="24"/>
          <w:szCs w:val="24"/>
          <w:lang w:val="en-US"/>
        </w:rPr>
        <w:t>AcademiA</w:t>
      </w:r>
      <w:proofErr w:type="spellEnd"/>
      <w:r w:rsidRPr="00130BDA">
        <w:rPr>
          <w:sz w:val="24"/>
          <w:szCs w:val="24"/>
          <w:lang w:val="en-US"/>
        </w:rPr>
        <w:t xml:space="preserve">, </w:t>
      </w:r>
      <w:proofErr w:type="gramStart"/>
      <w:r w:rsidRPr="00130BDA">
        <w:rPr>
          <w:sz w:val="24"/>
          <w:szCs w:val="24"/>
          <w:lang w:val="en-US"/>
        </w:rPr>
        <w:t>2007 .--</w:t>
      </w:r>
      <w:proofErr w:type="gramEnd"/>
      <w:r w:rsidRPr="00130BDA">
        <w:rPr>
          <w:sz w:val="24"/>
          <w:szCs w:val="24"/>
          <w:lang w:val="en-US"/>
        </w:rPr>
        <w:t xml:space="preserve"> </w:t>
      </w:r>
      <w:r w:rsidRPr="00ED01D6">
        <w:rPr>
          <w:sz w:val="24"/>
          <w:szCs w:val="24"/>
          <w:lang w:val="en-US"/>
        </w:rPr>
        <w:t>385 p.</w:t>
      </w:r>
      <w:r w:rsidR="00ED01D6" w:rsidRPr="00ED01D6">
        <w:rPr>
          <w:sz w:val="24"/>
          <w:szCs w:val="24"/>
          <w:lang w:val="kk-KZ"/>
        </w:rPr>
        <w:t xml:space="preserve"> </w:t>
      </w:r>
    </w:p>
    <w:p w:rsidR="00ED01D6" w:rsidRPr="00ED01D6" w:rsidRDefault="00343625" w:rsidP="00543112">
      <w:pPr>
        <w:pStyle w:val="a5"/>
        <w:numPr>
          <w:ilvl w:val="0"/>
          <w:numId w:val="2"/>
        </w:numPr>
        <w:ind w:left="0" w:firstLine="360"/>
        <w:jc w:val="both"/>
        <w:rPr>
          <w:sz w:val="24"/>
          <w:szCs w:val="24"/>
          <w:lang w:val="en-US"/>
        </w:rPr>
      </w:pPr>
      <w:r w:rsidRPr="00ED01D6">
        <w:rPr>
          <w:sz w:val="24"/>
          <w:szCs w:val="24"/>
          <w:lang w:val="en-US"/>
        </w:rPr>
        <w:t xml:space="preserve">Simonov V.P. Pedagogical management: KNOW-HOW in education: textbook. </w:t>
      </w:r>
      <w:proofErr w:type="gramStart"/>
      <w:r w:rsidRPr="00ED01D6">
        <w:rPr>
          <w:sz w:val="24"/>
          <w:szCs w:val="24"/>
          <w:lang w:val="en-US"/>
        </w:rPr>
        <w:t>allowance</w:t>
      </w:r>
      <w:proofErr w:type="gramEnd"/>
      <w:r w:rsidRPr="00ED01D6">
        <w:rPr>
          <w:sz w:val="24"/>
          <w:szCs w:val="24"/>
          <w:lang w:val="en-US"/>
        </w:rPr>
        <w:t xml:space="preserve"> / V.P. Simonov. - M.: Higher education: </w:t>
      </w:r>
      <w:proofErr w:type="spellStart"/>
      <w:r w:rsidRPr="00ED01D6">
        <w:rPr>
          <w:sz w:val="24"/>
          <w:szCs w:val="24"/>
          <w:lang w:val="en-US"/>
        </w:rPr>
        <w:t>Yurayt</w:t>
      </w:r>
      <w:proofErr w:type="spellEnd"/>
      <w:r w:rsidRPr="00ED01D6">
        <w:rPr>
          <w:sz w:val="24"/>
          <w:szCs w:val="24"/>
          <w:lang w:val="en-US"/>
        </w:rPr>
        <w:t>, 2009. - 357 p</w:t>
      </w:r>
      <w:r w:rsidRPr="00ED01D6">
        <w:rPr>
          <w:sz w:val="24"/>
          <w:szCs w:val="24"/>
          <w:lang w:val="kk-KZ"/>
        </w:rPr>
        <w:t xml:space="preserve"> </w:t>
      </w:r>
    </w:p>
    <w:p w:rsidR="00ED01D6" w:rsidRPr="00ED01D6" w:rsidRDefault="00343625" w:rsidP="00543112">
      <w:pPr>
        <w:pStyle w:val="a5"/>
        <w:numPr>
          <w:ilvl w:val="0"/>
          <w:numId w:val="2"/>
        </w:numPr>
        <w:ind w:left="0" w:firstLine="360"/>
        <w:jc w:val="both"/>
        <w:rPr>
          <w:sz w:val="24"/>
          <w:szCs w:val="24"/>
        </w:rPr>
      </w:pPr>
      <w:proofErr w:type="spellStart"/>
      <w:r w:rsidRPr="00ED01D6">
        <w:rPr>
          <w:sz w:val="24"/>
          <w:szCs w:val="24"/>
          <w:lang w:val="en-US"/>
        </w:rPr>
        <w:t>Solntseva</w:t>
      </w:r>
      <w:proofErr w:type="spellEnd"/>
      <w:r w:rsidRPr="00ED01D6">
        <w:rPr>
          <w:sz w:val="24"/>
          <w:szCs w:val="24"/>
          <w:lang w:val="en-US"/>
        </w:rPr>
        <w:t xml:space="preserve"> N.V. Management in pedagogical activity: a training manual. - M.: Flint, </w:t>
      </w:r>
      <w:proofErr w:type="gramStart"/>
      <w:r w:rsidRPr="00ED01D6">
        <w:rPr>
          <w:sz w:val="24"/>
          <w:szCs w:val="24"/>
          <w:lang w:val="en-US"/>
        </w:rPr>
        <w:t>2012 .-</w:t>
      </w:r>
      <w:proofErr w:type="gramEnd"/>
      <w:r w:rsidRPr="00ED01D6">
        <w:rPr>
          <w:sz w:val="24"/>
          <w:szCs w:val="24"/>
          <w:lang w:val="en-US"/>
        </w:rPr>
        <w:t xml:space="preserve"> 115 p.</w:t>
      </w:r>
      <w:r w:rsidR="00ED01D6" w:rsidRPr="00ED01D6">
        <w:rPr>
          <w:sz w:val="24"/>
          <w:szCs w:val="24"/>
          <w:lang w:val="kk-KZ"/>
        </w:rPr>
        <w:t xml:space="preserve"> </w:t>
      </w:r>
    </w:p>
    <w:p w:rsidR="00DC6004" w:rsidRPr="00ED01D6" w:rsidRDefault="00343625" w:rsidP="00543112">
      <w:pPr>
        <w:pStyle w:val="a5"/>
        <w:numPr>
          <w:ilvl w:val="0"/>
          <w:numId w:val="2"/>
        </w:numPr>
        <w:ind w:left="0" w:firstLine="360"/>
        <w:jc w:val="both"/>
        <w:rPr>
          <w:sz w:val="24"/>
          <w:szCs w:val="24"/>
          <w:lang w:val="en-US"/>
        </w:rPr>
      </w:pPr>
      <w:r w:rsidRPr="00ED01D6">
        <w:rPr>
          <w:sz w:val="24"/>
          <w:szCs w:val="24"/>
          <w:lang w:val="en-US"/>
        </w:rPr>
        <w:t xml:space="preserve">Effective innovation management technologies. N.M. </w:t>
      </w:r>
      <w:proofErr w:type="spellStart"/>
      <w:r w:rsidRPr="00ED01D6">
        <w:rPr>
          <w:sz w:val="24"/>
          <w:szCs w:val="24"/>
          <w:lang w:val="en-US"/>
        </w:rPr>
        <w:t>Borytko</w:t>
      </w:r>
      <w:proofErr w:type="spellEnd"/>
      <w:r w:rsidRPr="00ED01D6">
        <w:rPr>
          <w:sz w:val="24"/>
          <w:szCs w:val="24"/>
          <w:lang w:val="en-US"/>
        </w:rPr>
        <w:t>, et al.</w:t>
      </w:r>
      <w:r w:rsidR="00ED01D6">
        <w:rPr>
          <w:sz w:val="24"/>
          <w:szCs w:val="24"/>
          <w:lang w:val="en-US"/>
        </w:rPr>
        <w:t xml:space="preserve"> - Volgograd: Teacher, </w:t>
      </w:r>
      <w:proofErr w:type="gramStart"/>
      <w:r w:rsidR="00ED01D6">
        <w:rPr>
          <w:sz w:val="24"/>
          <w:szCs w:val="24"/>
          <w:lang w:val="en-US"/>
        </w:rPr>
        <w:t>2015 .</w:t>
      </w:r>
      <w:proofErr w:type="gramEnd"/>
      <w:r w:rsidR="00ED01D6">
        <w:rPr>
          <w:sz w:val="24"/>
          <w:szCs w:val="24"/>
          <w:lang w:val="en-US"/>
        </w:rPr>
        <w:t>-</w:t>
      </w:r>
      <w:r w:rsidRPr="00ED01D6">
        <w:rPr>
          <w:sz w:val="24"/>
          <w:szCs w:val="24"/>
          <w:lang w:val="en-US"/>
        </w:rPr>
        <w:t>161 p.</w:t>
      </w:r>
    </w:p>
    <w:p w:rsidR="00130BDA" w:rsidRPr="00130BDA" w:rsidRDefault="00130BDA" w:rsidP="00543112">
      <w:pPr>
        <w:pStyle w:val="a5"/>
        <w:numPr>
          <w:ilvl w:val="0"/>
          <w:numId w:val="2"/>
        </w:numPr>
        <w:rPr>
          <w:b/>
          <w:sz w:val="24"/>
          <w:szCs w:val="24"/>
          <w:lang w:val="en-US"/>
        </w:rPr>
      </w:pPr>
      <w:r w:rsidRPr="00130BDA">
        <w:rPr>
          <w:b/>
          <w:sz w:val="24"/>
          <w:szCs w:val="24"/>
          <w:lang w:val="en-US"/>
        </w:rPr>
        <w:t>Test  questions</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1. Changes in mental processes and their course?</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А</w:t>
      </w:r>
      <w:r w:rsidRPr="00130BDA">
        <w:rPr>
          <w:rFonts w:ascii="Times New Roman" w:hAnsi="Times New Roman"/>
          <w:sz w:val="24"/>
          <w:szCs w:val="24"/>
          <w:lang w:val="en-US"/>
        </w:rPr>
        <w:t>) mental development</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В</w:t>
      </w:r>
      <w:r w:rsidRPr="00130BDA">
        <w:rPr>
          <w:rFonts w:ascii="Times New Roman" w:hAnsi="Times New Roman"/>
          <w:sz w:val="24"/>
          <w:szCs w:val="24"/>
          <w:lang w:val="en-US"/>
        </w:rPr>
        <w:t>) social development</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С</w:t>
      </w:r>
      <w:r w:rsidRPr="00130BDA">
        <w:rPr>
          <w:rFonts w:ascii="Times New Roman" w:hAnsi="Times New Roman"/>
          <w:sz w:val="24"/>
          <w:szCs w:val="24"/>
          <w:lang w:val="en-US"/>
        </w:rPr>
        <w:t>) cultural development</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D) </w:t>
      </w:r>
      <w:proofErr w:type="gramStart"/>
      <w:r w:rsidRPr="00130BDA">
        <w:rPr>
          <w:rFonts w:ascii="Times New Roman" w:hAnsi="Times New Roman"/>
          <w:sz w:val="24"/>
          <w:szCs w:val="24"/>
          <w:lang w:val="en-US"/>
        </w:rPr>
        <w:t>mental</w:t>
      </w:r>
      <w:proofErr w:type="gramEnd"/>
      <w:r w:rsidRPr="00130BDA">
        <w:rPr>
          <w:rFonts w:ascii="Times New Roman" w:hAnsi="Times New Roman"/>
          <w:sz w:val="24"/>
          <w:szCs w:val="24"/>
          <w:lang w:val="en-US"/>
        </w:rPr>
        <w:t xml:space="preserve"> development</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 physical development</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2. What are the main components of the world view?</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А</w:t>
      </w:r>
      <w:r w:rsidRPr="00130BDA">
        <w:rPr>
          <w:rFonts w:ascii="Times New Roman" w:hAnsi="Times New Roman"/>
          <w:sz w:val="24"/>
          <w:szCs w:val="24"/>
          <w:lang w:val="en-US"/>
        </w:rPr>
        <w:t>) knowledge, beliefs, behavior</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В</w:t>
      </w:r>
      <w:r w:rsidRPr="00130BDA">
        <w:rPr>
          <w:rFonts w:ascii="Times New Roman" w:hAnsi="Times New Roman"/>
          <w:sz w:val="24"/>
          <w:szCs w:val="24"/>
          <w:lang w:val="en-US"/>
        </w:rPr>
        <w:t>) quality of personality, style of behavior</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С</w:t>
      </w:r>
      <w:r w:rsidRPr="00130BDA">
        <w:rPr>
          <w:rFonts w:ascii="Times New Roman" w:hAnsi="Times New Roman"/>
          <w:sz w:val="24"/>
          <w:szCs w:val="24"/>
          <w:lang w:val="en-US"/>
        </w:rPr>
        <w:t>) knowledge, communication</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D) </w:t>
      </w:r>
      <w:proofErr w:type="gramStart"/>
      <w:r w:rsidRPr="00130BDA">
        <w:rPr>
          <w:rFonts w:ascii="Times New Roman" w:hAnsi="Times New Roman"/>
          <w:sz w:val="24"/>
          <w:szCs w:val="24"/>
          <w:lang w:val="en-US"/>
        </w:rPr>
        <w:t>feelings</w:t>
      </w:r>
      <w:proofErr w:type="gramEnd"/>
      <w:r w:rsidRPr="00130BDA">
        <w:rPr>
          <w:rFonts w:ascii="Times New Roman" w:hAnsi="Times New Roman"/>
          <w:sz w:val="24"/>
          <w:szCs w:val="24"/>
          <w:lang w:val="en-US"/>
        </w:rPr>
        <w:t>, emotions, experiences</w:t>
      </w:r>
    </w:p>
    <w:p w:rsidR="00130BDA" w:rsidRPr="00130BDA" w:rsidRDefault="00130BDA" w:rsidP="00130BDA">
      <w:pPr>
        <w:spacing w:after="0" w:line="240" w:lineRule="auto"/>
        <w:rPr>
          <w:rFonts w:ascii="Times New Roman" w:hAnsi="Times New Roman"/>
          <w:sz w:val="24"/>
          <w:szCs w:val="24"/>
          <w:lang w:val="kk-KZ"/>
        </w:rPr>
      </w:pPr>
      <w:r w:rsidRPr="00130BDA">
        <w:rPr>
          <w:rFonts w:ascii="Times New Roman" w:hAnsi="Times New Roman"/>
          <w:sz w:val="24"/>
          <w:szCs w:val="24"/>
        </w:rPr>
        <w:t>Е</w:t>
      </w:r>
      <w:r w:rsidRPr="00130BDA">
        <w:rPr>
          <w:rFonts w:ascii="Times New Roman" w:hAnsi="Times New Roman"/>
          <w:sz w:val="24"/>
          <w:szCs w:val="24"/>
          <w:lang w:val="en-US"/>
        </w:rPr>
        <w:t>) knowledge, persuasion, character traits</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 xml:space="preserve">3. </w:t>
      </w:r>
      <w:proofErr w:type="gramStart"/>
      <w:r w:rsidRPr="00130BDA">
        <w:rPr>
          <w:rFonts w:ascii="Times New Roman" w:hAnsi="Times New Roman"/>
          <w:b/>
          <w:sz w:val="24"/>
          <w:szCs w:val="24"/>
          <w:lang w:val="en-US"/>
        </w:rPr>
        <w:t>The</w:t>
      </w:r>
      <w:proofErr w:type="gramEnd"/>
      <w:r w:rsidRPr="00130BDA">
        <w:rPr>
          <w:rFonts w:ascii="Times New Roman" w:hAnsi="Times New Roman"/>
          <w:b/>
          <w:sz w:val="24"/>
          <w:szCs w:val="24"/>
          <w:lang w:val="en-US"/>
        </w:rPr>
        <w:t xml:space="preserve"> main activity of students, without which it is impossible to provide training is: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А</w:t>
      </w:r>
      <w:r w:rsidRPr="00130BDA">
        <w:rPr>
          <w:rFonts w:ascii="Times New Roman" w:hAnsi="Times New Roman"/>
          <w:sz w:val="24"/>
          <w:szCs w:val="24"/>
          <w:lang w:val="en-US"/>
        </w:rPr>
        <w:t>) educational and cognitive activity</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В</w:t>
      </w:r>
      <w:r w:rsidRPr="00130BDA">
        <w:rPr>
          <w:rFonts w:ascii="Times New Roman" w:hAnsi="Times New Roman"/>
          <w:sz w:val="24"/>
          <w:szCs w:val="24"/>
          <w:lang w:val="en-US"/>
        </w:rPr>
        <w:t>) labor activity</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С</w:t>
      </w:r>
      <w:r w:rsidRPr="00130BDA">
        <w:rPr>
          <w:rFonts w:ascii="Times New Roman" w:hAnsi="Times New Roman"/>
          <w:sz w:val="24"/>
          <w:szCs w:val="24"/>
          <w:lang w:val="en-US"/>
        </w:rPr>
        <w:t>) socially useful activity</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D) </w:t>
      </w:r>
      <w:proofErr w:type="gramStart"/>
      <w:r w:rsidRPr="00130BDA">
        <w:rPr>
          <w:rFonts w:ascii="Times New Roman" w:hAnsi="Times New Roman"/>
          <w:sz w:val="24"/>
          <w:szCs w:val="24"/>
          <w:lang w:val="en-US"/>
        </w:rPr>
        <w:t>mental</w:t>
      </w:r>
      <w:proofErr w:type="gramEnd"/>
      <w:r w:rsidRPr="00130BDA">
        <w:rPr>
          <w:rFonts w:ascii="Times New Roman" w:hAnsi="Times New Roman"/>
          <w:sz w:val="24"/>
          <w:szCs w:val="24"/>
          <w:lang w:val="en-US"/>
        </w:rPr>
        <w:t xml:space="preserve"> activity</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 gaming</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4. Specificity of the educational process: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А</w:t>
      </w:r>
      <w:r w:rsidRPr="00130BDA">
        <w:rPr>
          <w:rFonts w:ascii="Times New Roman" w:hAnsi="Times New Roman"/>
          <w:sz w:val="24"/>
          <w:szCs w:val="24"/>
          <w:lang w:val="en-US"/>
        </w:rPr>
        <w:t xml:space="preserve">) </w:t>
      </w:r>
      <w:proofErr w:type="spellStart"/>
      <w:r w:rsidRPr="00130BDA">
        <w:rPr>
          <w:rFonts w:ascii="Times New Roman" w:hAnsi="Times New Roman"/>
          <w:sz w:val="24"/>
          <w:szCs w:val="24"/>
          <w:lang w:val="en-US"/>
        </w:rPr>
        <w:t>multifactority</w:t>
      </w:r>
      <w:proofErr w:type="spellEnd"/>
      <w:r w:rsidRPr="00130BDA">
        <w:rPr>
          <w:rFonts w:ascii="Times New Roman" w:hAnsi="Times New Roman"/>
          <w:sz w:val="24"/>
          <w:szCs w:val="24"/>
          <w:lang w:val="en-US"/>
        </w:rPr>
        <w:t>, duration, two-sidedness, gradation, originality, sociality</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В</w:t>
      </w:r>
      <w:r w:rsidRPr="00130BDA">
        <w:rPr>
          <w:rFonts w:ascii="Times New Roman" w:hAnsi="Times New Roman"/>
          <w:sz w:val="24"/>
          <w:szCs w:val="24"/>
          <w:lang w:val="en-US"/>
        </w:rPr>
        <w:t>) inefficiency, vagueness, uncertainty</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С</w:t>
      </w:r>
      <w:r w:rsidRPr="00130BDA">
        <w:rPr>
          <w:rFonts w:ascii="Times New Roman" w:hAnsi="Times New Roman"/>
          <w:sz w:val="24"/>
          <w:szCs w:val="24"/>
          <w:lang w:val="en-US"/>
        </w:rPr>
        <w:t>) communication with life, orientation to the future, sociality</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D) </w:t>
      </w:r>
      <w:proofErr w:type="spellStart"/>
      <w:proofErr w:type="gramStart"/>
      <w:r w:rsidRPr="00130BDA">
        <w:rPr>
          <w:rFonts w:ascii="Times New Roman" w:hAnsi="Times New Roman"/>
          <w:sz w:val="24"/>
          <w:szCs w:val="24"/>
          <w:lang w:val="en-US"/>
        </w:rPr>
        <w:t>multivariance</w:t>
      </w:r>
      <w:proofErr w:type="spellEnd"/>
      <w:proofErr w:type="gramEnd"/>
      <w:r w:rsidRPr="00130BDA">
        <w:rPr>
          <w:rFonts w:ascii="Times New Roman" w:hAnsi="Times New Roman"/>
          <w:sz w:val="24"/>
          <w:szCs w:val="24"/>
          <w:lang w:val="en-US"/>
        </w:rPr>
        <w:t>, national color, mass character</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 scientific, systematic, consistent</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 xml:space="preserve">5. </w:t>
      </w:r>
      <w:proofErr w:type="gramStart"/>
      <w:r w:rsidRPr="00130BDA">
        <w:rPr>
          <w:rFonts w:ascii="Times New Roman" w:hAnsi="Times New Roman"/>
          <w:b/>
          <w:sz w:val="24"/>
          <w:szCs w:val="24"/>
          <w:lang w:val="en-US"/>
        </w:rPr>
        <w:t>In</w:t>
      </w:r>
      <w:proofErr w:type="gramEnd"/>
      <w:r w:rsidRPr="00130BDA">
        <w:rPr>
          <w:rFonts w:ascii="Times New Roman" w:hAnsi="Times New Roman"/>
          <w:b/>
          <w:sz w:val="24"/>
          <w:szCs w:val="24"/>
          <w:lang w:val="en-US"/>
        </w:rPr>
        <w:t xml:space="preserve"> pedagogy, the theoretical foundations of collective education are developed:</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А</w:t>
      </w:r>
      <w:r w:rsidRPr="00130BDA">
        <w:rPr>
          <w:rFonts w:ascii="Times New Roman" w:hAnsi="Times New Roman"/>
          <w:sz w:val="24"/>
          <w:szCs w:val="24"/>
          <w:lang w:val="en-US"/>
        </w:rPr>
        <w:t xml:space="preserve">) </w:t>
      </w:r>
      <w:proofErr w:type="spellStart"/>
      <w:r w:rsidRPr="00130BDA">
        <w:rPr>
          <w:rFonts w:ascii="Times New Roman" w:hAnsi="Times New Roman"/>
          <w:sz w:val="24"/>
          <w:szCs w:val="24"/>
          <w:lang w:val="en-US"/>
        </w:rPr>
        <w:t>A.Makarenko</w:t>
      </w:r>
      <w:proofErr w:type="spellEnd"/>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В</w:t>
      </w:r>
      <w:r w:rsidRPr="00130BDA">
        <w:rPr>
          <w:rFonts w:ascii="Times New Roman" w:hAnsi="Times New Roman"/>
          <w:sz w:val="24"/>
          <w:szCs w:val="24"/>
          <w:lang w:val="en-US"/>
        </w:rPr>
        <w:t xml:space="preserve">) </w:t>
      </w:r>
      <w:proofErr w:type="spellStart"/>
      <w:r w:rsidRPr="00130BDA">
        <w:rPr>
          <w:rFonts w:ascii="Times New Roman" w:hAnsi="Times New Roman"/>
          <w:sz w:val="24"/>
          <w:szCs w:val="24"/>
          <w:lang w:val="en-US"/>
        </w:rPr>
        <w:t>N.Hmel</w:t>
      </w:r>
      <w:proofErr w:type="spellEnd"/>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С</w:t>
      </w:r>
      <w:r w:rsidRPr="00130BDA">
        <w:rPr>
          <w:rFonts w:ascii="Times New Roman" w:hAnsi="Times New Roman"/>
          <w:sz w:val="24"/>
          <w:szCs w:val="24"/>
          <w:lang w:val="en-US"/>
        </w:rPr>
        <w:t xml:space="preserve">) </w:t>
      </w:r>
      <w:proofErr w:type="spellStart"/>
      <w:r w:rsidRPr="00130BDA">
        <w:rPr>
          <w:rFonts w:ascii="Times New Roman" w:hAnsi="Times New Roman"/>
          <w:sz w:val="24"/>
          <w:szCs w:val="24"/>
          <w:lang w:val="en-US"/>
        </w:rPr>
        <w:t>B.Likhachev</w:t>
      </w:r>
      <w:proofErr w:type="spellEnd"/>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D) </w:t>
      </w:r>
      <w:proofErr w:type="spellStart"/>
      <w:r w:rsidRPr="00130BDA">
        <w:rPr>
          <w:rFonts w:ascii="Times New Roman" w:hAnsi="Times New Roman"/>
          <w:sz w:val="24"/>
          <w:szCs w:val="24"/>
          <w:lang w:val="en-US"/>
        </w:rPr>
        <w:t>I.Harlamov</w:t>
      </w:r>
      <w:proofErr w:type="spellEnd"/>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 xml:space="preserve">) I. </w:t>
      </w:r>
      <w:proofErr w:type="spellStart"/>
      <w:r w:rsidRPr="00130BDA">
        <w:rPr>
          <w:rFonts w:ascii="Times New Roman" w:hAnsi="Times New Roman"/>
          <w:sz w:val="24"/>
          <w:szCs w:val="24"/>
          <w:lang w:val="en-US"/>
        </w:rPr>
        <w:t>Podlosyi</w:t>
      </w:r>
      <w:proofErr w:type="spellEnd"/>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6. The method of exercise does not apply:</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А</w:t>
      </w:r>
      <w:r w:rsidRPr="00130BDA">
        <w:rPr>
          <w:rFonts w:ascii="Times New Roman" w:hAnsi="Times New Roman"/>
          <w:sz w:val="24"/>
          <w:szCs w:val="24"/>
          <w:lang w:val="en-US"/>
        </w:rPr>
        <w:t>) switching to another mode of activity</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В</w:t>
      </w:r>
      <w:r w:rsidRPr="00130BDA">
        <w:rPr>
          <w:rFonts w:ascii="Times New Roman" w:hAnsi="Times New Roman"/>
          <w:sz w:val="24"/>
          <w:szCs w:val="24"/>
          <w:lang w:val="en-US"/>
        </w:rPr>
        <w:t>) accumulation of experience of correct behavior</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С</w:t>
      </w:r>
      <w:r w:rsidRPr="00130BDA">
        <w:rPr>
          <w:rFonts w:ascii="Times New Roman" w:hAnsi="Times New Roman"/>
          <w:sz w:val="24"/>
          <w:szCs w:val="24"/>
          <w:lang w:val="en-US"/>
        </w:rPr>
        <w:t>)  formation of sports skills and skill</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D) </w:t>
      </w:r>
      <w:proofErr w:type="gramStart"/>
      <w:r w:rsidRPr="00130BDA">
        <w:rPr>
          <w:rFonts w:ascii="Times New Roman" w:hAnsi="Times New Roman"/>
          <w:sz w:val="24"/>
          <w:szCs w:val="24"/>
          <w:lang w:val="en-US"/>
        </w:rPr>
        <w:t>development</w:t>
      </w:r>
      <w:proofErr w:type="gramEnd"/>
      <w:r w:rsidRPr="00130BDA">
        <w:rPr>
          <w:rFonts w:ascii="Times New Roman" w:hAnsi="Times New Roman"/>
          <w:sz w:val="24"/>
          <w:szCs w:val="24"/>
          <w:lang w:val="en-US"/>
        </w:rPr>
        <w:t xml:space="preserve"> of moral and strong-willed qualities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 organization of repetitive actions</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7. Persuasion with the word refers to the method:</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А</w:t>
      </w:r>
      <w:r w:rsidRPr="00130BDA">
        <w:rPr>
          <w:rFonts w:ascii="Times New Roman" w:hAnsi="Times New Roman"/>
          <w:sz w:val="24"/>
          <w:szCs w:val="24"/>
          <w:lang w:val="en-US"/>
        </w:rPr>
        <w:t>) organization of behavior</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В</w:t>
      </w:r>
      <w:r w:rsidRPr="00130BDA">
        <w:rPr>
          <w:rFonts w:ascii="Times New Roman" w:hAnsi="Times New Roman"/>
          <w:sz w:val="24"/>
          <w:szCs w:val="24"/>
          <w:lang w:val="en-US"/>
        </w:rPr>
        <w:t>) beliefs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С</w:t>
      </w:r>
      <w:r w:rsidRPr="00130BDA">
        <w:rPr>
          <w:rFonts w:ascii="Times New Roman" w:hAnsi="Times New Roman"/>
          <w:sz w:val="24"/>
          <w:szCs w:val="24"/>
          <w:lang w:val="en-US"/>
        </w:rPr>
        <w:t>) punishment</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D) </w:t>
      </w:r>
      <w:proofErr w:type="gramStart"/>
      <w:r w:rsidRPr="00130BDA">
        <w:rPr>
          <w:rFonts w:ascii="Times New Roman" w:hAnsi="Times New Roman"/>
          <w:sz w:val="24"/>
          <w:szCs w:val="24"/>
          <w:lang w:val="en-US"/>
        </w:rPr>
        <w:t>coercion</w:t>
      </w:r>
      <w:proofErr w:type="gramEnd"/>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 stimulating behavior</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lastRenderedPageBreak/>
        <w:t xml:space="preserve">8. </w:t>
      </w:r>
      <w:proofErr w:type="gramStart"/>
      <w:r w:rsidRPr="00130BDA">
        <w:rPr>
          <w:rFonts w:ascii="Times New Roman" w:hAnsi="Times New Roman"/>
          <w:b/>
          <w:sz w:val="24"/>
          <w:szCs w:val="24"/>
          <w:lang w:val="en-US"/>
        </w:rPr>
        <w:t>The</w:t>
      </w:r>
      <w:proofErr w:type="gramEnd"/>
      <w:r w:rsidRPr="00130BDA">
        <w:rPr>
          <w:rFonts w:ascii="Times New Roman" w:hAnsi="Times New Roman"/>
          <w:b/>
          <w:sz w:val="24"/>
          <w:szCs w:val="24"/>
          <w:lang w:val="en-US"/>
        </w:rPr>
        <w:t xml:space="preserve"> style of leadership of the coach, communicating primarily with strong players: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А</w:t>
      </w:r>
      <w:r w:rsidRPr="00130BDA">
        <w:rPr>
          <w:rFonts w:ascii="Times New Roman" w:hAnsi="Times New Roman"/>
          <w:sz w:val="24"/>
          <w:szCs w:val="24"/>
          <w:lang w:val="en-US"/>
        </w:rPr>
        <w:t>) liberal</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В</w:t>
      </w:r>
      <w:r w:rsidRPr="00130BDA">
        <w:rPr>
          <w:rFonts w:ascii="Times New Roman" w:hAnsi="Times New Roman"/>
          <w:sz w:val="24"/>
          <w:szCs w:val="24"/>
          <w:lang w:val="en-US"/>
        </w:rPr>
        <w:t>) authoritarian</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С</w:t>
      </w:r>
      <w:r w:rsidRPr="00130BDA">
        <w:rPr>
          <w:rFonts w:ascii="Times New Roman" w:hAnsi="Times New Roman"/>
          <w:sz w:val="24"/>
          <w:szCs w:val="24"/>
          <w:lang w:val="en-US"/>
        </w:rPr>
        <w:t>) democratic</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D) </w:t>
      </w:r>
      <w:proofErr w:type="gramStart"/>
      <w:r w:rsidRPr="00130BDA">
        <w:rPr>
          <w:rFonts w:ascii="Times New Roman" w:hAnsi="Times New Roman"/>
          <w:sz w:val="24"/>
          <w:szCs w:val="24"/>
          <w:lang w:val="en-US"/>
        </w:rPr>
        <w:t>disregarding</w:t>
      </w:r>
      <w:proofErr w:type="gramEnd"/>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 inconsistent</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9. The following preconditions for increasing the effectiveness of the coach's activities do not apply to personal ones: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А</w:t>
      </w:r>
      <w:r w:rsidRPr="00130BDA">
        <w:rPr>
          <w:rFonts w:ascii="Times New Roman" w:hAnsi="Times New Roman"/>
          <w:sz w:val="24"/>
          <w:szCs w:val="24"/>
          <w:lang w:val="en-US"/>
        </w:rPr>
        <w:t>) strong motivations motivating the achievement of goals.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В</w:t>
      </w:r>
      <w:r w:rsidRPr="00130BDA">
        <w:rPr>
          <w:rFonts w:ascii="Times New Roman" w:hAnsi="Times New Roman"/>
          <w:sz w:val="24"/>
          <w:szCs w:val="24"/>
          <w:lang w:val="en-US"/>
        </w:rPr>
        <w:t>) pedagogical and organizational abilities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С</w:t>
      </w:r>
      <w:r w:rsidRPr="00130BDA">
        <w:rPr>
          <w:rFonts w:ascii="Times New Roman" w:hAnsi="Times New Roman"/>
          <w:sz w:val="24"/>
          <w:szCs w:val="24"/>
          <w:lang w:val="en-US"/>
        </w:rPr>
        <w:t>) steady interest in studies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D) </w:t>
      </w:r>
      <w:proofErr w:type="gramStart"/>
      <w:r w:rsidRPr="00130BDA">
        <w:rPr>
          <w:rFonts w:ascii="Times New Roman" w:hAnsi="Times New Roman"/>
          <w:sz w:val="24"/>
          <w:szCs w:val="24"/>
          <w:lang w:val="en-US"/>
        </w:rPr>
        <w:t>favorable</w:t>
      </w:r>
      <w:proofErr w:type="gramEnd"/>
      <w:r w:rsidRPr="00130BDA">
        <w:rPr>
          <w:rFonts w:ascii="Times New Roman" w:hAnsi="Times New Roman"/>
          <w:sz w:val="24"/>
          <w:szCs w:val="24"/>
          <w:lang w:val="en-US"/>
        </w:rPr>
        <w:t xml:space="preserve"> character traits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 manifestations of temperament</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kk-KZ"/>
        </w:rPr>
        <w:t>1</w:t>
      </w:r>
      <w:r w:rsidRPr="00130BDA">
        <w:rPr>
          <w:rFonts w:ascii="Times New Roman" w:hAnsi="Times New Roman"/>
          <w:b/>
          <w:sz w:val="24"/>
          <w:szCs w:val="24"/>
          <w:lang w:val="en-US"/>
        </w:rPr>
        <w:t>0. For the activity of the coach of a high level of skill is characteristic:</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А</w:t>
      </w:r>
      <w:r w:rsidRPr="00130BDA">
        <w:rPr>
          <w:rFonts w:ascii="Times New Roman" w:hAnsi="Times New Roman"/>
          <w:sz w:val="24"/>
          <w:szCs w:val="24"/>
          <w:lang w:val="en-US"/>
        </w:rPr>
        <w:t>) stable positive attitude to their activities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В</w:t>
      </w:r>
      <w:r w:rsidRPr="00130BDA">
        <w:rPr>
          <w:rFonts w:ascii="Times New Roman" w:hAnsi="Times New Roman"/>
          <w:sz w:val="24"/>
          <w:szCs w:val="24"/>
          <w:lang w:val="en-US"/>
        </w:rPr>
        <w:t>) the result of the activity depends on a number of random factors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С</w:t>
      </w:r>
      <w:r w:rsidRPr="00130BDA">
        <w:rPr>
          <w:rFonts w:ascii="Times New Roman" w:hAnsi="Times New Roman"/>
          <w:sz w:val="24"/>
          <w:szCs w:val="24"/>
          <w:lang w:val="en-US"/>
        </w:rPr>
        <w:t>) The process of teaching and educational work is more attractive</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D) </w:t>
      </w:r>
      <w:proofErr w:type="gramStart"/>
      <w:r w:rsidRPr="00130BDA">
        <w:rPr>
          <w:rFonts w:ascii="Times New Roman" w:hAnsi="Times New Roman"/>
          <w:sz w:val="24"/>
          <w:szCs w:val="24"/>
          <w:lang w:val="en-US"/>
        </w:rPr>
        <w:t>the</w:t>
      </w:r>
      <w:proofErr w:type="gramEnd"/>
      <w:r w:rsidRPr="00130BDA">
        <w:rPr>
          <w:rFonts w:ascii="Times New Roman" w:hAnsi="Times New Roman"/>
          <w:sz w:val="24"/>
          <w:szCs w:val="24"/>
          <w:lang w:val="en-US"/>
        </w:rPr>
        <w:t xml:space="preserve"> goal in the work is not clearly defined</w:t>
      </w:r>
    </w:p>
    <w:p w:rsidR="00130BDA" w:rsidRPr="00130BDA" w:rsidRDefault="00130BDA" w:rsidP="00130BDA">
      <w:pPr>
        <w:spacing w:after="0" w:line="240" w:lineRule="auto"/>
        <w:rPr>
          <w:rFonts w:ascii="Times New Roman" w:hAnsi="Times New Roman" w:cs="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 positive attitude to sports and mass work</w:t>
      </w:r>
    </w:p>
    <w:p w:rsidR="00130BDA" w:rsidRPr="00130BDA" w:rsidRDefault="00130BDA" w:rsidP="00ED0801">
      <w:pPr>
        <w:pStyle w:val="HTML"/>
        <w:shd w:val="clear" w:color="auto" w:fill="FFFFFF"/>
        <w:rPr>
          <w:rFonts w:ascii="Times New Roman" w:hAnsi="Times New Roman" w:cs="Times New Roman"/>
          <w:b/>
          <w:sz w:val="24"/>
          <w:szCs w:val="24"/>
          <w:lang w:val="en-US"/>
        </w:rPr>
      </w:pPr>
    </w:p>
    <w:p w:rsidR="005E5EA5" w:rsidRPr="00D10986" w:rsidRDefault="000F4EAD" w:rsidP="00ED0801">
      <w:pPr>
        <w:pStyle w:val="HTML"/>
        <w:shd w:val="clear" w:color="auto" w:fill="FFFFFF"/>
        <w:rPr>
          <w:rFonts w:ascii="inherit" w:hAnsi="inherit"/>
          <w:color w:val="212121"/>
          <w:lang w:val="en-US"/>
        </w:rPr>
      </w:pPr>
      <w:proofErr w:type="gramStart"/>
      <w:r w:rsidRPr="0002198F">
        <w:rPr>
          <w:rFonts w:ascii="Times New Roman" w:hAnsi="Times New Roman" w:cs="Times New Roman"/>
          <w:b/>
          <w:sz w:val="24"/>
          <w:szCs w:val="24"/>
          <w:lang w:val="en-US"/>
        </w:rPr>
        <w:t>Lesson</w:t>
      </w:r>
      <w:r w:rsidRPr="00D10986">
        <w:rPr>
          <w:rFonts w:ascii="inherit" w:hAnsi="inherit"/>
          <w:color w:val="212121"/>
          <w:lang w:val="en-US"/>
        </w:rPr>
        <w:t xml:space="preserve"> </w:t>
      </w:r>
      <w:r w:rsidRPr="005E5EA5">
        <w:rPr>
          <w:rFonts w:ascii="Times New Roman" w:hAnsi="Times New Roman" w:cs="Times New Roman"/>
          <w:sz w:val="24"/>
          <w:szCs w:val="24"/>
          <w:lang w:val="en-US"/>
        </w:rPr>
        <w:t>8.</w:t>
      </w:r>
      <w:proofErr w:type="gramEnd"/>
      <w:r w:rsidRPr="005E5EA5">
        <w:rPr>
          <w:rFonts w:ascii="Times New Roman" w:hAnsi="Times New Roman" w:cs="Times New Roman"/>
          <w:sz w:val="24"/>
          <w:szCs w:val="24"/>
          <w:lang w:val="en-US"/>
        </w:rPr>
        <w:t xml:space="preserve"> </w:t>
      </w:r>
      <w:proofErr w:type="gramStart"/>
      <w:r w:rsidRPr="005E5EA5">
        <w:rPr>
          <w:rFonts w:ascii="Times New Roman" w:hAnsi="Times New Roman" w:cs="Times New Roman"/>
          <w:sz w:val="24"/>
          <w:szCs w:val="24"/>
          <w:lang w:val="en-US"/>
        </w:rPr>
        <w:t>Pedagogical analysis and management of holistic pedagogical processes</w:t>
      </w:r>
      <w:r w:rsidRPr="00D10986">
        <w:rPr>
          <w:rFonts w:ascii="inherit" w:hAnsi="inherit"/>
          <w:color w:val="212121"/>
          <w:lang w:val="en-US"/>
        </w:rPr>
        <w:t>.</w:t>
      </w:r>
      <w:proofErr w:type="gramEnd"/>
    </w:p>
    <w:p w:rsidR="005E5EA5" w:rsidRPr="000F4EAD" w:rsidRDefault="000F4EAD" w:rsidP="00ED0801">
      <w:pPr>
        <w:pStyle w:val="a5"/>
        <w:ind w:left="0"/>
        <w:rPr>
          <w:b/>
          <w:sz w:val="24"/>
          <w:szCs w:val="24"/>
          <w:lang w:val="en-US"/>
        </w:rPr>
      </w:pPr>
      <w:r w:rsidRPr="000F4EAD">
        <w:rPr>
          <w:b/>
          <w:sz w:val="24"/>
          <w:szCs w:val="24"/>
          <w:lang w:val="en-US"/>
        </w:rPr>
        <w:t>Questions for consideration</w:t>
      </w:r>
    </w:p>
    <w:p w:rsidR="000F4EAD" w:rsidRPr="00D10986" w:rsidRDefault="000F4EAD" w:rsidP="00ED0801">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1. Pedagogical analysis, types and content of pedagogical analysis</w:t>
      </w:r>
    </w:p>
    <w:p w:rsidR="000F4EAD" w:rsidRPr="00D10986" w:rsidRDefault="000F4EAD" w:rsidP="00ED0801">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2. The role of pedagogical analysis in the management of an integral pedagogical process</w:t>
      </w:r>
    </w:p>
    <w:p w:rsidR="000F4EAD" w:rsidRPr="00D10986" w:rsidRDefault="000F4EAD" w:rsidP="00ED0801">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3. The function of pedagogical analysis in the management of an integral pedagogical process</w:t>
      </w:r>
    </w:p>
    <w:p w:rsidR="000F4EAD" w:rsidRPr="00ED0801" w:rsidRDefault="000F4EAD" w:rsidP="00ED0801">
      <w:pPr>
        <w:spacing w:after="0" w:line="240" w:lineRule="auto"/>
        <w:rPr>
          <w:rFonts w:ascii="Times New Roman" w:hAnsi="Times New Roman" w:cs="Times New Roman"/>
          <w:b/>
          <w:sz w:val="24"/>
          <w:szCs w:val="24"/>
          <w:lang w:val="en-US"/>
        </w:rPr>
      </w:pPr>
      <w:r w:rsidRPr="00ED0801">
        <w:rPr>
          <w:rFonts w:ascii="Times New Roman" w:hAnsi="Times New Roman" w:cs="Times New Roman"/>
          <w:b/>
          <w:sz w:val="24"/>
          <w:szCs w:val="24"/>
          <w:lang w:val="en-US"/>
        </w:rPr>
        <w:t>Course:</w:t>
      </w:r>
    </w:p>
    <w:p w:rsidR="000F4EAD" w:rsidRPr="00D10986" w:rsidRDefault="000F4EAD" w:rsidP="00ED0801">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1. Introductory words of the teacher.</w:t>
      </w:r>
    </w:p>
    <w:p w:rsidR="000F4EAD" w:rsidRPr="00D10986" w:rsidRDefault="000F4EAD" w:rsidP="00ED0801">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2. Answers to the questions of the lesson plan:</w:t>
      </w:r>
    </w:p>
    <w:p w:rsidR="000F4EAD" w:rsidRPr="00D10986" w:rsidRDefault="000F4EAD" w:rsidP="00ED0801">
      <w:pPr>
        <w:spacing w:after="0" w:line="240" w:lineRule="auto"/>
        <w:rPr>
          <w:rFonts w:ascii="Times New Roman" w:hAnsi="Times New Roman" w:cs="Times New Roman"/>
          <w:sz w:val="24"/>
          <w:szCs w:val="24"/>
          <w:lang w:val="en-US"/>
        </w:rPr>
      </w:pPr>
      <w:proofErr w:type="gramStart"/>
      <w:r w:rsidRPr="00D10986">
        <w:rPr>
          <w:rFonts w:ascii="Times New Roman" w:hAnsi="Times New Roman" w:cs="Times New Roman"/>
          <w:sz w:val="24"/>
          <w:szCs w:val="24"/>
          <w:lang w:val="en-US"/>
        </w:rPr>
        <w:t>analysis</w:t>
      </w:r>
      <w:proofErr w:type="gramEnd"/>
      <w:r w:rsidRPr="00D10986">
        <w:rPr>
          <w:rFonts w:ascii="Times New Roman" w:hAnsi="Times New Roman" w:cs="Times New Roman"/>
          <w:sz w:val="24"/>
          <w:szCs w:val="24"/>
          <w:lang w:val="en-US"/>
        </w:rPr>
        <w:t xml:space="preserve"> of key concepts and definitions</w:t>
      </w:r>
    </w:p>
    <w:p w:rsidR="000F4EAD" w:rsidRPr="00D10986" w:rsidRDefault="000F4EAD" w:rsidP="00ED0801">
      <w:pPr>
        <w:spacing w:after="0" w:line="240" w:lineRule="auto"/>
        <w:rPr>
          <w:rFonts w:ascii="Times New Roman" w:hAnsi="Times New Roman" w:cs="Times New Roman"/>
          <w:sz w:val="24"/>
          <w:szCs w:val="24"/>
          <w:lang w:val="en-US"/>
        </w:rPr>
      </w:pPr>
      <w:proofErr w:type="gramStart"/>
      <w:r w:rsidRPr="00D10986">
        <w:rPr>
          <w:rFonts w:ascii="Times New Roman" w:hAnsi="Times New Roman" w:cs="Times New Roman"/>
          <w:sz w:val="24"/>
          <w:szCs w:val="24"/>
          <w:lang w:val="en-US"/>
        </w:rPr>
        <w:t>report</w:t>
      </w:r>
      <w:proofErr w:type="gramEnd"/>
      <w:r w:rsidRPr="00D10986">
        <w:rPr>
          <w:rFonts w:ascii="Times New Roman" w:hAnsi="Times New Roman" w:cs="Times New Roman"/>
          <w:sz w:val="24"/>
          <w:szCs w:val="24"/>
          <w:lang w:val="en-US"/>
        </w:rPr>
        <w:t xml:space="preserve"> on</w:t>
      </w:r>
    </w:p>
    <w:p w:rsidR="000F4EAD" w:rsidRPr="00D10986" w:rsidRDefault="000F4EAD" w:rsidP="00ED0801">
      <w:pPr>
        <w:spacing w:after="0" w:line="240" w:lineRule="auto"/>
        <w:rPr>
          <w:rFonts w:ascii="Times New Roman" w:hAnsi="Times New Roman" w:cs="Times New Roman"/>
          <w:sz w:val="24"/>
          <w:szCs w:val="24"/>
          <w:lang w:val="en-US"/>
        </w:rPr>
      </w:pPr>
      <w:proofErr w:type="gramStart"/>
      <w:r w:rsidRPr="00D10986">
        <w:rPr>
          <w:rFonts w:ascii="Times New Roman" w:hAnsi="Times New Roman" w:cs="Times New Roman"/>
          <w:sz w:val="24"/>
          <w:szCs w:val="24"/>
          <w:lang w:val="en-US"/>
        </w:rPr>
        <w:t>additions</w:t>
      </w:r>
      <w:proofErr w:type="gramEnd"/>
      <w:r w:rsidRPr="00D10986">
        <w:rPr>
          <w:rFonts w:ascii="Times New Roman" w:hAnsi="Times New Roman" w:cs="Times New Roman"/>
          <w:sz w:val="24"/>
          <w:szCs w:val="24"/>
          <w:lang w:val="en-US"/>
        </w:rPr>
        <w:t xml:space="preserve"> on the issue</w:t>
      </w:r>
    </w:p>
    <w:p w:rsidR="00ED0801" w:rsidRPr="001F3D8B" w:rsidRDefault="000F4EAD" w:rsidP="00ED0801">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3. Question for reflection: The role of pedagogical analysis in the management of holistic pedagogical processes.</w:t>
      </w:r>
    </w:p>
    <w:p w:rsidR="000F4EAD" w:rsidRPr="00ED0801" w:rsidRDefault="000F4EAD" w:rsidP="00ED0801">
      <w:pPr>
        <w:spacing w:after="0" w:line="240" w:lineRule="auto"/>
        <w:rPr>
          <w:rFonts w:ascii="Times New Roman" w:hAnsi="Times New Roman" w:cs="Times New Roman"/>
          <w:sz w:val="24"/>
          <w:szCs w:val="24"/>
          <w:lang w:val="en-US"/>
        </w:rPr>
      </w:pPr>
      <w:r w:rsidRPr="00ED0801">
        <w:rPr>
          <w:rFonts w:ascii="Times New Roman" w:hAnsi="Times New Roman" w:cs="Times New Roman"/>
          <w:b/>
          <w:sz w:val="24"/>
          <w:szCs w:val="24"/>
          <w:lang w:val="en-US"/>
        </w:rPr>
        <w:t> 4. Conclusions on the topic</w:t>
      </w:r>
    </w:p>
    <w:p w:rsidR="005E5EA5" w:rsidRPr="000F4EAD" w:rsidRDefault="005E5EA5" w:rsidP="00ED0801">
      <w:pPr>
        <w:spacing w:after="0" w:line="240" w:lineRule="auto"/>
        <w:rPr>
          <w:rFonts w:ascii="Times New Roman" w:hAnsi="Times New Roman" w:cs="Times New Roman"/>
          <w:b/>
          <w:sz w:val="24"/>
          <w:szCs w:val="24"/>
          <w:lang w:val="en-US"/>
        </w:rPr>
      </w:pPr>
      <w:r w:rsidRPr="000F4EAD">
        <w:rPr>
          <w:rFonts w:ascii="Times New Roman" w:hAnsi="Times New Roman" w:cs="Times New Roman"/>
          <w:b/>
          <w:sz w:val="24"/>
          <w:szCs w:val="24"/>
          <w:lang w:val="en-US"/>
        </w:rPr>
        <w:t>Literature</w:t>
      </w:r>
    </w:p>
    <w:p w:rsidR="00ED01D6" w:rsidRPr="00ED01D6" w:rsidRDefault="00ED01D6" w:rsidP="00543112">
      <w:pPr>
        <w:pStyle w:val="a5"/>
        <w:numPr>
          <w:ilvl w:val="0"/>
          <w:numId w:val="4"/>
        </w:numPr>
        <w:ind w:left="0" w:firstLine="360"/>
        <w:rPr>
          <w:sz w:val="24"/>
          <w:szCs w:val="24"/>
          <w:lang w:val="en-US"/>
        </w:rPr>
      </w:pPr>
      <w:proofErr w:type="spellStart"/>
      <w:r w:rsidRPr="00ED01D6">
        <w:rPr>
          <w:sz w:val="24"/>
          <w:szCs w:val="24"/>
          <w:lang w:val="en-US"/>
        </w:rPr>
        <w:t>Goncharov</w:t>
      </w:r>
      <w:proofErr w:type="spellEnd"/>
      <w:r w:rsidRPr="00ED01D6">
        <w:rPr>
          <w:sz w:val="24"/>
          <w:szCs w:val="24"/>
          <w:lang w:val="en-US"/>
        </w:rPr>
        <w:t xml:space="preserve"> M.A. Methodological foundations of management in the field of education // Knowledge. Understanding. Doctrine. - 2009. - No. 1. - S. 174-178.</w:t>
      </w:r>
    </w:p>
    <w:p w:rsidR="00ED01D6" w:rsidRPr="00ED01D6" w:rsidRDefault="00ED01D6" w:rsidP="00543112">
      <w:pPr>
        <w:pStyle w:val="a5"/>
        <w:numPr>
          <w:ilvl w:val="0"/>
          <w:numId w:val="4"/>
        </w:numPr>
        <w:ind w:left="0" w:firstLine="360"/>
        <w:rPr>
          <w:sz w:val="24"/>
          <w:szCs w:val="24"/>
        </w:rPr>
      </w:pPr>
      <w:proofErr w:type="spellStart"/>
      <w:r w:rsidRPr="00ED01D6">
        <w:rPr>
          <w:sz w:val="24"/>
          <w:szCs w:val="24"/>
          <w:lang w:val="en-US"/>
        </w:rPr>
        <w:t>Borytko</w:t>
      </w:r>
      <w:proofErr w:type="spellEnd"/>
      <w:r w:rsidRPr="00ED01D6">
        <w:rPr>
          <w:sz w:val="24"/>
          <w:szCs w:val="24"/>
          <w:lang w:val="en-US"/>
        </w:rPr>
        <w:t xml:space="preserve"> N.M. Management of educational systems. </w:t>
      </w:r>
      <w:r w:rsidRPr="00130BDA">
        <w:rPr>
          <w:sz w:val="24"/>
          <w:szCs w:val="24"/>
          <w:lang w:val="en-US"/>
        </w:rPr>
        <w:t xml:space="preserve">A textbook for students of a pedagogical university / N.M. </w:t>
      </w:r>
      <w:proofErr w:type="spellStart"/>
      <w:r w:rsidRPr="00130BDA">
        <w:rPr>
          <w:sz w:val="24"/>
          <w:szCs w:val="24"/>
          <w:lang w:val="en-US"/>
        </w:rPr>
        <w:t>Borytko</w:t>
      </w:r>
      <w:proofErr w:type="spellEnd"/>
      <w:r w:rsidRPr="00130BDA">
        <w:rPr>
          <w:sz w:val="24"/>
          <w:szCs w:val="24"/>
          <w:lang w:val="en-US"/>
        </w:rPr>
        <w:t xml:space="preserve">, I.A. </w:t>
      </w:r>
      <w:proofErr w:type="spellStart"/>
      <w:r w:rsidRPr="00130BDA">
        <w:rPr>
          <w:sz w:val="24"/>
          <w:szCs w:val="24"/>
          <w:lang w:val="en-US"/>
        </w:rPr>
        <w:t>Solovtsova</w:t>
      </w:r>
      <w:proofErr w:type="spellEnd"/>
      <w:r w:rsidRPr="00130BDA">
        <w:rPr>
          <w:sz w:val="24"/>
          <w:szCs w:val="24"/>
          <w:lang w:val="en-US"/>
        </w:rPr>
        <w:t xml:space="preserve">: Ed. N.M. </w:t>
      </w:r>
      <w:proofErr w:type="spellStart"/>
      <w:r w:rsidRPr="00130BDA">
        <w:rPr>
          <w:sz w:val="24"/>
          <w:szCs w:val="24"/>
          <w:lang w:val="en-US"/>
        </w:rPr>
        <w:t>Borytko</w:t>
      </w:r>
      <w:proofErr w:type="spellEnd"/>
      <w:r w:rsidRPr="00130BDA">
        <w:rPr>
          <w:sz w:val="24"/>
          <w:szCs w:val="24"/>
          <w:lang w:val="en-US"/>
        </w:rPr>
        <w:t xml:space="preserve">. - Volgograd: VGIK RO publishing house, 2006. - 48 p. (Ser. </w:t>
      </w:r>
      <w:r w:rsidRPr="00ED01D6">
        <w:rPr>
          <w:sz w:val="24"/>
          <w:szCs w:val="24"/>
        </w:rPr>
        <w:t>"</w:t>
      </w:r>
      <w:proofErr w:type="spellStart"/>
      <w:r w:rsidRPr="00ED01D6">
        <w:rPr>
          <w:sz w:val="24"/>
          <w:szCs w:val="24"/>
        </w:rPr>
        <w:t>Humanities</w:t>
      </w:r>
      <w:proofErr w:type="spellEnd"/>
      <w:r w:rsidRPr="00ED01D6">
        <w:rPr>
          <w:sz w:val="24"/>
          <w:szCs w:val="24"/>
        </w:rPr>
        <w:t xml:space="preserve">". </w:t>
      </w:r>
      <w:proofErr w:type="spellStart"/>
      <w:r w:rsidRPr="00ED01D6">
        <w:rPr>
          <w:sz w:val="24"/>
          <w:szCs w:val="24"/>
        </w:rPr>
        <w:t>Issue</w:t>
      </w:r>
      <w:proofErr w:type="spellEnd"/>
      <w:r w:rsidRPr="00ED01D6">
        <w:rPr>
          <w:sz w:val="24"/>
          <w:szCs w:val="24"/>
        </w:rPr>
        <w:t xml:space="preserve"> 4), ISBN 5-7087-0040-8.</w:t>
      </w:r>
    </w:p>
    <w:p w:rsidR="00ED01D6" w:rsidRPr="00ED01D6" w:rsidRDefault="00ED01D6" w:rsidP="00543112">
      <w:pPr>
        <w:pStyle w:val="a5"/>
        <w:numPr>
          <w:ilvl w:val="0"/>
          <w:numId w:val="4"/>
        </w:numPr>
        <w:ind w:left="0" w:firstLine="360"/>
        <w:rPr>
          <w:sz w:val="24"/>
          <w:szCs w:val="24"/>
        </w:rPr>
      </w:pPr>
      <w:proofErr w:type="spellStart"/>
      <w:r w:rsidRPr="00ED01D6">
        <w:rPr>
          <w:sz w:val="24"/>
          <w:szCs w:val="24"/>
          <w:lang w:val="en-US"/>
        </w:rPr>
        <w:t>Shamova</w:t>
      </w:r>
      <w:proofErr w:type="spellEnd"/>
      <w:r w:rsidRPr="00ED01D6">
        <w:rPr>
          <w:sz w:val="24"/>
          <w:szCs w:val="24"/>
          <w:lang w:val="en-US"/>
        </w:rPr>
        <w:t xml:space="preserve"> T.I. Management of educational systems: textbook. </w:t>
      </w:r>
      <w:proofErr w:type="gramStart"/>
      <w:r w:rsidRPr="00ED01D6">
        <w:rPr>
          <w:sz w:val="24"/>
          <w:szCs w:val="24"/>
          <w:lang w:val="en-US"/>
        </w:rPr>
        <w:t>allowance</w:t>
      </w:r>
      <w:proofErr w:type="gramEnd"/>
      <w:r w:rsidRPr="00ED01D6">
        <w:rPr>
          <w:sz w:val="24"/>
          <w:szCs w:val="24"/>
          <w:lang w:val="en-US"/>
        </w:rPr>
        <w:t xml:space="preserve"> for university students studying special. </w:t>
      </w:r>
      <w:r w:rsidRPr="00130BDA">
        <w:rPr>
          <w:sz w:val="24"/>
          <w:szCs w:val="24"/>
          <w:lang w:val="en-US"/>
        </w:rPr>
        <w:t xml:space="preserve">“Pedagogy and Psychology 2. “Pedagogy” / T.I. </w:t>
      </w:r>
      <w:proofErr w:type="spellStart"/>
      <w:r w:rsidRPr="00130BDA">
        <w:rPr>
          <w:sz w:val="24"/>
          <w:szCs w:val="24"/>
          <w:lang w:val="en-US"/>
        </w:rPr>
        <w:t>Shamova</w:t>
      </w:r>
      <w:proofErr w:type="spellEnd"/>
      <w:r w:rsidRPr="00130BDA">
        <w:rPr>
          <w:sz w:val="24"/>
          <w:szCs w:val="24"/>
          <w:lang w:val="en-US"/>
        </w:rPr>
        <w:t xml:space="preserve">, T.M. </w:t>
      </w:r>
      <w:proofErr w:type="spellStart"/>
      <w:r w:rsidRPr="00130BDA">
        <w:rPr>
          <w:sz w:val="24"/>
          <w:szCs w:val="24"/>
          <w:lang w:val="en-US"/>
        </w:rPr>
        <w:t>Davydenko</w:t>
      </w:r>
      <w:proofErr w:type="spellEnd"/>
      <w:r w:rsidRPr="00130BDA">
        <w:rPr>
          <w:sz w:val="24"/>
          <w:szCs w:val="24"/>
          <w:lang w:val="en-US"/>
        </w:rPr>
        <w:t xml:space="preserve">, </w:t>
      </w:r>
      <w:proofErr w:type="spellStart"/>
      <w:r w:rsidRPr="00130BDA">
        <w:rPr>
          <w:sz w:val="24"/>
          <w:szCs w:val="24"/>
          <w:lang w:val="en-US"/>
        </w:rPr>
        <w:t>G.N.Shibanova</w:t>
      </w:r>
      <w:proofErr w:type="spellEnd"/>
      <w:r w:rsidRPr="00130BDA">
        <w:rPr>
          <w:sz w:val="24"/>
          <w:szCs w:val="24"/>
          <w:lang w:val="en-US"/>
        </w:rPr>
        <w:t xml:space="preserve">. - M.: </w:t>
      </w:r>
      <w:proofErr w:type="spellStart"/>
      <w:r w:rsidRPr="00130BDA">
        <w:rPr>
          <w:sz w:val="24"/>
          <w:szCs w:val="24"/>
          <w:lang w:val="en-US"/>
        </w:rPr>
        <w:t>AcademiA</w:t>
      </w:r>
      <w:proofErr w:type="spellEnd"/>
      <w:r w:rsidRPr="00130BDA">
        <w:rPr>
          <w:sz w:val="24"/>
          <w:szCs w:val="24"/>
          <w:lang w:val="en-US"/>
        </w:rPr>
        <w:t xml:space="preserve">, </w:t>
      </w:r>
      <w:proofErr w:type="gramStart"/>
      <w:r w:rsidRPr="00130BDA">
        <w:rPr>
          <w:sz w:val="24"/>
          <w:szCs w:val="24"/>
          <w:lang w:val="en-US"/>
        </w:rPr>
        <w:t>2007 .--</w:t>
      </w:r>
      <w:proofErr w:type="gramEnd"/>
      <w:r w:rsidRPr="00130BDA">
        <w:rPr>
          <w:sz w:val="24"/>
          <w:szCs w:val="24"/>
          <w:lang w:val="en-US"/>
        </w:rPr>
        <w:t xml:space="preserve"> </w:t>
      </w:r>
      <w:r w:rsidRPr="00ED01D6">
        <w:rPr>
          <w:sz w:val="24"/>
          <w:szCs w:val="24"/>
        </w:rPr>
        <w:t xml:space="preserve">385 </w:t>
      </w:r>
      <w:proofErr w:type="spellStart"/>
      <w:r w:rsidRPr="00ED01D6">
        <w:rPr>
          <w:sz w:val="24"/>
          <w:szCs w:val="24"/>
        </w:rPr>
        <w:t>p</w:t>
      </w:r>
      <w:proofErr w:type="spellEnd"/>
      <w:r w:rsidRPr="00ED01D6">
        <w:rPr>
          <w:sz w:val="24"/>
          <w:szCs w:val="24"/>
        </w:rPr>
        <w:t>.</w:t>
      </w:r>
    </w:p>
    <w:p w:rsidR="00ED01D6" w:rsidRPr="00ED01D6" w:rsidRDefault="00ED01D6" w:rsidP="00543112">
      <w:pPr>
        <w:pStyle w:val="a5"/>
        <w:numPr>
          <w:ilvl w:val="0"/>
          <w:numId w:val="4"/>
        </w:numPr>
        <w:ind w:left="0" w:firstLine="360"/>
        <w:rPr>
          <w:sz w:val="24"/>
          <w:szCs w:val="24"/>
          <w:lang w:val="en-US"/>
        </w:rPr>
      </w:pPr>
      <w:r w:rsidRPr="00ED01D6">
        <w:rPr>
          <w:sz w:val="24"/>
          <w:szCs w:val="24"/>
          <w:lang w:val="en-US"/>
        </w:rPr>
        <w:t xml:space="preserve">Simonov V.P. Pedagogical management: KNOW-HOW in education: textbook. </w:t>
      </w:r>
      <w:proofErr w:type="gramStart"/>
      <w:r w:rsidRPr="00ED01D6">
        <w:rPr>
          <w:sz w:val="24"/>
          <w:szCs w:val="24"/>
          <w:lang w:val="en-US"/>
        </w:rPr>
        <w:t>allowance</w:t>
      </w:r>
      <w:proofErr w:type="gramEnd"/>
      <w:r w:rsidRPr="00ED01D6">
        <w:rPr>
          <w:sz w:val="24"/>
          <w:szCs w:val="24"/>
          <w:lang w:val="en-US"/>
        </w:rPr>
        <w:t xml:space="preserve"> / V.P. Simonov. - M.: Higher education: </w:t>
      </w:r>
      <w:proofErr w:type="spellStart"/>
      <w:r w:rsidRPr="00ED01D6">
        <w:rPr>
          <w:sz w:val="24"/>
          <w:szCs w:val="24"/>
          <w:lang w:val="en-US"/>
        </w:rPr>
        <w:t>Yurayt</w:t>
      </w:r>
      <w:proofErr w:type="spellEnd"/>
      <w:r w:rsidRPr="00ED01D6">
        <w:rPr>
          <w:sz w:val="24"/>
          <w:szCs w:val="24"/>
          <w:lang w:val="en-US"/>
        </w:rPr>
        <w:t>, 2009. - 357 p.</w:t>
      </w:r>
    </w:p>
    <w:p w:rsidR="00ED01D6" w:rsidRPr="00ED01D6" w:rsidRDefault="00ED01D6" w:rsidP="00543112">
      <w:pPr>
        <w:pStyle w:val="HTML"/>
        <w:numPr>
          <w:ilvl w:val="0"/>
          <w:numId w:val="5"/>
        </w:numPr>
        <w:shd w:val="clear" w:color="auto" w:fill="FFFFFF"/>
        <w:ind w:left="0" w:firstLine="360"/>
        <w:rPr>
          <w:rFonts w:ascii="Times New Roman" w:eastAsia="Calibri" w:hAnsi="Times New Roman" w:cs="Times New Roman"/>
          <w:sz w:val="24"/>
          <w:szCs w:val="24"/>
          <w:lang w:val="en-US"/>
        </w:rPr>
      </w:pPr>
      <w:proofErr w:type="spellStart"/>
      <w:r w:rsidRPr="00ED01D6">
        <w:rPr>
          <w:rFonts w:ascii="Times New Roman" w:eastAsia="Calibri" w:hAnsi="Times New Roman" w:cs="Times New Roman"/>
          <w:sz w:val="24"/>
          <w:szCs w:val="24"/>
          <w:lang w:val="en-US"/>
        </w:rPr>
        <w:t>Solntseva</w:t>
      </w:r>
      <w:proofErr w:type="spellEnd"/>
      <w:r w:rsidRPr="00ED01D6">
        <w:rPr>
          <w:rFonts w:ascii="Times New Roman" w:eastAsia="Calibri" w:hAnsi="Times New Roman" w:cs="Times New Roman"/>
          <w:sz w:val="24"/>
          <w:szCs w:val="24"/>
          <w:lang w:val="en-US"/>
        </w:rPr>
        <w:t xml:space="preserve"> N.V. Management in pedagogical activity: a training manual. - M.: Flint, </w:t>
      </w:r>
      <w:proofErr w:type="gramStart"/>
      <w:r w:rsidRPr="00ED01D6">
        <w:rPr>
          <w:rFonts w:ascii="Times New Roman" w:eastAsia="Calibri" w:hAnsi="Times New Roman" w:cs="Times New Roman"/>
          <w:sz w:val="24"/>
          <w:szCs w:val="24"/>
          <w:lang w:val="en-US"/>
        </w:rPr>
        <w:t>2012 .-</w:t>
      </w:r>
      <w:proofErr w:type="gramEnd"/>
      <w:r w:rsidRPr="00ED01D6">
        <w:rPr>
          <w:rFonts w:ascii="Times New Roman" w:eastAsia="Calibri" w:hAnsi="Times New Roman" w:cs="Times New Roman"/>
          <w:sz w:val="24"/>
          <w:szCs w:val="24"/>
          <w:lang w:val="en-US"/>
        </w:rPr>
        <w:t xml:space="preserve"> 115 p.</w:t>
      </w:r>
    </w:p>
    <w:p w:rsidR="00CC0F19" w:rsidRDefault="00ED01D6" w:rsidP="00543112">
      <w:pPr>
        <w:pStyle w:val="HTML"/>
        <w:numPr>
          <w:ilvl w:val="0"/>
          <w:numId w:val="5"/>
        </w:numPr>
        <w:shd w:val="clear" w:color="auto" w:fill="FFFFFF"/>
        <w:ind w:left="0" w:firstLine="360"/>
        <w:rPr>
          <w:rFonts w:ascii="Times New Roman" w:eastAsia="Calibri" w:hAnsi="Times New Roman" w:cs="Times New Roman"/>
          <w:sz w:val="24"/>
          <w:szCs w:val="24"/>
          <w:lang w:val="kk-KZ"/>
        </w:rPr>
      </w:pPr>
      <w:r w:rsidRPr="00ED01D6">
        <w:rPr>
          <w:rFonts w:ascii="Times New Roman" w:eastAsia="Calibri" w:hAnsi="Times New Roman" w:cs="Times New Roman"/>
          <w:sz w:val="24"/>
          <w:szCs w:val="24"/>
          <w:lang w:val="en-US"/>
        </w:rPr>
        <w:t xml:space="preserve">Effective innovation management technologies. N.M. </w:t>
      </w:r>
      <w:proofErr w:type="spellStart"/>
      <w:r w:rsidRPr="00ED01D6">
        <w:rPr>
          <w:rFonts w:ascii="Times New Roman" w:eastAsia="Calibri" w:hAnsi="Times New Roman" w:cs="Times New Roman"/>
          <w:sz w:val="24"/>
          <w:szCs w:val="24"/>
          <w:lang w:val="en-US"/>
        </w:rPr>
        <w:t>Borytko</w:t>
      </w:r>
      <w:proofErr w:type="spellEnd"/>
      <w:r w:rsidRPr="00ED01D6">
        <w:rPr>
          <w:rFonts w:ascii="Times New Roman" w:eastAsia="Calibri" w:hAnsi="Times New Roman" w:cs="Times New Roman"/>
          <w:sz w:val="24"/>
          <w:szCs w:val="24"/>
          <w:lang w:val="en-US"/>
        </w:rPr>
        <w:t xml:space="preserve">, et al. - Volgograd: Teacher, </w:t>
      </w:r>
      <w:proofErr w:type="gramStart"/>
      <w:r w:rsidRPr="00ED01D6">
        <w:rPr>
          <w:rFonts w:ascii="Times New Roman" w:eastAsia="Calibri" w:hAnsi="Times New Roman" w:cs="Times New Roman"/>
          <w:sz w:val="24"/>
          <w:szCs w:val="24"/>
          <w:lang w:val="en-US"/>
        </w:rPr>
        <w:t>2015 .-</w:t>
      </w:r>
      <w:proofErr w:type="gramEnd"/>
      <w:r w:rsidRPr="00ED01D6">
        <w:rPr>
          <w:rFonts w:ascii="Times New Roman" w:eastAsia="Calibri" w:hAnsi="Times New Roman" w:cs="Times New Roman"/>
          <w:sz w:val="24"/>
          <w:szCs w:val="24"/>
          <w:lang w:val="en-US"/>
        </w:rPr>
        <w:t xml:space="preserve"> </w:t>
      </w:r>
      <w:r w:rsidRPr="00ED01D6">
        <w:rPr>
          <w:rFonts w:ascii="Times New Roman" w:eastAsia="Calibri" w:hAnsi="Times New Roman" w:cs="Times New Roman"/>
          <w:sz w:val="24"/>
          <w:szCs w:val="24"/>
        </w:rPr>
        <w:t xml:space="preserve">161 </w:t>
      </w:r>
      <w:proofErr w:type="spellStart"/>
      <w:r w:rsidRPr="00ED01D6">
        <w:rPr>
          <w:rFonts w:ascii="Times New Roman" w:eastAsia="Calibri" w:hAnsi="Times New Roman" w:cs="Times New Roman"/>
          <w:sz w:val="24"/>
          <w:szCs w:val="24"/>
        </w:rPr>
        <w:t>p</w:t>
      </w:r>
      <w:proofErr w:type="spellEnd"/>
      <w:r w:rsidRPr="00ED01D6">
        <w:rPr>
          <w:rFonts w:ascii="Times New Roman" w:eastAsia="Calibri" w:hAnsi="Times New Roman" w:cs="Times New Roman"/>
          <w:sz w:val="24"/>
          <w:szCs w:val="24"/>
        </w:rPr>
        <w:t>.</w:t>
      </w:r>
    </w:p>
    <w:p w:rsidR="00ED01D6" w:rsidRPr="00130BDA" w:rsidRDefault="00ED01D6" w:rsidP="00ED01D6">
      <w:pPr>
        <w:pStyle w:val="HTML"/>
        <w:shd w:val="clear" w:color="auto" w:fill="FFFFFF"/>
        <w:rPr>
          <w:rFonts w:ascii="Times New Roman" w:hAnsi="Times New Roman" w:cs="Times New Roman"/>
          <w:b/>
          <w:sz w:val="24"/>
          <w:szCs w:val="24"/>
          <w:lang w:val="kk-KZ"/>
        </w:rPr>
      </w:pPr>
    </w:p>
    <w:p w:rsidR="00130BDA" w:rsidRPr="00130BDA" w:rsidRDefault="00130BDA" w:rsidP="00543112">
      <w:pPr>
        <w:pStyle w:val="a5"/>
        <w:numPr>
          <w:ilvl w:val="0"/>
          <w:numId w:val="63"/>
        </w:numPr>
        <w:ind w:left="0" w:firstLine="567"/>
        <w:rPr>
          <w:b/>
          <w:sz w:val="24"/>
          <w:szCs w:val="24"/>
          <w:lang w:val="en-US"/>
        </w:rPr>
      </w:pPr>
      <w:r w:rsidRPr="00130BDA">
        <w:rPr>
          <w:b/>
          <w:sz w:val="24"/>
          <w:szCs w:val="24"/>
          <w:lang w:val="en-US"/>
        </w:rPr>
        <w:t>Test  questions</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1. For the activity of a low level of skill is characteristic:</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lastRenderedPageBreak/>
        <w:t>А</w:t>
      </w:r>
      <w:r w:rsidRPr="00130BDA">
        <w:rPr>
          <w:rFonts w:ascii="Times New Roman" w:hAnsi="Times New Roman"/>
          <w:sz w:val="24"/>
          <w:szCs w:val="24"/>
          <w:lang w:val="en-US"/>
        </w:rPr>
        <w:t>)  the goal in the work is not clearly defined</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В</w:t>
      </w:r>
      <w:r w:rsidRPr="00130BDA">
        <w:rPr>
          <w:rFonts w:ascii="Times New Roman" w:hAnsi="Times New Roman"/>
          <w:sz w:val="24"/>
          <w:szCs w:val="24"/>
          <w:lang w:val="en-US"/>
        </w:rPr>
        <w:t>) has difficulties in solving problems in practice</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С</w:t>
      </w:r>
      <w:r w:rsidRPr="00130BDA">
        <w:rPr>
          <w:rFonts w:ascii="Times New Roman" w:hAnsi="Times New Roman"/>
          <w:sz w:val="24"/>
          <w:szCs w:val="24"/>
          <w:lang w:val="en-US"/>
        </w:rPr>
        <w:t>) the process of teaching and educational work itself attracts more than its final result</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D) </w:t>
      </w:r>
      <w:proofErr w:type="gramStart"/>
      <w:r w:rsidRPr="00130BDA">
        <w:rPr>
          <w:rFonts w:ascii="Times New Roman" w:hAnsi="Times New Roman"/>
          <w:sz w:val="24"/>
          <w:szCs w:val="24"/>
          <w:lang w:val="en-US"/>
        </w:rPr>
        <w:t>a</w:t>
      </w:r>
      <w:proofErr w:type="gramEnd"/>
      <w:r w:rsidRPr="00130BDA">
        <w:rPr>
          <w:rFonts w:ascii="Times New Roman" w:hAnsi="Times New Roman"/>
          <w:sz w:val="24"/>
          <w:szCs w:val="24"/>
          <w:lang w:val="en-US"/>
        </w:rPr>
        <w:t xml:space="preserve"> stable positive attitude towards their activities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 positive attitude to sports and mass work</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2. Effective expression of your thoughts, knowledge and beliefs refers to</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A) </w:t>
      </w:r>
      <w:proofErr w:type="gramStart"/>
      <w:r w:rsidRPr="00130BDA">
        <w:rPr>
          <w:rFonts w:ascii="Times New Roman" w:hAnsi="Times New Roman"/>
          <w:sz w:val="24"/>
          <w:szCs w:val="24"/>
          <w:lang w:val="en-US"/>
        </w:rPr>
        <w:t>academic</w:t>
      </w:r>
      <w:proofErr w:type="gramEnd"/>
      <w:r w:rsidRPr="00130BDA">
        <w:rPr>
          <w:rFonts w:ascii="Times New Roman" w:hAnsi="Times New Roman"/>
          <w:sz w:val="24"/>
          <w:szCs w:val="24"/>
          <w:lang w:val="en-US"/>
        </w:rPr>
        <w:t xml:space="preserve"> abilities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B) </w:t>
      </w:r>
      <w:proofErr w:type="gramStart"/>
      <w:r w:rsidRPr="00130BDA">
        <w:rPr>
          <w:rFonts w:ascii="Times New Roman" w:hAnsi="Times New Roman"/>
          <w:sz w:val="24"/>
          <w:szCs w:val="24"/>
          <w:lang w:val="en-US"/>
        </w:rPr>
        <w:t>perceptual</w:t>
      </w:r>
      <w:proofErr w:type="gramEnd"/>
      <w:r w:rsidRPr="00130BDA">
        <w:rPr>
          <w:rFonts w:ascii="Times New Roman" w:hAnsi="Times New Roman"/>
          <w:sz w:val="24"/>
          <w:szCs w:val="24"/>
          <w:lang w:val="en-US"/>
        </w:rPr>
        <w:t xml:space="preserve"> abilities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C) </w:t>
      </w:r>
      <w:proofErr w:type="gramStart"/>
      <w:r w:rsidRPr="00130BDA">
        <w:rPr>
          <w:rFonts w:ascii="Times New Roman" w:hAnsi="Times New Roman"/>
          <w:sz w:val="24"/>
          <w:szCs w:val="24"/>
          <w:lang w:val="en-US"/>
        </w:rPr>
        <w:t>expressive</w:t>
      </w:r>
      <w:proofErr w:type="gramEnd"/>
      <w:r w:rsidRPr="00130BDA">
        <w:rPr>
          <w:rFonts w:ascii="Times New Roman" w:hAnsi="Times New Roman"/>
          <w:sz w:val="24"/>
          <w:szCs w:val="24"/>
          <w:lang w:val="en-US"/>
        </w:rPr>
        <w:t xml:space="preserve"> abilities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D) </w:t>
      </w:r>
      <w:proofErr w:type="gramStart"/>
      <w:r w:rsidRPr="00130BDA">
        <w:rPr>
          <w:rFonts w:ascii="Times New Roman" w:hAnsi="Times New Roman"/>
          <w:sz w:val="24"/>
          <w:szCs w:val="24"/>
          <w:lang w:val="en-US"/>
        </w:rPr>
        <w:t>communicative</w:t>
      </w:r>
      <w:proofErr w:type="gramEnd"/>
      <w:r w:rsidRPr="00130BDA">
        <w:rPr>
          <w:rFonts w:ascii="Times New Roman" w:hAnsi="Times New Roman"/>
          <w:sz w:val="24"/>
          <w:szCs w:val="24"/>
          <w:lang w:val="en-US"/>
        </w:rPr>
        <w:t xml:space="preserve"> abilities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 special abilities</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3. If, the content of the training introduces students to objective</w:t>
      </w:r>
    </w:p>
    <w:p w:rsidR="00130BDA" w:rsidRPr="00130BDA" w:rsidRDefault="00130BDA" w:rsidP="00130BDA">
      <w:pPr>
        <w:spacing w:after="0" w:line="240" w:lineRule="auto"/>
        <w:rPr>
          <w:rFonts w:ascii="Times New Roman" w:hAnsi="Times New Roman"/>
          <w:sz w:val="24"/>
          <w:szCs w:val="24"/>
          <w:lang w:val="en-US"/>
        </w:rPr>
      </w:pPr>
      <w:proofErr w:type="gramStart"/>
      <w:r w:rsidRPr="00130BDA">
        <w:rPr>
          <w:rFonts w:ascii="Times New Roman" w:hAnsi="Times New Roman"/>
          <w:sz w:val="24"/>
          <w:szCs w:val="24"/>
          <w:lang w:val="en-US"/>
        </w:rPr>
        <w:t>scientific</w:t>
      </w:r>
      <w:proofErr w:type="gramEnd"/>
      <w:r w:rsidRPr="00130BDA">
        <w:rPr>
          <w:rFonts w:ascii="Times New Roman" w:hAnsi="Times New Roman"/>
          <w:sz w:val="24"/>
          <w:szCs w:val="24"/>
          <w:lang w:val="en-US"/>
        </w:rPr>
        <w:t xml:space="preserve"> facts, theories, laws and reflects the current state of science, go, this is consistent with the principle of:</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А</w:t>
      </w:r>
      <w:r w:rsidRPr="00130BDA">
        <w:rPr>
          <w:rFonts w:ascii="Times New Roman" w:hAnsi="Times New Roman"/>
          <w:sz w:val="24"/>
          <w:szCs w:val="24"/>
          <w:lang w:val="en-US"/>
        </w:rPr>
        <w:t>) visibility</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B) </w:t>
      </w:r>
      <w:proofErr w:type="gramStart"/>
      <w:r w:rsidRPr="00130BDA">
        <w:rPr>
          <w:rFonts w:ascii="Times New Roman" w:hAnsi="Times New Roman"/>
          <w:sz w:val="24"/>
          <w:szCs w:val="24"/>
          <w:lang w:val="en-US"/>
        </w:rPr>
        <w:t>accessibility</w:t>
      </w:r>
      <w:proofErr w:type="gramEnd"/>
      <w:r w:rsidRPr="00130BDA">
        <w:rPr>
          <w:rFonts w:ascii="Times New Roman" w:hAnsi="Times New Roman"/>
          <w:sz w:val="24"/>
          <w:szCs w:val="24"/>
          <w:lang w:val="en-US"/>
        </w:rPr>
        <w:t xml:space="preserve"> of training</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С</w:t>
      </w:r>
      <w:r w:rsidRPr="00130BDA">
        <w:rPr>
          <w:rFonts w:ascii="Times New Roman" w:hAnsi="Times New Roman"/>
          <w:sz w:val="24"/>
          <w:szCs w:val="24"/>
          <w:lang w:val="en-US"/>
        </w:rPr>
        <w:t>) scientific character</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D) </w:t>
      </w:r>
      <w:proofErr w:type="gramStart"/>
      <w:r w:rsidRPr="00130BDA">
        <w:rPr>
          <w:rFonts w:ascii="Times New Roman" w:hAnsi="Times New Roman"/>
          <w:sz w:val="24"/>
          <w:szCs w:val="24"/>
          <w:lang w:val="en-US"/>
        </w:rPr>
        <w:t>systematic</w:t>
      </w:r>
      <w:proofErr w:type="gramEnd"/>
      <w:r w:rsidRPr="00130BDA">
        <w:rPr>
          <w:rFonts w:ascii="Times New Roman" w:hAnsi="Times New Roman"/>
          <w:sz w:val="24"/>
          <w:szCs w:val="24"/>
          <w:lang w:val="en-US"/>
        </w:rPr>
        <w:t xml:space="preserve"> and consistent</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E) </w:t>
      </w:r>
      <w:proofErr w:type="gramStart"/>
      <w:r w:rsidRPr="00130BDA">
        <w:rPr>
          <w:rFonts w:ascii="Times New Roman" w:hAnsi="Times New Roman"/>
          <w:sz w:val="24"/>
          <w:szCs w:val="24"/>
          <w:lang w:val="en-US"/>
        </w:rPr>
        <w:t>consciousness</w:t>
      </w:r>
      <w:proofErr w:type="gramEnd"/>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4. The essence of the method of problem statement follows: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А</w:t>
      </w:r>
      <w:r w:rsidRPr="00130BDA">
        <w:rPr>
          <w:rFonts w:ascii="Times New Roman" w:hAnsi="Times New Roman"/>
          <w:sz w:val="24"/>
          <w:szCs w:val="24"/>
          <w:lang w:val="en-US"/>
        </w:rPr>
        <w:t>) independent learning</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B)  The coach himself poses an educational problem, but shows the pupil the way to solve it</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C) </w:t>
      </w:r>
      <w:proofErr w:type="gramStart"/>
      <w:r w:rsidRPr="00130BDA">
        <w:rPr>
          <w:rFonts w:ascii="Times New Roman" w:hAnsi="Times New Roman"/>
          <w:sz w:val="24"/>
          <w:szCs w:val="24"/>
          <w:lang w:val="en-US"/>
        </w:rPr>
        <w:t>creation</w:t>
      </w:r>
      <w:proofErr w:type="gramEnd"/>
      <w:r w:rsidRPr="00130BDA">
        <w:rPr>
          <w:rFonts w:ascii="Times New Roman" w:hAnsi="Times New Roman"/>
          <w:sz w:val="24"/>
          <w:szCs w:val="24"/>
          <w:lang w:val="en-US"/>
        </w:rPr>
        <w:t xml:space="preserve"> of conditions for the formation of sports skills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D) </w:t>
      </w:r>
      <w:proofErr w:type="gramStart"/>
      <w:r w:rsidRPr="00130BDA">
        <w:rPr>
          <w:rFonts w:ascii="Times New Roman" w:hAnsi="Times New Roman"/>
          <w:sz w:val="24"/>
          <w:szCs w:val="24"/>
          <w:lang w:val="en-US"/>
        </w:rPr>
        <w:t>to</w:t>
      </w:r>
      <w:proofErr w:type="gramEnd"/>
      <w:r w:rsidRPr="00130BDA">
        <w:rPr>
          <w:rFonts w:ascii="Times New Roman" w:hAnsi="Times New Roman"/>
          <w:sz w:val="24"/>
          <w:szCs w:val="24"/>
          <w:lang w:val="en-US"/>
        </w:rPr>
        <w:t xml:space="preserve"> organize the assimilation of information by young athletes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 to teach the movements in a mental way</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 xml:space="preserve">5. </w:t>
      </w:r>
      <w:proofErr w:type="gramStart"/>
      <w:r w:rsidRPr="00130BDA">
        <w:rPr>
          <w:rFonts w:ascii="Times New Roman" w:hAnsi="Times New Roman"/>
          <w:b/>
          <w:sz w:val="24"/>
          <w:szCs w:val="24"/>
          <w:lang w:val="en-US"/>
        </w:rPr>
        <w:t>The</w:t>
      </w:r>
      <w:proofErr w:type="gramEnd"/>
      <w:r w:rsidRPr="00130BDA">
        <w:rPr>
          <w:rFonts w:ascii="Times New Roman" w:hAnsi="Times New Roman"/>
          <w:b/>
          <w:sz w:val="24"/>
          <w:szCs w:val="24"/>
          <w:lang w:val="en-US"/>
        </w:rPr>
        <w:t xml:space="preserve"> group of subjective reasons for the difficulties in the activity of the trainer, includes: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А</w:t>
      </w:r>
      <w:r w:rsidRPr="00130BDA">
        <w:rPr>
          <w:rFonts w:ascii="Times New Roman" w:hAnsi="Times New Roman"/>
          <w:sz w:val="24"/>
          <w:szCs w:val="24"/>
          <w:lang w:val="en-US"/>
        </w:rPr>
        <w:t>) poor knowledge of sports, pedagogy and psychology of children</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В</w:t>
      </w:r>
      <w:r w:rsidRPr="00130BDA">
        <w:rPr>
          <w:rFonts w:ascii="Times New Roman" w:hAnsi="Times New Roman"/>
          <w:sz w:val="24"/>
          <w:szCs w:val="24"/>
          <w:lang w:val="en-US"/>
        </w:rPr>
        <w:t>) lack of coordination in working with children</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C) </w:t>
      </w:r>
      <w:proofErr w:type="gramStart"/>
      <w:r w:rsidRPr="00130BDA">
        <w:rPr>
          <w:rFonts w:ascii="Times New Roman" w:hAnsi="Times New Roman"/>
          <w:sz w:val="24"/>
          <w:szCs w:val="24"/>
          <w:lang w:val="en-US"/>
        </w:rPr>
        <w:t>lack</w:t>
      </w:r>
      <w:proofErr w:type="gramEnd"/>
      <w:r w:rsidRPr="00130BDA">
        <w:rPr>
          <w:rFonts w:ascii="Times New Roman" w:hAnsi="Times New Roman"/>
          <w:sz w:val="24"/>
          <w:szCs w:val="24"/>
          <w:lang w:val="en-US"/>
        </w:rPr>
        <w:t xml:space="preserve"> of free time to work with children</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D) </w:t>
      </w:r>
      <w:proofErr w:type="gramStart"/>
      <w:r w:rsidRPr="00130BDA">
        <w:rPr>
          <w:rFonts w:ascii="Times New Roman" w:hAnsi="Times New Roman"/>
          <w:sz w:val="24"/>
          <w:szCs w:val="24"/>
          <w:lang w:val="en-US"/>
        </w:rPr>
        <w:t>inadequate</w:t>
      </w:r>
      <w:proofErr w:type="gramEnd"/>
      <w:r w:rsidRPr="00130BDA">
        <w:rPr>
          <w:rFonts w:ascii="Times New Roman" w:hAnsi="Times New Roman"/>
          <w:sz w:val="24"/>
          <w:szCs w:val="24"/>
          <w:lang w:val="en-US"/>
        </w:rPr>
        <w:t xml:space="preserve"> management assistance</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E) </w:t>
      </w:r>
      <w:proofErr w:type="gramStart"/>
      <w:r w:rsidRPr="00130BDA">
        <w:rPr>
          <w:rFonts w:ascii="Times New Roman" w:hAnsi="Times New Roman"/>
          <w:sz w:val="24"/>
          <w:szCs w:val="24"/>
          <w:lang w:val="en-US"/>
        </w:rPr>
        <w:t>shortage</w:t>
      </w:r>
      <w:proofErr w:type="gramEnd"/>
      <w:r w:rsidRPr="00130BDA">
        <w:rPr>
          <w:rFonts w:ascii="Times New Roman" w:hAnsi="Times New Roman"/>
          <w:sz w:val="24"/>
          <w:szCs w:val="24"/>
          <w:lang w:val="en-US"/>
        </w:rPr>
        <w:t xml:space="preserve"> of materiel</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6.  New model of higher education</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А</w:t>
      </w:r>
      <w:r w:rsidRPr="00130BDA">
        <w:rPr>
          <w:rFonts w:ascii="Times New Roman" w:hAnsi="Times New Roman"/>
          <w:sz w:val="24"/>
          <w:szCs w:val="24"/>
          <w:lang w:val="en-US"/>
        </w:rPr>
        <w:t>) bachelor's, master's, doctoral studies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B) </w:t>
      </w:r>
      <w:proofErr w:type="gramStart"/>
      <w:r w:rsidRPr="00130BDA">
        <w:rPr>
          <w:rFonts w:ascii="Times New Roman" w:hAnsi="Times New Roman"/>
          <w:sz w:val="24"/>
          <w:szCs w:val="24"/>
          <w:lang w:val="en-US"/>
        </w:rPr>
        <w:t>university</w:t>
      </w:r>
      <w:proofErr w:type="gramEnd"/>
      <w:r w:rsidRPr="00130BDA">
        <w:rPr>
          <w:rFonts w:ascii="Times New Roman" w:hAnsi="Times New Roman"/>
          <w:sz w:val="24"/>
          <w:szCs w:val="24"/>
          <w:lang w:val="en-US"/>
        </w:rPr>
        <w:t>, postgraduate study, doctoral studies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C) </w:t>
      </w:r>
      <w:proofErr w:type="gramStart"/>
      <w:r w:rsidRPr="00130BDA">
        <w:rPr>
          <w:rFonts w:ascii="Times New Roman" w:hAnsi="Times New Roman"/>
          <w:sz w:val="24"/>
          <w:szCs w:val="24"/>
          <w:lang w:val="en-US"/>
        </w:rPr>
        <w:t>college</w:t>
      </w:r>
      <w:proofErr w:type="gramEnd"/>
      <w:r w:rsidRPr="00130BDA">
        <w:rPr>
          <w:rFonts w:ascii="Times New Roman" w:hAnsi="Times New Roman"/>
          <w:sz w:val="24"/>
          <w:szCs w:val="24"/>
          <w:lang w:val="en-US"/>
        </w:rPr>
        <w:t>, university</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D) </w:t>
      </w:r>
      <w:proofErr w:type="gramStart"/>
      <w:r w:rsidRPr="00130BDA">
        <w:rPr>
          <w:rFonts w:ascii="Times New Roman" w:hAnsi="Times New Roman"/>
          <w:sz w:val="24"/>
          <w:szCs w:val="24"/>
          <w:lang w:val="en-US"/>
        </w:rPr>
        <w:t>high</w:t>
      </w:r>
      <w:proofErr w:type="gramEnd"/>
      <w:r w:rsidRPr="00130BDA">
        <w:rPr>
          <w:rFonts w:ascii="Times New Roman" w:hAnsi="Times New Roman"/>
          <w:sz w:val="24"/>
          <w:szCs w:val="24"/>
          <w:lang w:val="en-US"/>
        </w:rPr>
        <w:t xml:space="preserve"> school, college, university</w:t>
      </w:r>
    </w:p>
    <w:p w:rsidR="00130BDA" w:rsidRPr="00130BDA" w:rsidRDefault="00130BDA" w:rsidP="00130BDA">
      <w:pPr>
        <w:spacing w:after="0" w:line="240" w:lineRule="auto"/>
        <w:rPr>
          <w:rFonts w:ascii="Times New Roman" w:hAnsi="Times New Roman"/>
          <w:bCs/>
          <w:sz w:val="24"/>
          <w:szCs w:val="24"/>
          <w:lang w:val="en-US"/>
        </w:rPr>
      </w:pPr>
      <w:r w:rsidRPr="00130BDA">
        <w:rPr>
          <w:rFonts w:ascii="Times New Roman" w:hAnsi="Times New Roman"/>
          <w:sz w:val="24"/>
          <w:szCs w:val="24"/>
          <w:lang w:val="en-US"/>
        </w:rPr>
        <w:t xml:space="preserve">E) </w:t>
      </w:r>
      <w:proofErr w:type="gramStart"/>
      <w:r w:rsidRPr="00130BDA">
        <w:rPr>
          <w:rFonts w:ascii="Times New Roman" w:hAnsi="Times New Roman"/>
          <w:sz w:val="24"/>
          <w:szCs w:val="24"/>
          <w:lang w:val="en-US"/>
        </w:rPr>
        <w:t>preschool</w:t>
      </w:r>
      <w:proofErr w:type="gramEnd"/>
      <w:r w:rsidRPr="00130BDA">
        <w:rPr>
          <w:rFonts w:ascii="Times New Roman" w:hAnsi="Times New Roman"/>
          <w:sz w:val="24"/>
          <w:szCs w:val="24"/>
          <w:lang w:val="en-US"/>
        </w:rPr>
        <w:t>, school, secondary special, higher education</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 xml:space="preserve">7. </w:t>
      </w:r>
      <w:proofErr w:type="gramStart"/>
      <w:r w:rsidRPr="00130BDA">
        <w:rPr>
          <w:rFonts w:ascii="Times New Roman" w:hAnsi="Times New Roman"/>
          <w:b/>
          <w:sz w:val="24"/>
          <w:szCs w:val="24"/>
          <w:lang w:val="en-US"/>
        </w:rPr>
        <w:t>In</w:t>
      </w:r>
      <w:proofErr w:type="gramEnd"/>
      <w:r w:rsidRPr="00130BDA">
        <w:rPr>
          <w:rFonts w:ascii="Times New Roman" w:hAnsi="Times New Roman"/>
          <w:b/>
          <w:sz w:val="24"/>
          <w:szCs w:val="24"/>
          <w:lang w:val="en-US"/>
        </w:rPr>
        <w:t xml:space="preserve"> Greek, "pedagogy" means: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А</w:t>
      </w:r>
      <w:r w:rsidRPr="00130BDA">
        <w:rPr>
          <w:rFonts w:ascii="Times New Roman" w:hAnsi="Times New Roman"/>
          <w:sz w:val="24"/>
          <w:szCs w:val="24"/>
          <w:lang w:val="en-US"/>
        </w:rPr>
        <w:t>) childbearing</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В</w:t>
      </w:r>
      <w:r w:rsidRPr="00130BDA">
        <w:rPr>
          <w:rFonts w:ascii="Times New Roman" w:hAnsi="Times New Roman"/>
          <w:sz w:val="24"/>
          <w:szCs w:val="24"/>
          <w:lang w:val="en-US"/>
        </w:rPr>
        <w:t>) fixing</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С</w:t>
      </w:r>
      <w:r w:rsidRPr="00130BDA">
        <w:rPr>
          <w:rFonts w:ascii="Times New Roman" w:hAnsi="Times New Roman"/>
          <w:sz w:val="24"/>
          <w:szCs w:val="24"/>
          <w:lang w:val="en-US"/>
        </w:rPr>
        <w:t>) control</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D) </w:t>
      </w:r>
      <w:proofErr w:type="gramStart"/>
      <w:r w:rsidRPr="00130BDA">
        <w:rPr>
          <w:rFonts w:ascii="Times New Roman" w:hAnsi="Times New Roman"/>
          <w:sz w:val="24"/>
          <w:szCs w:val="24"/>
          <w:lang w:val="en-US"/>
        </w:rPr>
        <w:t>reiteration</w:t>
      </w:r>
      <w:proofErr w:type="gramEnd"/>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 reproduction</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sz w:val="24"/>
          <w:szCs w:val="24"/>
          <w:lang w:val="en-US"/>
        </w:rPr>
        <w:t xml:space="preserve"> </w:t>
      </w:r>
      <w:r w:rsidRPr="00130BDA">
        <w:rPr>
          <w:rFonts w:ascii="Times New Roman" w:hAnsi="Times New Roman"/>
          <w:b/>
          <w:sz w:val="24"/>
          <w:szCs w:val="24"/>
          <w:lang w:val="en-US"/>
        </w:rPr>
        <w:t>8.</w:t>
      </w:r>
      <w:r w:rsidRPr="00130BDA">
        <w:rPr>
          <w:rFonts w:ascii="Times New Roman" w:hAnsi="Times New Roman"/>
          <w:b/>
          <w:i/>
          <w:sz w:val="24"/>
          <w:szCs w:val="24"/>
          <w:lang w:val="en-US"/>
        </w:rPr>
        <w:t xml:space="preserve"> </w:t>
      </w:r>
      <w:r w:rsidRPr="00130BDA">
        <w:rPr>
          <w:rFonts w:ascii="Times New Roman" w:hAnsi="Times New Roman"/>
          <w:b/>
          <w:sz w:val="24"/>
          <w:szCs w:val="24"/>
          <w:lang w:val="en-US"/>
        </w:rPr>
        <w:t>Main categories of sport pedagogy:</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А</w:t>
      </w:r>
      <w:r w:rsidRPr="00130BDA">
        <w:rPr>
          <w:rFonts w:ascii="Times New Roman" w:hAnsi="Times New Roman"/>
          <w:sz w:val="24"/>
          <w:szCs w:val="24"/>
          <w:lang w:val="en-US"/>
        </w:rPr>
        <w:t>) Upbringing, formation</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В</w:t>
      </w:r>
      <w:r w:rsidRPr="00130BDA">
        <w:rPr>
          <w:rFonts w:ascii="Times New Roman" w:hAnsi="Times New Roman"/>
          <w:sz w:val="24"/>
          <w:szCs w:val="24"/>
          <w:lang w:val="en-US"/>
        </w:rPr>
        <w:t>) Upbringing, development</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C) Upbringing, education</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D) </w:t>
      </w:r>
      <w:proofErr w:type="spellStart"/>
      <w:r w:rsidRPr="00130BDA">
        <w:rPr>
          <w:rFonts w:ascii="Times New Roman" w:hAnsi="Times New Roman"/>
          <w:sz w:val="24"/>
          <w:szCs w:val="24"/>
          <w:lang w:val="en-US"/>
        </w:rPr>
        <w:t>Ubringing</w:t>
      </w:r>
      <w:proofErr w:type="spellEnd"/>
      <w:r w:rsidRPr="00130BDA">
        <w:rPr>
          <w:rFonts w:ascii="Times New Roman" w:hAnsi="Times New Roman"/>
          <w:sz w:val="24"/>
          <w:szCs w:val="24"/>
          <w:lang w:val="en-US"/>
        </w:rPr>
        <w:t>, education of intellectual person</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 Upbringing, training, education, development, formation</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 xml:space="preserve">9. Physical education </w:t>
      </w:r>
      <w:proofErr w:type="gramStart"/>
      <w:r w:rsidRPr="00130BDA">
        <w:rPr>
          <w:rFonts w:ascii="Times New Roman" w:hAnsi="Times New Roman"/>
          <w:b/>
          <w:sz w:val="24"/>
          <w:szCs w:val="24"/>
          <w:lang w:val="en-US"/>
        </w:rPr>
        <w:t>is ...</w:t>
      </w:r>
      <w:proofErr w:type="gramEnd"/>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A) </w:t>
      </w:r>
      <w:proofErr w:type="gramStart"/>
      <w:r w:rsidRPr="00130BDA">
        <w:rPr>
          <w:rFonts w:ascii="Times New Roman" w:hAnsi="Times New Roman"/>
          <w:sz w:val="24"/>
          <w:szCs w:val="24"/>
          <w:lang w:val="en-US"/>
        </w:rPr>
        <w:t>pedagogical</w:t>
      </w:r>
      <w:proofErr w:type="gramEnd"/>
      <w:r w:rsidRPr="00130BDA">
        <w:rPr>
          <w:rFonts w:ascii="Times New Roman" w:hAnsi="Times New Roman"/>
          <w:sz w:val="24"/>
          <w:szCs w:val="24"/>
          <w:lang w:val="en-US"/>
        </w:rPr>
        <w:t xml:space="preserve"> process aimed at achieving good health, physical and motor development of the child's professional orientation</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lastRenderedPageBreak/>
        <w:t xml:space="preserve">B) </w:t>
      </w:r>
      <w:proofErr w:type="gramStart"/>
      <w:r w:rsidRPr="00130BDA">
        <w:rPr>
          <w:rFonts w:ascii="Times New Roman" w:hAnsi="Times New Roman"/>
          <w:sz w:val="24"/>
          <w:szCs w:val="24"/>
          <w:lang w:val="en-US"/>
        </w:rPr>
        <w:t>the</w:t>
      </w:r>
      <w:proofErr w:type="gramEnd"/>
      <w:r w:rsidRPr="00130BDA">
        <w:rPr>
          <w:rFonts w:ascii="Times New Roman" w:hAnsi="Times New Roman"/>
          <w:sz w:val="24"/>
          <w:szCs w:val="24"/>
          <w:lang w:val="en-US"/>
        </w:rPr>
        <w:t xml:space="preserve"> process of changing the forms and functions of the organism under the influence of the conditions of life and upbringing</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C) </w:t>
      </w:r>
      <w:proofErr w:type="gramStart"/>
      <w:r w:rsidRPr="00130BDA">
        <w:rPr>
          <w:rFonts w:ascii="Times New Roman" w:hAnsi="Times New Roman"/>
          <w:sz w:val="24"/>
          <w:szCs w:val="24"/>
          <w:lang w:val="en-US"/>
        </w:rPr>
        <w:t>concept</w:t>
      </w:r>
      <w:proofErr w:type="gramEnd"/>
      <w:r w:rsidRPr="00130BDA">
        <w:rPr>
          <w:rFonts w:ascii="Times New Roman" w:hAnsi="Times New Roman"/>
          <w:sz w:val="24"/>
          <w:szCs w:val="24"/>
          <w:lang w:val="en-US"/>
        </w:rPr>
        <w:t xml:space="preserve"> emphasizing</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D) Special activities aimed at achieving the highest results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E) </w:t>
      </w:r>
      <w:proofErr w:type="gramStart"/>
      <w:r w:rsidRPr="00130BDA">
        <w:rPr>
          <w:rFonts w:ascii="Times New Roman" w:hAnsi="Times New Roman"/>
          <w:sz w:val="24"/>
          <w:szCs w:val="24"/>
          <w:lang w:val="en-US"/>
        </w:rPr>
        <w:t>the</w:t>
      </w:r>
      <w:proofErr w:type="gramEnd"/>
      <w:r w:rsidRPr="00130BDA">
        <w:rPr>
          <w:rFonts w:ascii="Times New Roman" w:hAnsi="Times New Roman"/>
          <w:sz w:val="24"/>
          <w:szCs w:val="24"/>
          <w:lang w:val="en-US"/>
        </w:rPr>
        <w:t xml:space="preserve"> process of physical development, a high degree of health, physical</w:t>
      </w:r>
    </w:p>
    <w:p w:rsidR="00130BDA" w:rsidRPr="00130BDA" w:rsidRDefault="00130BDA" w:rsidP="00130BDA">
      <w:pPr>
        <w:spacing w:after="0" w:line="240" w:lineRule="auto"/>
        <w:rPr>
          <w:rFonts w:ascii="Times New Roman" w:hAnsi="Times New Roman"/>
          <w:sz w:val="24"/>
          <w:szCs w:val="24"/>
          <w:lang w:val="en-US"/>
        </w:rPr>
      </w:pPr>
      <w:proofErr w:type="gramStart"/>
      <w:r w:rsidRPr="00130BDA">
        <w:rPr>
          <w:rFonts w:ascii="Times New Roman" w:hAnsi="Times New Roman"/>
          <w:sz w:val="24"/>
          <w:szCs w:val="24"/>
          <w:lang w:val="en-US"/>
        </w:rPr>
        <w:t>preparedness</w:t>
      </w:r>
      <w:proofErr w:type="gramEnd"/>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kk-KZ"/>
        </w:rPr>
        <w:t>1</w:t>
      </w:r>
      <w:r w:rsidRPr="00130BDA">
        <w:rPr>
          <w:rFonts w:ascii="Times New Roman" w:hAnsi="Times New Roman"/>
          <w:b/>
          <w:sz w:val="24"/>
          <w:szCs w:val="24"/>
          <w:lang w:val="en-US"/>
        </w:rPr>
        <w:t>0. Physical culture is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А</w:t>
      </w:r>
      <w:r w:rsidRPr="00130BDA">
        <w:rPr>
          <w:rFonts w:ascii="Times New Roman" w:hAnsi="Times New Roman"/>
          <w:sz w:val="24"/>
          <w:szCs w:val="24"/>
          <w:lang w:val="en-US"/>
        </w:rPr>
        <w:t>) part of the general culture, the totality of the society's achievements in the creation and use of means of physical perfection</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B) </w:t>
      </w:r>
      <w:proofErr w:type="gramStart"/>
      <w:r w:rsidRPr="00130BDA">
        <w:rPr>
          <w:rFonts w:ascii="Times New Roman" w:hAnsi="Times New Roman"/>
          <w:sz w:val="24"/>
          <w:szCs w:val="24"/>
          <w:lang w:val="en-US"/>
        </w:rPr>
        <w:t>part</w:t>
      </w:r>
      <w:proofErr w:type="gramEnd"/>
      <w:r w:rsidRPr="00130BDA">
        <w:rPr>
          <w:rFonts w:ascii="Times New Roman" w:hAnsi="Times New Roman"/>
          <w:sz w:val="24"/>
          <w:szCs w:val="24"/>
          <w:lang w:val="en-US"/>
        </w:rPr>
        <w:t xml:space="preserve"> of physical education, aimed at mastering professional skills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C) </w:t>
      </w:r>
      <w:proofErr w:type="gramStart"/>
      <w:r w:rsidRPr="00130BDA">
        <w:rPr>
          <w:rFonts w:ascii="Times New Roman" w:hAnsi="Times New Roman"/>
          <w:sz w:val="24"/>
          <w:szCs w:val="24"/>
          <w:lang w:val="en-US"/>
        </w:rPr>
        <w:t>the</w:t>
      </w:r>
      <w:proofErr w:type="gramEnd"/>
      <w:r w:rsidRPr="00130BDA">
        <w:rPr>
          <w:rFonts w:ascii="Times New Roman" w:hAnsi="Times New Roman"/>
          <w:sz w:val="24"/>
          <w:szCs w:val="24"/>
          <w:lang w:val="en-US"/>
        </w:rPr>
        <w:t xml:space="preserve"> ability to use motor actions to solve problems of physical education</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D) Special activities aimed at achieving the highest results in sport</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 the process of changing the forms and functions of the body under the influence of physical exercises</w:t>
      </w:r>
    </w:p>
    <w:p w:rsidR="005E5EA5" w:rsidRPr="005E5EA5" w:rsidRDefault="005E5EA5" w:rsidP="005E5EA5">
      <w:pPr>
        <w:pStyle w:val="HTML"/>
        <w:shd w:val="clear" w:color="auto" w:fill="FFFFFF"/>
        <w:rPr>
          <w:rFonts w:ascii="inherit" w:hAnsi="inherit"/>
          <w:color w:val="212121"/>
          <w:lang w:val="en-US"/>
        </w:rPr>
      </w:pPr>
      <w:proofErr w:type="gramStart"/>
      <w:r w:rsidRPr="0002198F">
        <w:rPr>
          <w:rFonts w:ascii="Times New Roman" w:hAnsi="Times New Roman" w:cs="Times New Roman"/>
          <w:b/>
          <w:sz w:val="24"/>
          <w:szCs w:val="24"/>
          <w:lang w:val="en-US"/>
        </w:rPr>
        <w:t>Lesson</w:t>
      </w:r>
      <w:r w:rsidR="001A61DB" w:rsidRPr="001A61DB">
        <w:rPr>
          <w:rFonts w:ascii="Times New Roman" w:hAnsi="Times New Roman" w:cs="Times New Roman"/>
          <w:sz w:val="24"/>
          <w:szCs w:val="24"/>
          <w:lang w:val="tr-TR"/>
        </w:rPr>
        <w:t xml:space="preserve"> </w:t>
      </w:r>
      <w:r w:rsidR="009752E5" w:rsidRPr="001A61DB">
        <w:rPr>
          <w:rFonts w:ascii="Times New Roman" w:hAnsi="Times New Roman" w:cs="Times New Roman"/>
          <w:sz w:val="24"/>
          <w:szCs w:val="24"/>
          <w:lang w:val="tr-TR"/>
        </w:rPr>
        <w:t>9</w:t>
      </w:r>
      <w:r w:rsidR="001A61DB">
        <w:rPr>
          <w:rFonts w:ascii="Times New Roman" w:hAnsi="Times New Roman" w:cs="Times New Roman"/>
          <w:sz w:val="24"/>
          <w:szCs w:val="24"/>
          <w:lang w:val="tr-TR"/>
        </w:rPr>
        <w:t>.</w:t>
      </w:r>
      <w:proofErr w:type="gramEnd"/>
      <w:r w:rsidR="001A61DB">
        <w:rPr>
          <w:rFonts w:ascii="Times New Roman" w:hAnsi="Times New Roman" w:cs="Times New Roman"/>
          <w:sz w:val="24"/>
          <w:szCs w:val="24"/>
          <w:lang w:val="tr-TR"/>
        </w:rPr>
        <w:t xml:space="preserve"> </w:t>
      </w:r>
      <w:proofErr w:type="gramStart"/>
      <w:r w:rsidRPr="00D10986">
        <w:rPr>
          <w:rFonts w:ascii="Times New Roman" w:hAnsi="Times New Roman" w:cs="Times New Roman"/>
          <w:sz w:val="24"/>
          <w:szCs w:val="24"/>
          <w:lang w:val="en-US"/>
        </w:rPr>
        <w:t>Types of planning the work of the school.</w:t>
      </w:r>
      <w:proofErr w:type="gramEnd"/>
    </w:p>
    <w:p w:rsidR="005E5EA5" w:rsidRPr="005E5EA5" w:rsidRDefault="005E5EA5" w:rsidP="00ED0801">
      <w:pPr>
        <w:pStyle w:val="a5"/>
        <w:ind w:left="0"/>
        <w:rPr>
          <w:b/>
          <w:sz w:val="24"/>
          <w:szCs w:val="24"/>
          <w:lang w:val="en-US"/>
        </w:rPr>
      </w:pPr>
      <w:r w:rsidRPr="005E5EA5">
        <w:rPr>
          <w:b/>
          <w:sz w:val="24"/>
          <w:szCs w:val="24"/>
          <w:lang w:val="en-US"/>
        </w:rPr>
        <w:t>Questions for consideration</w:t>
      </w:r>
    </w:p>
    <w:p w:rsidR="005E5EA5" w:rsidRPr="00D10986" w:rsidRDefault="005E5EA5" w:rsidP="00ED0801">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1. The role of planning in the system of management functions in education.</w:t>
      </w:r>
    </w:p>
    <w:p w:rsidR="005E5EA5" w:rsidRPr="00D10986" w:rsidRDefault="005E5EA5" w:rsidP="00ED0801">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2. Plans as a basis for management activity.</w:t>
      </w:r>
    </w:p>
    <w:p w:rsidR="005E5EA5" w:rsidRPr="00D10986" w:rsidRDefault="005E5EA5" w:rsidP="00ED0801">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3. Types of plans and their system.</w:t>
      </w:r>
    </w:p>
    <w:p w:rsidR="005E5EA5" w:rsidRPr="00D10986" w:rsidRDefault="005E5EA5" w:rsidP="00ED0801">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 xml:space="preserve">4. Strategic planning: management survey of internal (strong and weak) parties of the organization. </w:t>
      </w:r>
      <w:proofErr w:type="gramStart"/>
      <w:r w:rsidRPr="00D10986">
        <w:rPr>
          <w:rFonts w:ascii="Times New Roman" w:hAnsi="Times New Roman" w:cs="Times New Roman"/>
          <w:sz w:val="24"/>
          <w:szCs w:val="24"/>
          <w:lang w:val="en-US"/>
        </w:rPr>
        <w:t>The choice of strategy.</w:t>
      </w:r>
      <w:proofErr w:type="gramEnd"/>
      <w:r w:rsidRPr="00D10986">
        <w:rPr>
          <w:rFonts w:ascii="Times New Roman" w:hAnsi="Times New Roman" w:cs="Times New Roman"/>
          <w:sz w:val="24"/>
          <w:szCs w:val="24"/>
          <w:lang w:val="en-US"/>
        </w:rPr>
        <w:t xml:space="preserve"> </w:t>
      </w:r>
      <w:proofErr w:type="gramStart"/>
      <w:r w:rsidRPr="00D10986">
        <w:rPr>
          <w:rFonts w:ascii="Times New Roman" w:hAnsi="Times New Roman" w:cs="Times New Roman"/>
          <w:sz w:val="24"/>
          <w:szCs w:val="24"/>
          <w:lang w:val="en-US"/>
        </w:rPr>
        <w:t>Strategic alternatives.</w:t>
      </w:r>
      <w:proofErr w:type="gramEnd"/>
      <w:r w:rsidRPr="00D10986">
        <w:rPr>
          <w:rFonts w:ascii="Times New Roman" w:hAnsi="Times New Roman" w:cs="Times New Roman"/>
          <w:sz w:val="24"/>
          <w:szCs w:val="24"/>
          <w:lang w:val="en-US"/>
        </w:rPr>
        <w:t xml:space="preserve"> </w:t>
      </w:r>
      <w:proofErr w:type="gramStart"/>
      <w:r w:rsidRPr="00D10986">
        <w:rPr>
          <w:rFonts w:ascii="Times New Roman" w:hAnsi="Times New Roman" w:cs="Times New Roman"/>
          <w:sz w:val="24"/>
          <w:szCs w:val="24"/>
          <w:lang w:val="en-US"/>
        </w:rPr>
        <w:t>Evaluation of strategy.</w:t>
      </w:r>
      <w:proofErr w:type="gramEnd"/>
    </w:p>
    <w:p w:rsidR="005E5EA5" w:rsidRPr="00D10986" w:rsidRDefault="005E5EA5" w:rsidP="00ED0801">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5. Ongoing planning.</w:t>
      </w:r>
    </w:p>
    <w:p w:rsidR="005E5EA5" w:rsidRPr="00D10986" w:rsidRDefault="005E5EA5" w:rsidP="00ED0801">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 xml:space="preserve">6. Planning the educational process. </w:t>
      </w:r>
      <w:proofErr w:type="gramStart"/>
      <w:r w:rsidRPr="00D10986">
        <w:rPr>
          <w:rFonts w:ascii="Times New Roman" w:hAnsi="Times New Roman" w:cs="Times New Roman"/>
          <w:sz w:val="24"/>
          <w:szCs w:val="24"/>
          <w:lang w:val="en-US"/>
        </w:rPr>
        <w:t>Curriculum as the basic unit of planning.</w:t>
      </w:r>
      <w:proofErr w:type="gramEnd"/>
      <w:r w:rsidRPr="00D10986">
        <w:rPr>
          <w:rFonts w:ascii="Times New Roman" w:hAnsi="Times New Roman" w:cs="Times New Roman"/>
          <w:sz w:val="24"/>
          <w:szCs w:val="24"/>
          <w:lang w:val="en-US"/>
        </w:rPr>
        <w:t xml:space="preserve"> </w:t>
      </w:r>
      <w:proofErr w:type="gramStart"/>
      <w:r w:rsidRPr="00D10986">
        <w:rPr>
          <w:rFonts w:ascii="Times New Roman" w:hAnsi="Times New Roman" w:cs="Times New Roman"/>
          <w:sz w:val="24"/>
          <w:szCs w:val="24"/>
          <w:lang w:val="en-US"/>
        </w:rPr>
        <w:t>Structure and purpose of the curriculum.</w:t>
      </w:r>
      <w:proofErr w:type="gramEnd"/>
    </w:p>
    <w:p w:rsidR="005E5EA5" w:rsidRPr="00D10986" w:rsidRDefault="005E5EA5" w:rsidP="00ED0801">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7. Planning methods: "from what has been achieved", priority planning, targeted planning.</w:t>
      </w:r>
    </w:p>
    <w:p w:rsidR="005E5EA5" w:rsidRPr="00ED0801" w:rsidRDefault="005E5EA5" w:rsidP="00ED0801">
      <w:pPr>
        <w:spacing w:after="0" w:line="240" w:lineRule="auto"/>
        <w:rPr>
          <w:rFonts w:ascii="Times New Roman" w:hAnsi="Times New Roman" w:cs="Times New Roman"/>
          <w:b/>
          <w:sz w:val="24"/>
          <w:szCs w:val="24"/>
          <w:lang w:val="en-US"/>
        </w:rPr>
      </w:pPr>
      <w:r w:rsidRPr="00ED0801">
        <w:rPr>
          <w:rFonts w:ascii="Times New Roman" w:hAnsi="Times New Roman" w:cs="Times New Roman"/>
          <w:b/>
          <w:sz w:val="24"/>
          <w:szCs w:val="24"/>
          <w:lang w:val="en-US"/>
        </w:rPr>
        <w:t>Course:</w:t>
      </w:r>
    </w:p>
    <w:p w:rsidR="005E5EA5" w:rsidRPr="00D10986" w:rsidRDefault="005E5EA5" w:rsidP="00ED0801">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1. Introductory words of the teacher.</w:t>
      </w:r>
    </w:p>
    <w:p w:rsidR="005E5EA5" w:rsidRPr="00D10986" w:rsidRDefault="005E5EA5" w:rsidP="00ED0801">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2. Answers to the questions of the lesson plan:</w:t>
      </w:r>
    </w:p>
    <w:p w:rsidR="005E5EA5" w:rsidRPr="00D10986" w:rsidRDefault="005E5EA5" w:rsidP="00ED0801">
      <w:pPr>
        <w:spacing w:after="0" w:line="240" w:lineRule="auto"/>
        <w:rPr>
          <w:rFonts w:ascii="Times New Roman" w:hAnsi="Times New Roman" w:cs="Times New Roman"/>
          <w:sz w:val="24"/>
          <w:szCs w:val="24"/>
          <w:lang w:val="en-US"/>
        </w:rPr>
      </w:pPr>
      <w:proofErr w:type="gramStart"/>
      <w:r w:rsidRPr="00D10986">
        <w:rPr>
          <w:rFonts w:ascii="Times New Roman" w:hAnsi="Times New Roman" w:cs="Times New Roman"/>
          <w:sz w:val="24"/>
          <w:szCs w:val="24"/>
          <w:lang w:val="en-US"/>
        </w:rPr>
        <w:t>analysis</w:t>
      </w:r>
      <w:proofErr w:type="gramEnd"/>
      <w:r w:rsidRPr="00D10986">
        <w:rPr>
          <w:rFonts w:ascii="Times New Roman" w:hAnsi="Times New Roman" w:cs="Times New Roman"/>
          <w:sz w:val="24"/>
          <w:szCs w:val="24"/>
          <w:lang w:val="en-US"/>
        </w:rPr>
        <w:t xml:space="preserve"> of key concepts and definitions</w:t>
      </w:r>
    </w:p>
    <w:p w:rsidR="005E5EA5" w:rsidRPr="00D10986" w:rsidRDefault="005E5EA5" w:rsidP="00ED0801">
      <w:pPr>
        <w:spacing w:after="0" w:line="240" w:lineRule="auto"/>
        <w:rPr>
          <w:rFonts w:ascii="Times New Roman" w:hAnsi="Times New Roman" w:cs="Times New Roman"/>
          <w:sz w:val="24"/>
          <w:szCs w:val="24"/>
          <w:lang w:val="en-US"/>
        </w:rPr>
      </w:pPr>
      <w:proofErr w:type="gramStart"/>
      <w:r w:rsidRPr="00D10986">
        <w:rPr>
          <w:rFonts w:ascii="Times New Roman" w:hAnsi="Times New Roman" w:cs="Times New Roman"/>
          <w:sz w:val="24"/>
          <w:szCs w:val="24"/>
          <w:lang w:val="en-US"/>
        </w:rPr>
        <w:t>report</w:t>
      </w:r>
      <w:proofErr w:type="gramEnd"/>
      <w:r w:rsidRPr="00D10986">
        <w:rPr>
          <w:rFonts w:ascii="Times New Roman" w:hAnsi="Times New Roman" w:cs="Times New Roman"/>
          <w:sz w:val="24"/>
          <w:szCs w:val="24"/>
          <w:lang w:val="en-US"/>
        </w:rPr>
        <w:t xml:space="preserve"> on</w:t>
      </w:r>
    </w:p>
    <w:p w:rsidR="005E5EA5" w:rsidRPr="00D10986" w:rsidRDefault="005E5EA5" w:rsidP="00ED0801">
      <w:pPr>
        <w:spacing w:after="0" w:line="240" w:lineRule="auto"/>
        <w:rPr>
          <w:rFonts w:ascii="Times New Roman" w:hAnsi="Times New Roman" w:cs="Times New Roman"/>
          <w:sz w:val="24"/>
          <w:szCs w:val="24"/>
          <w:lang w:val="en-US"/>
        </w:rPr>
      </w:pPr>
      <w:proofErr w:type="gramStart"/>
      <w:r w:rsidRPr="00D10986">
        <w:rPr>
          <w:rFonts w:ascii="Times New Roman" w:hAnsi="Times New Roman" w:cs="Times New Roman"/>
          <w:sz w:val="24"/>
          <w:szCs w:val="24"/>
          <w:lang w:val="en-US"/>
        </w:rPr>
        <w:t>additions</w:t>
      </w:r>
      <w:proofErr w:type="gramEnd"/>
      <w:r w:rsidRPr="00D10986">
        <w:rPr>
          <w:rFonts w:ascii="Times New Roman" w:hAnsi="Times New Roman" w:cs="Times New Roman"/>
          <w:sz w:val="24"/>
          <w:szCs w:val="24"/>
          <w:lang w:val="en-US"/>
        </w:rPr>
        <w:t xml:space="preserve"> on the issue</w:t>
      </w:r>
    </w:p>
    <w:p w:rsidR="005E5EA5" w:rsidRPr="00D10986" w:rsidRDefault="005E5EA5" w:rsidP="00ED0801">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3. Question for reflection: The role of planning in the system of management functions in education.</w:t>
      </w:r>
    </w:p>
    <w:p w:rsidR="005E5EA5" w:rsidRPr="00ED0801" w:rsidRDefault="005E5EA5" w:rsidP="00ED0801">
      <w:pPr>
        <w:spacing w:after="0" w:line="240" w:lineRule="auto"/>
        <w:rPr>
          <w:rFonts w:ascii="Times New Roman" w:hAnsi="Times New Roman" w:cs="Times New Roman"/>
          <w:b/>
          <w:sz w:val="24"/>
          <w:szCs w:val="24"/>
          <w:lang w:val="en-US"/>
        </w:rPr>
      </w:pPr>
      <w:r w:rsidRPr="00ED0801">
        <w:rPr>
          <w:rFonts w:ascii="Times New Roman" w:hAnsi="Times New Roman" w:cs="Times New Roman"/>
          <w:b/>
          <w:sz w:val="24"/>
          <w:szCs w:val="24"/>
          <w:lang w:val="en-US"/>
        </w:rPr>
        <w:t>4. Conclusions on the topic.</w:t>
      </w:r>
    </w:p>
    <w:p w:rsidR="009314C9" w:rsidRPr="005E5EA5" w:rsidRDefault="005E5EA5" w:rsidP="00ED0801">
      <w:pPr>
        <w:spacing w:after="0" w:line="240" w:lineRule="auto"/>
        <w:rPr>
          <w:rFonts w:ascii="Times New Roman" w:hAnsi="Times New Roman" w:cs="Times New Roman"/>
          <w:b/>
          <w:sz w:val="24"/>
          <w:szCs w:val="24"/>
          <w:lang w:val="en-US"/>
        </w:rPr>
      </w:pPr>
      <w:r w:rsidRPr="000F4EAD">
        <w:rPr>
          <w:rFonts w:ascii="Times New Roman" w:hAnsi="Times New Roman" w:cs="Times New Roman"/>
          <w:b/>
          <w:sz w:val="24"/>
          <w:szCs w:val="24"/>
          <w:lang w:val="en-US"/>
        </w:rPr>
        <w:t>Literature</w:t>
      </w:r>
      <w:r w:rsidR="009314C9" w:rsidRPr="005E5EA5">
        <w:rPr>
          <w:rFonts w:ascii="Times New Roman" w:hAnsi="Times New Roman" w:cs="Times New Roman"/>
          <w:b/>
          <w:i/>
          <w:sz w:val="24"/>
          <w:szCs w:val="24"/>
          <w:lang w:val="en-US"/>
        </w:rPr>
        <w:t>:</w:t>
      </w:r>
    </w:p>
    <w:p w:rsidR="00ED01D6" w:rsidRPr="00343625" w:rsidRDefault="00ED01D6" w:rsidP="00ED01D6">
      <w:pPr>
        <w:spacing w:after="0" w:line="240" w:lineRule="auto"/>
        <w:rPr>
          <w:rFonts w:ascii="Times New Roman" w:eastAsia="Calibri" w:hAnsi="Times New Roman" w:cs="Times New Roman"/>
          <w:iCs/>
          <w:sz w:val="24"/>
          <w:szCs w:val="24"/>
          <w:lang w:val="en-US"/>
        </w:rPr>
      </w:pPr>
      <w:r w:rsidRPr="00343625">
        <w:rPr>
          <w:rFonts w:ascii="Times New Roman" w:eastAsia="Calibri" w:hAnsi="Times New Roman" w:cs="Times New Roman"/>
          <w:iCs/>
          <w:sz w:val="24"/>
          <w:szCs w:val="24"/>
          <w:lang w:val="en-US"/>
        </w:rPr>
        <w:t xml:space="preserve">1. </w:t>
      </w:r>
      <w:proofErr w:type="spellStart"/>
      <w:r w:rsidRPr="00343625">
        <w:rPr>
          <w:rFonts w:ascii="Times New Roman" w:eastAsia="Calibri" w:hAnsi="Times New Roman" w:cs="Times New Roman"/>
          <w:iCs/>
          <w:sz w:val="24"/>
          <w:szCs w:val="24"/>
          <w:lang w:val="en-US"/>
        </w:rPr>
        <w:t>Vesnin</w:t>
      </w:r>
      <w:proofErr w:type="spellEnd"/>
      <w:r w:rsidRPr="00343625">
        <w:rPr>
          <w:rFonts w:ascii="Times New Roman" w:eastAsia="Calibri" w:hAnsi="Times New Roman" w:cs="Times New Roman"/>
          <w:iCs/>
          <w:sz w:val="24"/>
          <w:szCs w:val="24"/>
          <w:lang w:val="en-US"/>
        </w:rPr>
        <w:t xml:space="preserve">, V.R. Management / V.R. </w:t>
      </w:r>
      <w:proofErr w:type="spellStart"/>
      <w:r w:rsidRPr="00343625">
        <w:rPr>
          <w:rFonts w:ascii="Times New Roman" w:eastAsia="Calibri" w:hAnsi="Times New Roman" w:cs="Times New Roman"/>
          <w:iCs/>
          <w:sz w:val="24"/>
          <w:szCs w:val="24"/>
          <w:lang w:val="en-US"/>
        </w:rPr>
        <w:t>Vesnin</w:t>
      </w:r>
      <w:proofErr w:type="spellEnd"/>
      <w:r w:rsidRPr="00343625">
        <w:rPr>
          <w:rFonts w:ascii="Times New Roman" w:eastAsia="Calibri" w:hAnsi="Times New Roman" w:cs="Times New Roman"/>
          <w:iCs/>
          <w:sz w:val="24"/>
          <w:szCs w:val="24"/>
          <w:lang w:val="en-US"/>
        </w:rPr>
        <w:t xml:space="preserve">. - M.: Prospect, </w:t>
      </w:r>
      <w:proofErr w:type="gramStart"/>
      <w:r w:rsidRPr="00343625">
        <w:rPr>
          <w:rFonts w:ascii="Times New Roman" w:eastAsia="Calibri" w:hAnsi="Times New Roman" w:cs="Times New Roman"/>
          <w:iCs/>
          <w:sz w:val="24"/>
          <w:szCs w:val="24"/>
          <w:lang w:val="en-US"/>
        </w:rPr>
        <w:t>2012 .--</w:t>
      </w:r>
      <w:proofErr w:type="gramEnd"/>
      <w:r w:rsidRPr="00343625">
        <w:rPr>
          <w:rFonts w:ascii="Times New Roman" w:eastAsia="Calibri" w:hAnsi="Times New Roman" w:cs="Times New Roman"/>
          <w:iCs/>
          <w:sz w:val="24"/>
          <w:szCs w:val="24"/>
          <w:lang w:val="en-US"/>
        </w:rPr>
        <w:t xml:space="preserve"> 616 p.</w:t>
      </w:r>
    </w:p>
    <w:p w:rsidR="00ED01D6" w:rsidRPr="00343625" w:rsidRDefault="00ED01D6" w:rsidP="00ED01D6">
      <w:pPr>
        <w:spacing w:after="0" w:line="240" w:lineRule="auto"/>
        <w:rPr>
          <w:rFonts w:ascii="Times New Roman" w:eastAsia="Calibri" w:hAnsi="Times New Roman" w:cs="Times New Roman"/>
          <w:iCs/>
          <w:sz w:val="24"/>
          <w:szCs w:val="24"/>
          <w:lang w:val="en-US"/>
        </w:rPr>
      </w:pPr>
      <w:r w:rsidRPr="00343625">
        <w:rPr>
          <w:rFonts w:ascii="Times New Roman" w:eastAsia="Calibri" w:hAnsi="Times New Roman" w:cs="Times New Roman"/>
          <w:iCs/>
          <w:sz w:val="24"/>
          <w:szCs w:val="24"/>
          <w:lang w:val="en-US"/>
        </w:rPr>
        <w:t xml:space="preserve">2. </w:t>
      </w:r>
      <w:proofErr w:type="spellStart"/>
      <w:r w:rsidRPr="00343625">
        <w:rPr>
          <w:rFonts w:ascii="Times New Roman" w:eastAsia="Calibri" w:hAnsi="Times New Roman" w:cs="Times New Roman"/>
          <w:iCs/>
          <w:sz w:val="24"/>
          <w:szCs w:val="24"/>
          <w:lang w:val="en-US"/>
        </w:rPr>
        <w:t>Vikhansky</w:t>
      </w:r>
      <w:proofErr w:type="spellEnd"/>
      <w:r w:rsidRPr="00343625">
        <w:rPr>
          <w:rFonts w:ascii="Times New Roman" w:eastAsia="Calibri" w:hAnsi="Times New Roman" w:cs="Times New Roman"/>
          <w:iCs/>
          <w:sz w:val="24"/>
          <w:szCs w:val="24"/>
          <w:lang w:val="en-US"/>
        </w:rPr>
        <w:t xml:space="preserve">, O.S., </w:t>
      </w:r>
      <w:proofErr w:type="spellStart"/>
      <w:r w:rsidRPr="00343625">
        <w:rPr>
          <w:rFonts w:ascii="Times New Roman" w:eastAsia="Calibri" w:hAnsi="Times New Roman" w:cs="Times New Roman"/>
          <w:iCs/>
          <w:sz w:val="24"/>
          <w:szCs w:val="24"/>
          <w:lang w:val="en-US"/>
        </w:rPr>
        <w:t>Naumov</w:t>
      </w:r>
      <w:proofErr w:type="spellEnd"/>
      <w:r w:rsidRPr="00343625">
        <w:rPr>
          <w:rFonts w:ascii="Times New Roman" w:eastAsia="Calibri" w:hAnsi="Times New Roman" w:cs="Times New Roman"/>
          <w:iCs/>
          <w:sz w:val="24"/>
          <w:szCs w:val="24"/>
          <w:lang w:val="en-US"/>
        </w:rPr>
        <w:t xml:space="preserve">, A.I. Management / O.S. </w:t>
      </w:r>
      <w:proofErr w:type="spellStart"/>
      <w:r w:rsidRPr="00343625">
        <w:rPr>
          <w:rFonts w:ascii="Times New Roman" w:eastAsia="Calibri" w:hAnsi="Times New Roman" w:cs="Times New Roman"/>
          <w:iCs/>
          <w:sz w:val="24"/>
          <w:szCs w:val="24"/>
          <w:lang w:val="en-US"/>
        </w:rPr>
        <w:t>Vikhansky</w:t>
      </w:r>
      <w:proofErr w:type="spellEnd"/>
      <w:r w:rsidRPr="00343625">
        <w:rPr>
          <w:rFonts w:ascii="Times New Roman" w:eastAsia="Calibri" w:hAnsi="Times New Roman" w:cs="Times New Roman"/>
          <w:iCs/>
          <w:sz w:val="24"/>
          <w:szCs w:val="24"/>
          <w:lang w:val="en-US"/>
        </w:rPr>
        <w:t xml:space="preserve">, A.I. </w:t>
      </w:r>
      <w:proofErr w:type="spellStart"/>
      <w:r w:rsidRPr="00343625">
        <w:rPr>
          <w:rFonts w:ascii="Times New Roman" w:eastAsia="Calibri" w:hAnsi="Times New Roman" w:cs="Times New Roman"/>
          <w:iCs/>
          <w:sz w:val="24"/>
          <w:szCs w:val="24"/>
          <w:lang w:val="en-US"/>
        </w:rPr>
        <w:t>Naumov</w:t>
      </w:r>
      <w:proofErr w:type="spellEnd"/>
      <w:r w:rsidRPr="00343625">
        <w:rPr>
          <w:rFonts w:ascii="Times New Roman" w:eastAsia="Calibri" w:hAnsi="Times New Roman" w:cs="Times New Roman"/>
          <w:iCs/>
          <w:sz w:val="24"/>
          <w:szCs w:val="24"/>
          <w:lang w:val="en-US"/>
        </w:rPr>
        <w:t xml:space="preserve">: Textbook. - 3rd ed. - </w:t>
      </w:r>
      <w:proofErr w:type="gramStart"/>
      <w:r w:rsidRPr="00343625">
        <w:rPr>
          <w:rFonts w:ascii="Times New Roman" w:eastAsia="Calibri" w:hAnsi="Times New Roman" w:cs="Times New Roman"/>
          <w:iCs/>
          <w:sz w:val="24"/>
          <w:szCs w:val="24"/>
          <w:lang w:val="en-US"/>
        </w:rPr>
        <w:t>M .</w:t>
      </w:r>
      <w:proofErr w:type="gramEnd"/>
      <w:r w:rsidRPr="00343625">
        <w:rPr>
          <w:rFonts w:ascii="Times New Roman" w:eastAsia="Calibri" w:hAnsi="Times New Roman" w:cs="Times New Roman"/>
          <w:iCs/>
          <w:sz w:val="24"/>
          <w:szCs w:val="24"/>
          <w:lang w:val="en-US"/>
        </w:rPr>
        <w:t xml:space="preserve">: </w:t>
      </w:r>
      <w:proofErr w:type="spellStart"/>
      <w:r w:rsidRPr="00343625">
        <w:rPr>
          <w:rFonts w:ascii="Times New Roman" w:eastAsia="Calibri" w:hAnsi="Times New Roman" w:cs="Times New Roman"/>
          <w:iCs/>
          <w:sz w:val="24"/>
          <w:szCs w:val="24"/>
          <w:lang w:val="en-US"/>
        </w:rPr>
        <w:t>Gardariki</w:t>
      </w:r>
      <w:proofErr w:type="spellEnd"/>
      <w:r w:rsidRPr="00343625">
        <w:rPr>
          <w:rFonts w:ascii="Times New Roman" w:eastAsia="Calibri" w:hAnsi="Times New Roman" w:cs="Times New Roman"/>
          <w:iCs/>
          <w:sz w:val="24"/>
          <w:szCs w:val="24"/>
          <w:lang w:val="en-US"/>
        </w:rPr>
        <w:t>, 2003 .- 528 p.</w:t>
      </w:r>
    </w:p>
    <w:p w:rsidR="00ED01D6" w:rsidRPr="00343625" w:rsidRDefault="00ED01D6" w:rsidP="00ED01D6">
      <w:pPr>
        <w:spacing w:after="0" w:line="240" w:lineRule="auto"/>
        <w:rPr>
          <w:rFonts w:ascii="Times New Roman" w:eastAsia="Calibri" w:hAnsi="Times New Roman" w:cs="Times New Roman"/>
          <w:iCs/>
          <w:sz w:val="24"/>
          <w:szCs w:val="24"/>
          <w:lang w:val="en-US"/>
        </w:rPr>
      </w:pPr>
      <w:r w:rsidRPr="00343625">
        <w:rPr>
          <w:rFonts w:ascii="Times New Roman" w:eastAsia="Calibri" w:hAnsi="Times New Roman" w:cs="Times New Roman"/>
          <w:iCs/>
          <w:sz w:val="24"/>
          <w:szCs w:val="24"/>
          <w:lang w:val="en-US"/>
        </w:rPr>
        <w:t xml:space="preserve">3. </w:t>
      </w:r>
      <w:proofErr w:type="spellStart"/>
      <w:r w:rsidRPr="00343625">
        <w:rPr>
          <w:rFonts w:ascii="Times New Roman" w:eastAsia="Calibri" w:hAnsi="Times New Roman" w:cs="Times New Roman"/>
          <w:iCs/>
          <w:sz w:val="24"/>
          <w:szCs w:val="24"/>
          <w:lang w:val="en-US"/>
        </w:rPr>
        <w:t>Borytko</w:t>
      </w:r>
      <w:proofErr w:type="spellEnd"/>
      <w:r w:rsidRPr="00343625">
        <w:rPr>
          <w:rFonts w:ascii="Times New Roman" w:eastAsia="Calibri" w:hAnsi="Times New Roman" w:cs="Times New Roman"/>
          <w:iCs/>
          <w:sz w:val="24"/>
          <w:szCs w:val="24"/>
          <w:lang w:val="en-US"/>
        </w:rPr>
        <w:t xml:space="preserve">, N. M. Pedagogy: a textbook for universities on </w:t>
      </w:r>
      <w:proofErr w:type="spellStart"/>
      <w:r w:rsidRPr="00343625">
        <w:rPr>
          <w:rFonts w:ascii="Times New Roman" w:eastAsia="Calibri" w:hAnsi="Times New Roman" w:cs="Times New Roman"/>
          <w:iCs/>
          <w:sz w:val="24"/>
          <w:szCs w:val="24"/>
          <w:lang w:val="en-US"/>
        </w:rPr>
        <w:t>ped</w:t>
      </w:r>
      <w:proofErr w:type="spellEnd"/>
      <w:r w:rsidRPr="00343625">
        <w:rPr>
          <w:rFonts w:ascii="Times New Roman" w:eastAsia="Calibri" w:hAnsi="Times New Roman" w:cs="Times New Roman"/>
          <w:iCs/>
          <w:sz w:val="24"/>
          <w:szCs w:val="24"/>
          <w:lang w:val="en-US"/>
        </w:rPr>
        <w:t xml:space="preserve">. </w:t>
      </w:r>
      <w:proofErr w:type="gramStart"/>
      <w:r w:rsidRPr="00343625">
        <w:rPr>
          <w:rFonts w:ascii="Times New Roman" w:eastAsia="Calibri" w:hAnsi="Times New Roman" w:cs="Times New Roman"/>
          <w:iCs/>
          <w:sz w:val="24"/>
          <w:szCs w:val="24"/>
          <w:lang w:val="en-US"/>
        </w:rPr>
        <w:t>specialist</w:t>
      </w:r>
      <w:proofErr w:type="gramEnd"/>
      <w:r w:rsidRPr="00343625">
        <w:rPr>
          <w:rFonts w:ascii="Times New Roman" w:eastAsia="Calibri" w:hAnsi="Times New Roman" w:cs="Times New Roman"/>
          <w:iCs/>
          <w:sz w:val="24"/>
          <w:szCs w:val="24"/>
          <w:lang w:val="en-US"/>
        </w:rPr>
        <w:t xml:space="preserve">. </w:t>
      </w:r>
      <w:proofErr w:type="gramStart"/>
      <w:r w:rsidRPr="00343625">
        <w:rPr>
          <w:rFonts w:ascii="Times New Roman" w:eastAsia="Calibri" w:hAnsi="Times New Roman" w:cs="Times New Roman"/>
          <w:iCs/>
          <w:sz w:val="24"/>
          <w:szCs w:val="24"/>
          <w:lang w:val="en-US"/>
        </w:rPr>
        <w:t xml:space="preserve">(OPD.F. 02 - Pedagogy) / N.M. </w:t>
      </w:r>
      <w:proofErr w:type="spellStart"/>
      <w:r w:rsidRPr="00343625">
        <w:rPr>
          <w:rFonts w:ascii="Times New Roman" w:eastAsia="Calibri" w:hAnsi="Times New Roman" w:cs="Times New Roman"/>
          <w:iCs/>
          <w:sz w:val="24"/>
          <w:szCs w:val="24"/>
          <w:lang w:val="en-US"/>
        </w:rPr>
        <w:t>Borytko</w:t>
      </w:r>
      <w:proofErr w:type="spellEnd"/>
      <w:r w:rsidRPr="00343625">
        <w:rPr>
          <w:rFonts w:ascii="Times New Roman" w:eastAsia="Calibri" w:hAnsi="Times New Roman" w:cs="Times New Roman"/>
          <w:iCs/>
          <w:sz w:val="24"/>
          <w:szCs w:val="24"/>
          <w:lang w:val="en-US"/>
        </w:rPr>
        <w:t xml:space="preserve">, I.A. </w:t>
      </w:r>
      <w:proofErr w:type="spellStart"/>
      <w:r w:rsidRPr="00343625">
        <w:rPr>
          <w:rFonts w:ascii="Times New Roman" w:eastAsia="Calibri" w:hAnsi="Times New Roman" w:cs="Times New Roman"/>
          <w:iCs/>
          <w:sz w:val="24"/>
          <w:szCs w:val="24"/>
          <w:lang w:val="en-US"/>
        </w:rPr>
        <w:t>Solovtsova</w:t>
      </w:r>
      <w:proofErr w:type="spellEnd"/>
      <w:r w:rsidRPr="00343625">
        <w:rPr>
          <w:rFonts w:ascii="Times New Roman" w:eastAsia="Calibri" w:hAnsi="Times New Roman" w:cs="Times New Roman"/>
          <w:iCs/>
          <w:sz w:val="24"/>
          <w:szCs w:val="24"/>
          <w:lang w:val="en-US"/>
        </w:rPr>
        <w:t>.</w:t>
      </w:r>
      <w:proofErr w:type="gramEnd"/>
      <w:r w:rsidRPr="00343625">
        <w:rPr>
          <w:rFonts w:ascii="Times New Roman" w:eastAsia="Calibri" w:hAnsi="Times New Roman" w:cs="Times New Roman"/>
          <w:iCs/>
          <w:sz w:val="24"/>
          <w:szCs w:val="24"/>
          <w:lang w:val="en-US"/>
        </w:rPr>
        <w:t xml:space="preserve"> A.M. </w:t>
      </w:r>
      <w:proofErr w:type="spellStart"/>
      <w:r w:rsidRPr="00343625">
        <w:rPr>
          <w:rFonts w:ascii="Times New Roman" w:eastAsia="Calibri" w:hAnsi="Times New Roman" w:cs="Times New Roman"/>
          <w:iCs/>
          <w:sz w:val="24"/>
          <w:szCs w:val="24"/>
          <w:lang w:val="en-US"/>
        </w:rPr>
        <w:t>Baibakov</w:t>
      </w:r>
      <w:proofErr w:type="spellEnd"/>
      <w:r w:rsidRPr="00343625">
        <w:rPr>
          <w:rFonts w:ascii="Times New Roman" w:eastAsia="Calibri" w:hAnsi="Times New Roman" w:cs="Times New Roman"/>
          <w:iCs/>
          <w:sz w:val="24"/>
          <w:szCs w:val="24"/>
          <w:lang w:val="en-US"/>
        </w:rPr>
        <w:t xml:space="preserve">. - 2nd ed., Erased. - M.: Academy, </w:t>
      </w:r>
      <w:proofErr w:type="gramStart"/>
      <w:r w:rsidRPr="00343625">
        <w:rPr>
          <w:rFonts w:ascii="Times New Roman" w:eastAsia="Calibri" w:hAnsi="Times New Roman" w:cs="Times New Roman"/>
          <w:iCs/>
          <w:sz w:val="24"/>
          <w:szCs w:val="24"/>
          <w:lang w:val="en-US"/>
        </w:rPr>
        <w:t>2009 .--</w:t>
      </w:r>
      <w:proofErr w:type="gramEnd"/>
      <w:r w:rsidRPr="00343625">
        <w:rPr>
          <w:rFonts w:ascii="Times New Roman" w:eastAsia="Calibri" w:hAnsi="Times New Roman" w:cs="Times New Roman"/>
          <w:iCs/>
          <w:sz w:val="24"/>
          <w:szCs w:val="24"/>
          <w:lang w:val="en-US"/>
        </w:rPr>
        <w:t xml:space="preserve"> 493 p.</w:t>
      </w:r>
    </w:p>
    <w:p w:rsidR="00ED01D6" w:rsidRPr="00ED01D6" w:rsidRDefault="00ED01D6" w:rsidP="00ED01D6">
      <w:pPr>
        <w:spacing w:after="0" w:line="240" w:lineRule="auto"/>
        <w:rPr>
          <w:rFonts w:ascii="Times New Roman" w:eastAsia="Calibri" w:hAnsi="Times New Roman" w:cs="Times New Roman"/>
          <w:iCs/>
          <w:sz w:val="24"/>
          <w:szCs w:val="24"/>
          <w:lang w:val="en-US"/>
        </w:rPr>
      </w:pPr>
      <w:r w:rsidRPr="00343625">
        <w:rPr>
          <w:rFonts w:ascii="Times New Roman" w:eastAsia="Calibri" w:hAnsi="Times New Roman" w:cs="Times New Roman"/>
          <w:iCs/>
          <w:sz w:val="24"/>
          <w:szCs w:val="24"/>
          <w:lang w:val="en-US"/>
        </w:rPr>
        <w:t xml:space="preserve">4. Pedagogy: a textbook for universities on non-pedagogy. </w:t>
      </w:r>
      <w:proofErr w:type="gramStart"/>
      <w:r w:rsidRPr="00343625">
        <w:rPr>
          <w:rFonts w:ascii="Times New Roman" w:eastAsia="Calibri" w:hAnsi="Times New Roman" w:cs="Times New Roman"/>
          <w:iCs/>
          <w:sz w:val="24"/>
          <w:szCs w:val="24"/>
          <w:lang w:val="en-US"/>
        </w:rPr>
        <w:t>discipline</w:t>
      </w:r>
      <w:proofErr w:type="gramEnd"/>
      <w:r w:rsidRPr="00343625">
        <w:rPr>
          <w:rFonts w:ascii="Times New Roman" w:eastAsia="Calibri" w:hAnsi="Times New Roman" w:cs="Times New Roman"/>
          <w:iCs/>
          <w:sz w:val="24"/>
          <w:szCs w:val="24"/>
          <w:lang w:val="en-US"/>
        </w:rPr>
        <w:t xml:space="preserve"> "Pedagogy and Psychology" / ed. P.I. </w:t>
      </w:r>
      <w:proofErr w:type="spellStart"/>
      <w:r w:rsidRPr="00343625">
        <w:rPr>
          <w:rFonts w:ascii="Times New Roman" w:eastAsia="Calibri" w:hAnsi="Times New Roman" w:cs="Times New Roman"/>
          <w:iCs/>
          <w:sz w:val="24"/>
          <w:szCs w:val="24"/>
          <w:lang w:val="en-US"/>
        </w:rPr>
        <w:t>Pidkasisty</w:t>
      </w:r>
      <w:proofErr w:type="spellEnd"/>
      <w:r w:rsidRPr="00343625">
        <w:rPr>
          <w:rFonts w:ascii="Times New Roman" w:eastAsia="Calibri" w:hAnsi="Times New Roman" w:cs="Times New Roman"/>
          <w:iCs/>
          <w:sz w:val="24"/>
          <w:szCs w:val="24"/>
          <w:lang w:val="en-US"/>
        </w:rPr>
        <w:t xml:space="preserve"> - 2nd ed., Rev. and add. - </w:t>
      </w:r>
      <w:proofErr w:type="gramStart"/>
      <w:r w:rsidRPr="00343625">
        <w:rPr>
          <w:rFonts w:ascii="Times New Roman" w:eastAsia="Calibri" w:hAnsi="Times New Roman" w:cs="Times New Roman"/>
          <w:iCs/>
          <w:sz w:val="24"/>
          <w:szCs w:val="24"/>
          <w:lang w:val="en-US"/>
        </w:rPr>
        <w:t>M .</w:t>
      </w:r>
      <w:proofErr w:type="gramEnd"/>
      <w:r w:rsidRPr="00343625">
        <w:rPr>
          <w:rFonts w:ascii="Times New Roman" w:eastAsia="Calibri" w:hAnsi="Times New Roman" w:cs="Times New Roman"/>
          <w:iCs/>
          <w:sz w:val="24"/>
          <w:szCs w:val="24"/>
          <w:lang w:val="en-US"/>
        </w:rPr>
        <w:t xml:space="preserve">: </w:t>
      </w:r>
      <w:proofErr w:type="spellStart"/>
      <w:r w:rsidRPr="00343625">
        <w:rPr>
          <w:rFonts w:ascii="Times New Roman" w:eastAsia="Calibri" w:hAnsi="Times New Roman" w:cs="Times New Roman"/>
          <w:iCs/>
          <w:sz w:val="24"/>
          <w:szCs w:val="24"/>
          <w:lang w:val="en-US"/>
        </w:rPr>
        <w:t>Yurayt</w:t>
      </w:r>
      <w:proofErr w:type="spellEnd"/>
      <w:r w:rsidRPr="00343625">
        <w:rPr>
          <w:rFonts w:ascii="Times New Roman" w:eastAsia="Calibri" w:hAnsi="Times New Roman" w:cs="Times New Roman"/>
          <w:iCs/>
          <w:sz w:val="24"/>
          <w:szCs w:val="24"/>
          <w:lang w:val="en-US"/>
        </w:rPr>
        <w:t xml:space="preserve">, 2011 .- </w:t>
      </w:r>
      <w:r w:rsidRPr="00ED01D6">
        <w:rPr>
          <w:rFonts w:ascii="Times New Roman" w:eastAsia="Calibri" w:hAnsi="Times New Roman" w:cs="Times New Roman"/>
          <w:iCs/>
          <w:sz w:val="24"/>
          <w:szCs w:val="24"/>
          <w:lang w:val="en-US"/>
        </w:rPr>
        <w:t>503 p.</w:t>
      </w:r>
    </w:p>
    <w:p w:rsidR="00ED01D6" w:rsidRPr="00343625" w:rsidRDefault="00ED01D6" w:rsidP="00ED01D6">
      <w:pPr>
        <w:spacing w:after="0" w:line="240" w:lineRule="auto"/>
        <w:rPr>
          <w:rFonts w:ascii="Times New Roman" w:hAnsi="Times New Roman" w:cs="Times New Roman"/>
          <w:b/>
          <w:sz w:val="24"/>
          <w:szCs w:val="24"/>
          <w:lang w:val="en-US"/>
        </w:rPr>
      </w:pPr>
      <w:r w:rsidRPr="00343625">
        <w:rPr>
          <w:rFonts w:ascii="Times New Roman" w:eastAsia="Calibri" w:hAnsi="Times New Roman" w:cs="Times New Roman"/>
          <w:iCs/>
          <w:sz w:val="24"/>
          <w:szCs w:val="24"/>
          <w:lang w:val="en-US"/>
        </w:rPr>
        <w:t xml:space="preserve">5. Simonov, V.P. Pedagogical management: Know-how in education: a manual on the course "Management of pedagogical systems" / V.P. Simonov. - </w:t>
      </w:r>
      <w:proofErr w:type="gramStart"/>
      <w:r w:rsidRPr="00343625">
        <w:rPr>
          <w:rFonts w:ascii="Times New Roman" w:eastAsia="Calibri" w:hAnsi="Times New Roman" w:cs="Times New Roman"/>
          <w:iCs/>
          <w:sz w:val="24"/>
          <w:szCs w:val="24"/>
          <w:lang w:val="en-US"/>
        </w:rPr>
        <w:t>M .</w:t>
      </w:r>
      <w:proofErr w:type="gramEnd"/>
      <w:r w:rsidRPr="00343625">
        <w:rPr>
          <w:rFonts w:ascii="Times New Roman" w:eastAsia="Calibri" w:hAnsi="Times New Roman" w:cs="Times New Roman"/>
          <w:iCs/>
          <w:sz w:val="24"/>
          <w:szCs w:val="24"/>
          <w:lang w:val="en-US"/>
        </w:rPr>
        <w:t xml:space="preserve">: </w:t>
      </w:r>
      <w:proofErr w:type="spellStart"/>
      <w:r w:rsidRPr="00343625">
        <w:rPr>
          <w:rFonts w:ascii="Times New Roman" w:eastAsia="Calibri" w:hAnsi="Times New Roman" w:cs="Times New Roman"/>
          <w:iCs/>
          <w:sz w:val="24"/>
          <w:szCs w:val="24"/>
          <w:lang w:val="en-US"/>
        </w:rPr>
        <w:t>Yurayt</w:t>
      </w:r>
      <w:proofErr w:type="spellEnd"/>
      <w:r w:rsidRPr="00343625">
        <w:rPr>
          <w:rFonts w:ascii="Times New Roman" w:eastAsia="Calibri" w:hAnsi="Times New Roman" w:cs="Times New Roman"/>
          <w:iCs/>
          <w:sz w:val="24"/>
          <w:szCs w:val="24"/>
          <w:lang w:val="en-US"/>
        </w:rPr>
        <w:t>: Higher education, 2009. - 358 c.</w:t>
      </w:r>
    </w:p>
    <w:p w:rsidR="00130BDA" w:rsidRPr="00130BDA" w:rsidRDefault="00130BDA" w:rsidP="00543112">
      <w:pPr>
        <w:pStyle w:val="a5"/>
        <w:numPr>
          <w:ilvl w:val="0"/>
          <w:numId w:val="64"/>
        </w:numPr>
        <w:rPr>
          <w:b/>
          <w:sz w:val="24"/>
          <w:szCs w:val="24"/>
          <w:lang w:val="en-US"/>
        </w:rPr>
      </w:pPr>
      <w:r w:rsidRPr="00130BDA">
        <w:rPr>
          <w:b/>
          <w:sz w:val="24"/>
          <w:szCs w:val="24"/>
          <w:lang w:val="en-US"/>
        </w:rPr>
        <w:t>Test  questions</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 xml:space="preserve">1.  A worldview </w:t>
      </w:r>
      <w:proofErr w:type="gramStart"/>
      <w:r w:rsidRPr="00130BDA">
        <w:rPr>
          <w:rFonts w:ascii="Times New Roman" w:hAnsi="Times New Roman"/>
          <w:b/>
          <w:sz w:val="24"/>
          <w:szCs w:val="24"/>
          <w:lang w:val="en-US"/>
        </w:rPr>
        <w:t>is ...</w:t>
      </w:r>
      <w:proofErr w:type="gramEnd"/>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A) Specific form of human consciousness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B) Awareness of reality</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C) The way another person is understood</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D) Understanding human relationships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w:t>
      </w:r>
      <w:r w:rsidRPr="00130BDA">
        <w:rPr>
          <w:rFonts w:ascii="Times New Roman" w:hAnsi="Times New Roman"/>
          <w:i/>
          <w:sz w:val="24"/>
          <w:szCs w:val="24"/>
          <w:lang w:val="en-US"/>
        </w:rPr>
        <w:t xml:space="preserve"> </w:t>
      </w:r>
      <w:r w:rsidRPr="00130BDA">
        <w:rPr>
          <w:rFonts w:ascii="Times New Roman" w:hAnsi="Times New Roman"/>
          <w:sz w:val="24"/>
          <w:szCs w:val="24"/>
          <w:lang w:val="en-US"/>
        </w:rPr>
        <w:t>Selecting your own position</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2. The principle of having one main collective for the person being educated is characterized by:</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А</w:t>
      </w:r>
      <w:r w:rsidRPr="00130BDA">
        <w:rPr>
          <w:rFonts w:ascii="Times New Roman" w:hAnsi="Times New Roman"/>
          <w:sz w:val="24"/>
          <w:szCs w:val="24"/>
          <w:lang w:val="en-US"/>
        </w:rPr>
        <w:t>) coordination of personal aspirations with the objectives of the whole team</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lastRenderedPageBreak/>
        <w:t>В</w:t>
      </w:r>
      <w:r w:rsidRPr="00130BDA">
        <w:rPr>
          <w:rFonts w:ascii="Times New Roman" w:hAnsi="Times New Roman"/>
          <w:sz w:val="24"/>
          <w:szCs w:val="24"/>
          <w:lang w:val="en-US"/>
        </w:rPr>
        <w:t>) the difficulty of learning how to combine their interests with the interests of the collective</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C) </w:t>
      </w:r>
      <w:proofErr w:type="gramStart"/>
      <w:r w:rsidRPr="00130BDA">
        <w:rPr>
          <w:rFonts w:ascii="Times New Roman" w:hAnsi="Times New Roman"/>
          <w:sz w:val="24"/>
          <w:szCs w:val="24"/>
          <w:lang w:val="en-US"/>
        </w:rPr>
        <w:t>constant</w:t>
      </w:r>
      <w:proofErr w:type="gramEnd"/>
      <w:r w:rsidRPr="00130BDA">
        <w:rPr>
          <w:rFonts w:ascii="Times New Roman" w:hAnsi="Times New Roman"/>
          <w:sz w:val="24"/>
          <w:szCs w:val="24"/>
          <w:lang w:val="en-US"/>
        </w:rPr>
        <w:t xml:space="preserve"> readiness for action, a desire to act with advantage for the common cause</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D) </w:t>
      </w:r>
      <w:proofErr w:type="gramStart"/>
      <w:r w:rsidRPr="00130BDA">
        <w:rPr>
          <w:rFonts w:ascii="Times New Roman" w:hAnsi="Times New Roman"/>
          <w:sz w:val="24"/>
          <w:szCs w:val="24"/>
          <w:lang w:val="en-US"/>
        </w:rPr>
        <w:t>the</w:t>
      </w:r>
      <w:proofErr w:type="gramEnd"/>
      <w:r w:rsidRPr="00130BDA">
        <w:rPr>
          <w:rFonts w:ascii="Times New Roman" w:hAnsi="Times New Roman"/>
          <w:sz w:val="24"/>
          <w:szCs w:val="24"/>
          <w:lang w:val="en-US"/>
        </w:rPr>
        <w:t xml:space="preserve"> presence in the team of positive traditions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bCs/>
          <w:sz w:val="24"/>
          <w:szCs w:val="24"/>
          <w:lang w:val="en-US"/>
        </w:rPr>
        <w:t>E)</w:t>
      </w:r>
      <w:r w:rsidRPr="00130BDA">
        <w:rPr>
          <w:rFonts w:ascii="Times New Roman" w:hAnsi="Times New Roman"/>
          <w:sz w:val="24"/>
          <w:szCs w:val="24"/>
          <w:lang w:val="en-US"/>
        </w:rPr>
        <w:t xml:space="preserve"> </w:t>
      </w:r>
      <w:proofErr w:type="gramStart"/>
      <w:r w:rsidRPr="00130BDA">
        <w:rPr>
          <w:rFonts w:ascii="Times New Roman" w:hAnsi="Times New Roman"/>
          <w:sz w:val="24"/>
          <w:szCs w:val="24"/>
          <w:lang w:val="en-US"/>
        </w:rPr>
        <w:t>movement</w:t>
      </w:r>
      <w:proofErr w:type="gramEnd"/>
      <w:r w:rsidRPr="00130BDA">
        <w:rPr>
          <w:rFonts w:ascii="Times New Roman" w:hAnsi="Times New Roman"/>
          <w:sz w:val="24"/>
          <w:szCs w:val="24"/>
          <w:lang w:val="en-US"/>
        </w:rPr>
        <w:t xml:space="preserve"> only when the team has a perspective</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bCs/>
          <w:sz w:val="24"/>
          <w:szCs w:val="24"/>
          <w:lang w:val="en-US"/>
        </w:rPr>
        <w:t>3.</w:t>
      </w:r>
      <w:r w:rsidRPr="00130BDA">
        <w:rPr>
          <w:rFonts w:ascii="Times New Roman" w:hAnsi="Times New Roman"/>
          <w:b/>
          <w:sz w:val="24"/>
          <w:szCs w:val="24"/>
          <w:lang w:val="en-US"/>
        </w:rPr>
        <w:t xml:space="preserve"> Autocratic leadership style </w:t>
      </w:r>
      <w:proofErr w:type="gramStart"/>
      <w:r w:rsidRPr="00130BDA">
        <w:rPr>
          <w:rFonts w:ascii="Times New Roman" w:hAnsi="Times New Roman"/>
          <w:b/>
          <w:sz w:val="24"/>
          <w:szCs w:val="24"/>
          <w:lang w:val="en-US"/>
        </w:rPr>
        <w:t>is ...</w:t>
      </w:r>
      <w:proofErr w:type="gramEnd"/>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bCs/>
          <w:sz w:val="24"/>
          <w:szCs w:val="24"/>
          <w:lang w:val="en-US"/>
        </w:rPr>
        <w:t>A)</w:t>
      </w:r>
      <w:r w:rsidRPr="00130BDA">
        <w:rPr>
          <w:rFonts w:ascii="Times New Roman" w:hAnsi="Times New Roman"/>
          <w:sz w:val="24"/>
          <w:szCs w:val="24"/>
          <w:lang w:val="en-US"/>
        </w:rPr>
        <w:t xml:space="preserve"> </w:t>
      </w:r>
      <w:proofErr w:type="gramStart"/>
      <w:r w:rsidRPr="00130BDA">
        <w:rPr>
          <w:rFonts w:ascii="Times New Roman" w:hAnsi="Times New Roman"/>
          <w:sz w:val="24"/>
          <w:szCs w:val="24"/>
          <w:lang w:val="en-US"/>
        </w:rPr>
        <w:t>one-man</w:t>
      </w:r>
      <w:proofErr w:type="gramEnd"/>
      <w:r w:rsidRPr="00130BDA">
        <w:rPr>
          <w:rFonts w:ascii="Times New Roman" w:hAnsi="Times New Roman"/>
          <w:sz w:val="24"/>
          <w:szCs w:val="24"/>
          <w:lang w:val="en-US"/>
        </w:rPr>
        <w:t xml:space="preserve"> management of work with those involved</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bCs/>
          <w:sz w:val="24"/>
          <w:szCs w:val="24"/>
          <w:lang w:val="en-US"/>
        </w:rPr>
        <w:t>B)</w:t>
      </w:r>
      <w:r w:rsidRPr="00130BDA">
        <w:rPr>
          <w:rFonts w:ascii="Times New Roman" w:hAnsi="Times New Roman"/>
          <w:sz w:val="24"/>
          <w:szCs w:val="24"/>
          <w:lang w:val="en-US"/>
        </w:rPr>
        <w:t xml:space="preserve"> </w:t>
      </w:r>
      <w:proofErr w:type="gramStart"/>
      <w:r w:rsidRPr="00130BDA">
        <w:rPr>
          <w:rFonts w:ascii="Times New Roman" w:hAnsi="Times New Roman"/>
          <w:sz w:val="24"/>
          <w:szCs w:val="24"/>
          <w:lang w:val="en-US"/>
        </w:rPr>
        <w:t>the</w:t>
      </w:r>
      <w:proofErr w:type="gramEnd"/>
      <w:r w:rsidRPr="00130BDA">
        <w:rPr>
          <w:rFonts w:ascii="Times New Roman" w:hAnsi="Times New Roman"/>
          <w:sz w:val="24"/>
          <w:szCs w:val="24"/>
          <w:lang w:val="en-US"/>
        </w:rPr>
        <w:t xml:space="preserve"> work of the trainer with the systematic orientation of the appeals to all those involved</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C) </w:t>
      </w:r>
      <w:proofErr w:type="gramStart"/>
      <w:r w:rsidRPr="00130BDA">
        <w:rPr>
          <w:rFonts w:ascii="Times New Roman" w:hAnsi="Times New Roman"/>
          <w:sz w:val="24"/>
          <w:szCs w:val="24"/>
          <w:lang w:val="en-US"/>
        </w:rPr>
        <w:t>style</w:t>
      </w:r>
      <w:proofErr w:type="gramEnd"/>
      <w:r w:rsidRPr="00130BDA">
        <w:rPr>
          <w:rFonts w:ascii="Times New Roman" w:hAnsi="Times New Roman"/>
          <w:sz w:val="24"/>
          <w:szCs w:val="24"/>
          <w:lang w:val="en-US"/>
        </w:rPr>
        <w:t xml:space="preserve"> of work in which any style of leadership can be traced</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D) </w:t>
      </w:r>
      <w:proofErr w:type="gramStart"/>
      <w:r w:rsidRPr="00130BDA">
        <w:rPr>
          <w:rFonts w:ascii="Times New Roman" w:hAnsi="Times New Roman"/>
          <w:sz w:val="24"/>
          <w:szCs w:val="24"/>
          <w:lang w:val="en-US"/>
        </w:rPr>
        <w:t>the</w:t>
      </w:r>
      <w:proofErr w:type="gramEnd"/>
      <w:r w:rsidRPr="00130BDA">
        <w:rPr>
          <w:rFonts w:ascii="Times New Roman" w:hAnsi="Times New Roman"/>
          <w:sz w:val="24"/>
          <w:szCs w:val="24"/>
          <w:lang w:val="en-US"/>
        </w:rPr>
        <w:t xml:space="preserve"> work of the trainer, in which there are almost no joint discussions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 organization of the educational process without educational function</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4. Basic scientific methods of pedagogical research:</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A) Observation, conversation, pedagogical experiment, study of labor, activity, ideas and experience.</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B) Rating, monitoring, testing</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C) Exercise, conversation, problem solving.</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D) Laboratory, practical exercises, experiments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 Ranking, rating, analysis, synthesis.</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5. Age features are:</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А</w:t>
      </w:r>
      <w:r w:rsidRPr="00130BDA">
        <w:rPr>
          <w:rFonts w:ascii="Times New Roman" w:hAnsi="Times New Roman"/>
          <w:sz w:val="24"/>
          <w:szCs w:val="24"/>
          <w:lang w:val="en-US"/>
        </w:rPr>
        <w:t>) Characteristic for a certain period of life anatomical and physiological and mental qualities.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B) Mental </w:t>
      </w:r>
      <w:proofErr w:type="spellStart"/>
      <w:r w:rsidRPr="00130BDA">
        <w:rPr>
          <w:rFonts w:ascii="Times New Roman" w:hAnsi="Times New Roman"/>
          <w:sz w:val="24"/>
          <w:szCs w:val="24"/>
          <w:lang w:val="en-US"/>
        </w:rPr>
        <w:t>neoplasms</w:t>
      </w:r>
      <w:proofErr w:type="spellEnd"/>
      <w:r w:rsidRPr="00130BDA">
        <w:rPr>
          <w:rFonts w:ascii="Times New Roman" w:hAnsi="Times New Roman"/>
          <w:sz w:val="24"/>
          <w:szCs w:val="24"/>
          <w:lang w:val="en-US"/>
        </w:rPr>
        <w:t xml:space="preserve"> of personality, characteristic of a certain age.</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C) Hop-like stages of age, qualitatively different from each other.</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D) Features of continuous self-change of a person.</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E)</w:t>
      </w:r>
      <w:r w:rsidRPr="00130BDA">
        <w:rPr>
          <w:rFonts w:ascii="Times New Roman" w:hAnsi="Times New Roman"/>
          <w:i/>
          <w:sz w:val="24"/>
          <w:szCs w:val="24"/>
          <w:lang w:val="en-US"/>
        </w:rPr>
        <w:t xml:space="preserve"> </w:t>
      </w:r>
      <w:r w:rsidRPr="00130BDA">
        <w:rPr>
          <w:rFonts w:ascii="Times New Roman" w:hAnsi="Times New Roman"/>
          <w:sz w:val="24"/>
          <w:szCs w:val="24"/>
          <w:lang w:val="en-US"/>
        </w:rPr>
        <w:t>Intensive process of formation of educational activity of primary school age.</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6. Method of pedagogical</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A) Studying primary sources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B) </w:t>
      </w:r>
      <w:proofErr w:type="spellStart"/>
      <w:r w:rsidRPr="00130BDA">
        <w:rPr>
          <w:rFonts w:ascii="Times New Roman" w:hAnsi="Times New Roman"/>
          <w:sz w:val="24"/>
          <w:szCs w:val="24"/>
          <w:lang w:val="en-US"/>
        </w:rPr>
        <w:t>Raiting</w:t>
      </w:r>
      <w:proofErr w:type="spellEnd"/>
      <w:r w:rsidRPr="00130BDA">
        <w:rPr>
          <w:rFonts w:ascii="Times New Roman" w:hAnsi="Times New Roman"/>
          <w:sz w:val="24"/>
          <w:szCs w:val="24"/>
          <w:lang w:val="en-US"/>
        </w:rPr>
        <w:t>.</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C) Questionnaire survey.</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D)</w:t>
      </w:r>
      <w:r w:rsidRPr="00130BDA">
        <w:rPr>
          <w:rFonts w:ascii="Times New Roman" w:hAnsi="Times New Roman"/>
          <w:i/>
          <w:sz w:val="24"/>
          <w:szCs w:val="24"/>
          <w:lang w:val="en-US"/>
        </w:rPr>
        <w:t xml:space="preserve"> </w:t>
      </w:r>
      <w:r w:rsidRPr="00130BDA">
        <w:rPr>
          <w:rFonts w:ascii="Times New Roman" w:hAnsi="Times New Roman"/>
          <w:sz w:val="24"/>
          <w:szCs w:val="24"/>
          <w:lang w:val="en-US"/>
        </w:rPr>
        <w:t>Correlation analysis</w:t>
      </w:r>
      <w:r w:rsidRPr="00130BDA">
        <w:rPr>
          <w:rFonts w:ascii="Times New Roman" w:hAnsi="Times New Roman"/>
          <w:i/>
          <w:sz w:val="24"/>
          <w:szCs w:val="24"/>
          <w:lang w:val="en-US"/>
        </w:rPr>
        <w:t>.</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 Experiment</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7. The tasks of family education</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A) To form a physically and mentally healthy, moral, intellectually developed personality, ready for the forthcoming labor, social and family life.</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B) To form a morally, physically and intellectually developed personality, and prepare it for public life.</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C) Impact on children by parents, with the aim of achieving the desired results.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D) To form the internal culture of upbringing and intelligence in the child in the family.</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 The influence of the family on the complex of physical and spiritual life growing in the her rights.</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 xml:space="preserve">8. </w:t>
      </w:r>
      <w:proofErr w:type="gramStart"/>
      <w:r w:rsidRPr="00130BDA">
        <w:rPr>
          <w:rFonts w:ascii="Times New Roman" w:hAnsi="Times New Roman"/>
          <w:b/>
          <w:sz w:val="24"/>
          <w:szCs w:val="24"/>
          <w:lang w:val="en-US"/>
        </w:rPr>
        <w:t>The</w:t>
      </w:r>
      <w:proofErr w:type="gramEnd"/>
      <w:r w:rsidRPr="00130BDA">
        <w:rPr>
          <w:rFonts w:ascii="Times New Roman" w:hAnsi="Times New Roman"/>
          <w:b/>
          <w:sz w:val="24"/>
          <w:szCs w:val="24"/>
          <w:lang w:val="en-US"/>
        </w:rPr>
        <w:t xml:space="preserve"> external side of the organization of the educational process, related to the number of students being taught and the time and place of training is called:</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A) Form of training</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B) Methods of education</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С</w:t>
      </w:r>
      <w:r w:rsidRPr="00130BDA">
        <w:rPr>
          <w:rFonts w:ascii="Times New Roman" w:hAnsi="Times New Roman"/>
          <w:sz w:val="24"/>
          <w:szCs w:val="24"/>
          <w:lang w:val="en-US"/>
        </w:rPr>
        <w:t>) Principles of training.</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D) Teaching methods.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 Form of education.</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9. The team is: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А</w:t>
      </w:r>
      <w:r w:rsidRPr="00130BDA">
        <w:rPr>
          <w:rFonts w:ascii="Times New Roman" w:hAnsi="Times New Roman"/>
          <w:sz w:val="24"/>
          <w:szCs w:val="24"/>
          <w:lang w:val="en-US"/>
        </w:rPr>
        <w:t>) A group of people united by a single socially significant goal, a joint activity to achieve this goal.</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В</w:t>
      </w:r>
      <w:r w:rsidRPr="00130BDA">
        <w:rPr>
          <w:rFonts w:ascii="Times New Roman" w:hAnsi="Times New Roman"/>
          <w:sz w:val="24"/>
          <w:szCs w:val="24"/>
          <w:lang w:val="en-US"/>
        </w:rPr>
        <w:t>) A group of children of the same age who have a specific goal and leader.</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C) A group of people characterized by the existence of unified requirements, willingness to help each other in solving common problems.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D) Group of children engaged in independent work</w:t>
      </w:r>
    </w:p>
    <w:p w:rsidR="00130BDA" w:rsidRPr="00130BDA" w:rsidRDefault="00130BDA" w:rsidP="00130BDA">
      <w:pPr>
        <w:spacing w:after="0" w:line="240" w:lineRule="auto"/>
        <w:rPr>
          <w:rFonts w:ascii="Times New Roman" w:hAnsi="Times New Roman"/>
          <w:sz w:val="24"/>
          <w:szCs w:val="24"/>
        </w:rPr>
      </w:pPr>
      <w:r w:rsidRPr="00130BDA">
        <w:rPr>
          <w:rFonts w:ascii="Times New Roman" w:hAnsi="Times New Roman"/>
          <w:sz w:val="24"/>
          <w:szCs w:val="24"/>
        </w:rPr>
        <w:t>Е) Группа воспитанников, занимающаяся одной деятельностью под руководством воспитателя.</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kk-KZ"/>
        </w:rPr>
        <w:t>1</w:t>
      </w:r>
      <w:r w:rsidRPr="00130BDA">
        <w:rPr>
          <w:rFonts w:ascii="Times New Roman" w:hAnsi="Times New Roman"/>
          <w:b/>
          <w:sz w:val="24"/>
          <w:szCs w:val="24"/>
          <w:lang w:val="en-US"/>
        </w:rPr>
        <w:t>0. A direct immediate requirement may be:</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А</w:t>
      </w:r>
      <w:r w:rsidRPr="00130BDA">
        <w:rPr>
          <w:rFonts w:ascii="Times New Roman" w:hAnsi="Times New Roman"/>
          <w:sz w:val="24"/>
          <w:szCs w:val="24"/>
          <w:lang w:val="en-US"/>
        </w:rPr>
        <w:t>) certain directions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lastRenderedPageBreak/>
        <w:t>В</w:t>
      </w:r>
      <w:r w:rsidRPr="00130BDA">
        <w:rPr>
          <w:rFonts w:ascii="Times New Roman" w:hAnsi="Times New Roman"/>
          <w:sz w:val="24"/>
          <w:szCs w:val="24"/>
          <w:lang w:val="en-US"/>
        </w:rPr>
        <w:t>) hint</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С</w:t>
      </w:r>
      <w:r w:rsidRPr="00130BDA">
        <w:rPr>
          <w:rFonts w:ascii="Times New Roman" w:hAnsi="Times New Roman"/>
          <w:sz w:val="24"/>
          <w:szCs w:val="24"/>
          <w:lang w:val="en-US"/>
        </w:rPr>
        <w:t>) requests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D) </w:t>
      </w:r>
      <w:proofErr w:type="gramStart"/>
      <w:r w:rsidRPr="00130BDA">
        <w:rPr>
          <w:rFonts w:ascii="Times New Roman" w:hAnsi="Times New Roman"/>
          <w:sz w:val="24"/>
          <w:szCs w:val="24"/>
          <w:lang w:val="en-US"/>
        </w:rPr>
        <w:t>public</w:t>
      </w:r>
      <w:proofErr w:type="gramEnd"/>
      <w:r w:rsidRPr="00130BDA">
        <w:rPr>
          <w:rFonts w:ascii="Times New Roman" w:hAnsi="Times New Roman"/>
          <w:sz w:val="24"/>
          <w:szCs w:val="24"/>
          <w:lang w:val="en-US"/>
        </w:rPr>
        <w:t xml:space="preserve"> opinion</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 code of conduct</w:t>
      </w:r>
    </w:p>
    <w:p w:rsidR="009314C9" w:rsidRPr="00ED01D6" w:rsidRDefault="009314C9" w:rsidP="00CC0F19">
      <w:pPr>
        <w:spacing w:after="0" w:line="240" w:lineRule="auto"/>
        <w:ind w:left="284"/>
        <w:rPr>
          <w:rFonts w:ascii="Times New Roman" w:hAnsi="Times New Roman" w:cs="Times New Roman"/>
          <w:b/>
          <w:sz w:val="24"/>
          <w:szCs w:val="24"/>
          <w:lang w:val="en-US"/>
        </w:rPr>
      </w:pPr>
    </w:p>
    <w:p w:rsidR="005E5EA5" w:rsidRPr="005E5EA5" w:rsidRDefault="005E5EA5" w:rsidP="005E5EA5">
      <w:pPr>
        <w:pStyle w:val="HTML"/>
        <w:shd w:val="clear" w:color="auto" w:fill="FFFFFF"/>
        <w:rPr>
          <w:rFonts w:ascii="inherit" w:hAnsi="inherit"/>
          <w:color w:val="212121"/>
          <w:lang w:val="en-US"/>
        </w:rPr>
      </w:pPr>
      <w:r w:rsidRPr="0002198F">
        <w:rPr>
          <w:rFonts w:ascii="Times New Roman" w:hAnsi="Times New Roman" w:cs="Times New Roman"/>
          <w:b/>
          <w:sz w:val="24"/>
          <w:szCs w:val="24"/>
          <w:lang w:val="en-US"/>
        </w:rPr>
        <w:t>Lesson</w:t>
      </w:r>
      <w:r w:rsidRPr="001A61DB">
        <w:rPr>
          <w:rFonts w:ascii="Times New Roman" w:hAnsi="Times New Roman" w:cs="Times New Roman"/>
          <w:sz w:val="24"/>
          <w:szCs w:val="24"/>
          <w:lang w:val="tr-TR"/>
        </w:rPr>
        <w:t xml:space="preserve"> </w:t>
      </w:r>
      <w:r w:rsidR="009752E5" w:rsidRPr="001A61DB">
        <w:rPr>
          <w:rFonts w:ascii="Times New Roman" w:hAnsi="Times New Roman" w:cs="Times New Roman"/>
          <w:sz w:val="24"/>
          <w:szCs w:val="24"/>
          <w:lang w:val="tr-TR"/>
        </w:rPr>
        <w:t>10</w:t>
      </w:r>
      <w:r w:rsidRPr="00D10986">
        <w:rPr>
          <w:rFonts w:ascii="inherit" w:hAnsi="inherit"/>
          <w:color w:val="212121"/>
          <w:lang w:val="en-US"/>
        </w:rPr>
        <w:t xml:space="preserve"> </w:t>
      </w:r>
      <w:proofErr w:type="gramStart"/>
      <w:r w:rsidRPr="00D10986">
        <w:rPr>
          <w:rFonts w:ascii="Times New Roman" w:hAnsi="Times New Roman" w:cs="Times New Roman"/>
          <w:sz w:val="24"/>
          <w:szCs w:val="24"/>
          <w:lang w:val="en-US"/>
        </w:rPr>
        <w:t>The</w:t>
      </w:r>
      <w:proofErr w:type="gramEnd"/>
      <w:r w:rsidRPr="00D10986">
        <w:rPr>
          <w:rFonts w:ascii="Times New Roman" w:hAnsi="Times New Roman" w:cs="Times New Roman"/>
          <w:sz w:val="24"/>
          <w:szCs w:val="24"/>
          <w:lang w:val="en-US"/>
        </w:rPr>
        <w:t xml:space="preserve"> role of school documentation in school management.</w:t>
      </w:r>
    </w:p>
    <w:p w:rsidR="00170FA4" w:rsidRPr="00170FA4" w:rsidRDefault="00170FA4" w:rsidP="00ED0801">
      <w:pPr>
        <w:pStyle w:val="a5"/>
        <w:ind w:left="0"/>
        <w:rPr>
          <w:b/>
          <w:sz w:val="24"/>
          <w:szCs w:val="24"/>
          <w:lang w:val="en-US"/>
        </w:rPr>
      </w:pPr>
      <w:r w:rsidRPr="00170FA4">
        <w:rPr>
          <w:b/>
          <w:sz w:val="24"/>
          <w:szCs w:val="24"/>
          <w:lang w:val="en-US"/>
        </w:rPr>
        <w:t>Questions for consideration</w:t>
      </w:r>
    </w:p>
    <w:p w:rsidR="00170FA4" w:rsidRPr="00D10986" w:rsidRDefault="00170FA4" w:rsidP="00ED0801">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1. School documentation</w:t>
      </w:r>
    </w:p>
    <w:p w:rsidR="00170FA4" w:rsidRPr="00D10986" w:rsidRDefault="00170FA4" w:rsidP="00ED0801">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2. The role of school documentation in school management</w:t>
      </w:r>
    </w:p>
    <w:p w:rsidR="00170FA4" w:rsidRPr="00D10986" w:rsidRDefault="00170FA4" w:rsidP="00ED0801">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3. List and characteristics of the main documents</w:t>
      </w:r>
    </w:p>
    <w:p w:rsidR="00170FA4" w:rsidRPr="00D10986" w:rsidRDefault="00170FA4" w:rsidP="00ED0801">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4. Requirements for keeping books and orders, class journals and other documents</w:t>
      </w:r>
    </w:p>
    <w:p w:rsidR="00170FA4" w:rsidRPr="00ED0801" w:rsidRDefault="00170FA4" w:rsidP="00ED0801">
      <w:pPr>
        <w:spacing w:after="0" w:line="240" w:lineRule="auto"/>
        <w:rPr>
          <w:rFonts w:ascii="Times New Roman" w:hAnsi="Times New Roman" w:cs="Times New Roman"/>
          <w:b/>
          <w:sz w:val="24"/>
          <w:szCs w:val="24"/>
          <w:lang w:val="en-US"/>
        </w:rPr>
      </w:pPr>
      <w:r w:rsidRPr="00ED0801">
        <w:rPr>
          <w:rFonts w:ascii="Times New Roman" w:hAnsi="Times New Roman" w:cs="Times New Roman"/>
          <w:b/>
          <w:sz w:val="24"/>
          <w:szCs w:val="24"/>
          <w:lang w:val="en-US"/>
        </w:rPr>
        <w:t>Course:</w:t>
      </w:r>
    </w:p>
    <w:p w:rsidR="00170FA4" w:rsidRPr="00D10986" w:rsidRDefault="00170FA4" w:rsidP="00ED0801">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1. Introductory words of the teacher.</w:t>
      </w:r>
    </w:p>
    <w:p w:rsidR="00170FA4" w:rsidRPr="00D10986" w:rsidRDefault="00170FA4" w:rsidP="00ED0801">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2. Answers to the questions of the lesson plan:</w:t>
      </w:r>
    </w:p>
    <w:p w:rsidR="00170FA4" w:rsidRPr="00D10986" w:rsidRDefault="00170FA4" w:rsidP="00ED0801">
      <w:pPr>
        <w:spacing w:after="0" w:line="240" w:lineRule="auto"/>
        <w:rPr>
          <w:rFonts w:ascii="Times New Roman" w:hAnsi="Times New Roman" w:cs="Times New Roman"/>
          <w:sz w:val="24"/>
          <w:szCs w:val="24"/>
          <w:lang w:val="en-US"/>
        </w:rPr>
      </w:pPr>
      <w:proofErr w:type="gramStart"/>
      <w:r w:rsidRPr="00D10986">
        <w:rPr>
          <w:rFonts w:ascii="Times New Roman" w:hAnsi="Times New Roman" w:cs="Times New Roman"/>
          <w:sz w:val="24"/>
          <w:szCs w:val="24"/>
          <w:lang w:val="en-US"/>
        </w:rPr>
        <w:t>analysis</w:t>
      </w:r>
      <w:proofErr w:type="gramEnd"/>
      <w:r w:rsidRPr="00D10986">
        <w:rPr>
          <w:rFonts w:ascii="Times New Roman" w:hAnsi="Times New Roman" w:cs="Times New Roman"/>
          <w:sz w:val="24"/>
          <w:szCs w:val="24"/>
          <w:lang w:val="en-US"/>
        </w:rPr>
        <w:t xml:space="preserve"> of key concepts and definitions</w:t>
      </w:r>
    </w:p>
    <w:p w:rsidR="00170FA4" w:rsidRPr="00D10986" w:rsidRDefault="00170FA4" w:rsidP="00ED0801">
      <w:pPr>
        <w:spacing w:after="0" w:line="240" w:lineRule="auto"/>
        <w:rPr>
          <w:rFonts w:ascii="Times New Roman" w:hAnsi="Times New Roman" w:cs="Times New Roman"/>
          <w:sz w:val="24"/>
          <w:szCs w:val="24"/>
          <w:lang w:val="en-US"/>
        </w:rPr>
      </w:pPr>
      <w:proofErr w:type="gramStart"/>
      <w:r w:rsidRPr="00D10986">
        <w:rPr>
          <w:rFonts w:ascii="Times New Roman" w:hAnsi="Times New Roman" w:cs="Times New Roman"/>
          <w:sz w:val="24"/>
          <w:szCs w:val="24"/>
          <w:lang w:val="en-US"/>
        </w:rPr>
        <w:t>report</w:t>
      </w:r>
      <w:proofErr w:type="gramEnd"/>
      <w:r w:rsidRPr="00D10986">
        <w:rPr>
          <w:rFonts w:ascii="Times New Roman" w:hAnsi="Times New Roman" w:cs="Times New Roman"/>
          <w:sz w:val="24"/>
          <w:szCs w:val="24"/>
          <w:lang w:val="en-US"/>
        </w:rPr>
        <w:t xml:space="preserve"> on</w:t>
      </w:r>
    </w:p>
    <w:p w:rsidR="00170FA4" w:rsidRPr="00D10986" w:rsidRDefault="00170FA4" w:rsidP="00ED0801">
      <w:pPr>
        <w:spacing w:after="0" w:line="240" w:lineRule="auto"/>
        <w:rPr>
          <w:rFonts w:ascii="Times New Roman" w:hAnsi="Times New Roman" w:cs="Times New Roman"/>
          <w:sz w:val="24"/>
          <w:szCs w:val="24"/>
          <w:lang w:val="en-US"/>
        </w:rPr>
      </w:pPr>
      <w:proofErr w:type="gramStart"/>
      <w:r w:rsidRPr="00D10986">
        <w:rPr>
          <w:rFonts w:ascii="Times New Roman" w:hAnsi="Times New Roman" w:cs="Times New Roman"/>
          <w:sz w:val="24"/>
          <w:szCs w:val="24"/>
          <w:lang w:val="en-US"/>
        </w:rPr>
        <w:t>additions</w:t>
      </w:r>
      <w:proofErr w:type="gramEnd"/>
      <w:r w:rsidRPr="00D10986">
        <w:rPr>
          <w:rFonts w:ascii="Times New Roman" w:hAnsi="Times New Roman" w:cs="Times New Roman"/>
          <w:sz w:val="24"/>
          <w:szCs w:val="24"/>
          <w:lang w:val="en-US"/>
        </w:rPr>
        <w:t xml:space="preserve"> on the issue</w:t>
      </w:r>
    </w:p>
    <w:p w:rsidR="00170FA4" w:rsidRPr="00D10986" w:rsidRDefault="00170FA4" w:rsidP="00ED0801">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3. Question for reflection: The role of school records in school management</w:t>
      </w:r>
    </w:p>
    <w:p w:rsidR="00170FA4" w:rsidRPr="00ED0801" w:rsidRDefault="00170FA4" w:rsidP="00ED0801">
      <w:pPr>
        <w:spacing w:after="0" w:line="240" w:lineRule="auto"/>
        <w:rPr>
          <w:rFonts w:ascii="Times New Roman" w:hAnsi="Times New Roman" w:cs="Times New Roman"/>
          <w:b/>
          <w:sz w:val="24"/>
          <w:szCs w:val="24"/>
          <w:lang w:val="en-US"/>
        </w:rPr>
      </w:pPr>
      <w:r w:rsidRPr="00ED0801">
        <w:rPr>
          <w:rFonts w:ascii="Times New Roman" w:hAnsi="Times New Roman" w:cs="Times New Roman"/>
          <w:b/>
          <w:sz w:val="24"/>
          <w:szCs w:val="24"/>
          <w:lang w:val="en-US"/>
        </w:rPr>
        <w:t>4. Conclusions on the topic</w:t>
      </w:r>
    </w:p>
    <w:p w:rsidR="00170FA4" w:rsidRPr="00170FA4" w:rsidRDefault="00170FA4" w:rsidP="00ED0801">
      <w:pPr>
        <w:spacing w:after="0" w:line="240" w:lineRule="auto"/>
        <w:rPr>
          <w:rFonts w:ascii="Times New Roman" w:hAnsi="Times New Roman" w:cs="Times New Roman"/>
          <w:sz w:val="24"/>
          <w:szCs w:val="24"/>
          <w:lang w:val="en-US"/>
        </w:rPr>
      </w:pPr>
      <w:r w:rsidRPr="00170FA4">
        <w:rPr>
          <w:rFonts w:ascii="Times New Roman" w:hAnsi="Times New Roman" w:cs="Times New Roman"/>
          <w:b/>
          <w:sz w:val="24"/>
          <w:szCs w:val="24"/>
          <w:lang w:val="en-US"/>
        </w:rPr>
        <w:t>Literature</w:t>
      </w:r>
    </w:p>
    <w:p w:rsidR="00ED01D6" w:rsidRPr="00ED01D6" w:rsidRDefault="00ED01D6" w:rsidP="00ED01D6">
      <w:pPr>
        <w:pStyle w:val="HTML"/>
        <w:shd w:val="clear" w:color="auto" w:fill="FFFFFF"/>
        <w:rPr>
          <w:rFonts w:ascii="Times New Roman" w:eastAsia="Calibri" w:hAnsi="Times New Roman" w:cs="Times New Roman"/>
          <w:sz w:val="24"/>
          <w:szCs w:val="24"/>
          <w:lang w:val="en-US"/>
        </w:rPr>
      </w:pPr>
      <w:r w:rsidRPr="00ED01D6">
        <w:rPr>
          <w:rFonts w:ascii="Times New Roman" w:eastAsia="Calibri" w:hAnsi="Times New Roman" w:cs="Times New Roman"/>
          <w:sz w:val="24"/>
          <w:szCs w:val="24"/>
          <w:lang w:val="en-US"/>
        </w:rPr>
        <w:t xml:space="preserve">1. Design of systems of intra-school management: a manual for the heads of educational institutions and territorial educational systems / ed. A.M. </w:t>
      </w:r>
      <w:proofErr w:type="spellStart"/>
      <w:r w:rsidRPr="00ED01D6">
        <w:rPr>
          <w:rFonts w:ascii="Times New Roman" w:eastAsia="Calibri" w:hAnsi="Times New Roman" w:cs="Times New Roman"/>
          <w:sz w:val="24"/>
          <w:szCs w:val="24"/>
          <w:lang w:val="en-US"/>
        </w:rPr>
        <w:t>Moiseeva</w:t>
      </w:r>
      <w:proofErr w:type="spellEnd"/>
      <w:r w:rsidRPr="00ED01D6">
        <w:rPr>
          <w:rFonts w:ascii="Times New Roman" w:eastAsia="Calibri" w:hAnsi="Times New Roman" w:cs="Times New Roman"/>
          <w:sz w:val="24"/>
          <w:szCs w:val="24"/>
          <w:lang w:val="en-US"/>
        </w:rPr>
        <w:t xml:space="preserve">. - </w:t>
      </w:r>
      <w:proofErr w:type="gramStart"/>
      <w:r w:rsidRPr="00ED01D6">
        <w:rPr>
          <w:rFonts w:ascii="Times New Roman" w:eastAsia="Calibri" w:hAnsi="Times New Roman" w:cs="Times New Roman"/>
          <w:sz w:val="24"/>
          <w:szCs w:val="24"/>
          <w:lang w:val="en-US"/>
        </w:rPr>
        <w:t>M .</w:t>
      </w:r>
      <w:proofErr w:type="gramEnd"/>
      <w:r w:rsidRPr="00ED01D6">
        <w:rPr>
          <w:rFonts w:ascii="Times New Roman" w:eastAsia="Calibri" w:hAnsi="Times New Roman" w:cs="Times New Roman"/>
          <w:sz w:val="24"/>
          <w:szCs w:val="24"/>
          <w:lang w:val="en-US"/>
        </w:rPr>
        <w:t>: Pedagogical community of Russia, 2001. - 384 p.</w:t>
      </w:r>
    </w:p>
    <w:p w:rsidR="00ED01D6" w:rsidRPr="00ED01D6" w:rsidRDefault="00ED01D6" w:rsidP="00ED01D6">
      <w:pPr>
        <w:pStyle w:val="HTML"/>
        <w:shd w:val="clear" w:color="auto" w:fill="FFFFFF"/>
        <w:rPr>
          <w:rFonts w:ascii="Times New Roman" w:eastAsia="Calibri" w:hAnsi="Times New Roman" w:cs="Times New Roman"/>
          <w:sz w:val="24"/>
          <w:szCs w:val="24"/>
          <w:lang w:val="en-US"/>
        </w:rPr>
      </w:pPr>
      <w:proofErr w:type="gramStart"/>
      <w:r w:rsidRPr="00ED01D6">
        <w:rPr>
          <w:rFonts w:ascii="Times New Roman" w:eastAsia="Calibri" w:hAnsi="Times New Roman" w:cs="Times New Roman"/>
          <w:sz w:val="24"/>
          <w:szCs w:val="24"/>
          <w:lang w:val="en-US"/>
        </w:rPr>
        <w:t>2. Milner B.Z. Organization Theory.</w:t>
      </w:r>
      <w:proofErr w:type="gramEnd"/>
      <w:r w:rsidRPr="00ED01D6">
        <w:rPr>
          <w:rFonts w:ascii="Times New Roman" w:eastAsia="Calibri" w:hAnsi="Times New Roman" w:cs="Times New Roman"/>
          <w:sz w:val="24"/>
          <w:szCs w:val="24"/>
          <w:lang w:val="en-US"/>
        </w:rPr>
        <w:t xml:space="preserve"> - </w:t>
      </w:r>
      <w:proofErr w:type="gramStart"/>
      <w:r w:rsidRPr="00ED01D6">
        <w:rPr>
          <w:rFonts w:ascii="Times New Roman" w:eastAsia="Calibri" w:hAnsi="Times New Roman" w:cs="Times New Roman"/>
          <w:sz w:val="24"/>
          <w:szCs w:val="24"/>
          <w:lang w:val="en-US"/>
        </w:rPr>
        <w:t>M .</w:t>
      </w:r>
      <w:proofErr w:type="gramEnd"/>
      <w:r w:rsidRPr="00ED01D6">
        <w:rPr>
          <w:rFonts w:ascii="Times New Roman" w:eastAsia="Calibri" w:hAnsi="Times New Roman" w:cs="Times New Roman"/>
          <w:sz w:val="24"/>
          <w:szCs w:val="24"/>
          <w:lang w:val="en-US"/>
        </w:rPr>
        <w:t>: INFRA-M, 1998 .-- 336 p.</w:t>
      </w:r>
    </w:p>
    <w:p w:rsidR="00ED01D6" w:rsidRPr="00ED01D6" w:rsidRDefault="00ED01D6" w:rsidP="00ED01D6">
      <w:pPr>
        <w:pStyle w:val="HTML"/>
        <w:shd w:val="clear" w:color="auto" w:fill="FFFFFF"/>
        <w:rPr>
          <w:rFonts w:ascii="Times New Roman" w:eastAsia="Calibri" w:hAnsi="Times New Roman" w:cs="Times New Roman"/>
          <w:sz w:val="24"/>
          <w:szCs w:val="24"/>
          <w:lang w:val="en-US"/>
        </w:rPr>
      </w:pPr>
      <w:r w:rsidRPr="00ED01D6">
        <w:rPr>
          <w:rFonts w:ascii="Times New Roman" w:eastAsia="Calibri" w:hAnsi="Times New Roman" w:cs="Times New Roman"/>
          <w:sz w:val="24"/>
          <w:szCs w:val="24"/>
          <w:lang w:val="en-US"/>
        </w:rPr>
        <w:t xml:space="preserve">3. </w:t>
      </w:r>
      <w:proofErr w:type="spellStart"/>
      <w:r w:rsidRPr="00ED01D6">
        <w:rPr>
          <w:rFonts w:ascii="Times New Roman" w:eastAsia="Calibri" w:hAnsi="Times New Roman" w:cs="Times New Roman"/>
          <w:sz w:val="24"/>
          <w:szCs w:val="24"/>
          <w:lang w:val="en-US"/>
        </w:rPr>
        <w:t>Mekson</w:t>
      </w:r>
      <w:proofErr w:type="spellEnd"/>
      <w:r w:rsidRPr="00ED01D6">
        <w:rPr>
          <w:rFonts w:ascii="Times New Roman" w:eastAsia="Calibri" w:hAnsi="Times New Roman" w:cs="Times New Roman"/>
          <w:sz w:val="24"/>
          <w:szCs w:val="24"/>
          <w:lang w:val="en-US"/>
        </w:rPr>
        <w:t xml:space="preserve"> M. </w:t>
      </w:r>
      <w:proofErr w:type="spellStart"/>
      <w:r w:rsidRPr="00ED01D6">
        <w:rPr>
          <w:rFonts w:ascii="Times New Roman" w:eastAsia="Calibri" w:hAnsi="Times New Roman" w:cs="Times New Roman"/>
          <w:sz w:val="24"/>
          <w:szCs w:val="24"/>
          <w:lang w:val="en-US"/>
        </w:rPr>
        <w:t>Kh</w:t>
      </w:r>
      <w:proofErr w:type="spellEnd"/>
      <w:r w:rsidRPr="00ED01D6">
        <w:rPr>
          <w:rFonts w:ascii="Times New Roman" w:eastAsia="Calibri" w:hAnsi="Times New Roman" w:cs="Times New Roman"/>
          <w:sz w:val="24"/>
          <w:szCs w:val="24"/>
          <w:lang w:val="en-US"/>
        </w:rPr>
        <w:t xml:space="preserve">., Albert M., </w:t>
      </w:r>
      <w:proofErr w:type="spellStart"/>
      <w:r w:rsidRPr="00ED01D6">
        <w:rPr>
          <w:rFonts w:ascii="Times New Roman" w:eastAsia="Calibri" w:hAnsi="Times New Roman" w:cs="Times New Roman"/>
          <w:sz w:val="24"/>
          <w:szCs w:val="24"/>
          <w:lang w:val="en-US"/>
        </w:rPr>
        <w:t>Hedouri</w:t>
      </w:r>
      <w:proofErr w:type="spellEnd"/>
      <w:r w:rsidRPr="00ED01D6">
        <w:rPr>
          <w:rFonts w:ascii="Times New Roman" w:eastAsia="Calibri" w:hAnsi="Times New Roman" w:cs="Times New Roman"/>
          <w:sz w:val="24"/>
          <w:szCs w:val="24"/>
          <w:lang w:val="en-US"/>
        </w:rPr>
        <w:t xml:space="preserve"> F. Fundamentals of management. - </w:t>
      </w:r>
      <w:proofErr w:type="gramStart"/>
      <w:r w:rsidRPr="00ED01D6">
        <w:rPr>
          <w:rFonts w:ascii="Times New Roman" w:eastAsia="Calibri" w:hAnsi="Times New Roman" w:cs="Times New Roman"/>
          <w:sz w:val="24"/>
          <w:szCs w:val="24"/>
          <w:lang w:val="en-US"/>
        </w:rPr>
        <w:t>M .</w:t>
      </w:r>
      <w:proofErr w:type="gramEnd"/>
      <w:r w:rsidRPr="00ED01D6">
        <w:rPr>
          <w:rFonts w:ascii="Times New Roman" w:eastAsia="Calibri" w:hAnsi="Times New Roman" w:cs="Times New Roman"/>
          <w:sz w:val="24"/>
          <w:szCs w:val="24"/>
          <w:lang w:val="en-US"/>
        </w:rPr>
        <w:t xml:space="preserve">: </w:t>
      </w:r>
      <w:proofErr w:type="spellStart"/>
      <w:r w:rsidRPr="00ED01D6">
        <w:rPr>
          <w:rFonts w:ascii="Times New Roman" w:eastAsia="Calibri" w:hAnsi="Times New Roman" w:cs="Times New Roman"/>
          <w:sz w:val="24"/>
          <w:szCs w:val="24"/>
          <w:lang w:val="en-US"/>
        </w:rPr>
        <w:t>Delo</w:t>
      </w:r>
      <w:proofErr w:type="spellEnd"/>
      <w:r w:rsidRPr="00ED01D6">
        <w:rPr>
          <w:rFonts w:ascii="Times New Roman" w:eastAsia="Calibri" w:hAnsi="Times New Roman" w:cs="Times New Roman"/>
          <w:sz w:val="24"/>
          <w:szCs w:val="24"/>
          <w:lang w:val="en-US"/>
        </w:rPr>
        <w:t>, 1998 .-- 800 p.</w:t>
      </w:r>
    </w:p>
    <w:p w:rsidR="00ED01D6" w:rsidRPr="00ED01D6" w:rsidRDefault="00ED01D6" w:rsidP="00ED01D6">
      <w:pPr>
        <w:pStyle w:val="HTML"/>
        <w:shd w:val="clear" w:color="auto" w:fill="FFFFFF"/>
        <w:rPr>
          <w:rFonts w:ascii="Times New Roman" w:eastAsia="Calibri" w:hAnsi="Times New Roman" w:cs="Times New Roman"/>
          <w:sz w:val="24"/>
          <w:szCs w:val="24"/>
          <w:lang w:val="en-US"/>
        </w:rPr>
      </w:pPr>
      <w:r w:rsidRPr="00ED01D6">
        <w:rPr>
          <w:rFonts w:ascii="Times New Roman" w:eastAsia="Calibri" w:hAnsi="Times New Roman" w:cs="Times New Roman"/>
          <w:sz w:val="24"/>
          <w:szCs w:val="24"/>
          <w:lang w:val="en-US"/>
        </w:rPr>
        <w:t xml:space="preserve">4. </w:t>
      </w:r>
      <w:proofErr w:type="spellStart"/>
      <w:r w:rsidRPr="00ED01D6">
        <w:rPr>
          <w:rFonts w:ascii="Times New Roman" w:eastAsia="Calibri" w:hAnsi="Times New Roman" w:cs="Times New Roman"/>
          <w:sz w:val="24"/>
          <w:szCs w:val="24"/>
          <w:lang w:val="en-US"/>
        </w:rPr>
        <w:t>Islamgulova</w:t>
      </w:r>
      <w:proofErr w:type="spellEnd"/>
      <w:r w:rsidRPr="00ED01D6">
        <w:rPr>
          <w:rFonts w:ascii="Times New Roman" w:eastAsia="Calibri" w:hAnsi="Times New Roman" w:cs="Times New Roman"/>
          <w:sz w:val="24"/>
          <w:szCs w:val="24"/>
          <w:lang w:val="en-US"/>
        </w:rPr>
        <w:t xml:space="preserve"> S. K. On some issues of school management // Creative pedagogy. </w:t>
      </w:r>
      <w:proofErr w:type="gramStart"/>
      <w:r w:rsidRPr="00ED01D6">
        <w:rPr>
          <w:rFonts w:ascii="Times New Roman" w:eastAsia="Calibri" w:hAnsi="Times New Roman" w:cs="Times New Roman"/>
          <w:sz w:val="24"/>
          <w:szCs w:val="24"/>
          <w:lang w:val="en-US"/>
        </w:rPr>
        <w:t>- No. 3.</w:t>
      </w:r>
      <w:proofErr w:type="gramEnd"/>
      <w:r w:rsidRPr="00ED01D6">
        <w:rPr>
          <w:rFonts w:ascii="Times New Roman" w:eastAsia="Calibri" w:hAnsi="Times New Roman" w:cs="Times New Roman"/>
          <w:sz w:val="24"/>
          <w:szCs w:val="24"/>
          <w:lang w:val="en-US"/>
        </w:rPr>
        <w:t xml:space="preserve"> - 2015. - 92 p.</w:t>
      </w:r>
    </w:p>
    <w:p w:rsidR="00ED01D6" w:rsidRDefault="00ED01D6" w:rsidP="00ED01D6">
      <w:pPr>
        <w:pStyle w:val="HTML"/>
        <w:shd w:val="clear" w:color="auto" w:fill="FFFFFF"/>
        <w:rPr>
          <w:rFonts w:ascii="Times New Roman" w:eastAsia="Calibri" w:hAnsi="Times New Roman" w:cs="Times New Roman"/>
          <w:sz w:val="24"/>
          <w:szCs w:val="24"/>
          <w:lang w:val="kk-KZ"/>
        </w:rPr>
      </w:pPr>
      <w:r w:rsidRPr="00ED01D6">
        <w:rPr>
          <w:rFonts w:ascii="Times New Roman" w:eastAsia="Calibri" w:hAnsi="Times New Roman" w:cs="Times New Roman"/>
          <w:sz w:val="24"/>
          <w:szCs w:val="24"/>
          <w:lang w:val="en-US"/>
        </w:rPr>
        <w:t xml:space="preserve">5. </w:t>
      </w:r>
      <w:proofErr w:type="spellStart"/>
      <w:r w:rsidRPr="00ED01D6">
        <w:rPr>
          <w:rFonts w:ascii="Times New Roman" w:eastAsia="Calibri" w:hAnsi="Times New Roman" w:cs="Times New Roman"/>
          <w:sz w:val="24"/>
          <w:szCs w:val="24"/>
          <w:lang w:val="en-US"/>
        </w:rPr>
        <w:t>Podlasy</w:t>
      </w:r>
      <w:proofErr w:type="spellEnd"/>
      <w:r w:rsidRPr="00ED01D6">
        <w:rPr>
          <w:rFonts w:ascii="Times New Roman" w:eastAsia="Calibri" w:hAnsi="Times New Roman" w:cs="Times New Roman"/>
          <w:sz w:val="24"/>
          <w:szCs w:val="24"/>
          <w:lang w:val="en-US"/>
        </w:rPr>
        <w:t xml:space="preserve"> I. P. Diagnostics and examination of pedagogical projects. –Kiev, 1998.</w:t>
      </w:r>
    </w:p>
    <w:p w:rsidR="00130BDA" w:rsidRPr="00130BDA" w:rsidRDefault="00130BDA" w:rsidP="00543112">
      <w:pPr>
        <w:pStyle w:val="a5"/>
        <w:numPr>
          <w:ilvl w:val="0"/>
          <w:numId w:val="65"/>
        </w:numPr>
        <w:rPr>
          <w:b/>
          <w:sz w:val="24"/>
          <w:szCs w:val="24"/>
          <w:lang w:val="en-US"/>
        </w:rPr>
      </w:pPr>
      <w:r w:rsidRPr="00130BDA">
        <w:rPr>
          <w:b/>
          <w:sz w:val="24"/>
          <w:szCs w:val="24"/>
          <w:lang w:val="en-US"/>
        </w:rPr>
        <w:t>Test  questions</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1. The demand is expressed by</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А</w:t>
      </w:r>
      <w:r w:rsidRPr="00130BDA">
        <w:rPr>
          <w:rFonts w:ascii="Times New Roman" w:hAnsi="Times New Roman"/>
          <w:sz w:val="24"/>
          <w:szCs w:val="24"/>
          <w:lang w:val="en-US"/>
        </w:rPr>
        <w:t>) word</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В</w:t>
      </w:r>
      <w:r w:rsidRPr="00130BDA">
        <w:rPr>
          <w:rFonts w:ascii="Times New Roman" w:hAnsi="Times New Roman"/>
          <w:sz w:val="24"/>
          <w:szCs w:val="24"/>
          <w:lang w:val="en-US"/>
        </w:rPr>
        <w:t>) example</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С</w:t>
      </w:r>
      <w:r w:rsidRPr="00130BDA">
        <w:rPr>
          <w:rFonts w:ascii="Times New Roman" w:hAnsi="Times New Roman"/>
          <w:sz w:val="24"/>
          <w:szCs w:val="24"/>
          <w:lang w:val="en-US"/>
        </w:rPr>
        <w:t>) demand</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D) </w:t>
      </w:r>
      <w:proofErr w:type="gramStart"/>
      <w:r w:rsidRPr="00130BDA">
        <w:rPr>
          <w:rFonts w:ascii="Times New Roman" w:hAnsi="Times New Roman"/>
          <w:sz w:val="24"/>
          <w:szCs w:val="24"/>
          <w:lang w:val="en-US"/>
        </w:rPr>
        <w:t>support</w:t>
      </w:r>
      <w:proofErr w:type="gramEnd"/>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 activity</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2. Under the instruction it is understood:</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А</w:t>
      </w:r>
      <w:r w:rsidRPr="00130BDA">
        <w:rPr>
          <w:rFonts w:ascii="Times New Roman" w:hAnsi="Times New Roman"/>
          <w:sz w:val="24"/>
          <w:szCs w:val="24"/>
          <w:lang w:val="en-US"/>
        </w:rPr>
        <w:t>) verbal order</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В</w:t>
      </w:r>
      <w:r w:rsidRPr="00130BDA">
        <w:rPr>
          <w:rFonts w:ascii="Times New Roman" w:hAnsi="Times New Roman"/>
          <w:sz w:val="24"/>
          <w:szCs w:val="24"/>
          <w:lang w:val="en-US"/>
        </w:rPr>
        <w:t>) the system of tasks for athletes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С</w:t>
      </w:r>
      <w:r w:rsidRPr="00130BDA">
        <w:rPr>
          <w:rFonts w:ascii="Times New Roman" w:hAnsi="Times New Roman"/>
          <w:sz w:val="24"/>
          <w:szCs w:val="24"/>
          <w:lang w:val="en-US"/>
        </w:rPr>
        <w:t>) doing exercises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D) </w:t>
      </w:r>
      <w:proofErr w:type="gramStart"/>
      <w:r w:rsidRPr="00130BDA">
        <w:rPr>
          <w:rFonts w:ascii="Times New Roman" w:hAnsi="Times New Roman"/>
          <w:sz w:val="24"/>
          <w:szCs w:val="24"/>
          <w:lang w:val="en-US"/>
        </w:rPr>
        <w:t>instructions</w:t>
      </w:r>
      <w:proofErr w:type="gramEnd"/>
      <w:r w:rsidRPr="00130BDA">
        <w:rPr>
          <w:rFonts w:ascii="Times New Roman" w:hAnsi="Times New Roman"/>
          <w:sz w:val="24"/>
          <w:szCs w:val="24"/>
          <w:lang w:val="en-US"/>
        </w:rPr>
        <w:t xml:space="preserve"> to athletes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 requirements for athletes</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kk-KZ"/>
        </w:rPr>
        <w:t>3</w:t>
      </w:r>
      <w:r w:rsidRPr="00130BDA">
        <w:rPr>
          <w:rFonts w:ascii="Times New Roman" w:hAnsi="Times New Roman"/>
          <w:b/>
          <w:sz w:val="24"/>
          <w:szCs w:val="24"/>
          <w:lang w:val="en-US"/>
        </w:rPr>
        <w:t>. Management of the collective, carried out by its members through elective bodies independently, is called:</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А</w:t>
      </w:r>
      <w:r w:rsidRPr="00130BDA">
        <w:rPr>
          <w:rFonts w:ascii="Times New Roman" w:hAnsi="Times New Roman"/>
          <w:sz w:val="24"/>
          <w:szCs w:val="24"/>
          <w:lang w:val="en-US"/>
        </w:rPr>
        <w:t>) self-government</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В</w:t>
      </w:r>
      <w:r w:rsidRPr="00130BDA">
        <w:rPr>
          <w:rFonts w:ascii="Times New Roman" w:hAnsi="Times New Roman"/>
          <w:sz w:val="24"/>
          <w:szCs w:val="24"/>
          <w:lang w:val="en-US"/>
        </w:rPr>
        <w:t>) collective</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С</w:t>
      </w:r>
      <w:r w:rsidRPr="00130BDA">
        <w:rPr>
          <w:rFonts w:ascii="Times New Roman" w:hAnsi="Times New Roman"/>
          <w:sz w:val="24"/>
          <w:szCs w:val="24"/>
          <w:lang w:val="en-US"/>
        </w:rPr>
        <w:t>) concentration</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D) </w:t>
      </w:r>
      <w:proofErr w:type="gramStart"/>
      <w:r w:rsidRPr="00130BDA">
        <w:rPr>
          <w:rFonts w:ascii="Times New Roman" w:hAnsi="Times New Roman"/>
          <w:sz w:val="24"/>
          <w:szCs w:val="24"/>
          <w:lang w:val="en-US"/>
        </w:rPr>
        <w:t>electivity</w:t>
      </w:r>
      <w:proofErr w:type="gramEnd"/>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 management</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kk-KZ"/>
        </w:rPr>
        <w:t>4</w:t>
      </w:r>
      <w:r w:rsidRPr="00130BDA">
        <w:rPr>
          <w:rFonts w:ascii="Times New Roman" w:hAnsi="Times New Roman"/>
          <w:b/>
          <w:sz w:val="24"/>
          <w:szCs w:val="24"/>
          <w:lang w:val="en-US"/>
        </w:rPr>
        <w:t>. Activities of the coach in various sports are aimed at:</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А</w:t>
      </w:r>
      <w:r w:rsidRPr="00130BDA">
        <w:rPr>
          <w:rFonts w:ascii="Times New Roman" w:hAnsi="Times New Roman"/>
          <w:sz w:val="24"/>
          <w:szCs w:val="24"/>
          <w:lang w:val="en-US"/>
        </w:rPr>
        <w:t>) revealing and development of sports abilities of schoolchildren</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В</w:t>
      </w:r>
      <w:r w:rsidRPr="00130BDA">
        <w:rPr>
          <w:rFonts w:ascii="Times New Roman" w:hAnsi="Times New Roman"/>
          <w:sz w:val="24"/>
          <w:szCs w:val="24"/>
          <w:lang w:val="en-US"/>
        </w:rPr>
        <w:t>) comprehensive and harmonious development of personality</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С</w:t>
      </w:r>
      <w:r w:rsidRPr="00130BDA">
        <w:rPr>
          <w:rFonts w:ascii="Times New Roman" w:hAnsi="Times New Roman"/>
          <w:sz w:val="24"/>
          <w:szCs w:val="24"/>
          <w:lang w:val="en-US"/>
        </w:rPr>
        <w:t>) predicting the life course of school children</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lastRenderedPageBreak/>
        <w:t xml:space="preserve">D) </w:t>
      </w:r>
      <w:proofErr w:type="gramStart"/>
      <w:r w:rsidRPr="00130BDA">
        <w:rPr>
          <w:rFonts w:ascii="Times New Roman" w:hAnsi="Times New Roman"/>
          <w:sz w:val="24"/>
          <w:szCs w:val="24"/>
          <w:lang w:val="en-US"/>
        </w:rPr>
        <w:t>leisure</w:t>
      </w:r>
      <w:proofErr w:type="gramEnd"/>
      <w:r w:rsidRPr="00130BDA">
        <w:rPr>
          <w:rFonts w:ascii="Times New Roman" w:hAnsi="Times New Roman"/>
          <w:sz w:val="24"/>
          <w:szCs w:val="24"/>
          <w:lang w:val="en-US"/>
        </w:rPr>
        <w:t xml:space="preserve"> organization for schoolchildren</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 organization of a healthy lifestyle</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5. Perceptual abilities include:</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А</w:t>
      </w:r>
      <w:r w:rsidRPr="00130BDA">
        <w:rPr>
          <w:rFonts w:ascii="Times New Roman" w:hAnsi="Times New Roman"/>
          <w:sz w:val="24"/>
          <w:szCs w:val="24"/>
          <w:lang w:val="en-US"/>
        </w:rPr>
        <w:t>) pedagogical observation</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В</w:t>
      </w:r>
      <w:r w:rsidRPr="00130BDA">
        <w:rPr>
          <w:rFonts w:ascii="Times New Roman" w:hAnsi="Times New Roman"/>
          <w:sz w:val="24"/>
          <w:szCs w:val="24"/>
          <w:lang w:val="en-US"/>
        </w:rPr>
        <w:t>) improving knowledge transfer methods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С</w:t>
      </w:r>
      <w:r w:rsidRPr="00130BDA">
        <w:rPr>
          <w:rFonts w:ascii="Times New Roman" w:hAnsi="Times New Roman"/>
          <w:sz w:val="24"/>
          <w:szCs w:val="24"/>
          <w:lang w:val="en-US"/>
        </w:rPr>
        <w:t>) design and formation of personality</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D) </w:t>
      </w:r>
      <w:proofErr w:type="gramStart"/>
      <w:r w:rsidRPr="00130BDA">
        <w:rPr>
          <w:rFonts w:ascii="Times New Roman" w:hAnsi="Times New Roman"/>
          <w:sz w:val="24"/>
          <w:szCs w:val="24"/>
          <w:lang w:val="en-US"/>
        </w:rPr>
        <w:t>summarize</w:t>
      </w:r>
      <w:proofErr w:type="gramEnd"/>
      <w:r w:rsidRPr="00130BDA">
        <w:rPr>
          <w:rFonts w:ascii="Times New Roman" w:hAnsi="Times New Roman"/>
          <w:sz w:val="24"/>
          <w:szCs w:val="24"/>
          <w:lang w:val="en-US"/>
        </w:rPr>
        <w:t xml:space="preserve"> your experience</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 organization of life and life of young athletes</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kk-KZ"/>
        </w:rPr>
        <w:t>6</w:t>
      </w:r>
      <w:r w:rsidRPr="00130BDA">
        <w:rPr>
          <w:rFonts w:ascii="Times New Roman" w:hAnsi="Times New Roman"/>
          <w:b/>
          <w:sz w:val="24"/>
          <w:szCs w:val="24"/>
          <w:lang w:val="en-US"/>
        </w:rPr>
        <w:t>. Constructive abilities include</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А</w:t>
      </w:r>
      <w:r w:rsidRPr="00130BDA">
        <w:rPr>
          <w:rFonts w:ascii="Times New Roman" w:hAnsi="Times New Roman"/>
          <w:sz w:val="24"/>
          <w:szCs w:val="24"/>
          <w:lang w:val="en-US"/>
        </w:rPr>
        <w:t>) successful design and formation of the personality and team of young athletes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В</w:t>
      </w:r>
      <w:r w:rsidRPr="00130BDA">
        <w:rPr>
          <w:rFonts w:ascii="Times New Roman" w:hAnsi="Times New Roman"/>
          <w:sz w:val="24"/>
          <w:szCs w:val="24"/>
          <w:lang w:val="en-US"/>
        </w:rPr>
        <w:t>) establishment of business in-class relationships and relationships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С</w:t>
      </w:r>
      <w:r w:rsidRPr="00130BDA">
        <w:rPr>
          <w:rFonts w:ascii="Times New Roman" w:hAnsi="Times New Roman"/>
          <w:sz w:val="24"/>
          <w:szCs w:val="24"/>
          <w:lang w:val="en-US"/>
        </w:rPr>
        <w:t>) ability to scientific research</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D) </w:t>
      </w:r>
      <w:proofErr w:type="gramStart"/>
      <w:r w:rsidRPr="00130BDA">
        <w:rPr>
          <w:rFonts w:ascii="Times New Roman" w:hAnsi="Times New Roman"/>
          <w:sz w:val="24"/>
          <w:szCs w:val="24"/>
          <w:lang w:val="en-US"/>
        </w:rPr>
        <w:t>effective</w:t>
      </w:r>
      <w:proofErr w:type="gramEnd"/>
      <w:r w:rsidRPr="00130BDA">
        <w:rPr>
          <w:rFonts w:ascii="Times New Roman" w:hAnsi="Times New Roman"/>
          <w:sz w:val="24"/>
          <w:szCs w:val="24"/>
          <w:lang w:val="en-US"/>
        </w:rPr>
        <w:t xml:space="preserve"> expression of one's thoughts, knowledge, beliefs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 establishment of favorable relations with young athletes</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kk-KZ"/>
        </w:rPr>
        <w:t>7</w:t>
      </w:r>
      <w:r w:rsidRPr="00130BDA">
        <w:rPr>
          <w:rFonts w:ascii="Times New Roman" w:hAnsi="Times New Roman"/>
          <w:b/>
          <w:sz w:val="24"/>
          <w:szCs w:val="24"/>
          <w:lang w:val="en-US"/>
        </w:rPr>
        <w:t xml:space="preserve">. The first task for educating the young athletes is </w:t>
      </w:r>
      <w:proofErr w:type="gramStart"/>
      <w:r w:rsidRPr="00130BDA">
        <w:rPr>
          <w:rFonts w:ascii="Times New Roman" w:hAnsi="Times New Roman"/>
          <w:b/>
          <w:sz w:val="24"/>
          <w:szCs w:val="24"/>
          <w:lang w:val="en-US"/>
        </w:rPr>
        <w:t>to ...</w:t>
      </w:r>
      <w:proofErr w:type="gramEnd"/>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А</w:t>
      </w:r>
      <w:r w:rsidRPr="00130BDA">
        <w:rPr>
          <w:rFonts w:ascii="Times New Roman" w:hAnsi="Times New Roman"/>
          <w:sz w:val="24"/>
          <w:szCs w:val="24"/>
          <w:lang w:val="en-US"/>
        </w:rPr>
        <w:t>) to encourage young athletes to create their own</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В</w:t>
      </w:r>
      <w:r w:rsidRPr="00130BDA">
        <w:rPr>
          <w:rFonts w:ascii="Times New Roman" w:hAnsi="Times New Roman"/>
          <w:sz w:val="24"/>
          <w:szCs w:val="24"/>
          <w:lang w:val="en-US"/>
        </w:rPr>
        <w:t>) coordinate the results of the creativity of all athletes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С</w:t>
      </w:r>
      <w:r w:rsidRPr="00130BDA">
        <w:rPr>
          <w:rFonts w:ascii="Times New Roman" w:hAnsi="Times New Roman"/>
          <w:sz w:val="24"/>
          <w:szCs w:val="24"/>
          <w:lang w:val="en-US"/>
        </w:rPr>
        <w:t>) to provide reasonable guidance to all training processes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D) </w:t>
      </w:r>
      <w:proofErr w:type="gramStart"/>
      <w:r w:rsidRPr="00130BDA">
        <w:rPr>
          <w:rFonts w:ascii="Times New Roman" w:hAnsi="Times New Roman"/>
          <w:sz w:val="24"/>
          <w:szCs w:val="24"/>
          <w:lang w:val="en-US"/>
        </w:rPr>
        <w:t>continuously</w:t>
      </w:r>
      <w:proofErr w:type="gramEnd"/>
      <w:r w:rsidRPr="00130BDA">
        <w:rPr>
          <w:rFonts w:ascii="Times New Roman" w:hAnsi="Times New Roman"/>
          <w:sz w:val="24"/>
          <w:szCs w:val="24"/>
          <w:lang w:val="en-US"/>
        </w:rPr>
        <w:t xml:space="preserve"> support the creative process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 to direct the process of creativity to a specific goal</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kk-KZ"/>
        </w:rPr>
        <w:t>8</w:t>
      </w:r>
      <w:r w:rsidRPr="00130BDA">
        <w:rPr>
          <w:rFonts w:ascii="Times New Roman" w:hAnsi="Times New Roman"/>
          <w:b/>
          <w:sz w:val="24"/>
          <w:szCs w:val="24"/>
          <w:lang w:val="en-US"/>
        </w:rPr>
        <w:t>. Purpose of the reproductive (reproductive) method:</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А</w:t>
      </w:r>
      <w:r w:rsidRPr="00130BDA">
        <w:rPr>
          <w:rFonts w:ascii="Times New Roman" w:hAnsi="Times New Roman"/>
          <w:sz w:val="24"/>
          <w:szCs w:val="24"/>
          <w:lang w:val="en-US"/>
        </w:rPr>
        <w:t>) to create the necessary conditions for the formation of sports skills on the basis of repeated repetitions in training</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В</w:t>
      </w:r>
      <w:r w:rsidRPr="00130BDA">
        <w:rPr>
          <w:rFonts w:ascii="Times New Roman" w:hAnsi="Times New Roman"/>
          <w:sz w:val="24"/>
          <w:szCs w:val="24"/>
          <w:lang w:val="en-US"/>
        </w:rPr>
        <w:t>) teach independent knowledge</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С</w:t>
      </w:r>
      <w:r w:rsidRPr="00130BDA">
        <w:rPr>
          <w:rFonts w:ascii="Times New Roman" w:hAnsi="Times New Roman"/>
          <w:sz w:val="24"/>
          <w:szCs w:val="24"/>
          <w:lang w:val="en-US"/>
        </w:rPr>
        <w:t>) learn work</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D) </w:t>
      </w:r>
      <w:proofErr w:type="gramStart"/>
      <w:r w:rsidRPr="00130BDA">
        <w:rPr>
          <w:rFonts w:ascii="Times New Roman" w:hAnsi="Times New Roman"/>
          <w:sz w:val="24"/>
          <w:szCs w:val="24"/>
          <w:lang w:val="en-US"/>
        </w:rPr>
        <w:t>the</w:t>
      </w:r>
      <w:proofErr w:type="gramEnd"/>
      <w:r w:rsidRPr="00130BDA">
        <w:rPr>
          <w:rFonts w:ascii="Times New Roman" w:hAnsi="Times New Roman"/>
          <w:sz w:val="24"/>
          <w:szCs w:val="24"/>
          <w:lang w:val="en-US"/>
        </w:rPr>
        <w:t xml:space="preserve"> formulation of the educational problem before pupils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 to assimilate young athletes information</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9. The rule: "from simple to complex" refers to the principle of learning:</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А</w:t>
      </w:r>
      <w:r w:rsidRPr="00130BDA">
        <w:rPr>
          <w:rFonts w:ascii="Times New Roman" w:hAnsi="Times New Roman"/>
          <w:sz w:val="24"/>
          <w:szCs w:val="24"/>
          <w:lang w:val="en-US"/>
        </w:rPr>
        <w:t>) accessibility</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В</w:t>
      </w:r>
      <w:r w:rsidRPr="00130BDA">
        <w:rPr>
          <w:rFonts w:ascii="Times New Roman" w:hAnsi="Times New Roman"/>
          <w:sz w:val="24"/>
          <w:szCs w:val="24"/>
          <w:lang w:val="en-US"/>
        </w:rPr>
        <w:t>) scientific</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С</w:t>
      </w:r>
      <w:r w:rsidRPr="00130BDA">
        <w:rPr>
          <w:rFonts w:ascii="Times New Roman" w:hAnsi="Times New Roman"/>
          <w:sz w:val="24"/>
          <w:szCs w:val="24"/>
          <w:lang w:val="en-US"/>
        </w:rPr>
        <w:t>) visibility</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D) </w:t>
      </w:r>
      <w:proofErr w:type="gramStart"/>
      <w:r w:rsidRPr="00130BDA">
        <w:rPr>
          <w:rFonts w:ascii="Times New Roman" w:hAnsi="Times New Roman"/>
          <w:sz w:val="24"/>
          <w:szCs w:val="24"/>
          <w:lang w:val="en-US"/>
        </w:rPr>
        <w:t>communication</w:t>
      </w:r>
      <w:proofErr w:type="gramEnd"/>
      <w:r w:rsidRPr="00130BDA">
        <w:rPr>
          <w:rFonts w:ascii="Times New Roman" w:hAnsi="Times New Roman"/>
          <w:sz w:val="24"/>
          <w:szCs w:val="24"/>
          <w:lang w:val="en-US"/>
        </w:rPr>
        <w:t xml:space="preserve"> theory with practice</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 strength</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10. The subject of didactics is: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А</w:t>
      </w:r>
      <w:r w:rsidRPr="00130BDA">
        <w:rPr>
          <w:rFonts w:ascii="Times New Roman" w:hAnsi="Times New Roman"/>
          <w:sz w:val="24"/>
          <w:szCs w:val="24"/>
          <w:lang w:val="en-US"/>
        </w:rPr>
        <w:t>) patterns and principles, goals, the content of education, the means and forms of learning</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В</w:t>
      </w:r>
      <w:r w:rsidRPr="00130BDA">
        <w:rPr>
          <w:rFonts w:ascii="Times New Roman" w:hAnsi="Times New Roman"/>
          <w:sz w:val="24"/>
          <w:szCs w:val="24"/>
          <w:lang w:val="en-US"/>
        </w:rPr>
        <w:t>) theory of teaching a particular subject</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С</w:t>
      </w:r>
      <w:r w:rsidRPr="00130BDA">
        <w:rPr>
          <w:rFonts w:ascii="Times New Roman" w:hAnsi="Times New Roman"/>
          <w:sz w:val="24"/>
          <w:szCs w:val="24"/>
          <w:lang w:val="en-US"/>
        </w:rPr>
        <w:t>) process of education, goals, principles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D) </w:t>
      </w:r>
      <w:proofErr w:type="gramStart"/>
      <w:r w:rsidRPr="00130BDA">
        <w:rPr>
          <w:rFonts w:ascii="Times New Roman" w:hAnsi="Times New Roman"/>
          <w:sz w:val="24"/>
          <w:szCs w:val="24"/>
          <w:lang w:val="en-US"/>
        </w:rPr>
        <w:t>psychological</w:t>
      </w:r>
      <w:proofErr w:type="gramEnd"/>
      <w:r w:rsidRPr="00130BDA">
        <w:rPr>
          <w:rFonts w:ascii="Times New Roman" w:hAnsi="Times New Roman"/>
          <w:sz w:val="24"/>
          <w:szCs w:val="24"/>
          <w:lang w:val="en-US"/>
        </w:rPr>
        <w:t xml:space="preserve"> development of the personality in the learning process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 social conditions for the formation and education of students</w:t>
      </w:r>
    </w:p>
    <w:p w:rsidR="00130BDA" w:rsidRPr="00095F94" w:rsidRDefault="00130BDA" w:rsidP="00130BDA">
      <w:pPr>
        <w:pStyle w:val="HTML"/>
        <w:shd w:val="clear" w:color="auto" w:fill="FFFFFF"/>
        <w:rPr>
          <w:rFonts w:ascii="Times New Roman" w:hAnsi="Times New Roman" w:cs="Times New Roman"/>
          <w:b/>
          <w:sz w:val="28"/>
          <w:szCs w:val="28"/>
          <w:lang w:val="en-US"/>
        </w:rPr>
      </w:pPr>
    </w:p>
    <w:p w:rsidR="00170FA4" w:rsidRPr="00170FA4" w:rsidRDefault="00170FA4" w:rsidP="00ED01D6">
      <w:pPr>
        <w:pStyle w:val="HTML"/>
        <w:shd w:val="clear" w:color="auto" w:fill="FFFFFF"/>
        <w:rPr>
          <w:rFonts w:ascii="inherit" w:hAnsi="inherit"/>
          <w:color w:val="212121"/>
          <w:lang w:val="en-US"/>
        </w:rPr>
      </w:pPr>
      <w:proofErr w:type="gramStart"/>
      <w:r w:rsidRPr="0002198F">
        <w:rPr>
          <w:rFonts w:ascii="Times New Roman" w:hAnsi="Times New Roman" w:cs="Times New Roman"/>
          <w:b/>
          <w:sz w:val="24"/>
          <w:szCs w:val="24"/>
          <w:lang w:val="en-US"/>
        </w:rPr>
        <w:t>Lesson</w:t>
      </w:r>
      <w:r w:rsidR="001A61DB" w:rsidRPr="00170FA4">
        <w:rPr>
          <w:rFonts w:ascii="Times New Roman" w:hAnsi="Times New Roman" w:cs="Times New Roman"/>
          <w:sz w:val="24"/>
          <w:szCs w:val="24"/>
          <w:lang w:val="en-US"/>
        </w:rPr>
        <w:t xml:space="preserve"> </w:t>
      </w:r>
      <w:r w:rsidR="009752E5" w:rsidRPr="00170FA4">
        <w:rPr>
          <w:rFonts w:ascii="Times New Roman" w:hAnsi="Times New Roman" w:cs="Times New Roman"/>
          <w:sz w:val="24"/>
          <w:szCs w:val="24"/>
          <w:lang w:val="en-US"/>
        </w:rPr>
        <w:t>11.</w:t>
      </w:r>
      <w:proofErr w:type="gramEnd"/>
      <w:r w:rsidR="009752E5" w:rsidRPr="00170FA4">
        <w:rPr>
          <w:rFonts w:ascii="Times New Roman" w:hAnsi="Times New Roman" w:cs="Times New Roman"/>
          <w:sz w:val="24"/>
          <w:szCs w:val="24"/>
          <w:lang w:val="en-US"/>
        </w:rPr>
        <w:t xml:space="preserve">  </w:t>
      </w:r>
      <w:r w:rsidRPr="00D10986">
        <w:rPr>
          <w:rFonts w:ascii="Times New Roman" w:hAnsi="Times New Roman" w:cs="Times New Roman"/>
          <w:sz w:val="24"/>
          <w:szCs w:val="24"/>
          <w:lang w:val="en-US"/>
        </w:rPr>
        <w:t>Characteristics of the teaching staff as a whole</w:t>
      </w:r>
    </w:p>
    <w:p w:rsidR="00AF5BAB" w:rsidRPr="00AF5BAB" w:rsidRDefault="00AF5BAB" w:rsidP="00ED0801">
      <w:pPr>
        <w:pStyle w:val="a5"/>
        <w:ind w:left="0"/>
        <w:rPr>
          <w:b/>
          <w:sz w:val="24"/>
          <w:szCs w:val="24"/>
          <w:lang w:val="en-US"/>
        </w:rPr>
      </w:pPr>
      <w:r w:rsidRPr="00AF5BAB">
        <w:rPr>
          <w:b/>
          <w:sz w:val="24"/>
          <w:szCs w:val="24"/>
          <w:lang w:val="en-US"/>
        </w:rPr>
        <w:t>Questions for consideration</w:t>
      </w:r>
    </w:p>
    <w:p w:rsidR="00AF5BAB" w:rsidRPr="00D10986" w:rsidRDefault="00AF5BAB" w:rsidP="00ED0801">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1. Features of the teaching staff</w:t>
      </w:r>
    </w:p>
    <w:p w:rsidR="00AF5BAB" w:rsidRPr="00D10986" w:rsidRDefault="00AF5BAB" w:rsidP="00ED0801">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2. Opportunities for the development of the teaching staff</w:t>
      </w:r>
    </w:p>
    <w:p w:rsidR="00AF5BAB" w:rsidRPr="00D10986" w:rsidRDefault="00AF5BAB" w:rsidP="00ED0801">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3. Pedagogical collective as an object of quality management of education</w:t>
      </w:r>
    </w:p>
    <w:p w:rsidR="00AF5BAB" w:rsidRPr="00ED0801" w:rsidRDefault="00AF5BAB" w:rsidP="00ED0801">
      <w:pPr>
        <w:spacing w:after="0" w:line="240" w:lineRule="auto"/>
        <w:rPr>
          <w:rFonts w:ascii="Times New Roman" w:hAnsi="Times New Roman" w:cs="Times New Roman"/>
          <w:b/>
          <w:sz w:val="24"/>
          <w:szCs w:val="24"/>
          <w:lang w:val="en-US"/>
        </w:rPr>
      </w:pPr>
      <w:r w:rsidRPr="00ED0801">
        <w:rPr>
          <w:rFonts w:ascii="Times New Roman" w:hAnsi="Times New Roman" w:cs="Times New Roman"/>
          <w:b/>
          <w:sz w:val="24"/>
          <w:szCs w:val="24"/>
          <w:lang w:val="en-US"/>
        </w:rPr>
        <w:t>Course:</w:t>
      </w:r>
    </w:p>
    <w:p w:rsidR="00AF5BAB" w:rsidRPr="00D10986" w:rsidRDefault="00AF5BAB" w:rsidP="00ED0801">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1. Introductory words of the teacher.</w:t>
      </w:r>
    </w:p>
    <w:p w:rsidR="00AF5BAB" w:rsidRPr="00D10986" w:rsidRDefault="00AF5BAB" w:rsidP="00ED0801">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2. Answers to the questions of the lesson plan:</w:t>
      </w:r>
    </w:p>
    <w:p w:rsidR="00AF5BAB" w:rsidRPr="00D10986" w:rsidRDefault="00AF5BAB" w:rsidP="00ED0801">
      <w:pPr>
        <w:spacing w:after="0" w:line="240" w:lineRule="auto"/>
        <w:rPr>
          <w:rFonts w:ascii="Times New Roman" w:hAnsi="Times New Roman" w:cs="Times New Roman"/>
          <w:sz w:val="24"/>
          <w:szCs w:val="24"/>
          <w:lang w:val="en-US"/>
        </w:rPr>
      </w:pPr>
      <w:proofErr w:type="gramStart"/>
      <w:r w:rsidRPr="00D10986">
        <w:rPr>
          <w:rFonts w:ascii="Times New Roman" w:hAnsi="Times New Roman" w:cs="Times New Roman"/>
          <w:sz w:val="24"/>
          <w:szCs w:val="24"/>
          <w:lang w:val="en-US"/>
        </w:rPr>
        <w:t>analysis</w:t>
      </w:r>
      <w:proofErr w:type="gramEnd"/>
      <w:r w:rsidRPr="00D10986">
        <w:rPr>
          <w:rFonts w:ascii="Times New Roman" w:hAnsi="Times New Roman" w:cs="Times New Roman"/>
          <w:sz w:val="24"/>
          <w:szCs w:val="24"/>
          <w:lang w:val="en-US"/>
        </w:rPr>
        <w:t xml:space="preserve"> of key concepts and definitions</w:t>
      </w:r>
    </w:p>
    <w:p w:rsidR="00AF5BAB" w:rsidRPr="00D10986" w:rsidRDefault="00AF5BAB" w:rsidP="00ED0801">
      <w:pPr>
        <w:spacing w:after="0" w:line="240" w:lineRule="auto"/>
        <w:rPr>
          <w:rFonts w:ascii="Times New Roman" w:hAnsi="Times New Roman" w:cs="Times New Roman"/>
          <w:sz w:val="24"/>
          <w:szCs w:val="24"/>
          <w:lang w:val="en-US"/>
        </w:rPr>
      </w:pPr>
      <w:proofErr w:type="gramStart"/>
      <w:r w:rsidRPr="00D10986">
        <w:rPr>
          <w:rFonts w:ascii="Times New Roman" w:hAnsi="Times New Roman" w:cs="Times New Roman"/>
          <w:sz w:val="24"/>
          <w:szCs w:val="24"/>
          <w:lang w:val="en-US"/>
        </w:rPr>
        <w:t>report</w:t>
      </w:r>
      <w:proofErr w:type="gramEnd"/>
      <w:r w:rsidRPr="00D10986">
        <w:rPr>
          <w:rFonts w:ascii="Times New Roman" w:hAnsi="Times New Roman" w:cs="Times New Roman"/>
          <w:sz w:val="24"/>
          <w:szCs w:val="24"/>
          <w:lang w:val="en-US"/>
        </w:rPr>
        <w:t xml:space="preserve"> on</w:t>
      </w:r>
    </w:p>
    <w:p w:rsidR="00AF5BAB" w:rsidRPr="00D10986" w:rsidRDefault="00AF5BAB" w:rsidP="00ED0801">
      <w:pPr>
        <w:spacing w:after="0" w:line="240" w:lineRule="auto"/>
        <w:rPr>
          <w:rFonts w:ascii="Times New Roman" w:hAnsi="Times New Roman" w:cs="Times New Roman"/>
          <w:sz w:val="24"/>
          <w:szCs w:val="24"/>
          <w:lang w:val="en-US"/>
        </w:rPr>
      </w:pPr>
      <w:proofErr w:type="gramStart"/>
      <w:r w:rsidRPr="00D10986">
        <w:rPr>
          <w:rFonts w:ascii="Times New Roman" w:hAnsi="Times New Roman" w:cs="Times New Roman"/>
          <w:sz w:val="24"/>
          <w:szCs w:val="24"/>
          <w:lang w:val="en-US"/>
        </w:rPr>
        <w:t>additions</w:t>
      </w:r>
      <w:proofErr w:type="gramEnd"/>
      <w:r w:rsidRPr="00D10986">
        <w:rPr>
          <w:rFonts w:ascii="Times New Roman" w:hAnsi="Times New Roman" w:cs="Times New Roman"/>
          <w:sz w:val="24"/>
          <w:szCs w:val="24"/>
          <w:lang w:val="en-US"/>
        </w:rPr>
        <w:t xml:space="preserve"> on the issue</w:t>
      </w:r>
    </w:p>
    <w:p w:rsidR="00AF5BAB" w:rsidRPr="00D10986" w:rsidRDefault="00AF5BAB" w:rsidP="00ED0801">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3. Question for reflection: Effective methods for the development of the pedagogical collective</w:t>
      </w:r>
    </w:p>
    <w:p w:rsidR="00AF5BAB" w:rsidRPr="00ED0801" w:rsidRDefault="00AF5BAB" w:rsidP="00ED0801">
      <w:pPr>
        <w:spacing w:after="0" w:line="240" w:lineRule="auto"/>
        <w:rPr>
          <w:rFonts w:ascii="Times New Roman" w:hAnsi="Times New Roman" w:cs="Times New Roman"/>
          <w:b/>
          <w:sz w:val="24"/>
          <w:szCs w:val="24"/>
          <w:lang w:val="en-US"/>
        </w:rPr>
      </w:pPr>
      <w:r w:rsidRPr="00ED0801">
        <w:rPr>
          <w:rFonts w:ascii="Times New Roman" w:hAnsi="Times New Roman" w:cs="Times New Roman"/>
          <w:b/>
          <w:sz w:val="24"/>
          <w:szCs w:val="24"/>
          <w:lang w:val="en-US"/>
        </w:rPr>
        <w:lastRenderedPageBreak/>
        <w:t>4. Conclusions on the topic.</w:t>
      </w:r>
    </w:p>
    <w:p w:rsidR="00AF5BAB" w:rsidRPr="00AF5BAB" w:rsidRDefault="00AF5BAB" w:rsidP="00ED0801">
      <w:pPr>
        <w:spacing w:after="0" w:line="240" w:lineRule="auto"/>
        <w:rPr>
          <w:rFonts w:ascii="Times New Roman" w:hAnsi="Times New Roman" w:cs="Times New Roman"/>
          <w:sz w:val="24"/>
          <w:szCs w:val="24"/>
          <w:lang w:val="en-US"/>
        </w:rPr>
      </w:pPr>
      <w:r w:rsidRPr="00AF5BAB">
        <w:rPr>
          <w:rFonts w:ascii="Times New Roman" w:hAnsi="Times New Roman" w:cs="Times New Roman"/>
          <w:b/>
          <w:sz w:val="24"/>
          <w:szCs w:val="24"/>
          <w:lang w:val="en-US"/>
        </w:rPr>
        <w:t>Literature</w:t>
      </w:r>
    </w:p>
    <w:p w:rsidR="00342924" w:rsidRPr="00342924" w:rsidRDefault="00342924" w:rsidP="00A6476A">
      <w:pPr>
        <w:pStyle w:val="a5"/>
        <w:widowControl w:val="0"/>
        <w:numPr>
          <w:ilvl w:val="0"/>
          <w:numId w:val="1"/>
        </w:numPr>
        <w:tabs>
          <w:tab w:val="left" w:pos="993"/>
        </w:tabs>
        <w:autoSpaceDE w:val="0"/>
        <w:autoSpaceDN w:val="0"/>
        <w:adjustRightInd w:val="0"/>
        <w:ind w:left="0" w:firstLine="567"/>
        <w:jc w:val="both"/>
        <w:rPr>
          <w:rStyle w:val="apple-style-span"/>
          <w:sz w:val="24"/>
          <w:szCs w:val="24"/>
        </w:rPr>
      </w:pPr>
      <w:proofErr w:type="spellStart"/>
      <w:r w:rsidRPr="00342924">
        <w:rPr>
          <w:rStyle w:val="apple-style-span"/>
          <w:sz w:val="24"/>
          <w:szCs w:val="24"/>
        </w:rPr>
        <w:t>Дежникова</w:t>
      </w:r>
      <w:proofErr w:type="spellEnd"/>
      <w:r w:rsidRPr="00342924">
        <w:rPr>
          <w:rStyle w:val="apple-style-span"/>
          <w:sz w:val="24"/>
          <w:szCs w:val="24"/>
        </w:rPr>
        <w:t xml:space="preserve"> Н. С. Педагогический коллектив школы. - М., 1984. - С. 18. </w:t>
      </w:r>
    </w:p>
    <w:p w:rsidR="00342924" w:rsidRDefault="00342924" w:rsidP="00A6476A">
      <w:pPr>
        <w:pStyle w:val="a5"/>
        <w:widowControl w:val="0"/>
        <w:numPr>
          <w:ilvl w:val="0"/>
          <w:numId w:val="1"/>
        </w:numPr>
        <w:tabs>
          <w:tab w:val="left" w:pos="993"/>
        </w:tabs>
        <w:autoSpaceDE w:val="0"/>
        <w:autoSpaceDN w:val="0"/>
        <w:adjustRightInd w:val="0"/>
        <w:ind w:left="0" w:firstLine="567"/>
        <w:jc w:val="both"/>
        <w:rPr>
          <w:rStyle w:val="apple-style-span"/>
          <w:sz w:val="24"/>
          <w:szCs w:val="24"/>
          <w:lang w:val="kk-KZ"/>
        </w:rPr>
      </w:pPr>
      <w:r w:rsidRPr="00342924">
        <w:rPr>
          <w:rStyle w:val="apple-style-span"/>
          <w:sz w:val="24"/>
          <w:szCs w:val="24"/>
        </w:rPr>
        <w:t xml:space="preserve">Бойко В. В., Ковалев А. Т., Панферов В. И. Социально-психологический климат коллектива и личность. - М., 1983. - С. 116- 124. </w:t>
      </w:r>
    </w:p>
    <w:p w:rsidR="00342924" w:rsidRDefault="00342924" w:rsidP="00A6476A">
      <w:pPr>
        <w:pStyle w:val="a5"/>
        <w:widowControl w:val="0"/>
        <w:numPr>
          <w:ilvl w:val="0"/>
          <w:numId w:val="1"/>
        </w:numPr>
        <w:tabs>
          <w:tab w:val="left" w:pos="993"/>
        </w:tabs>
        <w:autoSpaceDE w:val="0"/>
        <w:autoSpaceDN w:val="0"/>
        <w:adjustRightInd w:val="0"/>
        <w:ind w:left="0" w:firstLine="567"/>
        <w:jc w:val="both"/>
        <w:rPr>
          <w:sz w:val="24"/>
          <w:szCs w:val="24"/>
          <w:lang w:val="kk-KZ"/>
        </w:rPr>
      </w:pPr>
      <w:r w:rsidRPr="00342924">
        <w:rPr>
          <w:sz w:val="24"/>
          <w:szCs w:val="24"/>
        </w:rPr>
        <w:t>Макаренко А. С. Сочинения: В 7 т. - М., 1958. - Т. 5. - С. 179.</w:t>
      </w:r>
    </w:p>
    <w:p w:rsidR="00342924" w:rsidRPr="00342924" w:rsidRDefault="00342924" w:rsidP="00A6476A">
      <w:pPr>
        <w:pStyle w:val="a5"/>
        <w:widowControl w:val="0"/>
        <w:numPr>
          <w:ilvl w:val="0"/>
          <w:numId w:val="1"/>
        </w:numPr>
        <w:tabs>
          <w:tab w:val="left" w:pos="993"/>
        </w:tabs>
        <w:autoSpaceDE w:val="0"/>
        <w:autoSpaceDN w:val="0"/>
        <w:adjustRightInd w:val="0"/>
        <w:ind w:left="0" w:firstLine="567"/>
        <w:jc w:val="both"/>
        <w:rPr>
          <w:sz w:val="24"/>
          <w:szCs w:val="24"/>
          <w:lang w:val="kk-KZ"/>
        </w:rPr>
      </w:pPr>
      <w:r w:rsidRPr="00342924">
        <w:rPr>
          <w:sz w:val="24"/>
          <w:szCs w:val="24"/>
          <w:lang w:val="kk-KZ"/>
        </w:rPr>
        <w:t>Симонова Л. В. Межличностные конфликты педагогов и старшеклассников и пути их преодоления. - М., 1989.</w:t>
      </w:r>
    </w:p>
    <w:p w:rsidR="00130BDA" w:rsidRPr="00130BDA" w:rsidRDefault="00130BDA" w:rsidP="00130BDA">
      <w:pPr>
        <w:pStyle w:val="a5"/>
        <w:numPr>
          <w:ilvl w:val="0"/>
          <w:numId w:val="1"/>
        </w:numPr>
        <w:rPr>
          <w:b/>
          <w:sz w:val="24"/>
          <w:szCs w:val="24"/>
          <w:lang w:val="en-US"/>
        </w:rPr>
      </w:pPr>
      <w:r w:rsidRPr="00130BDA">
        <w:rPr>
          <w:b/>
          <w:sz w:val="24"/>
          <w:szCs w:val="24"/>
          <w:lang w:val="en-US"/>
        </w:rPr>
        <w:t>Test  questions</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1. The system of concepts of pedagogy that express its essence is called:</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А</w:t>
      </w:r>
      <w:r w:rsidRPr="00130BDA">
        <w:rPr>
          <w:rFonts w:ascii="Times New Roman" w:hAnsi="Times New Roman"/>
          <w:sz w:val="24"/>
          <w:szCs w:val="24"/>
          <w:lang w:val="en-US"/>
        </w:rPr>
        <w:t>) regularities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В</w:t>
      </w:r>
      <w:r w:rsidRPr="00130BDA">
        <w:rPr>
          <w:rFonts w:ascii="Times New Roman" w:hAnsi="Times New Roman"/>
          <w:sz w:val="24"/>
          <w:szCs w:val="24"/>
          <w:lang w:val="en-US"/>
        </w:rPr>
        <w:t>) rules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С</w:t>
      </w:r>
      <w:r w:rsidRPr="00130BDA">
        <w:rPr>
          <w:rFonts w:ascii="Times New Roman" w:hAnsi="Times New Roman"/>
          <w:sz w:val="24"/>
          <w:szCs w:val="24"/>
          <w:lang w:val="en-US"/>
        </w:rPr>
        <w:t>) methods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D) </w:t>
      </w:r>
      <w:proofErr w:type="gramStart"/>
      <w:r w:rsidRPr="00130BDA">
        <w:rPr>
          <w:rFonts w:ascii="Times New Roman" w:hAnsi="Times New Roman"/>
          <w:sz w:val="24"/>
          <w:szCs w:val="24"/>
          <w:lang w:val="en-US"/>
        </w:rPr>
        <w:t>principles</w:t>
      </w:r>
      <w:proofErr w:type="gramEnd"/>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 categories</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2. The concept of "personality":</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А</w:t>
      </w:r>
      <w:r w:rsidRPr="00130BDA">
        <w:rPr>
          <w:rFonts w:ascii="Times New Roman" w:hAnsi="Times New Roman"/>
          <w:sz w:val="24"/>
          <w:szCs w:val="24"/>
          <w:lang w:val="en-US"/>
        </w:rPr>
        <w:t>) combines both biological and social properties and qualities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В</w:t>
      </w:r>
      <w:r w:rsidRPr="00130BDA">
        <w:rPr>
          <w:rFonts w:ascii="Times New Roman" w:hAnsi="Times New Roman"/>
          <w:sz w:val="24"/>
          <w:szCs w:val="24"/>
          <w:lang w:val="en-US"/>
        </w:rPr>
        <w:t>) this is a person's mental qualities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С</w:t>
      </w:r>
      <w:r w:rsidRPr="00130BDA">
        <w:rPr>
          <w:rFonts w:ascii="Times New Roman" w:hAnsi="Times New Roman"/>
          <w:sz w:val="24"/>
          <w:szCs w:val="24"/>
          <w:lang w:val="en-US"/>
        </w:rPr>
        <w:t>) is limited only by biological properties and qualities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D) </w:t>
      </w:r>
      <w:proofErr w:type="gramStart"/>
      <w:r w:rsidRPr="00130BDA">
        <w:rPr>
          <w:rFonts w:ascii="Times New Roman" w:hAnsi="Times New Roman"/>
          <w:sz w:val="24"/>
          <w:szCs w:val="24"/>
          <w:lang w:val="en-US"/>
        </w:rPr>
        <w:t>these</w:t>
      </w:r>
      <w:proofErr w:type="gramEnd"/>
      <w:r w:rsidRPr="00130BDA">
        <w:rPr>
          <w:rFonts w:ascii="Times New Roman" w:hAnsi="Times New Roman"/>
          <w:sz w:val="24"/>
          <w:szCs w:val="24"/>
          <w:lang w:val="en-US"/>
        </w:rPr>
        <w:t xml:space="preserve"> are individual qualities of a person</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 includes only social properties and qualities</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3. The school shapes the world outlook among students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А</w:t>
      </w:r>
      <w:r w:rsidRPr="00130BDA">
        <w:rPr>
          <w:rFonts w:ascii="Times New Roman" w:hAnsi="Times New Roman"/>
          <w:sz w:val="24"/>
          <w:szCs w:val="24"/>
          <w:lang w:val="en-US"/>
        </w:rPr>
        <w:t>) scientific</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В</w:t>
      </w:r>
      <w:r w:rsidRPr="00130BDA">
        <w:rPr>
          <w:rFonts w:ascii="Times New Roman" w:hAnsi="Times New Roman"/>
          <w:sz w:val="24"/>
          <w:szCs w:val="24"/>
          <w:lang w:val="en-US"/>
        </w:rPr>
        <w:t>) trivial</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С</w:t>
      </w:r>
      <w:r w:rsidRPr="00130BDA">
        <w:rPr>
          <w:rFonts w:ascii="Times New Roman" w:hAnsi="Times New Roman"/>
          <w:sz w:val="24"/>
          <w:szCs w:val="24"/>
          <w:lang w:val="en-US"/>
        </w:rPr>
        <w:t>) mythological</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D) </w:t>
      </w:r>
      <w:proofErr w:type="gramStart"/>
      <w:r w:rsidRPr="00130BDA">
        <w:rPr>
          <w:rFonts w:ascii="Times New Roman" w:hAnsi="Times New Roman"/>
          <w:sz w:val="24"/>
          <w:szCs w:val="24"/>
          <w:lang w:val="en-US"/>
        </w:rPr>
        <w:t>artistic</w:t>
      </w:r>
      <w:proofErr w:type="gramEnd"/>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 religious</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4. The methods of stimulating and motivating the activity and behavior of the student include:</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А</w:t>
      </w:r>
      <w:r w:rsidRPr="00130BDA">
        <w:rPr>
          <w:rFonts w:ascii="Times New Roman" w:hAnsi="Times New Roman"/>
          <w:sz w:val="24"/>
          <w:szCs w:val="24"/>
          <w:lang w:val="en-US"/>
        </w:rPr>
        <w:t>) punishment</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В</w:t>
      </w:r>
      <w:r w:rsidRPr="00130BDA">
        <w:rPr>
          <w:rFonts w:ascii="Times New Roman" w:hAnsi="Times New Roman"/>
          <w:sz w:val="24"/>
          <w:szCs w:val="24"/>
          <w:lang w:val="en-US"/>
        </w:rPr>
        <w:t>) lectures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С</w:t>
      </w:r>
      <w:r w:rsidRPr="00130BDA">
        <w:rPr>
          <w:rFonts w:ascii="Times New Roman" w:hAnsi="Times New Roman"/>
          <w:sz w:val="24"/>
          <w:szCs w:val="24"/>
          <w:lang w:val="en-US"/>
        </w:rPr>
        <w:t>) example method</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D) </w:t>
      </w:r>
      <w:proofErr w:type="gramStart"/>
      <w:r w:rsidRPr="00130BDA">
        <w:rPr>
          <w:rFonts w:ascii="Times New Roman" w:hAnsi="Times New Roman"/>
          <w:sz w:val="24"/>
          <w:szCs w:val="24"/>
          <w:lang w:val="en-US"/>
        </w:rPr>
        <w:t>exercise</w:t>
      </w:r>
      <w:proofErr w:type="gramEnd"/>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 observation</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5. The purpose of physical education:</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А</w:t>
      </w:r>
      <w:r w:rsidRPr="00130BDA">
        <w:rPr>
          <w:rFonts w:ascii="Times New Roman" w:hAnsi="Times New Roman"/>
          <w:sz w:val="24"/>
          <w:szCs w:val="24"/>
          <w:lang w:val="en-US"/>
        </w:rPr>
        <w:t>) preparation of physical perfect people ready for work and defense of the motherland</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В</w:t>
      </w:r>
      <w:r w:rsidRPr="00130BDA">
        <w:rPr>
          <w:rFonts w:ascii="Times New Roman" w:hAnsi="Times New Roman"/>
          <w:sz w:val="24"/>
          <w:szCs w:val="24"/>
          <w:lang w:val="en-US"/>
        </w:rPr>
        <w:t>) education of a new person</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С</w:t>
      </w:r>
      <w:r w:rsidRPr="00130BDA">
        <w:rPr>
          <w:rFonts w:ascii="Times New Roman" w:hAnsi="Times New Roman"/>
          <w:sz w:val="24"/>
          <w:szCs w:val="24"/>
          <w:lang w:val="en-US"/>
        </w:rPr>
        <w:t>) mastery of the system of scientific knowledge</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D) </w:t>
      </w:r>
      <w:proofErr w:type="gramStart"/>
      <w:r w:rsidRPr="00130BDA">
        <w:rPr>
          <w:rFonts w:ascii="Times New Roman" w:hAnsi="Times New Roman"/>
          <w:sz w:val="24"/>
          <w:szCs w:val="24"/>
          <w:lang w:val="en-US"/>
        </w:rPr>
        <w:t>collective</w:t>
      </w:r>
      <w:proofErr w:type="gramEnd"/>
      <w:r w:rsidRPr="00130BDA">
        <w:rPr>
          <w:rFonts w:ascii="Times New Roman" w:hAnsi="Times New Roman"/>
          <w:sz w:val="24"/>
          <w:szCs w:val="24"/>
          <w:lang w:val="en-US"/>
        </w:rPr>
        <w:t xml:space="preserve"> form of training for young athletes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 formation of cognitive activity</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6. Verbal teaching methods: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А</w:t>
      </w:r>
      <w:r w:rsidRPr="00130BDA">
        <w:rPr>
          <w:rFonts w:ascii="Times New Roman" w:hAnsi="Times New Roman"/>
          <w:sz w:val="24"/>
          <w:szCs w:val="24"/>
          <w:lang w:val="en-US"/>
        </w:rPr>
        <w:t>) conversation, story, lecture</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В</w:t>
      </w:r>
      <w:r w:rsidRPr="00130BDA">
        <w:rPr>
          <w:rFonts w:ascii="Times New Roman" w:hAnsi="Times New Roman"/>
          <w:sz w:val="24"/>
          <w:szCs w:val="24"/>
          <w:lang w:val="en-US"/>
        </w:rPr>
        <w:t>) work with a book</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С</w:t>
      </w:r>
      <w:r w:rsidRPr="00130BDA">
        <w:rPr>
          <w:rFonts w:ascii="Times New Roman" w:hAnsi="Times New Roman"/>
          <w:sz w:val="24"/>
          <w:szCs w:val="24"/>
          <w:lang w:val="en-US"/>
        </w:rPr>
        <w:t>) excursion, experiment</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D) </w:t>
      </w:r>
      <w:proofErr w:type="gramStart"/>
      <w:r w:rsidRPr="00130BDA">
        <w:rPr>
          <w:rFonts w:ascii="Times New Roman" w:hAnsi="Times New Roman"/>
          <w:sz w:val="24"/>
          <w:szCs w:val="24"/>
          <w:lang w:val="en-US"/>
        </w:rPr>
        <w:t>laboratory</w:t>
      </w:r>
      <w:proofErr w:type="gramEnd"/>
      <w:r w:rsidRPr="00130BDA">
        <w:rPr>
          <w:rFonts w:ascii="Times New Roman" w:hAnsi="Times New Roman"/>
          <w:sz w:val="24"/>
          <w:szCs w:val="24"/>
          <w:lang w:val="en-US"/>
        </w:rPr>
        <w:t xml:space="preserve"> work</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 work with visual aids</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7. Traditions of the sports team are:</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А</w:t>
      </w:r>
      <w:r w:rsidRPr="00130BDA">
        <w:rPr>
          <w:rFonts w:ascii="Times New Roman" w:hAnsi="Times New Roman"/>
          <w:sz w:val="24"/>
          <w:szCs w:val="24"/>
          <w:lang w:val="en-US"/>
        </w:rPr>
        <w:t>) Stable forms of collective life</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B) The stage of initial cohesion.</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C) The process of transition from one stage of development to another.</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D) A practical goal, capable of captivating and rallying pupils.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E) The way to achieve the goal</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 xml:space="preserve">8. Individual style of leadership depends on: </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lastRenderedPageBreak/>
        <w:t>А</w:t>
      </w:r>
      <w:r w:rsidRPr="00130BDA">
        <w:rPr>
          <w:rFonts w:ascii="Times New Roman" w:hAnsi="Times New Roman"/>
          <w:sz w:val="24"/>
          <w:szCs w:val="24"/>
          <w:lang w:val="en-US"/>
        </w:rPr>
        <w:t>) the skill of the coach</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B) </w:t>
      </w:r>
      <w:proofErr w:type="gramStart"/>
      <w:r w:rsidRPr="00130BDA">
        <w:rPr>
          <w:rFonts w:ascii="Times New Roman" w:hAnsi="Times New Roman"/>
          <w:sz w:val="24"/>
          <w:szCs w:val="24"/>
          <w:lang w:val="en-US"/>
        </w:rPr>
        <w:t>high</w:t>
      </w:r>
      <w:proofErr w:type="gramEnd"/>
      <w:r w:rsidRPr="00130BDA">
        <w:rPr>
          <w:rFonts w:ascii="Times New Roman" w:hAnsi="Times New Roman"/>
          <w:sz w:val="24"/>
          <w:szCs w:val="24"/>
          <w:lang w:val="en-US"/>
        </w:rPr>
        <w:t xml:space="preserve"> sports rank</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C) </w:t>
      </w:r>
      <w:proofErr w:type="gramStart"/>
      <w:r w:rsidRPr="00130BDA">
        <w:rPr>
          <w:rFonts w:ascii="Times New Roman" w:hAnsi="Times New Roman"/>
          <w:sz w:val="24"/>
          <w:szCs w:val="24"/>
          <w:lang w:val="en-US"/>
        </w:rPr>
        <w:t>age</w:t>
      </w:r>
      <w:proofErr w:type="gramEnd"/>
      <w:r w:rsidRPr="00130BDA">
        <w:rPr>
          <w:rFonts w:ascii="Times New Roman" w:hAnsi="Times New Roman"/>
          <w:sz w:val="24"/>
          <w:szCs w:val="24"/>
          <w:lang w:val="en-US"/>
        </w:rPr>
        <w:t xml:space="preserve"> of pupils.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D) </w:t>
      </w:r>
      <w:proofErr w:type="gramStart"/>
      <w:r w:rsidRPr="00130BDA">
        <w:rPr>
          <w:rFonts w:ascii="Times New Roman" w:hAnsi="Times New Roman"/>
          <w:sz w:val="24"/>
          <w:szCs w:val="24"/>
          <w:lang w:val="en-US"/>
        </w:rPr>
        <w:t>properties</w:t>
      </w:r>
      <w:proofErr w:type="gramEnd"/>
      <w:r w:rsidRPr="00130BDA">
        <w:rPr>
          <w:rFonts w:ascii="Times New Roman" w:hAnsi="Times New Roman"/>
          <w:sz w:val="24"/>
          <w:szCs w:val="24"/>
          <w:lang w:val="en-US"/>
        </w:rPr>
        <w:t xml:space="preserve"> of the nervous system.</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 position.</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 xml:space="preserve">9. Socialization </w:t>
      </w:r>
      <w:proofErr w:type="gramStart"/>
      <w:r w:rsidRPr="00130BDA">
        <w:rPr>
          <w:rFonts w:ascii="Times New Roman" w:hAnsi="Times New Roman"/>
          <w:b/>
          <w:sz w:val="24"/>
          <w:szCs w:val="24"/>
          <w:lang w:val="en-US"/>
        </w:rPr>
        <w:t>is ...</w:t>
      </w:r>
      <w:proofErr w:type="gramEnd"/>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А</w:t>
      </w:r>
      <w:r w:rsidRPr="00130BDA">
        <w:rPr>
          <w:rFonts w:ascii="Times New Roman" w:hAnsi="Times New Roman"/>
          <w:sz w:val="24"/>
          <w:szCs w:val="24"/>
          <w:lang w:val="en-US"/>
        </w:rPr>
        <w:t>) integration of the individual into the social system</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В</w:t>
      </w:r>
      <w:r w:rsidRPr="00130BDA">
        <w:rPr>
          <w:rFonts w:ascii="Times New Roman" w:hAnsi="Times New Roman"/>
          <w:sz w:val="24"/>
          <w:szCs w:val="24"/>
          <w:lang w:val="en-US"/>
        </w:rPr>
        <w:t>) realization of creative abilities of personality</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С</w:t>
      </w:r>
      <w:r w:rsidRPr="00130BDA">
        <w:rPr>
          <w:rFonts w:ascii="Times New Roman" w:hAnsi="Times New Roman"/>
          <w:sz w:val="24"/>
          <w:szCs w:val="24"/>
          <w:lang w:val="en-US"/>
        </w:rPr>
        <w:t>) preservation of cultural values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D) </w:t>
      </w:r>
      <w:proofErr w:type="gramStart"/>
      <w:r w:rsidRPr="00130BDA">
        <w:rPr>
          <w:rFonts w:ascii="Times New Roman" w:hAnsi="Times New Roman"/>
          <w:sz w:val="24"/>
          <w:szCs w:val="24"/>
          <w:lang w:val="en-US"/>
        </w:rPr>
        <w:t>adaptation</w:t>
      </w:r>
      <w:proofErr w:type="gramEnd"/>
      <w:r w:rsidRPr="00130BDA">
        <w:rPr>
          <w:rFonts w:ascii="Times New Roman" w:hAnsi="Times New Roman"/>
          <w:sz w:val="24"/>
          <w:szCs w:val="24"/>
          <w:lang w:val="en-US"/>
        </w:rPr>
        <w:t xml:space="preserve"> of a living organism to environmental conditions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 development of individual characteristics of the individual</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sz w:val="24"/>
          <w:szCs w:val="24"/>
          <w:lang w:val="en-US"/>
        </w:rPr>
        <w:t xml:space="preserve"> </w:t>
      </w:r>
      <w:r w:rsidRPr="00130BDA">
        <w:rPr>
          <w:rFonts w:ascii="Times New Roman" w:hAnsi="Times New Roman"/>
          <w:b/>
          <w:sz w:val="24"/>
          <w:szCs w:val="24"/>
          <w:lang w:val="en-US"/>
        </w:rPr>
        <w:t>10. Indicators of physical development?</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А</w:t>
      </w:r>
      <w:r w:rsidRPr="00130BDA">
        <w:rPr>
          <w:rFonts w:ascii="Times New Roman" w:hAnsi="Times New Roman"/>
          <w:sz w:val="24"/>
          <w:szCs w:val="24"/>
          <w:lang w:val="en-US"/>
        </w:rPr>
        <w:t>) Height, weight, physique, blood pressure, heart rate, heart rate.</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В</w:t>
      </w:r>
      <w:r w:rsidRPr="00130BDA">
        <w:rPr>
          <w:rFonts w:ascii="Times New Roman" w:hAnsi="Times New Roman"/>
          <w:sz w:val="24"/>
          <w:szCs w:val="24"/>
          <w:lang w:val="en-US"/>
        </w:rPr>
        <w:t>) Character and volume of attention and memory, features of thinking, vocabulary and level of development of speech</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C) Nature of activity.</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D) Activities.</w:t>
      </w:r>
    </w:p>
    <w:p w:rsidR="00130BDA" w:rsidRPr="000D3393" w:rsidRDefault="00130BDA" w:rsidP="00130BDA">
      <w:pPr>
        <w:spacing w:after="0" w:line="240" w:lineRule="auto"/>
        <w:rPr>
          <w:rFonts w:ascii="Times New Roman" w:hAnsi="Times New Roman"/>
          <w:sz w:val="28"/>
          <w:szCs w:val="28"/>
          <w:lang w:val="en-US"/>
        </w:rPr>
      </w:pPr>
      <w:r w:rsidRPr="00130BDA">
        <w:rPr>
          <w:rFonts w:ascii="Times New Roman" w:hAnsi="Times New Roman"/>
          <w:sz w:val="24"/>
          <w:szCs w:val="24"/>
          <w:lang w:val="en-US"/>
        </w:rPr>
        <w:t>E) Behavior.</w:t>
      </w:r>
    </w:p>
    <w:p w:rsidR="00342924" w:rsidRPr="00342924" w:rsidRDefault="00342924" w:rsidP="00ED0801">
      <w:pPr>
        <w:spacing w:after="0" w:line="240" w:lineRule="auto"/>
        <w:rPr>
          <w:rFonts w:ascii="Times New Roman" w:hAnsi="Times New Roman" w:cs="Times New Roman"/>
          <w:sz w:val="24"/>
          <w:szCs w:val="24"/>
          <w:lang w:val="kk-KZ"/>
        </w:rPr>
      </w:pPr>
    </w:p>
    <w:p w:rsidR="009752E5" w:rsidRPr="00AF5BAB" w:rsidRDefault="00AF5BAB" w:rsidP="00ED0801">
      <w:pPr>
        <w:spacing w:after="0" w:line="240" w:lineRule="auto"/>
        <w:rPr>
          <w:rFonts w:ascii="Times New Roman" w:hAnsi="Times New Roman" w:cs="Times New Roman"/>
          <w:sz w:val="24"/>
          <w:szCs w:val="24"/>
          <w:lang w:val="en-US"/>
        </w:rPr>
      </w:pPr>
      <w:proofErr w:type="gramStart"/>
      <w:r w:rsidRPr="0002198F">
        <w:rPr>
          <w:rFonts w:ascii="Times New Roman" w:hAnsi="Times New Roman" w:cs="Times New Roman"/>
          <w:b/>
          <w:sz w:val="24"/>
          <w:szCs w:val="24"/>
          <w:lang w:val="en-US"/>
        </w:rPr>
        <w:t>Lesson</w:t>
      </w:r>
      <w:r w:rsidR="001A61DB" w:rsidRPr="00AF5BAB">
        <w:rPr>
          <w:rFonts w:ascii="Times New Roman" w:hAnsi="Times New Roman" w:cs="Times New Roman"/>
          <w:sz w:val="24"/>
          <w:szCs w:val="24"/>
          <w:lang w:val="en-US"/>
        </w:rPr>
        <w:t xml:space="preserve"> </w:t>
      </w:r>
      <w:r w:rsidR="009752E5" w:rsidRPr="00AF5BAB">
        <w:rPr>
          <w:rFonts w:ascii="Times New Roman" w:hAnsi="Times New Roman" w:cs="Times New Roman"/>
          <w:sz w:val="24"/>
          <w:szCs w:val="24"/>
          <w:lang w:val="en-US"/>
        </w:rPr>
        <w:t>12.</w:t>
      </w:r>
      <w:proofErr w:type="gramEnd"/>
      <w:r w:rsidRPr="00AF5BAB">
        <w:rPr>
          <w:lang w:val="en-US"/>
        </w:rPr>
        <w:t xml:space="preserve"> </w:t>
      </w:r>
      <w:r w:rsidRPr="00AF5BAB">
        <w:rPr>
          <w:lang w:val="en-US"/>
        </w:rPr>
        <w:br/>
      </w:r>
      <w:r w:rsidRPr="00AF5BAB">
        <w:rPr>
          <w:rFonts w:ascii="Times New Roman" w:hAnsi="Times New Roman" w:cs="Times New Roman"/>
          <w:sz w:val="24"/>
          <w:szCs w:val="24"/>
          <w:lang w:val="en-US"/>
        </w:rPr>
        <w:t>Objective laws of development of the collective</w:t>
      </w:r>
    </w:p>
    <w:p w:rsidR="001D4623" w:rsidRPr="00AF5BAB" w:rsidRDefault="001D4623" w:rsidP="00ED0801">
      <w:pPr>
        <w:pStyle w:val="a5"/>
        <w:ind w:left="0"/>
        <w:rPr>
          <w:b/>
          <w:sz w:val="24"/>
          <w:szCs w:val="24"/>
          <w:lang w:val="en-US"/>
        </w:rPr>
      </w:pPr>
      <w:r w:rsidRPr="00AF5BAB">
        <w:rPr>
          <w:b/>
          <w:sz w:val="24"/>
          <w:szCs w:val="24"/>
          <w:lang w:val="en-US"/>
        </w:rPr>
        <w:t>Questions for consideration</w:t>
      </w:r>
    </w:p>
    <w:p w:rsidR="001D4623" w:rsidRPr="001D4623" w:rsidRDefault="001D4623" w:rsidP="00ED0801">
      <w:pPr>
        <w:spacing w:after="0" w:line="240" w:lineRule="auto"/>
        <w:ind w:firstLine="567"/>
        <w:rPr>
          <w:rFonts w:ascii="Times New Roman" w:eastAsia="Calibri" w:hAnsi="Times New Roman" w:cs="Times New Roman"/>
          <w:sz w:val="24"/>
          <w:szCs w:val="24"/>
          <w:lang w:val="en-US"/>
        </w:rPr>
      </w:pPr>
      <w:r w:rsidRPr="001D4623">
        <w:rPr>
          <w:rFonts w:ascii="Times New Roman" w:eastAsia="Calibri" w:hAnsi="Times New Roman" w:cs="Times New Roman"/>
          <w:sz w:val="24"/>
          <w:szCs w:val="24"/>
          <w:lang w:val="en-US"/>
        </w:rPr>
        <w:t>1. The essence and character of the modern pedagogical collective</w:t>
      </w:r>
    </w:p>
    <w:p w:rsidR="001D4623" w:rsidRPr="001D4623" w:rsidRDefault="001D4623" w:rsidP="00ED0801">
      <w:pPr>
        <w:spacing w:after="0" w:line="240" w:lineRule="auto"/>
        <w:ind w:firstLine="567"/>
        <w:rPr>
          <w:rFonts w:ascii="Times New Roman" w:eastAsia="Calibri" w:hAnsi="Times New Roman" w:cs="Times New Roman"/>
          <w:sz w:val="24"/>
          <w:szCs w:val="24"/>
          <w:lang w:val="en-US"/>
        </w:rPr>
      </w:pPr>
      <w:r w:rsidRPr="001D4623">
        <w:rPr>
          <w:rFonts w:ascii="Times New Roman" w:eastAsia="Calibri" w:hAnsi="Times New Roman" w:cs="Times New Roman"/>
          <w:sz w:val="24"/>
          <w:szCs w:val="24"/>
          <w:lang w:val="en-US"/>
        </w:rPr>
        <w:t>2. Factors of development of collective</w:t>
      </w:r>
    </w:p>
    <w:p w:rsidR="001D4623" w:rsidRPr="001D4623" w:rsidRDefault="001D4623" w:rsidP="00ED0801">
      <w:pPr>
        <w:spacing w:after="0" w:line="240" w:lineRule="auto"/>
        <w:ind w:firstLine="567"/>
        <w:rPr>
          <w:rFonts w:ascii="Times New Roman" w:eastAsia="Calibri" w:hAnsi="Times New Roman" w:cs="Times New Roman"/>
          <w:sz w:val="24"/>
          <w:szCs w:val="24"/>
          <w:lang w:val="en-US"/>
        </w:rPr>
      </w:pPr>
      <w:r w:rsidRPr="001D4623">
        <w:rPr>
          <w:rFonts w:ascii="Times New Roman" w:eastAsia="Calibri" w:hAnsi="Times New Roman" w:cs="Times New Roman"/>
          <w:sz w:val="24"/>
          <w:szCs w:val="24"/>
          <w:lang w:val="en-US"/>
        </w:rPr>
        <w:t>3. Objective laws of development of the collective</w:t>
      </w:r>
    </w:p>
    <w:p w:rsidR="001D4623" w:rsidRPr="001D4623" w:rsidRDefault="001D4623" w:rsidP="00ED0801">
      <w:pPr>
        <w:spacing w:after="0" w:line="240" w:lineRule="auto"/>
        <w:ind w:firstLine="567"/>
        <w:rPr>
          <w:rFonts w:ascii="Times New Roman" w:eastAsia="Calibri" w:hAnsi="Times New Roman" w:cs="Times New Roman"/>
          <w:sz w:val="24"/>
          <w:szCs w:val="24"/>
          <w:lang w:val="en-US"/>
        </w:rPr>
      </w:pPr>
      <w:r w:rsidRPr="001D4623">
        <w:rPr>
          <w:rFonts w:ascii="Times New Roman" w:eastAsia="Calibri" w:hAnsi="Times New Roman" w:cs="Times New Roman"/>
          <w:sz w:val="24"/>
          <w:szCs w:val="24"/>
          <w:lang w:val="en-US"/>
        </w:rPr>
        <w:t>Course:</w:t>
      </w:r>
    </w:p>
    <w:p w:rsidR="001D4623" w:rsidRPr="001D4623" w:rsidRDefault="001D4623" w:rsidP="00ED0801">
      <w:pPr>
        <w:spacing w:after="0" w:line="240" w:lineRule="auto"/>
        <w:ind w:firstLine="567"/>
        <w:rPr>
          <w:rFonts w:ascii="Times New Roman" w:eastAsia="Calibri" w:hAnsi="Times New Roman" w:cs="Times New Roman"/>
          <w:sz w:val="24"/>
          <w:szCs w:val="24"/>
          <w:lang w:val="en-US"/>
        </w:rPr>
      </w:pPr>
      <w:r w:rsidRPr="001D4623">
        <w:rPr>
          <w:rFonts w:ascii="Times New Roman" w:eastAsia="Calibri" w:hAnsi="Times New Roman" w:cs="Times New Roman"/>
          <w:sz w:val="24"/>
          <w:szCs w:val="24"/>
          <w:lang w:val="en-US"/>
        </w:rPr>
        <w:t>1. Introductory words of the teacher.</w:t>
      </w:r>
    </w:p>
    <w:p w:rsidR="001D4623" w:rsidRPr="001D4623" w:rsidRDefault="001D4623" w:rsidP="00ED0801">
      <w:pPr>
        <w:spacing w:after="0" w:line="240" w:lineRule="auto"/>
        <w:ind w:firstLine="567"/>
        <w:rPr>
          <w:rFonts w:ascii="Times New Roman" w:eastAsia="Calibri" w:hAnsi="Times New Roman" w:cs="Times New Roman"/>
          <w:sz w:val="24"/>
          <w:szCs w:val="24"/>
          <w:lang w:val="en-US"/>
        </w:rPr>
      </w:pPr>
      <w:r w:rsidRPr="001D4623">
        <w:rPr>
          <w:rFonts w:ascii="Times New Roman" w:eastAsia="Calibri" w:hAnsi="Times New Roman" w:cs="Times New Roman"/>
          <w:sz w:val="24"/>
          <w:szCs w:val="24"/>
          <w:lang w:val="en-US"/>
        </w:rPr>
        <w:t>2. Answers to the questions of the lesson plan:</w:t>
      </w:r>
    </w:p>
    <w:p w:rsidR="001D4623" w:rsidRPr="001D4623" w:rsidRDefault="001D4623" w:rsidP="00ED0801">
      <w:pPr>
        <w:spacing w:after="0" w:line="240" w:lineRule="auto"/>
        <w:ind w:firstLine="567"/>
        <w:rPr>
          <w:rFonts w:ascii="Times New Roman" w:eastAsia="Calibri" w:hAnsi="Times New Roman" w:cs="Times New Roman"/>
          <w:sz w:val="24"/>
          <w:szCs w:val="24"/>
          <w:lang w:val="en-US"/>
        </w:rPr>
      </w:pPr>
      <w:proofErr w:type="gramStart"/>
      <w:r w:rsidRPr="001D4623">
        <w:rPr>
          <w:rFonts w:ascii="Times New Roman" w:eastAsia="Calibri" w:hAnsi="Times New Roman" w:cs="Times New Roman"/>
          <w:sz w:val="24"/>
          <w:szCs w:val="24"/>
          <w:lang w:val="en-US"/>
        </w:rPr>
        <w:t>analysis</w:t>
      </w:r>
      <w:proofErr w:type="gramEnd"/>
      <w:r w:rsidRPr="001D4623">
        <w:rPr>
          <w:rFonts w:ascii="Times New Roman" w:eastAsia="Calibri" w:hAnsi="Times New Roman" w:cs="Times New Roman"/>
          <w:sz w:val="24"/>
          <w:szCs w:val="24"/>
          <w:lang w:val="en-US"/>
        </w:rPr>
        <w:t xml:space="preserve"> of key concepts and definitions</w:t>
      </w:r>
    </w:p>
    <w:p w:rsidR="001D4623" w:rsidRPr="001D4623" w:rsidRDefault="001D4623" w:rsidP="00ED0801">
      <w:pPr>
        <w:spacing w:after="0" w:line="240" w:lineRule="auto"/>
        <w:ind w:firstLine="567"/>
        <w:rPr>
          <w:rFonts w:ascii="Times New Roman" w:eastAsia="Calibri" w:hAnsi="Times New Roman" w:cs="Times New Roman"/>
          <w:sz w:val="24"/>
          <w:szCs w:val="24"/>
          <w:lang w:val="en-US"/>
        </w:rPr>
      </w:pPr>
      <w:proofErr w:type="gramStart"/>
      <w:r w:rsidRPr="001D4623">
        <w:rPr>
          <w:rFonts w:ascii="Times New Roman" w:eastAsia="Calibri" w:hAnsi="Times New Roman" w:cs="Times New Roman"/>
          <w:sz w:val="24"/>
          <w:szCs w:val="24"/>
          <w:lang w:val="en-US"/>
        </w:rPr>
        <w:t>report</w:t>
      </w:r>
      <w:proofErr w:type="gramEnd"/>
      <w:r w:rsidRPr="001D4623">
        <w:rPr>
          <w:rFonts w:ascii="Times New Roman" w:eastAsia="Calibri" w:hAnsi="Times New Roman" w:cs="Times New Roman"/>
          <w:sz w:val="24"/>
          <w:szCs w:val="24"/>
          <w:lang w:val="en-US"/>
        </w:rPr>
        <w:t xml:space="preserve"> on</w:t>
      </w:r>
    </w:p>
    <w:p w:rsidR="00ED0801" w:rsidRPr="00ED0801" w:rsidRDefault="001D4623" w:rsidP="00ED0801">
      <w:pPr>
        <w:spacing w:after="0" w:line="240" w:lineRule="auto"/>
        <w:ind w:firstLine="567"/>
        <w:rPr>
          <w:rFonts w:ascii="Times New Roman" w:eastAsia="Calibri" w:hAnsi="Times New Roman" w:cs="Times New Roman"/>
          <w:sz w:val="24"/>
          <w:szCs w:val="24"/>
          <w:lang w:val="en-US"/>
        </w:rPr>
      </w:pPr>
      <w:proofErr w:type="gramStart"/>
      <w:r w:rsidRPr="001D4623">
        <w:rPr>
          <w:rFonts w:ascii="Times New Roman" w:eastAsia="Calibri" w:hAnsi="Times New Roman" w:cs="Times New Roman"/>
          <w:sz w:val="24"/>
          <w:szCs w:val="24"/>
          <w:lang w:val="en-US"/>
        </w:rPr>
        <w:t>additions</w:t>
      </w:r>
      <w:proofErr w:type="gramEnd"/>
      <w:r w:rsidRPr="001D4623">
        <w:rPr>
          <w:rFonts w:ascii="Times New Roman" w:eastAsia="Calibri" w:hAnsi="Times New Roman" w:cs="Times New Roman"/>
          <w:sz w:val="24"/>
          <w:szCs w:val="24"/>
          <w:lang w:val="en-US"/>
        </w:rPr>
        <w:t xml:space="preserve"> on the issue</w:t>
      </w:r>
    </w:p>
    <w:p w:rsidR="001D4623" w:rsidRPr="00ED0801" w:rsidRDefault="001D4623" w:rsidP="00ED0801">
      <w:pPr>
        <w:spacing w:after="0" w:line="240" w:lineRule="auto"/>
        <w:ind w:firstLine="567"/>
        <w:rPr>
          <w:rFonts w:ascii="Times New Roman" w:eastAsia="Calibri" w:hAnsi="Times New Roman" w:cs="Times New Roman"/>
          <w:sz w:val="24"/>
          <w:szCs w:val="24"/>
          <w:lang w:val="en-US"/>
        </w:rPr>
      </w:pPr>
      <w:r w:rsidRPr="001D4623">
        <w:rPr>
          <w:rFonts w:ascii="Times New Roman" w:eastAsia="Calibri" w:hAnsi="Times New Roman" w:cs="Times New Roman"/>
          <w:sz w:val="24"/>
          <w:szCs w:val="24"/>
          <w:lang w:val="en-US"/>
        </w:rPr>
        <w:t>3. Question for reflection: The nature of the modern teaching staff</w:t>
      </w:r>
    </w:p>
    <w:p w:rsidR="00F65B1E" w:rsidRPr="00ED0801" w:rsidRDefault="001D4623" w:rsidP="00ED0801">
      <w:pPr>
        <w:spacing w:after="0" w:line="240" w:lineRule="auto"/>
        <w:ind w:firstLine="567"/>
        <w:rPr>
          <w:rFonts w:ascii="Times New Roman" w:eastAsia="Calibri" w:hAnsi="Times New Roman" w:cs="Times New Roman"/>
          <w:b/>
          <w:sz w:val="24"/>
          <w:szCs w:val="24"/>
          <w:lang w:val="en-US"/>
        </w:rPr>
      </w:pPr>
      <w:r w:rsidRPr="00ED0801">
        <w:rPr>
          <w:rFonts w:ascii="Times New Roman" w:eastAsia="Calibri" w:hAnsi="Times New Roman" w:cs="Times New Roman"/>
          <w:b/>
          <w:sz w:val="24"/>
          <w:szCs w:val="24"/>
          <w:lang w:val="en-US"/>
        </w:rPr>
        <w:t>4. Conclusions on the topic.</w:t>
      </w:r>
    </w:p>
    <w:p w:rsidR="00F65B1E" w:rsidRPr="00F65B1E" w:rsidRDefault="00F65B1E" w:rsidP="00ED0801">
      <w:pPr>
        <w:spacing w:after="0" w:line="240" w:lineRule="auto"/>
        <w:ind w:firstLine="567"/>
        <w:rPr>
          <w:rFonts w:ascii="Times New Roman" w:eastAsia="Calibri" w:hAnsi="Times New Roman" w:cs="Times New Roman"/>
          <w:sz w:val="24"/>
          <w:szCs w:val="24"/>
          <w:lang w:val="en-US"/>
        </w:rPr>
      </w:pPr>
      <w:r w:rsidRPr="00F65B1E">
        <w:rPr>
          <w:rFonts w:ascii="Times New Roman" w:hAnsi="Times New Roman" w:cs="Times New Roman"/>
          <w:b/>
          <w:sz w:val="24"/>
          <w:szCs w:val="24"/>
          <w:lang w:val="en-US"/>
        </w:rPr>
        <w:t>Literature</w:t>
      </w:r>
    </w:p>
    <w:p w:rsidR="00ED01D6" w:rsidRPr="00ED01D6" w:rsidRDefault="00ED01D6" w:rsidP="00543112">
      <w:pPr>
        <w:pStyle w:val="HTML"/>
        <w:numPr>
          <w:ilvl w:val="0"/>
          <w:numId w:val="3"/>
        </w:numPr>
        <w:shd w:val="clear" w:color="auto" w:fill="FFFFFF"/>
        <w:rPr>
          <w:rFonts w:ascii="Times New Roman" w:eastAsia="Calibri" w:hAnsi="Times New Roman" w:cs="Times New Roman"/>
          <w:sz w:val="24"/>
          <w:szCs w:val="24"/>
          <w:lang w:val="tr-TR"/>
        </w:rPr>
      </w:pPr>
      <w:r w:rsidRPr="00ED01D6">
        <w:rPr>
          <w:rFonts w:ascii="Times New Roman" w:eastAsia="Calibri" w:hAnsi="Times New Roman" w:cs="Times New Roman"/>
          <w:sz w:val="24"/>
          <w:szCs w:val="24"/>
          <w:lang w:val="tr-TR"/>
        </w:rPr>
        <w:t>Kan-Kalik, V.A. Teacher about pedagogical communication. Text: Prince for teacher / V.A. Can Kalik. M .: Education, 1987. - 190p.</w:t>
      </w:r>
    </w:p>
    <w:p w:rsidR="00ED01D6" w:rsidRPr="00ED01D6" w:rsidRDefault="00ED01D6" w:rsidP="00543112">
      <w:pPr>
        <w:pStyle w:val="HTML"/>
        <w:numPr>
          <w:ilvl w:val="0"/>
          <w:numId w:val="3"/>
        </w:numPr>
        <w:shd w:val="clear" w:color="auto" w:fill="FFFFFF"/>
        <w:rPr>
          <w:rFonts w:ascii="Times New Roman" w:eastAsia="Calibri" w:hAnsi="Times New Roman" w:cs="Times New Roman"/>
          <w:sz w:val="24"/>
          <w:szCs w:val="24"/>
          <w:lang w:val="tr-TR"/>
        </w:rPr>
      </w:pPr>
      <w:r w:rsidRPr="00ED01D6">
        <w:rPr>
          <w:rFonts w:ascii="Times New Roman" w:eastAsia="Calibri" w:hAnsi="Times New Roman" w:cs="Times New Roman"/>
          <w:sz w:val="24"/>
          <w:szCs w:val="24"/>
          <w:lang w:val="tr-TR"/>
        </w:rPr>
        <w:t>The team. Personality, Communication. Text: Dictionary of socio-psychological concepts. / Ed. E.S. Kuzmina and V.E. Semenova. -L .: Lenizdat, 1987.144s.</w:t>
      </w:r>
    </w:p>
    <w:p w:rsidR="00ED01D6" w:rsidRPr="00ED01D6" w:rsidRDefault="00ED01D6" w:rsidP="00543112">
      <w:pPr>
        <w:pStyle w:val="HTML"/>
        <w:numPr>
          <w:ilvl w:val="0"/>
          <w:numId w:val="3"/>
        </w:numPr>
        <w:shd w:val="clear" w:color="auto" w:fill="FFFFFF"/>
        <w:rPr>
          <w:rFonts w:ascii="Times New Roman" w:eastAsia="Calibri" w:hAnsi="Times New Roman" w:cs="Times New Roman"/>
          <w:sz w:val="24"/>
          <w:szCs w:val="24"/>
          <w:lang w:val="tr-TR"/>
        </w:rPr>
      </w:pPr>
      <w:r w:rsidRPr="00ED01D6">
        <w:rPr>
          <w:rFonts w:ascii="Times New Roman" w:eastAsia="Calibri" w:hAnsi="Times New Roman" w:cs="Times New Roman"/>
          <w:sz w:val="24"/>
          <w:szCs w:val="24"/>
          <w:lang w:val="tr-TR"/>
        </w:rPr>
        <w:t>Konnikova, T.E. The role of the collective in shaping the personality of the student: dis. . Dr. ped. Sciences: specialty 13.730 theory of pedagogy / Konnikova Tatyana Efimovna. - LSPI them. A.I. Herzen, 1970 .-- 365 s.</w:t>
      </w:r>
    </w:p>
    <w:p w:rsidR="00ED0801" w:rsidRPr="00ED01D6" w:rsidRDefault="00ED01D6" w:rsidP="00543112">
      <w:pPr>
        <w:pStyle w:val="HTML"/>
        <w:numPr>
          <w:ilvl w:val="0"/>
          <w:numId w:val="3"/>
        </w:numPr>
        <w:shd w:val="clear" w:color="auto" w:fill="FFFFFF"/>
        <w:rPr>
          <w:rFonts w:ascii="Times New Roman" w:hAnsi="Times New Roman" w:cs="Times New Roman"/>
          <w:b/>
          <w:sz w:val="24"/>
          <w:szCs w:val="24"/>
          <w:lang w:val="en-US"/>
        </w:rPr>
      </w:pPr>
      <w:r w:rsidRPr="00ED01D6">
        <w:rPr>
          <w:rFonts w:ascii="Times New Roman" w:eastAsia="Calibri" w:hAnsi="Times New Roman" w:cs="Times New Roman"/>
          <w:sz w:val="24"/>
          <w:szCs w:val="24"/>
          <w:lang w:val="tr-TR"/>
        </w:rPr>
        <w:t>Korotaeva, E.V. Director teacher - student: ways of interaction Text. / E.V.</w:t>
      </w:r>
    </w:p>
    <w:p w:rsidR="00130BDA" w:rsidRPr="00130BDA" w:rsidRDefault="00130BDA" w:rsidP="00543112">
      <w:pPr>
        <w:pStyle w:val="a5"/>
        <w:numPr>
          <w:ilvl w:val="0"/>
          <w:numId w:val="3"/>
        </w:numPr>
        <w:rPr>
          <w:b/>
          <w:sz w:val="24"/>
          <w:szCs w:val="24"/>
          <w:lang w:val="en-US"/>
        </w:rPr>
      </w:pPr>
      <w:r w:rsidRPr="00130BDA">
        <w:rPr>
          <w:b/>
          <w:sz w:val="24"/>
          <w:szCs w:val="24"/>
          <w:lang w:val="en-US"/>
        </w:rPr>
        <w:t>Test  questions</w:t>
      </w:r>
    </w:p>
    <w:p w:rsidR="00130BDA" w:rsidRPr="00130BDA" w:rsidRDefault="00130BDA" w:rsidP="00130BDA">
      <w:pPr>
        <w:spacing w:after="0" w:line="240" w:lineRule="auto"/>
        <w:rPr>
          <w:rFonts w:ascii="Times New Roman" w:hAnsi="Times New Roman"/>
          <w:b/>
          <w:sz w:val="24"/>
          <w:szCs w:val="24"/>
        </w:rPr>
      </w:pPr>
      <w:r w:rsidRPr="00130BDA">
        <w:rPr>
          <w:rFonts w:ascii="Times New Roman" w:hAnsi="Times New Roman"/>
          <w:b/>
          <w:sz w:val="24"/>
          <w:szCs w:val="24"/>
        </w:rPr>
        <w:t xml:space="preserve">1. </w:t>
      </w:r>
      <w:proofErr w:type="spellStart"/>
      <w:r w:rsidRPr="00130BDA">
        <w:rPr>
          <w:rFonts w:ascii="Times New Roman" w:hAnsi="Times New Roman"/>
          <w:b/>
          <w:sz w:val="24"/>
          <w:szCs w:val="24"/>
        </w:rPr>
        <w:t>Acceleration</w:t>
      </w:r>
      <w:proofErr w:type="spellEnd"/>
      <w:r w:rsidRPr="00130BDA">
        <w:rPr>
          <w:rFonts w:ascii="Times New Roman" w:hAnsi="Times New Roman"/>
          <w:b/>
          <w:sz w:val="24"/>
          <w:szCs w:val="24"/>
        </w:rPr>
        <w:t>:</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A) Accelerated physical and mental development of personality in childhood and adolescence</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С</w:t>
      </w:r>
      <w:r w:rsidRPr="00130BDA">
        <w:rPr>
          <w:rFonts w:ascii="Times New Roman" w:hAnsi="Times New Roman"/>
          <w:sz w:val="24"/>
          <w:szCs w:val="24"/>
          <w:lang w:val="en-US"/>
        </w:rPr>
        <w:t>) Manifestation of the persistence of the individual in achieving the goal .</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B) Biological development</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D) The process of active personality activity</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 Acceleration of the formation of intelligence.</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color w:val="000000"/>
          <w:sz w:val="24"/>
          <w:szCs w:val="24"/>
          <w:lang w:val="en-US"/>
        </w:rPr>
        <w:t>2</w:t>
      </w:r>
      <w:r w:rsidRPr="00130BDA">
        <w:rPr>
          <w:rFonts w:ascii="Times New Roman" w:hAnsi="Times New Roman"/>
          <w:b/>
          <w:sz w:val="24"/>
          <w:szCs w:val="24"/>
          <w:lang w:val="en-US"/>
        </w:rPr>
        <w:t>. Tasks of physical education:</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mallCaps/>
          <w:sz w:val="24"/>
          <w:szCs w:val="24"/>
        </w:rPr>
        <w:t>А</w:t>
      </w:r>
      <w:r w:rsidRPr="00130BDA">
        <w:rPr>
          <w:rFonts w:ascii="Times New Roman" w:hAnsi="Times New Roman"/>
          <w:smallCaps/>
          <w:sz w:val="24"/>
          <w:szCs w:val="24"/>
          <w:lang w:val="en-US"/>
        </w:rPr>
        <w:t xml:space="preserve">) </w:t>
      </w:r>
      <w:r w:rsidRPr="00130BDA">
        <w:rPr>
          <w:rFonts w:ascii="Times New Roman" w:hAnsi="Times New Roman"/>
          <w:sz w:val="24"/>
          <w:szCs w:val="24"/>
          <w:lang w:val="en-US"/>
        </w:rPr>
        <w:t>Strengthening health, promoting normal physical development; Armament with special knowledge; motor skills and skills; education of physical (motor) moral and strong-willed qualities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lastRenderedPageBreak/>
        <w:t xml:space="preserve">B) Education of physical (motor) moral and strong-willed </w:t>
      </w:r>
      <w:proofErr w:type="gramStart"/>
      <w:r w:rsidRPr="00130BDA">
        <w:rPr>
          <w:rFonts w:ascii="Times New Roman" w:hAnsi="Times New Roman"/>
          <w:sz w:val="24"/>
          <w:szCs w:val="24"/>
          <w:lang w:val="en-US"/>
        </w:rPr>
        <w:t>qualities .</w:t>
      </w:r>
      <w:proofErr w:type="gramEnd"/>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C)</w:t>
      </w:r>
      <w:r w:rsidRPr="00130BDA">
        <w:rPr>
          <w:sz w:val="24"/>
          <w:szCs w:val="24"/>
          <w:lang w:val="en-US"/>
        </w:rPr>
        <w:t xml:space="preserve"> </w:t>
      </w:r>
      <w:r w:rsidRPr="00130BDA">
        <w:rPr>
          <w:rFonts w:ascii="Times New Roman" w:hAnsi="Times New Roman"/>
          <w:sz w:val="24"/>
          <w:szCs w:val="24"/>
          <w:lang w:val="en-US"/>
        </w:rPr>
        <w:t xml:space="preserve">The inhibition of physical (motor) moral and strong-willed </w:t>
      </w:r>
      <w:proofErr w:type="gramStart"/>
      <w:r w:rsidRPr="00130BDA">
        <w:rPr>
          <w:rFonts w:ascii="Times New Roman" w:hAnsi="Times New Roman"/>
          <w:sz w:val="24"/>
          <w:szCs w:val="24"/>
          <w:lang w:val="en-US"/>
        </w:rPr>
        <w:t>qualities .</w:t>
      </w:r>
      <w:proofErr w:type="gramEnd"/>
      <w:r w:rsidRPr="00130BDA">
        <w:rPr>
          <w:rFonts w:ascii="Times New Roman" w:hAnsi="Times New Roman"/>
          <w:sz w:val="24"/>
          <w:szCs w:val="24"/>
          <w:lang w:val="en-US"/>
        </w:rPr>
        <w:t xml:space="preserve"> </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D) Promote health and promote normal physical development.</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 Armament with motor skills.</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3. The breakdown of the content of education in academic disciplines and years of study is reflected in:</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А</w:t>
      </w:r>
      <w:r w:rsidRPr="00130BDA">
        <w:rPr>
          <w:rFonts w:ascii="Times New Roman" w:hAnsi="Times New Roman"/>
          <w:sz w:val="24"/>
          <w:szCs w:val="24"/>
          <w:lang w:val="en-US"/>
        </w:rPr>
        <w:t>)</w:t>
      </w:r>
      <w:r w:rsidRPr="00130BDA">
        <w:rPr>
          <w:sz w:val="24"/>
          <w:szCs w:val="24"/>
          <w:lang w:val="en-US"/>
        </w:rPr>
        <w:t xml:space="preserve"> </w:t>
      </w:r>
      <w:r w:rsidRPr="00130BDA">
        <w:rPr>
          <w:rFonts w:ascii="Times New Roman" w:hAnsi="Times New Roman"/>
          <w:sz w:val="24"/>
          <w:szCs w:val="24"/>
          <w:lang w:val="en-US"/>
        </w:rPr>
        <w:t>the curriculum</w:t>
      </w:r>
      <w:proofErr w:type="gramStart"/>
      <w:r w:rsidRPr="00130BDA">
        <w:rPr>
          <w:rFonts w:ascii="Times New Roman" w:hAnsi="Times New Roman"/>
          <w:sz w:val="24"/>
          <w:szCs w:val="24"/>
          <w:lang w:val="en-US"/>
        </w:rPr>
        <w:t xml:space="preserve"> ;</w:t>
      </w:r>
      <w:proofErr w:type="gramEnd"/>
      <w:r w:rsidRPr="00130BDA">
        <w:rPr>
          <w:rFonts w:ascii="Times New Roman" w:hAnsi="Times New Roman"/>
          <w:sz w:val="24"/>
          <w:szCs w:val="24"/>
          <w:lang w:val="en-US"/>
        </w:rPr>
        <w:t xml:space="preserve"> </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В</w:t>
      </w:r>
      <w:r w:rsidRPr="00130BDA">
        <w:rPr>
          <w:rFonts w:ascii="Times New Roman" w:hAnsi="Times New Roman"/>
          <w:sz w:val="24"/>
          <w:szCs w:val="24"/>
          <w:lang w:val="en-US"/>
        </w:rPr>
        <w:t>) a thematic plan;</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С</w:t>
      </w:r>
      <w:r w:rsidRPr="00130BDA">
        <w:rPr>
          <w:rFonts w:ascii="Times New Roman" w:hAnsi="Times New Roman"/>
          <w:sz w:val="24"/>
          <w:szCs w:val="24"/>
          <w:lang w:val="en-US"/>
        </w:rPr>
        <w:t>) the calendar plan;</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D) </w:t>
      </w:r>
      <w:proofErr w:type="gramStart"/>
      <w:r w:rsidRPr="00130BDA">
        <w:rPr>
          <w:rFonts w:ascii="Times New Roman" w:hAnsi="Times New Roman"/>
          <w:sz w:val="24"/>
          <w:szCs w:val="24"/>
          <w:lang w:val="en-US"/>
        </w:rPr>
        <w:t>self-education</w:t>
      </w:r>
      <w:proofErr w:type="gramEnd"/>
      <w:r w:rsidRPr="00130BDA">
        <w:rPr>
          <w:rFonts w:ascii="Times New Roman" w:hAnsi="Times New Roman"/>
          <w:sz w:val="24"/>
          <w:szCs w:val="24"/>
          <w:lang w:val="en-US"/>
        </w:rPr>
        <w:t xml:space="preserve"> plan;</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 plan – summary;</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4. To the varieties of teaching does not apply:</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А</w:t>
      </w:r>
      <w:r w:rsidRPr="00130BDA">
        <w:rPr>
          <w:rFonts w:ascii="Times New Roman" w:hAnsi="Times New Roman"/>
          <w:sz w:val="24"/>
          <w:szCs w:val="24"/>
          <w:lang w:val="en-US"/>
        </w:rPr>
        <w:t>) switching</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В</w:t>
      </w:r>
      <w:r w:rsidRPr="00130BDA">
        <w:rPr>
          <w:rFonts w:ascii="Times New Roman" w:hAnsi="Times New Roman"/>
          <w:sz w:val="24"/>
          <w:szCs w:val="24"/>
          <w:lang w:val="en-US"/>
        </w:rPr>
        <w:t>) exercises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С</w:t>
      </w:r>
      <w:r w:rsidRPr="00130BDA">
        <w:rPr>
          <w:rFonts w:ascii="Times New Roman" w:hAnsi="Times New Roman"/>
          <w:sz w:val="24"/>
          <w:szCs w:val="24"/>
          <w:lang w:val="en-US"/>
        </w:rPr>
        <w:t>) activity</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D) </w:t>
      </w:r>
      <w:proofErr w:type="gramStart"/>
      <w:r w:rsidRPr="00130BDA">
        <w:rPr>
          <w:rFonts w:ascii="Times New Roman" w:hAnsi="Times New Roman"/>
          <w:sz w:val="24"/>
          <w:szCs w:val="24"/>
          <w:lang w:val="en-US"/>
        </w:rPr>
        <w:t>demand</w:t>
      </w:r>
      <w:proofErr w:type="gramEnd"/>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 assignment</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 xml:space="preserve">5. An indirect immediate requirement </w:t>
      </w:r>
      <w:proofErr w:type="gramStart"/>
      <w:r w:rsidRPr="00130BDA">
        <w:rPr>
          <w:rFonts w:ascii="Times New Roman" w:hAnsi="Times New Roman"/>
          <w:b/>
          <w:sz w:val="24"/>
          <w:szCs w:val="24"/>
          <w:lang w:val="en-US"/>
        </w:rPr>
        <w:t>is ..</w:t>
      </w:r>
      <w:proofErr w:type="gramEnd"/>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A) </w:t>
      </w:r>
      <w:proofErr w:type="gramStart"/>
      <w:r w:rsidRPr="00130BDA">
        <w:rPr>
          <w:rFonts w:ascii="Times New Roman" w:hAnsi="Times New Roman"/>
          <w:sz w:val="24"/>
          <w:szCs w:val="24"/>
          <w:lang w:val="en-US"/>
        </w:rPr>
        <w:t>public</w:t>
      </w:r>
      <w:proofErr w:type="gramEnd"/>
      <w:r w:rsidRPr="00130BDA">
        <w:rPr>
          <w:rFonts w:ascii="Times New Roman" w:hAnsi="Times New Roman"/>
          <w:sz w:val="24"/>
          <w:szCs w:val="24"/>
          <w:lang w:val="en-US"/>
        </w:rPr>
        <w:t xml:space="preserve"> opinion of the collective</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B) </w:t>
      </w:r>
      <w:proofErr w:type="gramStart"/>
      <w:r w:rsidRPr="00130BDA">
        <w:rPr>
          <w:rFonts w:ascii="Times New Roman" w:hAnsi="Times New Roman"/>
          <w:sz w:val="24"/>
          <w:szCs w:val="24"/>
          <w:lang w:val="en-US"/>
        </w:rPr>
        <w:t>clear</w:t>
      </w:r>
      <w:proofErr w:type="gramEnd"/>
      <w:r w:rsidRPr="00130BDA">
        <w:rPr>
          <w:rFonts w:ascii="Times New Roman" w:hAnsi="Times New Roman"/>
          <w:sz w:val="24"/>
          <w:szCs w:val="24"/>
          <w:lang w:val="en-US"/>
        </w:rPr>
        <w:t>, specific directions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C) </w:t>
      </w:r>
      <w:proofErr w:type="gramStart"/>
      <w:r w:rsidRPr="00130BDA">
        <w:rPr>
          <w:rFonts w:ascii="Times New Roman" w:hAnsi="Times New Roman"/>
          <w:sz w:val="24"/>
          <w:szCs w:val="24"/>
          <w:lang w:val="en-US"/>
        </w:rPr>
        <w:t>norms</w:t>
      </w:r>
      <w:proofErr w:type="gramEnd"/>
      <w:r w:rsidRPr="00130BDA">
        <w:rPr>
          <w:rFonts w:ascii="Times New Roman" w:hAnsi="Times New Roman"/>
          <w:sz w:val="24"/>
          <w:szCs w:val="24"/>
          <w:lang w:val="en-US"/>
        </w:rPr>
        <w:t xml:space="preserve"> and principles of behavior</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D) </w:t>
      </w:r>
      <w:proofErr w:type="gramStart"/>
      <w:r w:rsidRPr="00130BDA">
        <w:rPr>
          <w:rFonts w:ascii="Times New Roman" w:hAnsi="Times New Roman"/>
          <w:sz w:val="24"/>
          <w:szCs w:val="24"/>
          <w:lang w:val="en-US"/>
        </w:rPr>
        <w:t>request</w:t>
      </w:r>
      <w:proofErr w:type="gramEnd"/>
      <w:r w:rsidRPr="00130BDA">
        <w:rPr>
          <w:rFonts w:ascii="Times New Roman" w:hAnsi="Times New Roman"/>
          <w:sz w:val="24"/>
          <w:szCs w:val="24"/>
          <w:lang w:val="en-US"/>
        </w:rPr>
        <w:t>, coach's advice</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iCs/>
          <w:sz w:val="24"/>
          <w:szCs w:val="24"/>
        </w:rPr>
        <w:t>Е</w:t>
      </w:r>
      <w:r w:rsidRPr="00130BDA">
        <w:rPr>
          <w:rFonts w:ascii="Times New Roman" w:hAnsi="Times New Roman"/>
          <w:iCs/>
          <w:sz w:val="24"/>
          <w:szCs w:val="24"/>
          <w:lang w:val="en-US"/>
        </w:rPr>
        <w:t>)</w:t>
      </w:r>
      <w:r w:rsidRPr="00130BDA">
        <w:rPr>
          <w:rFonts w:ascii="Times New Roman" w:hAnsi="Times New Roman"/>
          <w:i/>
          <w:iCs/>
          <w:sz w:val="24"/>
          <w:szCs w:val="24"/>
          <w:lang w:val="en-US"/>
        </w:rPr>
        <w:t xml:space="preserve"> </w:t>
      </w:r>
      <w:r w:rsidRPr="00130BDA">
        <w:rPr>
          <w:rFonts w:ascii="Times New Roman" w:hAnsi="Times New Roman"/>
          <w:iCs/>
          <w:sz w:val="24"/>
          <w:szCs w:val="24"/>
          <w:lang w:val="en-US"/>
        </w:rPr>
        <w:t>presentation of claims</w:t>
      </w:r>
    </w:p>
    <w:p w:rsidR="00130BDA" w:rsidRPr="00130BDA" w:rsidRDefault="00130BDA" w:rsidP="00130BDA">
      <w:pPr>
        <w:spacing w:after="0" w:line="240" w:lineRule="auto"/>
        <w:rPr>
          <w:rFonts w:ascii="Times New Roman" w:hAnsi="Times New Roman"/>
          <w:b/>
          <w:sz w:val="24"/>
          <w:szCs w:val="24"/>
          <w:lang w:val="kk-KZ"/>
        </w:rPr>
      </w:pPr>
      <w:r w:rsidRPr="00130BDA">
        <w:rPr>
          <w:rFonts w:ascii="Times New Roman" w:hAnsi="Times New Roman"/>
          <w:b/>
          <w:sz w:val="24"/>
          <w:szCs w:val="24"/>
          <w:lang w:val="en-US"/>
        </w:rPr>
        <w:t>6.</w:t>
      </w:r>
      <w:r w:rsidRPr="00130BDA">
        <w:rPr>
          <w:b/>
          <w:sz w:val="24"/>
          <w:szCs w:val="24"/>
          <w:lang w:val="en-US"/>
        </w:rPr>
        <w:t xml:space="preserve"> </w:t>
      </w:r>
      <w:r w:rsidRPr="00130BDA">
        <w:rPr>
          <w:rFonts w:ascii="Times New Roman" w:hAnsi="Times New Roman"/>
          <w:b/>
          <w:sz w:val="24"/>
          <w:szCs w:val="24"/>
          <w:lang w:val="en-US"/>
        </w:rPr>
        <w:t xml:space="preserve">Pedagogical law and method of organization, strengthening and development of the team: </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А</w:t>
      </w:r>
      <w:r w:rsidRPr="00130BDA">
        <w:rPr>
          <w:rFonts w:ascii="Times New Roman" w:hAnsi="Times New Roman"/>
          <w:sz w:val="24"/>
          <w:szCs w:val="24"/>
          <w:lang w:val="en-US"/>
        </w:rPr>
        <w:t>) uniform pedagogical requirements, parallel pedagogical action</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В</w:t>
      </w:r>
      <w:r w:rsidRPr="00130BDA">
        <w:rPr>
          <w:rFonts w:ascii="Times New Roman" w:hAnsi="Times New Roman"/>
          <w:sz w:val="24"/>
          <w:szCs w:val="24"/>
          <w:lang w:val="en-US"/>
        </w:rPr>
        <w:t>) the law of unity and struggle of opposites.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С</w:t>
      </w:r>
      <w:r w:rsidRPr="00130BDA">
        <w:rPr>
          <w:rFonts w:ascii="Times New Roman" w:hAnsi="Times New Roman"/>
          <w:sz w:val="24"/>
          <w:szCs w:val="24"/>
          <w:lang w:val="en-US"/>
        </w:rPr>
        <w:t>) the law of negation of negation.</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D) </w:t>
      </w:r>
      <w:proofErr w:type="gramStart"/>
      <w:r w:rsidRPr="00130BDA">
        <w:rPr>
          <w:rFonts w:ascii="Times New Roman" w:hAnsi="Times New Roman"/>
          <w:sz w:val="24"/>
          <w:szCs w:val="24"/>
          <w:lang w:val="en-US"/>
        </w:rPr>
        <w:t>the</w:t>
      </w:r>
      <w:proofErr w:type="gramEnd"/>
      <w:r w:rsidRPr="00130BDA">
        <w:rPr>
          <w:rFonts w:ascii="Times New Roman" w:hAnsi="Times New Roman"/>
          <w:sz w:val="24"/>
          <w:szCs w:val="24"/>
          <w:lang w:val="en-US"/>
        </w:rPr>
        <w:t xml:space="preserve"> law of the unity of the training, educating and developing actions.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 the law of historical and social conditioning</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sz w:val="24"/>
          <w:szCs w:val="24"/>
          <w:lang w:val="en-US"/>
        </w:rPr>
        <w:t xml:space="preserve"> </w:t>
      </w:r>
      <w:r w:rsidRPr="00130BDA">
        <w:rPr>
          <w:rFonts w:ascii="Times New Roman" w:hAnsi="Times New Roman"/>
          <w:b/>
          <w:sz w:val="24"/>
          <w:szCs w:val="24"/>
          <w:lang w:val="en-US"/>
        </w:rPr>
        <w:t>7. The development of the collective in the second stage characterizes: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А</w:t>
      </w:r>
      <w:r w:rsidRPr="00130BDA">
        <w:rPr>
          <w:rFonts w:ascii="Times New Roman" w:hAnsi="Times New Roman"/>
          <w:sz w:val="24"/>
          <w:szCs w:val="24"/>
          <w:lang w:val="en-US"/>
        </w:rPr>
        <w:t>) an asset is identified that can influence and manage the activities of the collective</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В</w:t>
      </w:r>
      <w:r w:rsidRPr="00130BDA">
        <w:rPr>
          <w:rFonts w:ascii="Times New Roman" w:hAnsi="Times New Roman"/>
          <w:sz w:val="24"/>
          <w:szCs w:val="24"/>
          <w:lang w:val="en-US"/>
        </w:rPr>
        <w:t>) the teacher makes demands on students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С</w:t>
      </w:r>
      <w:r w:rsidRPr="00130BDA">
        <w:rPr>
          <w:rFonts w:ascii="Times New Roman" w:hAnsi="Times New Roman"/>
          <w:sz w:val="24"/>
          <w:szCs w:val="24"/>
          <w:lang w:val="en-US"/>
        </w:rPr>
        <w:t>) the team makes demands on students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D) </w:t>
      </w:r>
      <w:proofErr w:type="gramStart"/>
      <w:r w:rsidRPr="00130BDA">
        <w:rPr>
          <w:rFonts w:ascii="Times New Roman" w:hAnsi="Times New Roman"/>
          <w:sz w:val="24"/>
          <w:szCs w:val="24"/>
          <w:lang w:val="en-US"/>
        </w:rPr>
        <w:t>pupils</w:t>
      </w:r>
      <w:proofErr w:type="gramEnd"/>
      <w:r w:rsidRPr="00130BDA">
        <w:rPr>
          <w:rFonts w:ascii="Times New Roman" w:hAnsi="Times New Roman"/>
          <w:sz w:val="24"/>
          <w:szCs w:val="24"/>
          <w:lang w:val="en-US"/>
        </w:rPr>
        <w:t xml:space="preserve"> do not know each other well enough</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 initial teamwork</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 xml:space="preserve">8. </w:t>
      </w:r>
      <w:proofErr w:type="gramStart"/>
      <w:r w:rsidRPr="00130BDA">
        <w:rPr>
          <w:rFonts w:ascii="Times New Roman" w:hAnsi="Times New Roman"/>
          <w:b/>
          <w:sz w:val="24"/>
          <w:szCs w:val="24"/>
          <w:lang w:val="en-US"/>
        </w:rPr>
        <w:t>The</w:t>
      </w:r>
      <w:proofErr w:type="gramEnd"/>
      <w:r w:rsidRPr="00130BDA">
        <w:rPr>
          <w:rFonts w:ascii="Times New Roman" w:hAnsi="Times New Roman"/>
          <w:b/>
          <w:sz w:val="24"/>
          <w:szCs w:val="24"/>
          <w:lang w:val="en-US"/>
        </w:rPr>
        <w:t xml:space="preserve"> style of leadership of the coach, the sole manager of the team:</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А</w:t>
      </w:r>
      <w:r w:rsidRPr="00130BDA">
        <w:rPr>
          <w:rFonts w:ascii="Times New Roman" w:hAnsi="Times New Roman"/>
          <w:sz w:val="24"/>
          <w:szCs w:val="24"/>
          <w:lang w:val="en-US"/>
        </w:rPr>
        <w:t>) ignoring</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В</w:t>
      </w:r>
      <w:r w:rsidRPr="00130BDA">
        <w:rPr>
          <w:rFonts w:ascii="Times New Roman" w:hAnsi="Times New Roman"/>
          <w:sz w:val="24"/>
          <w:szCs w:val="24"/>
          <w:lang w:val="en-US"/>
        </w:rPr>
        <w:t>)</w:t>
      </w:r>
      <w:r w:rsidRPr="00130BDA">
        <w:rPr>
          <w:sz w:val="24"/>
          <w:szCs w:val="24"/>
          <w:lang w:val="en-US"/>
        </w:rPr>
        <w:t xml:space="preserve"> </w:t>
      </w:r>
      <w:r w:rsidRPr="00130BDA">
        <w:rPr>
          <w:rFonts w:ascii="Times New Roman" w:hAnsi="Times New Roman"/>
          <w:sz w:val="24"/>
          <w:szCs w:val="24"/>
          <w:lang w:val="en-US"/>
        </w:rPr>
        <w:t>authoritarian</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С</w:t>
      </w:r>
      <w:r w:rsidRPr="00130BDA">
        <w:rPr>
          <w:rFonts w:ascii="Times New Roman" w:hAnsi="Times New Roman"/>
          <w:sz w:val="24"/>
          <w:szCs w:val="24"/>
          <w:lang w:val="en-US"/>
        </w:rPr>
        <w:t>) liberal</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D) </w:t>
      </w:r>
      <w:proofErr w:type="gramStart"/>
      <w:r w:rsidRPr="00130BDA">
        <w:rPr>
          <w:rFonts w:ascii="Times New Roman" w:hAnsi="Times New Roman"/>
          <w:sz w:val="24"/>
          <w:szCs w:val="24"/>
          <w:lang w:val="en-US"/>
        </w:rPr>
        <w:t>inconsistent</w:t>
      </w:r>
      <w:proofErr w:type="gramEnd"/>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 autocratic</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9. A requirement that does not relate to the positive qualities of the coach's activity</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A) </w:t>
      </w:r>
      <w:proofErr w:type="gramStart"/>
      <w:r w:rsidRPr="00130BDA">
        <w:rPr>
          <w:rFonts w:ascii="Times New Roman" w:hAnsi="Times New Roman"/>
          <w:sz w:val="24"/>
          <w:szCs w:val="24"/>
          <w:lang w:val="en-US"/>
        </w:rPr>
        <w:t>man</w:t>
      </w:r>
      <w:proofErr w:type="gramEnd"/>
      <w:r w:rsidRPr="00130BDA">
        <w:rPr>
          <w:rFonts w:ascii="Times New Roman" w:hAnsi="Times New Roman"/>
          <w:sz w:val="24"/>
          <w:szCs w:val="24"/>
          <w:lang w:val="en-US"/>
        </w:rPr>
        <w:t xml:space="preserve"> striving for individual leadership</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В</w:t>
      </w:r>
      <w:r w:rsidRPr="00130BDA">
        <w:rPr>
          <w:rFonts w:ascii="Times New Roman" w:hAnsi="Times New Roman"/>
          <w:sz w:val="24"/>
          <w:szCs w:val="24"/>
          <w:lang w:val="en-US"/>
        </w:rPr>
        <w:t>) a man who skillfully organizes the education of young athletes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С</w:t>
      </w:r>
      <w:r w:rsidRPr="00130BDA">
        <w:rPr>
          <w:rFonts w:ascii="Times New Roman" w:hAnsi="Times New Roman"/>
          <w:sz w:val="24"/>
          <w:szCs w:val="24"/>
          <w:lang w:val="en-US"/>
        </w:rPr>
        <w:t>)</w:t>
      </w:r>
      <w:r w:rsidRPr="00130BDA">
        <w:rPr>
          <w:rFonts w:ascii="Times New Roman" w:hAnsi="Times New Roman"/>
          <w:iCs/>
          <w:sz w:val="24"/>
          <w:szCs w:val="24"/>
          <w:lang w:val="en-US"/>
        </w:rPr>
        <w:t xml:space="preserve"> a man with a high general culture</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D) </w:t>
      </w:r>
      <w:proofErr w:type="gramStart"/>
      <w:r w:rsidRPr="00130BDA">
        <w:rPr>
          <w:rFonts w:ascii="Times New Roman" w:hAnsi="Times New Roman"/>
          <w:sz w:val="24"/>
          <w:szCs w:val="24"/>
          <w:lang w:val="en-US"/>
        </w:rPr>
        <w:t>a</w:t>
      </w:r>
      <w:proofErr w:type="gramEnd"/>
      <w:r w:rsidRPr="00130BDA">
        <w:rPr>
          <w:rFonts w:ascii="Times New Roman" w:hAnsi="Times New Roman"/>
          <w:sz w:val="24"/>
          <w:szCs w:val="24"/>
          <w:lang w:val="en-US"/>
        </w:rPr>
        <w:t xml:space="preserve"> man of high moral qualities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E) </w:t>
      </w:r>
      <w:proofErr w:type="gramStart"/>
      <w:r w:rsidRPr="00130BDA">
        <w:rPr>
          <w:rFonts w:ascii="Times New Roman" w:hAnsi="Times New Roman"/>
          <w:sz w:val="24"/>
          <w:szCs w:val="24"/>
          <w:lang w:val="en-US"/>
        </w:rPr>
        <w:t>a</w:t>
      </w:r>
      <w:proofErr w:type="gramEnd"/>
      <w:r w:rsidRPr="00130BDA">
        <w:rPr>
          <w:rFonts w:ascii="Times New Roman" w:hAnsi="Times New Roman"/>
          <w:sz w:val="24"/>
          <w:szCs w:val="24"/>
          <w:lang w:val="en-US"/>
        </w:rPr>
        <w:t xml:space="preserve"> man who skillfully analyzes the pedagogical situation</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10. Successful design and formation of the personality and collective of the pupils refers to:</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А</w:t>
      </w:r>
      <w:r w:rsidRPr="00130BDA">
        <w:rPr>
          <w:rFonts w:ascii="Times New Roman" w:hAnsi="Times New Roman"/>
          <w:sz w:val="24"/>
          <w:szCs w:val="24"/>
          <w:lang w:val="en-US"/>
        </w:rPr>
        <w:t>) constructive abilities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B) </w:t>
      </w:r>
      <w:proofErr w:type="gramStart"/>
      <w:r w:rsidRPr="00130BDA">
        <w:rPr>
          <w:rFonts w:ascii="Times New Roman" w:hAnsi="Times New Roman"/>
          <w:sz w:val="24"/>
          <w:szCs w:val="24"/>
          <w:lang w:val="en-US"/>
        </w:rPr>
        <w:t>special</w:t>
      </w:r>
      <w:proofErr w:type="gramEnd"/>
      <w:r w:rsidRPr="00130BDA">
        <w:rPr>
          <w:rFonts w:ascii="Times New Roman" w:hAnsi="Times New Roman"/>
          <w:sz w:val="24"/>
          <w:szCs w:val="24"/>
          <w:lang w:val="en-US"/>
        </w:rPr>
        <w:t xml:space="preserve"> abilities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C) </w:t>
      </w:r>
      <w:proofErr w:type="gramStart"/>
      <w:r w:rsidRPr="00130BDA">
        <w:rPr>
          <w:rFonts w:ascii="Times New Roman" w:hAnsi="Times New Roman"/>
          <w:sz w:val="24"/>
          <w:szCs w:val="24"/>
          <w:lang w:val="en-US"/>
        </w:rPr>
        <w:t>academic</w:t>
      </w:r>
      <w:proofErr w:type="gramEnd"/>
      <w:r w:rsidRPr="00130BDA">
        <w:rPr>
          <w:rFonts w:ascii="Times New Roman" w:hAnsi="Times New Roman"/>
          <w:sz w:val="24"/>
          <w:szCs w:val="24"/>
          <w:lang w:val="en-US"/>
        </w:rPr>
        <w:t xml:space="preserve"> abilities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D) </w:t>
      </w:r>
      <w:proofErr w:type="gramStart"/>
      <w:r w:rsidRPr="00130BDA">
        <w:rPr>
          <w:rFonts w:ascii="Times New Roman" w:hAnsi="Times New Roman"/>
          <w:sz w:val="24"/>
          <w:szCs w:val="24"/>
          <w:lang w:val="en-US"/>
        </w:rPr>
        <w:t>perceptual</w:t>
      </w:r>
      <w:proofErr w:type="gramEnd"/>
      <w:r w:rsidRPr="00130BDA">
        <w:rPr>
          <w:rFonts w:ascii="Times New Roman" w:hAnsi="Times New Roman"/>
          <w:sz w:val="24"/>
          <w:szCs w:val="24"/>
          <w:lang w:val="en-US"/>
        </w:rPr>
        <w:t xml:space="preserve"> abilities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bCs/>
          <w:sz w:val="24"/>
          <w:szCs w:val="24"/>
        </w:rPr>
        <w:lastRenderedPageBreak/>
        <w:t>Е</w:t>
      </w:r>
      <w:r w:rsidRPr="00130BDA">
        <w:rPr>
          <w:rFonts w:ascii="Times New Roman" w:hAnsi="Times New Roman"/>
          <w:bCs/>
          <w:sz w:val="24"/>
          <w:szCs w:val="24"/>
          <w:lang w:val="en-US"/>
        </w:rPr>
        <w:t>) expressive abilities</w:t>
      </w:r>
    </w:p>
    <w:p w:rsidR="00ED01D6" w:rsidRDefault="00ED01D6" w:rsidP="00ED0801">
      <w:pPr>
        <w:pStyle w:val="HTML"/>
        <w:shd w:val="clear" w:color="auto" w:fill="FFFFFF"/>
        <w:rPr>
          <w:rFonts w:ascii="Times New Roman" w:hAnsi="Times New Roman" w:cs="Times New Roman"/>
          <w:b/>
          <w:sz w:val="24"/>
          <w:szCs w:val="24"/>
          <w:lang w:val="kk-KZ"/>
        </w:rPr>
      </w:pPr>
    </w:p>
    <w:p w:rsidR="00F65B1E" w:rsidRPr="00F65B1E" w:rsidRDefault="00F65B1E" w:rsidP="00ED0801">
      <w:pPr>
        <w:pStyle w:val="HTML"/>
        <w:shd w:val="clear" w:color="auto" w:fill="FFFFFF"/>
        <w:rPr>
          <w:rFonts w:ascii="Times New Roman" w:hAnsi="Times New Roman" w:cs="Times New Roman"/>
          <w:sz w:val="24"/>
          <w:szCs w:val="24"/>
          <w:lang w:val="en-US"/>
        </w:rPr>
      </w:pPr>
      <w:proofErr w:type="gramStart"/>
      <w:r w:rsidRPr="0002198F">
        <w:rPr>
          <w:rFonts w:ascii="Times New Roman" w:hAnsi="Times New Roman" w:cs="Times New Roman"/>
          <w:b/>
          <w:sz w:val="24"/>
          <w:szCs w:val="24"/>
          <w:lang w:val="en-US"/>
        </w:rPr>
        <w:t>Lesson</w:t>
      </w:r>
      <w:r w:rsidR="001A61DB" w:rsidRPr="00F65B1E">
        <w:rPr>
          <w:rFonts w:ascii="Times New Roman" w:hAnsi="Times New Roman" w:cs="Times New Roman"/>
          <w:sz w:val="24"/>
          <w:szCs w:val="24"/>
          <w:lang w:val="en-US"/>
        </w:rPr>
        <w:t xml:space="preserve"> </w:t>
      </w:r>
      <w:r w:rsidR="009752E5" w:rsidRPr="00F65B1E">
        <w:rPr>
          <w:rFonts w:ascii="Times New Roman" w:hAnsi="Times New Roman" w:cs="Times New Roman"/>
          <w:sz w:val="24"/>
          <w:szCs w:val="24"/>
          <w:lang w:val="en-US"/>
        </w:rPr>
        <w:t>13.</w:t>
      </w:r>
      <w:proofErr w:type="gramEnd"/>
      <w:r w:rsidR="009752E5" w:rsidRPr="00F65B1E">
        <w:rPr>
          <w:rFonts w:ascii="Times New Roman" w:hAnsi="Times New Roman" w:cs="Times New Roman"/>
          <w:sz w:val="24"/>
          <w:szCs w:val="24"/>
          <w:lang w:val="en-US"/>
        </w:rPr>
        <w:t xml:space="preserve"> </w:t>
      </w:r>
      <w:r w:rsidRPr="00D10986">
        <w:rPr>
          <w:rFonts w:ascii="Times New Roman" w:hAnsi="Times New Roman" w:cs="Times New Roman"/>
          <w:sz w:val="24"/>
          <w:szCs w:val="24"/>
          <w:lang w:val="en-US"/>
        </w:rPr>
        <w:t>Features of managerial communication in the teaching staff of the school</w:t>
      </w:r>
    </w:p>
    <w:p w:rsidR="00F65B1E" w:rsidRPr="00ED0801" w:rsidRDefault="00F65B1E" w:rsidP="00ED0801">
      <w:pPr>
        <w:tabs>
          <w:tab w:val="left" w:pos="3664"/>
        </w:tabs>
        <w:spacing w:after="0" w:line="240" w:lineRule="auto"/>
        <w:rPr>
          <w:rFonts w:ascii="Times New Roman" w:hAnsi="Times New Roman" w:cs="Times New Roman"/>
          <w:sz w:val="24"/>
          <w:szCs w:val="24"/>
          <w:lang w:val="en-US"/>
        </w:rPr>
      </w:pPr>
      <w:r w:rsidRPr="00ED0801">
        <w:rPr>
          <w:rFonts w:ascii="Times New Roman" w:hAnsi="Times New Roman" w:cs="Times New Roman"/>
          <w:b/>
          <w:sz w:val="24"/>
          <w:szCs w:val="24"/>
          <w:lang w:val="en-US"/>
        </w:rPr>
        <w:t>Questions for consideration</w:t>
      </w:r>
    </w:p>
    <w:p w:rsidR="00F65B1E" w:rsidRPr="00D10986" w:rsidRDefault="00F65B1E" w:rsidP="00ED0801">
      <w:pPr>
        <w:pStyle w:val="HTML"/>
        <w:shd w:val="clear" w:color="auto" w:fill="FFFFFF"/>
        <w:rPr>
          <w:rFonts w:ascii="Times New Roman" w:hAnsi="Times New Roman" w:cs="Times New Roman"/>
          <w:color w:val="212121"/>
          <w:sz w:val="24"/>
          <w:szCs w:val="24"/>
          <w:lang w:val="en-US"/>
        </w:rPr>
      </w:pPr>
      <w:r w:rsidRPr="00D10986">
        <w:rPr>
          <w:rFonts w:ascii="Times New Roman" w:hAnsi="Times New Roman" w:cs="Times New Roman"/>
          <w:color w:val="212121"/>
          <w:sz w:val="24"/>
          <w:szCs w:val="24"/>
          <w:lang w:val="en-US"/>
        </w:rPr>
        <w:t>1. Management communication, its types and forms</w:t>
      </w:r>
    </w:p>
    <w:p w:rsidR="00F65B1E" w:rsidRPr="00D10986" w:rsidRDefault="00F65B1E" w:rsidP="00ED0801">
      <w:pPr>
        <w:pStyle w:val="HTML"/>
        <w:shd w:val="clear" w:color="auto" w:fill="FFFFFF"/>
        <w:rPr>
          <w:rFonts w:ascii="Times New Roman" w:hAnsi="Times New Roman" w:cs="Times New Roman"/>
          <w:color w:val="212121"/>
          <w:sz w:val="24"/>
          <w:szCs w:val="24"/>
          <w:lang w:val="en-US"/>
        </w:rPr>
      </w:pPr>
      <w:r w:rsidRPr="00D10986">
        <w:rPr>
          <w:rFonts w:ascii="Times New Roman" w:hAnsi="Times New Roman" w:cs="Times New Roman"/>
          <w:color w:val="212121"/>
          <w:sz w:val="24"/>
          <w:szCs w:val="24"/>
          <w:lang w:val="en-US"/>
        </w:rPr>
        <w:t>2. Technology of business communication as an instrument of pedagogical management</w:t>
      </w:r>
    </w:p>
    <w:p w:rsidR="00F65B1E" w:rsidRPr="00D10986" w:rsidRDefault="00F65B1E" w:rsidP="00ED0801">
      <w:pPr>
        <w:pStyle w:val="HTML"/>
        <w:shd w:val="clear" w:color="auto" w:fill="FFFFFF"/>
        <w:rPr>
          <w:rFonts w:ascii="Times New Roman" w:hAnsi="Times New Roman" w:cs="Times New Roman"/>
          <w:color w:val="212121"/>
          <w:sz w:val="24"/>
          <w:szCs w:val="24"/>
          <w:lang w:val="en-US"/>
        </w:rPr>
      </w:pPr>
      <w:r w:rsidRPr="00D10986">
        <w:rPr>
          <w:rFonts w:ascii="Times New Roman" w:hAnsi="Times New Roman" w:cs="Times New Roman"/>
          <w:color w:val="212121"/>
          <w:sz w:val="24"/>
          <w:szCs w:val="24"/>
          <w:lang w:val="en-US"/>
        </w:rPr>
        <w:t>3. General ethical principles and the nature of business communication</w:t>
      </w:r>
    </w:p>
    <w:p w:rsidR="00F65B1E" w:rsidRPr="00D10986" w:rsidRDefault="00F65B1E" w:rsidP="00ED0801">
      <w:pPr>
        <w:pStyle w:val="HTML"/>
        <w:shd w:val="clear" w:color="auto" w:fill="FFFFFF"/>
        <w:rPr>
          <w:rFonts w:ascii="Times New Roman" w:hAnsi="Times New Roman" w:cs="Times New Roman"/>
          <w:color w:val="212121"/>
          <w:sz w:val="24"/>
          <w:szCs w:val="24"/>
          <w:lang w:val="en-US"/>
        </w:rPr>
      </w:pPr>
      <w:r w:rsidRPr="00D10986">
        <w:rPr>
          <w:rFonts w:ascii="Times New Roman" w:hAnsi="Times New Roman" w:cs="Times New Roman"/>
          <w:color w:val="212121"/>
          <w:sz w:val="24"/>
          <w:szCs w:val="24"/>
          <w:lang w:val="en-US"/>
        </w:rPr>
        <w:t>4. Peculiarities of communication in the pedagogical collective</w:t>
      </w:r>
    </w:p>
    <w:p w:rsidR="00F65B1E" w:rsidRPr="00D10986" w:rsidRDefault="00F65B1E" w:rsidP="00ED0801">
      <w:pPr>
        <w:pStyle w:val="HTML"/>
        <w:shd w:val="clear" w:color="auto" w:fill="FFFFFF"/>
        <w:rPr>
          <w:rFonts w:ascii="Times New Roman" w:hAnsi="Times New Roman" w:cs="Times New Roman"/>
          <w:color w:val="212121"/>
          <w:sz w:val="24"/>
          <w:szCs w:val="24"/>
          <w:lang w:val="en-US"/>
        </w:rPr>
      </w:pPr>
      <w:r w:rsidRPr="00D10986">
        <w:rPr>
          <w:rFonts w:ascii="Times New Roman" w:hAnsi="Times New Roman" w:cs="Times New Roman"/>
          <w:color w:val="212121"/>
          <w:sz w:val="24"/>
          <w:szCs w:val="24"/>
          <w:lang w:val="en-US"/>
        </w:rPr>
        <w:t>5. Managerial ethics, ethics of the relationship between the head of an educational institution and the team</w:t>
      </w:r>
    </w:p>
    <w:p w:rsidR="00F65B1E" w:rsidRPr="00ED0801" w:rsidRDefault="00F65B1E" w:rsidP="00ED0801">
      <w:pPr>
        <w:pStyle w:val="HTML"/>
        <w:shd w:val="clear" w:color="auto" w:fill="FFFFFF"/>
        <w:rPr>
          <w:rFonts w:ascii="Times New Roman" w:hAnsi="Times New Roman" w:cs="Times New Roman"/>
          <w:b/>
          <w:color w:val="212121"/>
          <w:sz w:val="24"/>
          <w:szCs w:val="24"/>
          <w:lang w:val="en-US"/>
        </w:rPr>
      </w:pPr>
      <w:r w:rsidRPr="00ED0801">
        <w:rPr>
          <w:rFonts w:ascii="Times New Roman" w:hAnsi="Times New Roman" w:cs="Times New Roman"/>
          <w:b/>
          <w:color w:val="212121"/>
          <w:sz w:val="24"/>
          <w:szCs w:val="24"/>
          <w:lang w:val="en-US"/>
        </w:rPr>
        <w:t>Course:</w:t>
      </w:r>
    </w:p>
    <w:p w:rsidR="00F65B1E" w:rsidRPr="00D10986" w:rsidRDefault="00F65B1E" w:rsidP="00ED0801">
      <w:pPr>
        <w:pStyle w:val="HTML"/>
        <w:shd w:val="clear" w:color="auto" w:fill="FFFFFF"/>
        <w:rPr>
          <w:rFonts w:ascii="Times New Roman" w:hAnsi="Times New Roman" w:cs="Times New Roman"/>
          <w:color w:val="212121"/>
          <w:sz w:val="24"/>
          <w:szCs w:val="24"/>
          <w:lang w:val="en-US"/>
        </w:rPr>
      </w:pPr>
      <w:r w:rsidRPr="00D10986">
        <w:rPr>
          <w:rFonts w:ascii="Times New Roman" w:hAnsi="Times New Roman" w:cs="Times New Roman"/>
          <w:color w:val="212121"/>
          <w:sz w:val="24"/>
          <w:szCs w:val="24"/>
          <w:lang w:val="en-US"/>
        </w:rPr>
        <w:t>1. Introductory words of the teacher.</w:t>
      </w:r>
    </w:p>
    <w:p w:rsidR="00F65B1E" w:rsidRPr="00D10986" w:rsidRDefault="00F65B1E" w:rsidP="00ED0801">
      <w:pPr>
        <w:pStyle w:val="HTML"/>
        <w:shd w:val="clear" w:color="auto" w:fill="FFFFFF"/>
        <w:rPr>
          <w:rFonts w:ascii="Times New Roman" w:hAnsi="Times New Roman" w:cs="Times New Roman"/>
          <w:color w:val="212121"/>
          <w:sz w:val="24"/>
          <w:szCs w:val="24"/>
          <w:lang w:val="en-US"/>
        </w:rPr>
      </w:pPr>
      <w:r w:rsidRPr="00D10986">
        <w:rPr>
          <w:rFonts w:ascii="Times New Roman" w:hAnsi="Times New Roman" w:cs="Times New Roman"/>
          <w:color w:val="212121"/>
          <w:sz w:val="24"/>
          <w:szCs w:val="24"/>
          <w:lang w:val="en-US"/>
        </w:rPr>
        <w:t>2. Answers to the questions of the lesson plan:</w:t>
      </w:r>
    </w:p>
    <w:p w:rsidR="00F65B1E" w:rsidRPr="00D10986" w:rsidRDefault="00F65B1E" w:rsidP="00ED0801">
      <w:pPr>
        <w:pStyle w:val="HTML"/>
        <w:shd w:val="clear" w:color="auto" w:fill="FFFFFF"/>
        <w:rPr>
          <w:rFonts w:ascii="Times New Roman" w:hAnsi="Times New Roman" w:cs="Times New Roman"/>
          <w:color w:val="212121"/>
          <w:sz w:val="24"/>
          <w:szCs w:val="24"/>
          <w:lang w:val="en-US"/>
        </w:rPr>
      </w:pPr>
      <w:proofErr w:type="gramStart"/>
      <w:r w:rsidRPr="00D10986">
        <w:rPr>
          <w:rFonts w:ascii="Times New Roman" w:hAnsi="Times New Roman" w:cs="Times New Roman"/>
          <w:color w:val="212121"/>
          <w:sz w:val="24"/>
          <w:szCs w:val="24"/>
          <w:lang w:val="en-US"/>
        </w:rPr>
        <w:t>analysis</w:t>
      </w:r>
      <w:proofErr w:type="gramEnd"/>
      <w:r w:rsidRPr="00D10986">
        <w:rPr>
          <w:rFonts w:ascii="Times New Roman" w:hAnsi="Times New Roman" w:cs="Times New Roman"/>
          <w:color w:val="212121"/>
          <w:sz w:val="24"/>
          <w:szCs w:val="24"/>
          <w:lang w:val="en-US"/>
        </w:rPr>
        <w:t xml:space="preserve"> of key concepts and definitions</w:t>
      </w:r>
    </w:p>
    <w:p w:rsidR="00F65B1E" w:rsidRPr="00D10986" w:rsidRDefault="00F65B1E" w:rsidP="00ED0801">
      <w:pPr>
        <w:pStyle w:val="HTML"/>
        <w:shd w:val="clear" w:color="auto" w:fill="FFFFFF"/>
        <w:rPr>
          <w:rFonts w:ascii="Times New Roman" w:hAnsi="Times New Roman" w:cs="Times New Roman"/>
          <w:color w:val="212121"/>
          <w:sz w:val="24"/>
          <w:szCs w:val="24"/>
          <w:lang w:val="en-US"/>
        </w:rPr>
      </w:pPr>
      <w:proofErr w:type="gramStart"/>
      <w:r w:rsidRPr="00D10986">
        <w:rPr>
          <w:rFonts w:ascii="Times New Roman" w:hAnsi="Times New Roman" w:cs="Times New Roman"/>
          <w:color w:val="212121"/>
          <w:sz w:val="24"/>
          <w:szCs w:val="24"/>
          <w:lang w:val="en-US"/>
        </w:rPr>
        <w:t>report</w:t>
      </w:r>
      <w:proofErr w:type="gramEnd"/>
      <w:r w:rsidRPr="00D10986">
        <w:rPr>
          <w:rFonts w:ascii="Times New Roman" w:hAnsi="Times New Roman" w:cs="Times New Roman"/>
          <w:color w:val="212121"/>
          <w:sz w:val="24"/>
          <w:szCs w:val="24"/>
          <w:lang w:val="en-US"/>
        </w:rPr>
        <w:t xml:space="preserve"> on</w:t>
      </w:r>
    </w:p>
    <w:p w:rsidR="00F65B1E" w:rsidRPr="00D10986" w:rsidRDefault="00F65B1E" w:rsidP="00ED0801">
      <w:pPr>
        <w:pStyle w:val="HTML"/>
        <w:shd w:val="clear" w:color="auto" w:fill="FFFFFF"/>
        <w:rPr>
          <w:rFonts w:ascii="Times New Roman" w:hAnsi="Times New Roman" w:cs="Times New Roman"/>
          <w:color w:val="212121"/>
          <w:sz w:val="24"/>
          <w:szCs w:val="24"/>
          <w:lang w:val="en-US"/>
        </w:rPr>
      </w:pPr>
      <w:proofErr w:type="gramStart"/>
      <w:r w:rsidRPr="00D10986">
        <w:rPr>
          <w:rFonts w:ascii="Times New Roman" w:hAnsi="Times New Roman" w:cs="Times New Roman"/>
          <w:color w:val="212121"/>
          <w:sz w:val="24"/>
          <w:szCs w:val="24"/>
          <w:lang w:val="en-US"/>
        </w:rPr>
        <w:t>additions</w:t>
      </w:r>
      <w:proofErr w:type="gramEnd"/>
      <w:r w:rsidRPr="00D10986">
        <w:rPr>
          <w:rFonts w:ascii="Times New Roman" w:hAnsi="Times New Roman" w:cs="Times New Roman"/>
          <w:color w:val="212121"/>
          <w:sz w:val="24"/>
          <w:szCs w:val="24"/>
          <w:lang w:val="en-US"/>
        </w:rPr>
        <w:t xml:space="preserve"> on the issue</w:t>
      </w:r>
    </w:p>
    <w:p w:rsidR="00F65B1E" w:rsidRPr="00D10986" w:rsidRDefault="00F65B1E" w:rsidP="00ED0801">
      <w:pPr>
        <w:pStyle w:val="HTML"/>
        <w:shd w:val="clear" w:color="auto" w:fill="FFFFFF"/>
        <w:rPr>
          <w:rFonts w:ascii="Times New Roman" w:hAnsi="Times New Roman" w:cs="Times New Roman"/>
          <w:color w:val="212121"/>
          <w:sz w:val="24"/>
          <w:szCs w:val="24"/>
          <w:lang w:val="en-US"/>
        </w:rPr>
      </w:pPr>
      <w:r w:rsidRPr="00D10986">
        <w:rPr>
          <w:rFonts w:ascii="Times New Roman" w:hAnsi="Times New Roman" w:cs="Times New Roman"/>
          <w:color w:val="212121"/>
          <w:sz w:val="24"/>
          <w:szCs w:val="24"/>
          <w:lang w:val="en-US"/>
        </w:rPr>
        <w:t>3. Question for reflection: Peculiarities of managerial communication in the pedagogical collective of the school</w:t>
      </w:r>
    </w:p>
    <w:p w:rsidR="00146C2E" w:rsidRPr="00DC6004" w:rsidRDefault="00F65B1E" w:rsidP="00ED0801">
      <w:pPr>
        <w:pStyle w:val="HTML"/>
        <w:shd w:val="clear" w:color="auto" w:fill="FFFFFF"/>
        <w:rPr>
          <w:rFonts w:ascii="Times New Roman" w:hAnsi="Times New Roman" w:cs="Times New Roman"/>
          <w:b/>
          <w:color w:val="212121"/>
          <w:sz w:val="24"/>
          <w:szCs w:val="24"/>
          <w:lang w:val="en-US"/>
        </w:rPr>
      </w:pPr>
      <w:r w:rsidRPr="00DC6004">
        <w:rPr>
          <w:rFonts w:ascii="Times New Roman" w:hAnsi="Times New Roman" w:cs="Times New Roman"/>
          <w:b/>
          <w:color w:val="212121"/>
          <w:sz w:val="24"/>
          <w:szCs w:val="24"/>
          <w:lang w:val="en-US"/>
        </w:rPr>
        <w:t>4. Conclusions on the topic.</w:t>
      </w:r>
    </w:p>
    <w:p w:rsidR="00146C2E" w:rsidRPr="00146C2E" w:rsidRDefault="00146C2E" w:rsidP="00ED0801">
      <w:pPr>
        <w:pStyle w:val="HTML"/>
        <w:shd w:val="clear" w:color="auto" w:fill="FFFFFF"/>
        <w:rPr>
          <w:rFonts w:ascii="Times New Roman" w:hAnsi="Times New Roman" w:cs="Times New Roman"/>
          <w:color w:val="212121"/>
          <w:sz w:val="24"/>
          <w:szCs w:val="24"/>
          <w:lang w:val="en-US"/>
        </w:rPr>
      </w:pPr>
      <w:r w:rsidRPr="00146C2E">
        <w:rPr>
          <w:rFonts w:ascii="Times New Roman" w:hAnsi="Times New Roman" w:cs="Times New Roman"/>
          <w:b/>
          <w:sz w:val="24"/>
          <w:szCs w:val="24"/>
          <w:lang w:val="en-US"/>
        </w:rPr>
        <w:t>Literature</w:t>
      </w:r>
    </w:p>
    <w:p w:rsidR="00ED01D6" w:rsidRPr="00ED01D6" w:rsidRDefault="00ED01D6" w:rsidP="00ED01D6">
      <w:pPr>
        <w:pStyle w:val="HTML"/>
        <w:shd w:val="clear" w:color="auto" w:fill="FFFFFF"/>
        <w:rPr>
          <w:rStyle w:val="apple-style-span"/>
          <w:rFonts w:ascii="Times New Roman" w:eastAsia="Calibri" w:hAnsi="Times New Roman" w:cs="Times New Roman"/>
          <w:sz w:val="24"/>
          <w:szCs w:val="24"/>
          <w:lang w:val="en-US"/>
        </w:rPr>
      </w:pPr>
      <w:r w:rsidRPr="00ED01D6">
        <w:rPr>
          <w:rStyle w:val="apple-style-span"/>
          <w:rFonts w:ascii="Times New Roman" w:eastAsia="Calibri" w:hAnsi="Times New Roman" w:cs="Times New Roman"/>
          <w:sz w:val="24"/>
          <w:szCs w:val="24"/>
          <w:lang w:val="en-US"/>
        </w:rPr>
        <w:t xml:space="preserve">1. </w:t>
      </w:r>
      <w:proofErr w:type="spellStart"/>
      <w:r w:rsidRPr="00ED01D6">
        <w:rPr>
          <w:rStyle w:val="apple-style-span"/>
          <w:rFonts w:ascii="Times New Roman" w:eastAsia="Calibri" w:hAnsi="Times New Roman" w:cs="Times New Roman"/>
          <w:sz w:val="24"/>
          <w:szCs w:val="24"/>
          <w:lang w:val="en-US"/>
        </w:rPr>
        <w:t>Polukarov</w:t>
      </w:r>
      <w:proofErr w:type="spellEnd"/>
      <w:r w:rsidRPr="00ED01D6">
        <w:rPr>
          <w:rStyle w:val="apple-style-span"/>
          <w:rFonts w:ascii="Times New Roman" w:eastAsia="Calibri" w:hAnsi="Times New Roman" w:cs="Times New Roman"/>
          <w:sz w:val="24"/>
          <w:szCs w:val="24"/>
          <w:lang w:val="en-US"/>
        </w:rPr>
        <w:t xml:space="preserve">, V.L. Management Psychology: a manual for students, bachelors, masters, graduate students, teacher. </w:t>
      </w:r>
      <w:proofErr w:type="gramStart"/>
      <w:r w:rsidRPr="00ED01D6">
        <w:rPr>
          <w:rStyle w:val="apple-style-span"/>
          <w:rFonts w:ascii="Times New Roman" w:eastAsia="Calibri" w:hAnsi="Times New Roman" w:cs="Times New Roman"/>
          <w:sz w:val="24"/>
          <w:szCs w:val="24"/>
          <w:lang w:val="en-US"/>
        </w:rPr>
        <w:t>universities</w:t>
      </w:r>
      <w:proofErr w:type="gramEnd"/>
      <w:r w:rsidRPr="00ED01D6">
        <w:rPr>
          <w:rStyle w:val="apple-style-span"/>
          <w:rFonts w:ascii="Times New Roman" w:eastAsia="Calibri" w:hAnsi="Times New Roman" w:cs="Times New Roman"/>
          <w:sz w:val="24"/>
          <w:szCs w:val="24"/>
          <w:lang w:val="en-US"/>
        </w:rPr>
        <w:t xml:space="preserve"> / V.L. </w:t>
      </w:r>
      <w:proofErr w:type="spellStart"/>
      <w:r w:rsidRPr="00ED01D6">
        <w:rPr>
          <w:rStyle w:val="apple-style-span"/>
          <w:rFonts w:ascii="Times New Roman" w:eastAsia="Calibri" w:hAnsi="Times New Roman" w:cs="Times New Roman"/>
          <w:sz w:val="24"/>
          <w:szCs w:val="24"/>
          <w:lang w:val="en-US"/>
        </w:rPr>
        <w:t>Polukarov</w:t>
      </w:r>
      <w:proofErr w:type="spellEnd"/>
      <w:r w:rsidRPr="00ED01D6">
        <w:rPr>
          <w:rStyle w:val="apple-style-span"/>
          <w:rFonts w:ascii="Times New Roman" w:eastAsia="Calibri" w:hAnsi="Times New Roman" w:cs="Times New Roman"/>
          <w:sz w:val="24"/>
          <w:szCs w:val="24"/>
          <w:lang w:val="en-US"/>
        </w:rPr>
        <w:t xml:space="preserve">, V.I. </w:t>
      </w:r>
      <w:proofErr w:type="spellStart"/>
      <w:r w:rsidRPr="00ED01D6">
        <w:rPr>
          <w:rStyle w:val="apple-style-span"/>
          <w:rFonts w:ascii="Times New Roman" w:eastAsia="Calibri" w:hAnsi="Times New Roman" w:cs="Times New Roman"/>
          <w:sz w:val="24"/>
          <w:szCs w:val="24"/>
          <w:lang w:val="en-US"/>
        </w:rPr>
        <w:t>Petrushin</w:t>
      </w:r>
      <w:proofErr w:type="spellEnd"/>
      <w:r w:rsidRPr="00ED01D6">
        <w:rPr>
          <w:rStyle w:val="apple-style-span"/>
          <w:rFonts w:ascii="Times New Roman" w:eastAsia="Calibri" w:hAnsi="Times New Roman" w:cs="Times New Roman"/>
          <w:sz w:val="24"/>
          <w:szCs w:val="24"/>
          <w:lang w:val="en-US"/>
        </w:rPr>
        <w:t xml:space="preserve"> .– 2nd ed., Erased. - </w:t>
      </w:r>
      <w:proofErr w:type="gramStart"/>
      <w:r w:rsidRPr="00ED01D6">
        <w:rPr>
          <w:rStyle w:val="apple-style-span"/>
          <w:rFonts w:ascii="Times New Roman" w:eastAsia="Calibri" w:hAnsi="Times New Roman" w:cs="Times New Roman"/>
          <w:sz w:val="24"/>
          <w:szCs w:val="24"/>
          <w:lang w:val="en-US"/>
        </w:rPr>
        <w:t>M .</w:t>
      </w:r>
      <w:proofErr w:type="gramEnd"/>
      <w:r w:rsidRPr="00ED01D6">
        <w:rPr>
          <w:rStyle w:val="apple-style-span"/>
          <w:rFonts w:ascii="Times New Roman" w:eastAsia="Calibri" w:hAnsi="Times New Roman" w:cs="Times New Roman"/>
          <w:sz w:val="24"/>
          <w:szCs w:val="24"/>
          <w:lang w:val="en-US"/>
        </w:rPr>
        <w:t xml:space="preserve">: </w:t>
      </w:r>
      <w:proofErr w:type="spellStart"/>
      <w:r w:rsidRPr="00ED01D6">
        <w:rPr>
          <w:rStyle w:val="apple-style-span"/>
          <w:rFonts w:ascii="Times New Roman" w:eastAsia="Calibri" w:hAnsi="Times New Roman" w:cs="Times New Roman"/>
          <w:sz w:val="24"/>
          <w:szCs w:val="24"/>
          <w:lang w:val="en-US"/>
        </w:rPr>
        <w:t>KnoRus</w:t>
      </w:r>
      <w:proofErr w:type="spellEnd"/>
      <w:r w:rsidRPr="00ED01D6">
        <w:rPr>
          <w:rStyle w:val="apple-style-span"/>
          <w:rFonts w:ascii="Times New Roman" w:eastAsia="Calibri" w:hAnsi="Times New Roman" w:cs="Times New Roman"/>
          <w:sz w:val="24"/>
          <w:szCs w:val="24"/>
          <w:lang w:val="en-US"/>
        </w:rPr>
        <w:t>, 2010 .-- 274 p.</w:t>
      </w:r>
    </w:p>
    <w:p w:rsidR="00ED01D6" w:rsidRPr="00ED01D6" w:rsidRDefault="00ED01D6" w:rsidP="00ED01D6">
      <w:pPr>
        <w:pStyle w:val="HTML"/>
        <w:shd w:val="clear" w:color="auto" w:fill="FFFFFF"/>
        <w:rPr>
          <w:rStyle w:val="apple-style-span"/>
          <w:rFonts w:ascii="Times New Roman" w:eastAsia="Calibri" w:hAnsi="Times New Roman" w:cs="Times New Roman"/>
          <w:sz w:val="24"/>
          <w:szCs w:val="24"/>
          <w:lang w:val="en-US"/>
        </w:rPr>
      </w:pPr>
      <w:proofErr w:type="gramStart"/>
      <w:r w:rsidRPr="00ED01D6">
        <w:rPr>
          <w:rStyle w:val="apple-style-span"/>
          <w:rFonts w:ascii="Times New Roman" w:eastAsia="Calibri" w:hAnsi="Times New Roman" w:cs="Times New Roman"/>
          <w:sz w:val="24"/>
          <w:szCs w:val="24"/>
          <w:lang w:val="en-US"/>
        </w:rPr>
        <w:t xml:space="preserve">2. </w:t>
      </w:r>
      <w:proofErr w:type="spellStart"/>
      <w:r w:rsidRPr="00ED01D6">
        <w:rPr>
          <w:rStyle w:val="apple-style-span"/>
          <w:rFonts w:ascii="Times New Roman" w:eastAsia="Calibri" w:hAnsi="Times New Roman" w:cs="Times New Roman"/>
          <w:sz w:val="24"/>
          <w:szCs w:val="24"/>
          <w:lang w:val="en-US"/>
        </w:rPr>
        <w:t>Tsvetkov</w:t>
      </w:r>
      <w:proofErr w:type="spellEnd"/>
      <w:r w:rsidRPr="00ED01D6">
        <w:rPr>
          <w:rStyle w:val="apple-style-span"/>
          <w:rFonts w:ascii="Times New Roman" w:eastAsia="Calibri" w:hAnsi="Times New Roman" w:cs="Times New Roman"/>
          <w:sz w:val="24"/>
          <w:szCs w:val="24"/>
          <w:lang w:val="en-US"/>
        </w:rPr>
        <w:t xml:space="preserve"> V.L. Psychology of conflict.</w:t>
      </w:r>
      <w:proofErr w:type="gramEnd"/>
      <w:r w:rsidRPr="00ED01D6">
        <w:rPr>
          <w:rStyle w:val="apple-style-span"/>
          <w:rFonts w:ascii="Times New Roman" w:eastAsia="Calibri" w:hAnsi="Times New Roman" w:cs="Times New Roman"/>
          <w:sz w:val="24"/>
          <w:szCs w:val="24"/>
          <w:lang w:val="en-US"/>
        </w:rPr>
        <w:t xml:space="preserve"> On theory to practice: a textbook for university students. - M.: Publishing House </w:t>
      </w:r>
      <w:proofErr w:type="spellStart"/>
      <w:r w:rsidRPr="00ED01D6">
        <w:rPr>
          <w:rStyle w:val="apple-style-span"/>
          <w:rFonts w:ascii="Times New Roman" w:eastAsia="Calibri" w:hAnsi="Times New Roman" w:cs="Times New Roman"/>
          <w:sz w:val="24"/>
          <w:szCs w:val="24"/>
          <w:lang w:val="en-US"/>
        </w:rPr>
        <w:t>Unita</w:t>
      </w:r>
      <w:proofErr w:type="spellEnd"/>
      <w:r w:rsidRPr="00ED01D6">
        <w:rPr>
          <w:rStyle w:val="apple-style-span"/>
          <w:rFonts w:ascii="Times New Roman" w:eastAsia="Calibri" w:hAnsi="Times New Roman" w:cs="Times New Roman"/>
          <w:sz w:val="24"/>
          <w:szCs w:val="24"/>
          <w:lang w:val="en-US"/>
        </w:rPr>
        <w:t xml:space="preserve">-Dana, </w:t>
      </w:r>
      <w:proofErr w:type="gramStart"/>
      <w:r w:rsidRPr="00ED01D6">
        <w:rPr>
          <w:rStyle w:val="apple-style-span"/>
          <w:rFonts w:ascii="Times New Roman" w:eastAsia="Calibri" w:hAnsi="Times New Roman" w:cs="Times New Roman"/>
          <w:sz w:val="24"/>
          <w:szCs w:val="24"/>
          <w:lang w:val="en-US"/>
        </w:rPr>
        <w:t>2013 .--</w:t>
      </w:r>
      <w:proofErr w:type="gramEnd"/>
      <w:r w:rsidRPr="00ED01D6">
        <w:rPr>
          <w:rStyle w:val="apple-style-span"/>
          <w:rFonts w:ascii="Times New Roman" w:eastAsia="Calibri" w:hAnsi="Times New Roman" w:cs="Times New Roman"/>
          <w:sz w:val="24"/>
          <w:szCs w:val="24"/>
          <w:lang w:val="en-US"/>
        </w:rPr>
        <w:t xml:space="preserve"> 813s.</w:t>
      </w:r>
    </w:p>
    <w:p w:rsidR="00ED01D6" w:rsidRPr="00ED01D6" w:rsidRDefault="00ED01D6" w:rsidP="00ED01D6">
      <w:pPr>
        <w:pStyle w:val="HTML"/>
        <w:shd w:val="clear" w:color="auto" w:fill="FFFFFF"/>
        <w:rPr>
          <w:rStyle w:val="apple-style-span"/>
          <w:rFonts w:ascii="Times New Roman" w:eastAsia="Calibri" w:hAnsi="Times New Roman" w:cs="Times New Roman"/>
          <w:sz w:val="24"/>
          <w:szCs w:val="24"/>
          <w:lang w:val="en-US"/>
        </w:rPr>
      </w:pPr>
      <w:r w:rsidRPr="00ED01D6">
        <w:rPr>
          <w:rStyle w:val="apple-style-span"/>
          <w:rFonts w:ascii="Times New Roman" w:eastAsia="Calibri" w:hAnsi="Times New Roman" w:cs="Times New Roman"/>
          <w:sz w:val="24"/>
          <w:szCs w:val="24"/>
          <w:lang w:val="en-US"/>
        </w:rPr>
        <w:t xml:space="preserve">3. Simonov, V.P. Pedagogical management: Know-how in education: a manual on the course "Management of pedagogical systems" / V.P. Simonov. - </w:t>
      </w:r>
      <w:proofErr w:type="gramStart"/>
      <w:r w:rsidRPr="00ED01D6">
        <w:rPr>
          <w:rStyle w:val="apple-style-span"/>
          <w:rFonts w:ascii="Times New Roman" w:eastAsia="Calibri" w:hAnsi="Times New Roman" w:cs="Times New Roman"/>
          <w:sz w:val="24"/>
          <w:szCs w:val="24"/>
          <w:lang w:val="en-US"/>
        </w:rPr>
        <w:t>M .</w:t>
      </w:r>
      <w:proofErr w:type="gramEnd"/>
      <w:r w:rsidRPr="00ED01D6">
        <w:rPr>
          <w:rStyle w:val="apple-style-span"/>
          <w:rFonts w:ascii="Times New Roman" w:eastAsia="Calibri" w:hAnsi="Times New Roman" w:cs="Times New Roman"/>
          <w:sz w:val="24"/>
          <w:szCs w:val="24"/>
          <w:lang w:val="en-US"/>
        </w:rPr>
        <w:t xml:space="preserve">: </w:t>
      </w:r>
      <w:proofErr w:type="spellStart"/>
      <w:r w:rsidRPr="00ED01D6">
        <w:rPr>
          <w:rStyle w:val="apple-style-span"/>
          <w:rFonts w:ascii="Times New Roman" w:eastAsia="Calibri" w:hAnsi="Times New Roman" w:cs="Times New Roman"/>
          <w:sz w:val="24"/>
          <w:szCs w:val="24"/>
          <w:lang w:val="en-US"/>
        </w:rPr>
        <w:t>Yurayt</w:t>
      </w:r>
      <w:proofErr w:type="spellEnd"/>
      <w:r w:rsidRPr="00ED01D6">
        <w:rPr>
          <w:rStyle w:val="apple-style-span"/>
          <w:rFonts w:ascii="Times New Roman" w:eastAsia="Calibri" w:hAnsi="Times New Roman" w:cs="Times New Roman"/>
          <w:sz w:val="24"/>
          <w:szCs w:val="24"/>
          <w:lang w:val="en-US"/>
        </w:rPr>
        <w:t>: Higher education, 2009. - 358 c.</w:t>
      </w:r>
    </w:p>
    <w:p w:rsidR="00ED01D6" w:rsidRDefault="00ED01D6" w:rsidP="00ED01D6">
      <w:pPr>
        <w:pStyle w:val="HTML"/>
        <w:shd w:val="clear" w:color="auto" w:fill="FFFFFF"/>
        <w:rPr>
          <w:rStyle w:val="apple-style-span"/>
          <w:rFonts w:ascii="Times New Roman" w:eastAsia="Calibri" w:hAnsi="Times New Roman" w:cs="Times New Roman"/>
          <w:sz w:val="24"/>
          <w:szCs w:val="24"/>
          <w:lang w:val="kk-KZ"/>
        </w:rPr>
      </w:pPr>
      <w:r w:rsidRPr="00ED01D6">
        <w:rPr>
          <w:rStyle w:val="apple-style-span"/>
          <w:rFonts w:ascii="Times New Roman" w:eastAsia="Calibri" w:hAnsi="Times New Roman" w:cs="Times New Roman"/>
          <w:sz w:val="24"/>
          <w:szCs w:val="24"/>
          <w:lang w:val="en-US"/>
        </w:rPr>
        <w:t xml:space="preserve">4. Management of the department: textbook. </w:t>
      </w:r>
      <w:proofErr w:type="gramStart"/>
      <w:r w:rsidRPr="00ED01D6">
        <w:rPr>
          <w:rStyle w:val="apple-style-span"/>
          <w:rFonts w:ascii="Times New Roman" w:eastAsia="Calibri" w:hAnsi="Times New Roman" w:cs="Times New Roman"/>
          <w:sz w:val="24"/>
          <w:szCs w:val="24"/>
          <w:lang w:val="en-US"/>
        </w:rPr>
        <w:t>for</w:t>
      </w:r>
      <w:proofErr w:type="gramEnd"/>
      <w:r w:rsidRPr="00ED01D6">
        <w:rPr>
          <w:rStyle w:val="apple-style-span"/>
          <w:rFonts w:ascii="Times New Roman" w:eastAsia="Calibri" w:hAnsi="Times New Roman" w:cs="Times New Roman"/>
          <w:sz w:val="24"/>
          <w:szCs w:val="24"/>
          <w:lang w:val="en-US"/>
        </w:rPr>
        <w:t xml:space="preserve"> the add-on system form. - advanced training of hands. </w:t>
      </w:r>
      <w:proofErr w:type="gramStart"/>
      <w:r w:rsidRPr="00ED01D6">
        <w:rPr>
          <w:rStyle w:val="apple-style-span"/>
          <w:rFonts w:ascii="Times New Roman" w:eastAsia="Calibri" w:hAnsi="Times New Roman" w:cs="Times New Roman"/>
          <w:sz w:val="24"/>
          <w:szCs w:val="24"/>
          <w:lang w:val="en-US"/>
        </w:rPr>
        <w:t>university</w:t>
      </w:r>
      <w:proofErr w:type="gramEnd"/>
      <w:r w:rsidRPr="00ED01D6">
        <w:rPr>
          <w:rStyle w:val="apple-style-span"/>
          <w:rFonts w:ascii="Times New Roman" w:eastAsia="Calibri" w:hAnsi="Times New Roman" w:cs="Times New Roman"/>
          <w:sz w:val="24"/>
          <w:szCs w:val="24"/>
          <w:lang w:val="en-US"/>
        </w:rPr>
        <w:t xml:space="preserve"> cadres / S.D. </w:t>
      </w:r>
      <w:proofErr w:type="spellStart"/>
      <w:r w:rsidRPr="00ED01D6">
        <w:rPr>
          <w:rStyle w:val="apple-style-span"/>
          <w:rFonts w:ascii="Times New Roman" w:eastAsia="Calibri" w:hAnsi="Times New Roman" w:cs="Times New Roman"/>
          <w:sz w:val="24"/>
          <w:szCs w:val="24"/>
          <w:lang w:val="en-US"/>
        </w:rPr>
        <w:t>Resnick</w:t>
      </w:r>
      <w:proofErr w:type="spellEnd"/>
      <w:r w:rsidRPr="00ED01D6">
        <w:rPr>
          <w:rStyle w:val="apple-style-span"/>
          <w:rFonts w:ascii="Times New Roman" w:eastAsia="Calibri" w:hAnsi="Times New Roman" w:cs="Times New Roman"/>
          <w:sz w:val="24"/>
          <w:szCs w:val="24"/>
          <w:lang w:val="en-US"/>
        </w:rPr>
        <w:t xml:space="preserve">. - Ed. 3rd, rev. and add. - </w:t>
      </w:r>
      <w:proofErr w:type="gramStart"/>
      <w:r w:rsidRPr="00ED01D6">
        <w:rPr>
          <w:rStyle w:val="apple-style-span"/>
          <w:rFonts w:ascii="Times New Roman" w:eastAsia="Calibri" w:hAnsi="Times New Roman" w:cs="Times New Roman"/>
          <w:sz w:val="24"/>
          <w:szCs w:val="24"/>
          <w:lang w:val="en-US"/>
        </w:rPr>
        <w:t>M .</w:t>
      </w:r>
      <w:proofErr w:type="gramEnd"/>
      <w:r w:rsidRPr="00ED01D6">
        <w:rPr>
          <w:rStyle w:val="apple-style-span"/>
          <w:rFonts w:ascii="Times New Roman" w:eastAsia="Calibri" w:hAnsi="Times New Roman" w:cs="Times New Roman"/>
          <w:sz w:val="24"/>
          <w:szCs w:val="24"/>
          <w:lang w:val="en-US"/>
        </w:rPr>
        <w:t xml:space="preserve">: Infra-M, 2009 .-- </w:t>
      </w:r>
      <w:r w:rsidRPr="00130BDA">
        <w:rPr>
          <w:rStyle w:val="apple-style-span"/>
          <w:rFonts w:ascii="Times New Roman" w:eastAsia="Calibri" w:hAnsi="Times New Roman" w:cs="Times New Roman"/>
          <w:sz w:val="24"/>
          <w:szCs w:val="24"/>
          <w:lang w:val="en-US"/>
        </w:rPr>
        <w:t>608 p.</w:t>
      </w:r>
    </w:p>
    <w:p w:rsidR="00130BDA" w:rsidRPr="00130BDA" w:rsidRDefault="00130BDA" w:rsidP="00543112">
      <w:pPr>
        <w:pStyle w:val="a5"/>
        <w:numPr>
          <w:ilvl w:val="0"/>
          <w:numId w:val="66"/>
        </w:numPr>
        <w:rPr>
          <w:b/>
          <w:sz w:val="24"/>
          <w:szCs w:val="24"/>
          <w:lang w:val="en-US"/>
        </w:rPr>
      </w:pPr>
      <w:r w:rsidRPr="00130BDA">
        <w:rPr>
          <w:b/>
          <w:sz w:val="24"/>
          <w:szCs w:val="24"/>
          <w:lang w:val="en-US"/>
        </w:rPr>
        <w:t>Test  questions</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1. The ability to intelligibly communicate the material relates to:</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А</w:t>
      </w:r>
      <w:r w:rsidRPr="00130BDA">
        <w:rPr>
          <w:rFonts w:ascii="Times New Roman" w:hAnsi="Times New Roman"/>
          <w:sz w:val="24"/>
          <w:szCs w:val="24"/>
          <w:lang w:val="en-US"/>
        </w:rPr>
        <w:t>) didactic abilities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В</w:t>
      </w:r>
      <w:r w:rsidRPr="00130BDA">
        <w:rPr>
          <w:rFonts w:ascii="Times New Roman" w:hAnsi="Times New Roman"/>
          <w:sz w:val="24"/>
          <w:szCs w:val="24"/>
          <w:lang w:val="en-US"/>
        </w:rPr>
        <w:t>) constructive abilities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C) </w:t>
      </w:r>
      <w:proofErr w:type="gramStart"/>
      <w:r w:rsidRPr="00130BDA">
        <w:rPr>
          <w:rFonts w:ascii="Times New Roman" w:hAnsi="Times New Roman"/>
          <w:sz w:val="24"/>
          <w:szCs w:val="24"/>
          <w:lang w:val="en-US"/>
        </w:rPr>
        <w:t>academic</w:t>
      </w:r>
      <w:proofErr w:type="gramEnd"/>
      <w:r w:rsidRPr="00130BDA">
        <w:rPr>
          <w:rFonts w:ascii="Times New Roman" w:hAnsi="Times New Roman"/>
          <w:sz w:val="24"/>
          <w:szCs w:val="24"/>
          <w:lang w:val="en-US"/>
        </w:rPr>
        <w:t xml:space="preserve"> abilities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iCs/>
          <w:sz w:val="24"/>
          <w:szCs w:val="24"/>
          <w:lang w:val="en-US"/>
        </w:rPr>
        <w:t>D)</w:t>
      </w:r>
      <w:r w:rsidRPr="00130BDA">
        <w:rPr>
          <w:rFonts w:ascii="Times New Roman" w:hAnsi="Times New Roman"/>
          <w:i/>
          <w:iCs/>
          <w:sz w:val="24"/>
          <w:szCs w:val="24"/>
          <w:lang w:val="en-US"/>
        </w:rPr>
        <w:t xml:space="preserve"> </w:t>
      </w:r>
      <w:proofErr w:type="gramStart"/>
      <w:r w:rsidRPr="00130BDA">
        <w:rPr>
          <w:rFonts w:ascii="Times New Roman" w:hAnsi="Times New Roman"/>
          <w:iCs/>
          <w:sz w:val="24"/>
          <w:szCs w:val="24"/>
          <w:lang w:val="en-US"/>
        </w:rPr>
        <w:t>special</w:t>
      </w:r>
      <w:proofErr w:type="gramEnd"/>
      <w:r w:rsidRPr="00130BDA">
        <w:rPr>
          <w:rFonts w:ascii="Times New Roman" w:hAnsi="Times New Roman"/>
          <w:iCs/>
          <w:sz w:val="24"/>
          <w:szCs w:val="24"/>
          <w:lang w:val="en-US"/>
        </w:rPr>
        <w:t xml:space="preserve"> abilities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E) </w:t>
      </w:r>
      <w:proofErr w:type="gramStart"/>
      <w:r w:rsidRPr="00130BDA">
        <w:rPr>
          <w:rFonts w:ascii="Times New Roman" w:hAnsi="Times New Roman"/>
          <w:sz w:val="24"/>
          <w:szCs w:val="24"/>
          <w:lang w:val="en-US"/>
        </w:rPr>
        <w:t>communicative</w:t>
      </w:r>
      <w:proofErr w:type="gramEnd"/>
      <w:r w:rsidRPr="00130BDA">
        <w:rPr>
          <w:rFonts w:ascii="Times New Roman" w:hAnsi="Times New Roman"/>
          <w:sz w:val="24"/>
          <w:szCs w:val="24"/>
          <w:lang w:val="en-US"/>
        </w:rPr>
        <w:t xml:space="preserve"> abilities</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2.  The greatest value for pupils is: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A) Authority of the trainer</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B) Physical strength</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C) Appearance of the coach</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D)</w:t>
      </w:r>
      <w:r w:rsidRPr="00130BDA">
        <w:rPr>
          <w:sz w:val="24"/>
          <w:szCs w:val="24"/>
          <w:lang w:val="en-US"/>
        </w:rPr>
        <w:t xml:space="preserve"> </w:t>
      </w:r>
      <w:r w:rsidRPr="00130BDA">
        <w:rPr>
          <w:rFonts w:ascii="Times New Roman" w:hAnsi="Times New Roman"/>
          <w:sz w:val="24"/>
          <w:szCs w:val="24"/>
          <w:lang w:val="en-US"/>
        </w:rPr>
        <w:t>Emotional qualities of the trainer</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 Speech coach</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3. "Socialization" is the development of a social nature or the character of an individual,</w:t>
      </w:r>
    </w:p>
    <w:p w:rsidR="00130BDA" w:rsidRPr="00130BDA" w:rsidRDefault="00130BDA" w:rsidP="00130BDA">
      <w:pPr>
        <w:spacing w:after="0" w:line="240" w:lineRule="auto"/>
        <w:rPr>
          <w:rFonts w:ascii="Times New Roman" w:hAnsi="Times New Roman"/>
          <w:sz w:val="24"/>
          <w:szCs w:val="24"/>
          <w:lang w:val="en-US"/>
        </w:rPr>
      </w:pPr>
      <w:proofErr w:type="gramStart"/>
      <w:r w:rsidRPr="00130BDA">
        <w:rPr>
          <w:rFonts w:ascii="Times New Roman" w:hAnsi="Times New Roman"/>
          <w:sz w:val="24"/>
          <w:szCs w:val="24"/>
          <w:lang w:val="en-US"/>
        </w:rPr>
        <w:t>preparation</w:t>
      </w:r>
      <w:proofErr w:type="gramEnd"/>
      <w:r w:rsidRPr="00130BDA">
        <w:rPr>
          <w:rFonts w:ascii="Times New Roman" w:hAnsi="Times New Roman"/>
          <w:sz w:val="24"/>
          <w:szCs w:val="24"/>
          <w:lang w:val="en-US"/>
        </w:rPr>
        <w:t xml:space="preserve"> of human material for social life. </w:t>
      </w:r>
      <w:proofErr w:type="gramStart"/>
      <w:r w:rsidRPr="00130BDA">
        <w:rPr>
          <w:rFonts w:ascii="Times New Roman" w:hAnsi="Times New Roman"/>
          <w:sz w:val="24"/>
          <w:szCs w:val="24"/>
          <w:lang w:val="en-US"/>
        </w:rPr>
        <w:t>The author of the term?</w:t>
      </w:r>
      <w:proofErr w:type="gramEnd"/>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A) S.I. Hessen</w:t>
      </w:r>
    </w:p>
    <w:p w:rsidR="00130BDA" w:rsidRPr="00130BDA" w:rsidRDefault="00130BDA" w:rsidP="00130BDA">
      <w:pPr>
        <w:spacing w:after="0" w:line="240" w:lineRule="auto"/>
        <w:rPr>
          <w:rFonts w:ascii="Times New Roman" w:hAnsi="Times New Roman"/>
          <w:sz w:val="24"/>
          <w:szCs w:val="24"/>
          <w:lang w:val="en-US"/>
        </w:rPr>
      </w:pPr>
      <w:proofErr w:type="gramStart"/>
      <w:r w:rsidRPr="00130BDA">
        <w:rPr>
          <w:rFonts w:ascii="Times New Roman" w:hAnsi="Times New Roman"/>
          <w:sz w:val="24"/>
          <w:szCs w:val="24"/>
          <w:lang w:val="en-US"/>
        </w:rPr>
        <w:t>B) E. Durkheim and T. Parsons.</w:t>
      </w:r>
      <w:proofErr w:type="gramEnd"/>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С</w:t>
      </w:r>
      <w:r w:rsidRPr="00130BDA">
        <w:rPr>
          <w:rFonts w:ascii="Times New Roman" w:hAnsi="Times New Roman"/>
          <w:sz w:val="24"/>
          <w:szCs w:val="24"/>
          <w:lang w:val="en-US"/>
        </w:rPr>
        <w:t xml:space="preserve">) </w:t>
      </w:r>
      <w:proofErr w:type="spellStart"/>
      <w:r w:rsidRPr="00130BDA">
        <w:rPr>
          <w:rFonts w:ascii="Times New Roman" w:hAnsi="Times New Roman"/>
          <w:sz w:val="24"/>
          <w:szCs w:val="24"/>
          <w:lang w:val="en-US"/>
        </w:rPr>
        <w:t>Naporp</w:t>
      </w:r>
      <w:proofErr w:type="spellEnd"/>
      <w:r w:rsidRPr="00130BDA">
        <w:rPr>
          <w:rFonts w:ascii="Times New Roman" w:hAnsi="Times New Roman"/>
          <w:sz w:val="24"/>
          <w:szCs w:val="24"/>
          <w:lang w:val="en-US"/>
        </w:rPr>
        <w:t xml:space="preserve"> P.</w:t>
      </w:r>
    </w:p>
    <w:p w:rsidR="00130BDA" w:rsidRPr="00130BDA" w:rsidRDefault="00130BDA" w:rsidP="00130BDA">
      <w:pPr>
        <w:spacing w:after="0" w:line="240" w:lineRule="auto"/>
        <w:rPr>
          <w:rFonts w:ascii="Times New Roman" w:hAnsi="Times New Roman"/>
          <w:sz w:val="24"/>
          <w:szCs w:val="24"/>
          <w:lang w:val="en-US"/>
        </w:rPr>
      </w:pPr>
      <w:proofErr w:type="gramStart"/>
      <w:r w:rsidRPr="00130BDA">
        <w:rPr>
          <w:rFonts w:ascii="Times New Roman" w:hAnsi="Times New Roman"/>
          <w:sz w:val="24"/>
          <w:szCs w:val="24"/>
          <w:lang w:val="en-US"/>
        </w:rPr>
        <w:t>D) C. Cooley and D.G. Mead.</w:t>
      </w:r>
      <w:proofErr w:type="gramEnd"/>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 xml:space="preserve">) F.G. </w:t>
      </w:r>
      <w:proofErr w:type="spellStart"/>
      <w:proofErr w:type="gramStart"/>
      <w:r w:rsidRPr="00130BDA">
        <w:rPr>
          <w:rFonts w:ascii="Times New Roman" w:hAnsi="Times New Roman"/>
          <w:sz w:val="24"/>
          <w:szCs w:val="24"/>
          <w:lang w:val="en-US"/>
        </w:rPr>
        <w:t>Giddini</w:t>
      </w:r>
      <w:proofErr w:type="spellEnd"/>
      <w:r w:rsidRPr="00130BDA">
        <w:rPr>
          <w:rFonts w:ascii="Times New Roman" w:hAnsi="Times New Roman"/>
          <w:sz w:val="24"/>
          <w:szCs w:val="24"/>
          <w:lang w:val="en-US"/>
        </w:rPr>
        <w:t>.</w:t>
      </w:r>
      <w:proofErr w:type="gramEnd"/>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4. The correct relationship between the concrete and the abstract requires a principle</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A) </w:t>
      </w:r>
      <w:proofErr w:type="gramStart"/>
      <w:r w:rsidRPr="00130BDA">
        <w:rPr>
          <w:rFonts w:ascii="Times New Roman" w:hAnsi="Times New Roman"/>
          <w:sz w:val="24"/>
          <w:szCs w:val="24"/>
          <w:lang w:val="en-US"/>
        </w:rPr>
        <w:t>of</w:t>
      </w:r>
      <w:proofErr w:type="gramEnd"/>
      <w:r w:rsidRPr="00130BDA">
        <w:rPr>
          <w:rFonts w:ascii="Times New Roman" w:hAnsi="Times New Roman"/>
          <w:sz w:val="24"/>
          <w:szCs w:val="24"/>
          <w:lang w:val="en-US"/>
        </w:rPr>
        <w:t xml:space="preserve"> science</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B) </w:t>
      </w:r>
      <w:proofErr w:type="gramStart"/>
      <w:r w:rsidRPr="00130BDA">
        <w:rPr>
          <w:rFonts w:ascii="Times New Roman" w:hAnsi="Times New Roman"/>
          <w:sz w:val="24"/>
          <w:szCs w:val="24"/>
          <w:lang w:val="en-US"/>
        </w:rPr>
        <w:t>consciousness</w:t>
      </w:r>
      <w:proofErr w:type="gramEnd"/>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lastRenderedPageBreak/>
        <w:t xml:space="preserve">C) </w:t>
      </w:r>
      <w:proofErr w:type="gramStart"/>
      <w:r w:rsidRPr="00130BDA">
        <w:rPr>
          <w:rFonts w:ascii="Times New Roman" w:hAnsi="Times New Roman"/>
          <w:sz w:val="24"/>
          <w:szCs w:val="24"/>
          <w:lang w:val="en-US"/>
        </w:rPr>
        <w:t>strength</w:t>
      </w:r>
      <w:proofErr w:type="gramEnd"/>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D) </w:t>
      </w:r>
      <w:proofErr w:type="gramStart"/>
      <w:r w:rsidRPr="00130BDA">
        <w:rPr>
          <w:rFonts w:ascii="Times New Roman" w:hAnsi="Times New Roman"/>
          <w:sz w:val="24"/>
          <w:szCs w:val="24"/>
          <w:lang w:val="en-US"/>
        </w:rPr>
        <w:t>visibility</w:t>
      </w:r>
      <w:proofErr w:type="gramEnd"/>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 accessibility</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5. "If any objects can be perceived at once by several feelings, let them immediately grasp a few feelings" - this "golden" rule of education put forward:</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A) J. </w:t>
      </w:r>
      <w:proofErr w:type="spellStart"/>
      <w:r w:rsidRPr="00130BDA">
        <w:rPr>
          <w:rFonts w:ascii="Times New Roman" w:hAnsi="Times New Roman"/>
          <w:sz w:val="24"/>
          <w:szCs w:val="24"/>
          <w:lang w:val="en-US"/>
        </w:rPr>
        <w:t>Komensky</w:t>
      </w:r>
      <w:proofErr w:type="spellEnd"/>
      <w:r w:rsidRPr="00130BDA">
        <w:rPr>
          <w:rFonts w:ascii="Times New Roman" w:hAnsi="Times New Roman"/>
          <w:sz w:val="24"/>
          <w:szCs w:val="24"/>
          <w:lang w:val="en-US"/>
        </w:rPr>
        <w:t>.</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B) J. Rousseau.</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C) </w:t>
      </w:r>
      <w:proofErr w:type="spellStart"/>
      <w:r w:rsidRPr="00130BDA">
        <w:rPr>
          <w:rFonts w:ascii="Times New Roman" w:hAnsi="Times New Roman"/>
          <w:sz w:val="24"/>
          <w:szCs w:val="24"/>
          <w:lang w:val="en-US"/>
        </w:rPr>
        <w:t>S.Makarenko</w:t>
      </w:r>
      <w:proofErr w:type="spellEnd"/>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D) </w:t>
      </w:r>
      <w:proofErr w:type="spellStart"/>
      <w:r w:rsidRPr="00130BDA">
        <w:rPr>
          <w:rFonts w:ascii="Times New Roman" w:hAnsi="Times New Roman"/>
          <w:sz w:val="24"/>
          <w:szCs w:val="24"/>
          <w:lang w:val="en-US"/>
        </w:rPr>
        <w:t>I.Pestalozzi</w:t>
      </w:r>
      <w:proofErr w:type="spellEnd"/>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w:t>
      </w:r>
      <w:r w:rsidRPr="00130BDA">
        <w:rPr>
          <w:sz w:val="24"/>
          <w:szCs w:val="24"/>
          <w:lang w:val="en-US"/>
        </w:rPr>
        <w:t xml:space="preserve"> </w:t>
      </w:r>
      <w:proofErr w:type="spellStart"/>
      <w:r w:rsidRPr="00130BDA">
        <w:rPr>
          <w:rFonts w:ascii="Times New Roman" w:hAnsi="Times New Roman"/>
          <w:sz w:val="24"/>
          <w:szCs w:val="24"/>
          <w:lang w:val="en-US"/>
        </w:rPr>
        <w:t>L.Disterveg</w:t>
      </w:r>
      <w:proofErr w:type="spellEnd"/>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6.</w:t>
      </w:r>
      <w:r w:rsidRPr="00130BDA">
        <w:rPr>
          <w:b/>
          <w:sz w:val="24"/>
          <w:szCs w:val="24"/>
          <w:lang w:val="en-US"/>
        </w:rPr>
        <w:t xml:space="preserve"> </w:t>
      </w:r>
      <w:r w:rsidRPr="00130BDA">
        <w:rPr>
          <w:rFonts w:ascii="Times New Roman" w:hAnsi="Times New Roman"/>
          <w:b/>
          <w:sz w:val="24"/>
          <w:szCs w:val="24"/>
          <w:lang w:val="en-US"/>
        </w:rPr>
        <w:t xml:space="preserve">"The physical education of the child is the basis for everything else. Without the proper application of hygiene in the development of the child, without properly prescribed physical education and sports, we will never get a healthy generation. </w:t>
      </w:r>
      <w:proofErr w:type="gramStart"/>
      <w:r w:rsidRPr="00130BDA">
        <w:rPr>
          <w:rFonts w:ascii="Times New Roman" w:hAnsi="Times New Roman"/>
          <w:b/>
          <w:sz w:val="24"/>
          <w:szCs w:val="24"/>
          <w:lang w:val="en-US"/>
        </w:rPr>
        <w:t>" Whose</w:t>
      </w:r>
      <w:proofErr w:type="gramEnd"/>
      <w:r w:rsidRPr="00130BDA">
        <w:rPr>
          <w:rFonts w:ascii="Times New Roman" w:hAnsi="Times New Roman"/>
          <w:b/>
          <w:sz w:val="24"/>
          <w:szCs w:val="24"/>
          <w:lang w:val="en-US"/>
        </w:rPr>
        <w:t xml:space="preserve"> words are these?</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А</w:t>
      </w:r>
      <w:r w:rsidRPr="00130BDA">
        <w:rPr>
          <w:rFonts w:ascii="Times New Roman" w:hAnsi="Times New Roman"/>
          <w:sz w:val="24"/>
          <w:szCs w:val="24"/>
          <w:lang w:val="en-US"/>
        </w:rPr>
        <w:t xml:space="preserve">) P.F </w:t>
      </w:r>
      <w:proofErr w:type="spellStart"/>
      <w:r w:rsidRPr="00130BDA">
        <w:rPr>
          <w:rFonts w:ascii="Times New Roman" w:hAnsi="Times New Roman"/>
          <w:sz w:val="24"/>
          <w:szCs w:val="24"/>
          <w:lang w:val="en-US"/>
        </w:rPr>
        <w:t>Lesgaft</w:t>
      </w:r>
      <w:proofErr w:type="spellEnd"/>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В</w:t>
      </w:r>
      <w:r w:rsidRPr="00130BDA">
        <w:rPr>
          <w:rFonts w:ascii="Times New Roman" w:hAnsi="Times New Roman"/>
          <w:sz w:val="24"/>
          <w:szCs w:val="24"/>
          <w:lang w:val="en-US"/>
        </w:rPr>
        <w:t xml:space="preserve">) A.V. </w:t>
      </w:r>
      <w:proofErr w:type="spellStart"/>
      <w:r w:rsidRPr="00130BDA">
        <w:rPr>
          <w:rFonts w:ascii="Times New Roman" w:hAnsi="Times New Roman"/>
          <w:sz w:val="24"/>
          <w:szCs w:val="24"/>
          <w:lang w:val="en-US"/>
        </w:rPr>
        <w:t>Lunacharskii</w:t>
      </w:r>
      <w:proofErr w:type="spellEnd"/>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С</w:t>
      </w:r>
      <w:r w:rsidRPr="00130BDA">
        <w:rPr>
          <w:rFonts w:ascii="Times New Roman" w:hAnsi="Times New Roman"/>
          <w:sz w:val="24"/>
          <w:szCs w:val="24"/>
          <w:lang w:val="en-US"/>
        </w:rPr>
        <w:t xml:space="preserve">) A.M. </w:t>
      </w:r>
      <w:proofErr w:type="spellStart"/>
      <w:r w:rsidRPr="00130BDA">
        <w:rPr>
          <w:rFonts w:ascii="Times New Roman" w:hAnsi="Times New Roman"/>
          <w:sz w:val="24"/>
          <w:szCs w:val="24"/>
          <w:lang w:val="en-US"/>
        </w:rPr>
        <w:t>Makarenko</w:t>
      </w:r>
      <w:proofErr w:type="spellEnd"/>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D) Karl Marx</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 xml:space="preserve">) V.A. </w:t>
      </w:r>
      <w:proofErr w:type="spellStart"/>
      <w:r w:rsidRPr="00130BDA">
        <w:rPr>
          <w:rFonts w:ascii="Times New Roman" w:hAnsi="Times New Roman"/>
          <w:sz w:val="24"/>
          <w:szCs w:val="24"/>
          <w:lang w:val="en-US"/>
        </w:rPr>
        <w:t>Sukhomlinsky</w:t>
      </w:r>
      <w:proofErr w:type="spellEnd"/>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7. The essence of the science of education reflects the concept:</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А</w:t>
      </w:r>
      <w:r w:rsidRPr="00130BDA">
        <w:rPr>
          <w:rFonts w:ascii="Times New Roman" w:hAnsi="Times New Roman"/>
          <w:sz w:val="24"/>
          <w:szCs w:val="24"/>
          <w:lang w:val="en-US"/>
        </w:rPr>
        <w:t>) pedagogy</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В</w:t>
      </w:r>
      <w:r w:rsidRPr="00130BDA">
        <w:rPr>
          <w:rFonts w:ascii="Times New Roman" w:hAnsi="Times New Roman"/>
          <w:sz w:val="24"/>
          <w:szCs w:val="24"/>
          <w:lang w:val="en-US"/>
        </w:rPr>
        <w:t xml:space="preserve">) </w:t>
      </w:r>
      <w:proofErr w:type="spellStart"/>
      <w:r w:rsidRPr="00130BDA">
        <w:rPr>
          <w:rFonts w:ascii="Times New Roman" w:hAnsi="Times New Roman"/>
          <w:sz w:val="24"/>
          <w:szCs w:val="24"/>
          <w:lang w:val="en-US"/>
        </w:rPr>
        <w:t>andropodism</w:t>
      </w:r>
      <w:proofErr w:type="spellEnd"/>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С</w:t>
      </w:r>
      <w:r w:rsidRPr="00130BDA">
        <w:rPr>
          <w:rFonts w:ascii="Times New Roman" w:hAnsi="Times New Roman"/>
          <w:sz w:val="24"/>
          <w:szCs w:val="24"/>
          <w:lang w:val="en-US"/>
        </w:rPr>
        <w:t xml:space="preserve">) </w:t>
      </w:r>
      <w:proofErr w:type="spellStart"/>
      <w:r w:rsidRPr="00130BDA">
        <w:rPr>
          <w:rFonts w:ascii="Times New Roman" w:hAnsi="Times New Roman"/>
          <w:sz w:val="24"/>
          <w:szCs w:val="24"/>
          <w:lang w:val="en-US"/>
        </w:rPr>
        <w:t>antropology</w:t>
      </w:r>
      <w:proofErr w:type="spellEnd"/>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D) </w:t>
      </w:r>
      <w:proofErr w:type="spellStart"/>
      <w:proofErr w:type="gramStart"/>
      <w:r w:rsidRPr="00130BDA">
        <w:rPr>
          <w:rFonts w:ascii="Times New Roman" w:hAnsi="Times New Roman"/>
          <w:sz w:val="24"/>
          <w:szCs w:val="24"/>
          <w:lang w:val="en-US"/>
        </w:rPr>
        <w:t>pedology</w:t>
      </w:r>
      <w:proofErr w:type="spellEnd"/>
      <w:proofErr w:type="gramEnd"/>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 xml:space="preserve">) </w:t>
      </w:r>
      <w:proofErr w:type="spellStart"/>
      <w:r w:rsidRPr="00130BDA">
        <w:rPr>
          <w:rFonts w:ascii="Times New Roman" w:hAnsi="Times New Roman"/>
          <w:sz w:val="24"/>
          <w:szCs w:val="24"/>
          <w:lang w:val="en-US"/>
        </w:rPr>
        <w:t>andrology</w:t>
      </w:r>
      <w:proofErr w:type="spellEnd"/>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8. The conscious activity of the individual in the formation of his own, moral and physical qualities: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А</w:t>
      </w:r>
      <w:r w:rsidRPr="00130BDA">
        <w:rPr>
          <w:rFonts w:ascii="Times New Roman" w:hAnsi="Times New Roman"/>
          <w:sz w:val="24"/>
          <w:szCs w:val="24"/>
          <w:lang w:val="en-US"/>
        </w:rPr>
        <w:t>) self-education</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В</w:t>
      </w:r>
      <w:r w:rsidRPr="00130BDA">
        <w:rPr>
          <w:rFonts w:ascii="Times New Roman" w:hAnsi="Times New Roman"/>
          <w:sz w:val="24"/>
          <w:szCs w:val="24"/>
          <w:lang w:val="en-US"/>
        </w:rPr>
        <w:t>) self-control</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С</w:t>
      </w:r>
      <w:r w:rsidRPr="00130BDA">
        <w:rPr>
          <w:rFonts w:ascii="Times New Roman" w:hAnsi="Times New Roman"/>
          <w:sz w:val="24"/>
          <w:szCs w:val="24"/>
          <w:lang w:val="en-US"/>
        </w:rPr>
        <w:t>) self improvement</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D) </w:t>
      </w:r>
      <w:proofErr w:type="gramStart"/>
      <w:r w:rsidRPr="00130BDA">
        <w:rPr>
          <w:rFonts w:ascii="Times New Roman" w:hAnsi="Times New Roman"/>
          <w:sz w:val="24"/>
          <w:szCs w:val="24"/>
          <w:lang w:val="en-US"/>
        </w:rPr>
        <w:t>self-development</w:t>
      </w:r>
      <w:proofErr w:type="gramEnd"/>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  self-teaching</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 xml:space="preserve">9. Sport </w:t>
      </w:r>
      <w:proofErr w:type="gramStart"/>
      <w:r w:rsidRPr="00130BDA">
        <w:rPr>
          <w:rFonts w:ascii="Times New Roman" w:hAnsi="Times New Roman"/>
          <w:b/>
          <w:sz w:val="24"/>
          <w:szCs w:val="24"/>
          <w:lang w:val="en-US"/>
        </w:rPr>
        <w:t>is :</w:t>
      </w:r>
      <w:proofErr w:type="gramEnd"/>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А</w:t>
      </w:r>
      <w:r w:rsidRPr="00130BDA">
        <w:rPr>
          <w:rFonts w:ascii="Times New Roman" w:hAnsi="Times New Roman"/>
          <w:sz w:val="24"/>
          <w:szCs w:val="24"/>
          <w:lang w:val="en-US"/>
        </w:rPr>
        <w:t>) A special activity aimed at achieving the highest results in different types of exercise</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В</w:t>
      </w:r>
      <w:r w:rsidRPr="00130BDA">
        <w:rPr>
          <w:rFonts w:ascii="Times New Roman" w:hAnsi="Times New Roman"/>
          <w:sz w:val="24"/>
          <w:szCs w:val="24"/>
          <w:lang w:val="en-US"/>
        </w:rPr>
        <w:t>) part of physical education aimed at mastering professional knowledge</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С</w:t>
      </w:r>
      <w:r w:rsidRPr="00130BDA">
        <w:rPr>
          <w:rFonts w:ascii="Times New Roman" w:hAnsi="Times New Roman"/>
          <w:sz w:val="24"/>
          <w:szCs w:val="24"/>
          <w:lang w:val="en-US"/>
        </w:rPr>
        <w:t>) level of physical development and physical readiness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D) </w:t>
      </w:r>
      <w:proofErr w:type="gramStart"/>
      <w:r w:rsidRPr="00130BDA">
        <w:rPr>
          <w:rFonts w:ascii="Times New Roman" w:hAnsi="Times New Roman"/>
          <w:sz w:val="24"/>
          <w:szCs w:val="24"/>
          <w:lang w:val="en-US"/>
        </w:rPr>
        <w:t>part</w:t>
      </w:r>
      <w:proofErr w:type="gramEnd"/>
      <w:r w:rsidRPr="00130BDA">
        <w:rPr>
          <w:rFonts w:ascii="Times New Roman" w:hAnsi="Times New Roman"/>
          <w:sz w:val="24"/>
          <w:szCs w:val="24"/>
          <w:lang w:val="en-US"/>
        </w:rPr>
        <w:t xml:space="preserve"> of the general culture, using means of physical perfection</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 pedagogical process aimed at achieving physical and motor development</w:t>
      </w:r>
    </w:p>
    <w:p w:rsidR="00130BDA" w:rsidRPr="00130BDA" w:rsidRDefault="00130BDA" w:rsidP="00130BDA">
      <w:pPr>
        <w:spacing w:after="0" w:line="240" w:lineRule="auto"/>
        <w:rPr>
          <w:rFonts w:ascii="Times New Roman" w:hAnsi="Times New Roman"/>
          <w:sz w:val="24"/>
          <w:szCs w:val="24"/>
          <w:lang w:val="en-US"/>
        </w:rPr>
      </w:pP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10. Dialogue method of presentation:</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А</w:t>
      </w:r>
      <w:r w:rsidRPr="00130BDA">
        <w:rPr>
          <w:rFonts w:ascii="Times New Roman" w:hAnsi="Times New Roman"/>
          <w:sz w:val="24"/>
          <w:szCs w:val="24"/>
          <w:lang w:val="en-US"/>
        </w:rPr>
        <w:t>) conversation</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В</w:t>
      </w:r>
      <w:r w:rsidRPr="00130BDA">
        <w:rPr>
          <w:rFonts w:ascii="Times New Roman" w:hAnsi="Times New Roman"/>
          <w:sz w:val="24"/>
          <w:szCs w:val="24"/>
          <w:lang w:val="en-US"/>
        </w:rPr>
        <w:t>) story</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С</w:t>
      </w:r>
      <w:r w:rsidRPr="00130BDA">
        <w:rPr>
          <w:rFonts w:ascii="Times New Roman" w:hAnsi="Times New Roman"/>
          <w:sz w:val="24"/>
          <w:szCs w:val="24"/>
          <w:lang w:val="en-US"/>
        </w:rPr>
        <w:t>) explanation</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D) </w:t>
      </w:r>
      <w:proofErr w:type="gramStart"/>
      <w:r w:rsidRPr="00130BDA">
        <w:rPr>
          <w:rFonts w:ascii="Times New Roman" w:hAnsi="Times New Roman"/>
          <w:sz w:val="24"/>
          <w:szCs w:val="24"/>
          <w:lang w:val="en-US"/>
        </w:rPr>
        <w:t>work</w:t>
      </w:r>
      <w:proofErr w:type="gramEnd"/>
      <w:r w:rsidRPr="00130BDA">
        <w:rPr>
          <w:rFonts w:ascii="Times New Roman" w:hAnsi="Times New Roman"/>
          <w:sz w:val="24"/>
          <w:szCs w:val="24"/>
          <w:lang w:val="en-US"/>
        </w:rPr>
        <w:t xml:space="preserve"> with book</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 school lecture</w:t>
      </w:r>
    </w:p>
    <w:p w:rsidR="00ED01D6" w:rsidRDefault="00ED01D6" w:rsidP="00ED01D6">
      <w:pPr>
        <w:pStyle w:val="HTML"/>
        <w:shd w:val="clear" w:color="auto" w:fill="FFFFFF"/>
        <w:rPr>
          <w:rStyle w:val="apple-style-span"/>
          <w:rFonts w:ascii="Times New Roman" w:eastAsia="Calibri" w:hAnsi="Times New Roman" w:cs="Times New Roman"/>
          <w:sz w:val="24"/>
          <w:szCs w:val="24"/>
          <w:lang w:val="kk-KZ"/>
        </w:rPr>
      </w:pPr>
    </w:p>
    <w:p w:rsidR="00146C2E" w:rsidRPr="00146C2E" w:rsidRDefault="00146C2E" w:rsidP="00ED01D6">
      <w:pPr>
        <w:pStyle w:val="HTML"/>
        <w:shd w:val="clear" w:color="auto" w:fill="FFFFFF"/>
        <w:rPr>
          <w:rFonts w:ascii="inherit" w:hAnsi="inherit"/>
          <w:color w:val="212121"/>
          <w:lang w:val="en-US"/>
        </w:rPr>
      </w:pPr>
      <w:proofErr w:type="gramStart"/>
      <w:r w:rsidRPr="0002198F">
        <w:rPr>
          <w:rFonts w:ascii="Times New Roman" w:hAnsi="Times New Roman" w:cs="Times New Roman"/>
          <w:b/>
          <w:sz w:val="24"/>
          <w:szCs w:val="24"/>
          <w:lang w:val="en-US"/>
        </w:rPr>
        <w:t>Lesson</w:t>
      </w:r>
      <w:r w:rsidR="001A61DB" w:rsidRPr="00146C2E">
        <w:rPr>
          <w:rFonts w:ascii="Times New Roman" w:hAnsi="Times New Roman" w:cs="Times New Roman"/>
          <w:sz w:val="24"/>
          <w:szCs w:val="24"/>
          <w:lang w:val="en-US"/>
        </w:rPr>
        <w:t xml:space="preserve"> </w:t>
      </w:r>
      <w:r w:rsidR="009752E5" w:rsidRPr="00146C2E">
        <w:rPr>
          <w:rFonts w:ascii="Times New Roman" w:hAnsi="Times New Roman" w:cs="Times New Roman"/>
          <w:sz w:val="24"/>
          <w:szCs w:val="24"/>
          <w:lang w:val="en-US"/>
        </w:rPr>
        <w:t>14.</w:t>
      </w:r>
      <w:proofErr w:type="gramEnd"/>
      <w:r w:rsidR="009752E5" w:rsidRPr="00146C2E">
        <w:rPr>
          <w:rFonts w:ascii="Times New Roman" w:hAnsi="Times New Roman" w:cs="Times New Roman"/>
          <w:sz w:val="24"/>
          <w:szCs w:val="24"/>
          <w:lang w:val="en-US"/>
        </w:rPr>
        <w:t xml:space="preserve"> </w:t>
      </w:r>
      <w:r w:rsidRPr="00D10986">
        <w:rPr>
          <w:rFonts w:ascii="Times New Roman" w:hAnsi="Times New Roman" w:cs="Times New Roman"/>
          <w:sz w:val="24"/>
          <w:szCs w:val="24"/>
          <w:lang w:val="en-US"/>
        </w:rPr>
        <w:t>Types and forms of conflicts in a pedagogical collective</w:t>
      </w:r>
    </w:p>
    <w:p w:rsidR="00146C2E" w:rsidRPr="00146C2E" w:rsidRDefault="00146C2E" w:rsidP="00ED0801">
      <w:pPr>
        <w:pStyle w:val="a5"/>
        <w:tabs>
          <w:tab w:val="left" w:pos="3664"/>
        </w:tabs>
        <w:ind w:left="0"/>
        <w:rPr>
          <w:sz w:val="24"/>
          <w:szCs w:val="24"/>
          <w:lang w:val="en-US"/>
        </w:rPr>
      </w:pPr>
      <w:r w:rsidRPr="00146C2E">
        <w:rPr>
          <w:b/>
          <w:sz w:val="24"/>
          <w:szCs w:val="24"/>
          <w:lang w:val="en-US"/>
        </w:rPr>
        <w:t>Questions for consideration</w:t>
      </w:r>
    </w:p>
    <w:p w:rsidR="00146C2E" w:rsidRPr="00D10986" w:rsidRDefault="00146C2E" w:rsidP="00ED0801">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 xml:space="preserve">1. Studying about theoretical and pedagogical </w:t>
      </w:r>
      <w:proofErr w:type="spellStart"/>
      <w:r w:rsidRPr="00D10986">
        <w:rPr>
          <w:rFonts w:ascii="Times New Roman" w:hAnsi="Times New Roman" w:cs="Times New Roman"/>
          <w:sz w:val="24"/>
          <w:szCs w:val="24"/>
          <w:lang w:val="en-US"/>
        </w:rPr>
        <w:t>conflictology</w:t>
      </w:r>
      <w:proofErr w:type="spellEnd"/>
    </w:p>
    <w:p w:rsidR="00146C2E" w:rsidRPr="00D10986" w:rsidRDefault="00146C2E" w:rsidP="00ED0801">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2. Types and characteristics of conflicts in the pedagogical collective, subjects and elements of the object</w:t>
      </w:r>
    </w:p>
    <w:p w:rsidR="00146C2E" w:rsidRPr="00D10986" w:rsidRDefault="00146C2E" w:rsidP="00ED0801">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3. Peculiarities and difficulties of conflict management in a pedagogical collective</w:t>
      </w:r>
    </w:p>
    <w:p w:rsidR="00146C2E" w:rsidRPr="00D10986" w:rsidRDefault="00146C2E" w:rsidP="00ED0801">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4. Predicting and resolving pre-conflict situations</w:t>
      </w:r>
    </w:p>
    <w:p w:rsidR="00146C2E" w:rsidRPr="00DC6004" w:rsidRDefault="00146C2E" w:rsidP="00ED0801">
      <w:pPr>
        <w:spacing w:after="0" w:line="240" w:lineRule="auto"/>
        <w:rPr>
          <w:rFonts w:ascii="Times New Roman" w:hAnsi="Times New Roman" w:cs="Times New Roman"/>
          <w:b/>
          <w:sz w:val="24"/>
          <w:szCs w:val="24"/>
          <w:lang w:val="en-US"/>
        </w:rPr>
      </w:pPr>
      <w:r w:rsidRPr="00DC6004">
        <w:rPr>
          <w:rFonts w:ascii="Times New Roman" w:hAnsi="Times New Roman" w:cs="Times New Roman"/>
          <w:b/>
          <w:sz w:val="24"/>
          <w:szCs w:val="24"/>
          <w:lang w:val="en-US"/>
        </w:rPr>
        <w:lastRenderedPageBreak/>
        <w:t> Course:</w:t>
      </w:r>
    </w:p>
    <w:p w:rsidR="00146C2E" w:rsidRPr="00D10986" w:rsidRDefault="00146C2E" w:rsidP="00ED0801">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1. Introductory words of the teacher.</w:t>
      </w:r>
    </w:p>
    <w:p w:rsidR="00146C2E" w:rsidRPr="00D10986" w:rsidRDefault="00146C2E" w:rsidP="00ED0801">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2. Answers to the questions of the lesson plan:</w:t>
      </w:r>
    </w:p>
    <w:p w:rsidR="00146C2E" w:rsidRPr="00D10986" w:rsidRDefault="00146C2E" w:rsidP="00ED0801">
      <w:pPr>
        <w:spacing w:after="0" w:line="240" w:lineRule="auto"/>
        <w:rPr>
          <w:rFonts w:ascii="Times New Roman" w:hAnsi="Times New Roman" w:cs="Times New Roman"/>
          <w:sz w:val="24"/>
          <w:szCs w:val="24"/>
          <w:lang w:val="en-US"/>
        </w:rPr>
      </w:pPr>
      <w:proofErr w:type="gramStart"/>
      <w:r w:rsidRPr="00D10986">
        <w:rPr>
          <w:rFonts w:ascii="Times New Roman" w:hAnsi="Times New Roman" w:cs="Times New Roman"/>
          <w:sz w:val="24"/>
          <w:szCs w:val="24"/>
          <w:lang w:val="en-US"/>
        </w:rPr>
        <w:t>analysis</w:t>
      </w:r>
      <w:proofErr w:type="gramEnd"/>
      <w:r w:rsidRPr="00D10986">
        <w:rPr>
          <w:rFonts w:ascii="Times New Roman" w:hAnsi="Times New Roman" w:cs="Times New Roman"/>
          <w:sz w:val="24"/>
          <w:szCs w:val="24"/>
          <w:lang w:val="en-US"/>
        </w:rPr>
        <w:t xml:space="preserve"> of key concepts and definitions</w:t>
      </w:r>
    </w:p>
    <w:p w:rsidR="00146C2E" w:rsidRPr="00D10986" w:rsidRDefault="00146C2E" w:rsidP="00ED0801">
      <w:pPr>
        <w:spacing w:after="0" w:line="240" w:lineRule="auto"/>
        <w:rPr>
          <w:rFonts w:ascii="Times New Roman" w:hAnsi="Times New Roman" w:cs="Times New Roman"/>
          <w:sz w:val="24"/>
          <w:szCs w:val="24"/>
          <w:lang w:val="en-US"/>
        </w:rPr>
      </w:pPr>
      <w:proofErr w:type="gramStart"/>
      <w:r w:rsidRPr="00D10986">
        <w:rPr>
          <w:rFonts w:ascii="Times New Roman" w:hAnsi="Times New Roman" w:cs="Times New Roman"/>
          <w:sz w:val="24"/>
          <w:szCs w:val="24"/>
          <w:lang w:val="en-US"/>
        </w:rPr>
        <w:t>report</w:t>
      </w:r>
      <w:proofErr w:type="gramEnd"/>
      <w:r w:rsidRPr="00D10986">
        <w:rPr>
          <w:rFonts w:ascii="Times New Roman" w:hAnsi="Times New Roman" w:cs="Times New Roman"/>
          <w:sz w:val="24"/>
          <w:szCs w:val="24"/>
          <w:lang w:val="en-US"/>
        </w:rPr>
        <w:t xml:space="preserve"> on</w:t>
      </w:r>
    </w:p>
    <w:p w:rsidR="00146C2E" w:rsidRPr="00D10986" w:rsidRDefault="00146C2E" w:rsidP="00ED0801">
      <w:pPr>
        <w:spacing w:after="0" w:line="240" w:lineRule="auto"/>
        <w:rPr>
          <w:rFonts w:ascii="Times New Roman" w:hAnsi="Times New Roman" w:cs="Times New Roman"/>
          <w:sz w:val="24"/>
          <w:szCs w:val="24"/>
          <w:lang w:val="en-US"/>
        </w:rPr>
      </w:pPr>
      <w:proofErr w:type="gramStart"/>
      <w:r w:rsidRPr="00D10986">
        <w:rPr>
          <w:rFonts w:ascii="Times New Roman" w:hAnsi="Times New Roman" w:cs="Times New Roman"/>
          <w:sz w:val="24"/>
          <w:szCs w:val="24"/>
          <w:lang w:val="en-US"/>
        </w:rPr>
        <w:t>additions</w:t>
      </w:r>
      <w:proofErr w:type="gramEnd"/>
      <w:r w:rsidRPr="00D10986">
        <w:rPr>
          <w:rFonts w:ascii="Times New Roman" w:hAnsi="Times New Roman" w:cs="Times New Roman"/>
          <w:sz w:val="24"/>
          <w:szCs w:val="24"/>
          <w:lang w:val="en-US"/>
        </w:rPr>
        <w:t xml:space="preserve"> on the issue</w:t>
      </w:r>
    </w:p>
    <w:p w:rsidR="00146C2E" w:rsidRPr="00D10986" w:rsidRDefault="00146C2E" w:rsidP="00ED0801">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3. Question for reflection: the problem of conflict between the need for modernization of education and the unpreparedness of personnel to implement it.</w:t>
      </w:r>
    </w:p>
    <w:p w:rsidR="00146C2E" w:rsidRPr="00ED0801" w:rsidRDefault="00146C2E" w:rsidP="00ED0801">
      <w:pPr>
        <w:spacing w:after="0" w:line="240" w:lineRule="auto"/>
        <w:rPr>
          <w:rFonts w:ascii="Times New Roman" w:hAnsi="Times New Roman" w:cs="Times New Roman"/>
          <w:b/>
          <w:sz w:val="24"/>
          <w:szCs w:val="24"/>
          <w:lang w:val="en-US"/>
        </w:rPr>
      </w:pPr>
      <w:r w:rsidRPr="00ED0801">
        <w:rPr>
          <w:rFonts w:ascii="Times New Roman" w:hAnsi="Times New Roman" w:cs="Times New Roman"/>
          <w:b/>
          <w:sz w:val="24"/>
          <w:szCs w:val="24"/>
          <w:lang w:val="en-US"/>
        </w:rPr>
        <w:t>4. Conclusions on the topic.</w:t>
      </w:r>
    </w:p>
    <w:p w:rsidR="00202F22" w:rsidRPr="00146C2E" w:rsidRDefault="00146C2E" w:rsidP="00ED0801">
      <w:pPr>
        <w:pStyle w:val="HTML"/>
        <w:shd w:val="clear" w:color="auto" w:fill="FFFFFF"/>
        <w:rPr>
          <w:rFonts w:ascii="Times New Roman" w:hAnsi="Times New Roman" w:cs="Times New Roman"/>
          <w:color w:val="212121"/>
          <w:sz w:val="24"/>
          <w:szCs w:val="24"/>
          <w:lang w:val="en-US"/>
        </w:rPr>
      </w:pPr>
      <w:r w:rsidRPr="00146C2E">
        <w:rPr>
          <w:rFonts w:ascii="Times New Roman" w:hAnsi="Times New Roman" w:cs="Times New Roman"/>
          <w:b/>
          <w:sz w:val="24"/>
          <w:szCs w:val="24"/>
          <w:lang w:val="en-US"/>
        </w:rPr>
        <w:t>Literature</w:t>
      </w:r>
      <w:r w:rsidR="00202F22" w:rsidRPr="00146C2E">
        <w:rPr>
          <w:rFonts w:ascii="Times New Roman" w:hAnsi="Times New Roman" w:cs="Times New Roman"/>
          <w:b/>
          <w:i/>
          <w:sz w:val="24"/>
          <w:szCs w:val="24"/>
          <w:lang w:val="en-US"/>
        </w:rPr>
        <w:t>:</w:t>
      </w:r>
    </w:p>
    <w:p w:rsidR="00ED01D6" w:rsidRPr="00ED01D6" w:rsidRDefault="00ED01D6" w:rsidP="00ED01D6">
      <w:pPr>
        <w:spacing w:after="0" w:line="240" w:lineRule="auto"/>
        <w:rPr>
          <w:rStyle w:val="apple-style-span"/>
          <w:rFonts w:ascii="Times New Roman" w:eastAsia="Calibri" w:hAnsi="Times New Roman" w:cs="Times New Roman"/>
          <w:sz w:val="24"/>
          <w:szCs w:val="24"/>
          <w:lang w:val="en-US"/>
        </w:rPr>
      </w:pPr>
      <w:r w:rsidRPr="00ED01D6">
        <w:rPr>
          <w:rStyle w:val="apple-style-span"/>
          <w:rFonts w:ascii="Times New Roman" w:eastAsia="Calibri" w:hAnsi="Times New Roman" w:cs="Times New Roman"/>
          <w:sz w:val="24"/>
          <w:szCs w:val="24"/>
          <w:lang w:val="en-US"/>
        </w:rPr>
        <w:t xml:space="preserve">1. </w:t>
      </w:r>
      <w:proofErr w:type="spellStart"/>
      <w:r w:rsidRPr="00ED01D6">
        <w:rPr>
          <w:rStyle w:val="apple-style-span"/>
          <w:rFonts w:ascii="Times New Roman" w:eastAsia="Calibri" w:hAnsi="Times New Roman" w:cs="Times New Roman"/>
          <w:sz w:val="24"/>
          <w:szCs w:val="24"/>
          <w:lang w:val="en-US"/>
        </w:rPr>
        <w:t>Polukarov</w:t>
      </w:r>
      <w:proofErr w:type="spellEnd"/>
      <w:r w:rsidRPr="00ED01D6">
        <w:rPr>
          <w:rStyle w:val="apple-style-span"/>
          <w:rFonts w:ascii="Times New Roman" w:eastAsia="Calibri" w:hAnsi="Times New Roman" w:cs="Times New Roman"/>
          <w:sz w:val="24"/>
          <w:szCs w:val="24"/>
          <w:lang w:val="en-US"/>
        </w:rPr>
        <w:t xml:space="preserve">, V.L. Management Psychology: a manual for students, bachelors, masters, graduate students, teacher. </w:t>
      </w:r>
      <w:proofErr w:type="gramStart"/>
      <w:r w:rsidRPr="00ED01D6">
        <w:rPr>
          <w:rStyle w:val="apple-style-span"/>
          <w:rFonts w:ascii="Times New Roman" w:eastAsia="Calibri" w:hAnsi="Times New Roman" w:cs="Times New Roman"/>
          <w:sz w:val="24"/>
          <w:szCs w:val="24"/>
          <w:lang w:val="en-US"/>
        </w:rPr>
        <w:t>universities</w:t>
      </w:r>
      <w:proofErr w:type="gramEnd"/>
      <w:r w:rsidRPr="00ED01D6">
        <w:rPr>
          <w:rStyle w:val="apple-style-span"/>
          <w:rFonts w:ascii="Times New Roman" w:eastAsia="Calibri" w:hAnsi="Times New Roman" w:cs="Times New Roman"/>
          <w:sz w:val="24"/>
          <w:szCs w:val="24"/>
          <w:lang w:val="en-US"/>
        </w:rPr>
        <w:t xml:space="preserve"> / V.L. </w:t>
      </w:r>
      <w:proofErr w:type="spellStart"/>
      <w:r w:rsidRPr="00ED01D6">
        <w:rPr>
          <w:rStyle w:val="apple-style-span"/>
          <w:rFonts w:ascii="Times New Roman" w:eastAsia="Calibri" w:hAnsi="Times New Roman" w:cs="Times New Roman"/>
          <w:sz w:val="24"/>
          <w:szCs w:val="24"/>
          <w:lang w:val="en-US"/>
        </w:rPr>
        <w:t>Polukarov</w:t>
      </w:r>
      <w:proofErr w:type="spellEnd"/>
      <w:r w:rsidRPr="00ED01D6">
        <w:rPr>
          <w:rStyle w:val="apple-style-span"/>
          <w:rFonts w:ascii="Times New Roman" w:eastAsia="Calibri" w:hAnsi="Times New Roman" w:cs="Times New Roman"/>
          <w:sz w:val="24"/>
          <w:szCs w:val="24"/>
          <w:lang w:val="en-US"/>
        </w:rPr>
        <w:t xml:space="preserve">, V.I. </w:t>
      </w:r>
      <w:proofErr w:type="spellStart"/>
      <w:r w:rsidRPr="00ED01D6">
        <w:rPr>
          <w:rStyle w:val="apple-style-span"/>
          <w:rFonts w:ascii="Times New Roman" w:eastAsia="Calibri" w:hAnsi="Times New Roman" w:cs="Times New Roman"/>
          <w:sz w:val="24"/>
          <w:szCs w:val="24"/>
          <w:lang w:val="en-US"/>
        </w:rPr>
        <w:t>Petrushin</w:t>
      </w:r>
      <w:proofErr w:type="spellEnd"/>
      <w:r w:rsidRPr="00ED01D6">
        <w:rPr>
          <w:rStyle w:val="apple-style-span"/>
          <w:rFonts w:ascii="Times New Roman" w:eastAsia="Calibri" w:hAnsi="Times New Roman" w:cs="Times New Roman"/>
          <w:sz w:val="24"/>
          <w:szCs w:val="24"/>
          <w:lang w:val="en-US"/>
        </w:rPr>
        <w:t xml:space="preserve"> .– 2nd ed., Erased. - </w:t>
      </w:r>
      <w:proofErr w:type="gramStart"/>
      <w:r w:rsidRPr="00ED01D6">
        <w:rPr>
          <w:rStyle w:val="apple-style-span"/>
          <w:rFonts w:ascii="Times New Roman" w:eastAsia="Calibri" w:hAnsi="Times New Roman" w:cs="Times New Roman"/>
          <w:sz w:val="24"/>
          <w:szCs w:val="24"/>
          <w:lang w:val="en-US"/>
        </w:rPr>
        <w:t>M .</w:t>
      </w:r>
      <w:proofErr w:type="gramEnd"/>
      <w:r w:rsidRPr="00ED01D6">
        <w:rPr>
          <w:rStyle w:val="apple-style-span"/>
          <w:rFonts w:ascii="Times New Roman" w:eastAsia="Calibri" w:hAnsi="Times New Roman" w:cs="Times New Roman"/>
          <w:sz w:val="24"/>
          <w:szCs w:val="24"/>
          <w:lang w:val="en-US"/>
        </w:rPr>
        <w:t xml:space="preserve">: </w:t>
      </w:r>
      <w:proofErr w:type="spellStart"/>
      <w:r w:rsidRPr="00ED01D6">
        <w:rPr>
          <w:rStyle w:val="apple-style-span"/>
          <w:rFonts w:ascii="Times New Roman" w:eastAsia="Calibri" w:hAnsi="Times New Roman" w:cs="Times New Roman"/>
          <w:sz w:val="24"/>
          <w:szCs w:val="24"/>
          <w:lang w:val="en-US"/>
        </w:rPr>
        <w:t>KnoRus</w:t>
      </w:r>
      <w:proofErr w:type="spellEnd"/>
      <w:r w:rsidRPr="00ED01D6">
        <w:rPr>
          <w:rStyle w:val="apple-style-span"/>
          <w:rFonts w:ascii="Times New Roman" w:eastAsia="Calibri" w:hAnsi="Times New Roman" w:cs="Times New Roman"/>
          <w:sz w:val="24"/>
          <w:szCs w:val="24"/>
          <w:lang w:val="en-US"/>
        </w:rPr>
        <w:t>, 2010 .-- 274 p.</w:t>
      </w:r>
    </w:p>
    <w:p w:rsidR="00ED01D6" w:rsidRPr="00ED01D6" w:rsidRDefault="00ED01D6" w:rsidP="00ED01D6">
      <w:pPr>
        <w:spacing w:after="0" w:line="240" w:lineRule="auto"/>
        <w:rPr>
          <w:rStyle w:val="apple-style-span"/>
          <w:rFonts w:ascii="Times New Roman" w:eastAsia="Calibri" w:hAnsi="Times New Roman" w:cs="Times New Roman"/>
          <w:sz w:val="24"/>
          <w:szCs w:val="24"/>
          <w:lang w:val="en-US"/>
        </w:rPr>
      </w:pPr>
      <w:r w:rsidRPr="00ED01D6">
        <w:rPr>
          <w:rStyle w:val="apple-style-span"/>
          <w:rFonts w:ascii="Times New Roman" w:eastAsia="Calibri" w:hAnsi="Times New Roman" w:cs="Times New Roman"/>
          <w:sz w:val="24"/>
          <w:szCs w:val="24"/>
          <w:lang w:val="en-US"/>
        </w:rPr>
        <w:t xml:space="preserve">2. Simonov, V.P. Pedagogical management: Know-how in education: a manual on the course "Management of pedagogical systems" / V.P. Simonov. - </w:t>
      </w:r>
      <w:proofErr w:type="gramStart"/>
      <w:r w:rsidRPr="00ED01D6">
        <w:rPr>
          <w:rStyle w:val="apple-style-span"/>
          <w:rFonts w:ascii="Times New Roman" w:eastAsia="Calibri" w:hAnsi="Times New Roman" w:cs="Times New Roman"/>
          <w:sz w:val="24"/>
          <w:szCs w:val="24"/>
          <w:lang w:val="en-US"/>
        </w:rPr>
        <w:t>M .</w:t>
      </w:r>
      <w:proofErr w:type="gramEnd"/>
      <w:r w:rsidRPr="00ED01D6">
        <w:rPr>
          <w:rStyle w:val="apple-style-span"/>
          <w:rFonts w:ascii="Times New Roman" w:eastAsia="Calibri" w:hAnsi="Times New Roman" w:cs="Times New Roman"/>
          <w:sz w:val="24"/>
          <w:szCs w:val="24"/>
          <w:lang w:val="en-US"/>
        </w:rPr>
        <w:t xml:space="preserve">: </w:t>
      </w:r>
      <w:proofErr w:type="spellStart"/>
      <w:r w:rsidRPr="00ED01D6">
        <w:rPr>
          <w:rStyle w:val="apple-style-span"/>
          <w:rFonts w:ascii="Times New Roman" w:eastAsia="Calibri" w:hAnsi="Times New Roman" w:cs="Times New Roman"/>
          <w:sz w:val="24"/>
          <w:szCs w:val="24"/>
          <w:lang w:val="en-US"/>
        </w:rPr>
        <w:t>Yurayt</w:t>
      </w:r>
      <w:proofErr w:type="spellEnd"/>
      <w:r w:rsidRPr="00ED01D6">
        <w:rPr>
          <w:rStyle w:val="apple-style-span"/>
          <w:rFonts w:ascii="Times New Roman" w:eastAsia="Calibri" w:hAnsi="Times New Roman" w:cs="Times New Roman"/>
          <w:sz w:val="24"/>
          <w:szCs w:val="24"/>
          <w:lang w:val="en-US"/>
        </w:rPr>
        <w:t>: Higher education, 2009. - 358 c.</w:t>
      </w:r>
    </w:p>
    <w:p w:rsidR="00ED01D6" w:rsidRPr="00ED01D6" w:rsidRDefault="00ED01D6" w:rsidP="00ED01D6">
      <w:pPr>
        <w:spacing w:after="0" w:line="240" w:lineRule="auto"/>
        <w:rPr>
          <w:rStyle w:val="apple-style-span"/>
          <w:rFonts w:ascii="Times New Roman" w:eastAsia="Calibri" w:hAnsi="Times New Roman" w:cs="Times New Roman"/>
          <w:sz w:val="24"/>
          <w:szCs w:val="24"/>
          <w:lang w:val="en-US"/>
        </w:rPr>
      </w:pPr>
      <w:r w:rsidRPr="00ED01D6">
        <w:rPr>
          <w:rStyle w:val="apple-style-span"/>
          <w:rFonts w:ascii="Times New Roman" w:eastAsia="Calibri" w:hAnsi="Times New Roman" w:cs="Times New Roman"/>
          <w:sz w:val="24"/>
          <w:szCs w:val="24"/>
          <w:lang w:val="en-US"/>
        </w:rPr>
        <w:t xml:space="preserve">3. </w:t>
      </w:r>
      <w:proofErr w:type="spellStart"/>
      <w:r w:rsidRPr="00ED01D6">
        <w:rPr>
          <w:rStyle w:val="apple-style-span"/>
          <w:rFonts w:ascii="Times New Roman" w:eastAsia="Calibri" w:hAnsi="Times New Roman" w:cs="Times New Roman"/>
          <w:sz w:val="24"/>
          <w:szCs w:val="24"/>
          <w:lang w:val="en-US"/>
        </w:rPr>
        <w:t>Tikhomirova</w:t>
      </w:r>
      <w:proofErr w:type="spellEnd"/>
      <w:r w:rsidRPr="00ED01D6">
        <w:rPr>
          <w:rStyle w:val="apple-style-span"/>
          <w:rFonts w:ascii="Times New Roman" w:eastAsia="Calibri" w:hAnsi="Times New Roman" w:cs="Times New Roman"/>
          <w:sz w:val="24"/>
          <w:szCs w:val="24"/>
          <w:lang w:val="en-US"/>
        </w:rPr>
        <w:t xml:space="preserve">, O. G. Organization management: </w:t>
      </w:r>
      <w:proofErr w:type="gramStart"/>
      <w:r w:rsidRPr="00ED01D6">
        <w:rPr>
          <w:rStyle w:val="apple-style-span"/>
          <w:rFonts w:ascii="Times New Roman" w:eastAsia="Calibri" w:hAnsi="Times New Roman" w:cs="Times New Roman"/>
          <w:sz w:val="24"/>
          <w:szCs w:val="24"/>
          <w:lang w:val="en-US"/>
        </w:rPr>
        <w:t>theory, history, practice</w:t>
      </w:r>
      <w:proofErr w:type="gramEnd"/>
      <w:r w:rsidRPr="00ED01D6">
        <w:rPr>
          <w:rStyle w:val="apple-style-span"/>
          <w:rFonts w:ascii="Times New Roman" w:eastAsia="Calibri" w:hAnsi="Times New Roman" w:cs="Times New Roman"/>
          <w:sz w:val="24"/>
          <w:szCs w:val="24"/>
          <w:lang w:val="en-US"/>
        </w:rPr>
        <w:t xml:space="preserve">: Textbook / O.G. </w:t>
      </w:r>
      <w:proofErr w:type="spellStart"/>
      <w:r w:rsidRPr="00ED01D6">
        <w:rPr>
          <w:rStyle w:val="apple-style-span"/>
          <w:rFonts w:ascii="Times New Roman" w:eastAsia="Calibri" w:hAnsi="Times New Roman" w:cs="Times New Roman"/>
          <w:sz w:val="24"/>
          <w:szCs w:val="24"/>
          <w:lang w:val="en-US"/>
        </w:rPr>
        <w:t>Tikhomirova</w:t>
      </w:r>
      <w:proofErr w:type="spellEnd"/>
      <w:r w:rsidRPr="00ED01D6">
        <w:rPr>
          <w:rStyle w:val="apple-style-span"/>
          <w:rFonts w:ascii="Times New Roman" w:eastAsia="Calibri" w:hAnsi="Times New Roman" w:cs="Times New Roman"/>
          <w:sz w:val="24"/>
          <w:szCs w:val="24"/>
          <w:lang w:val="en-US"/>
        </w:rPr>
        <w:t xml:space="preserve"> B.A. </w:t>
      </w:r>
      <w:proofErr w:type="spellStart"/>
      <w:r w:rsidRPr="00ED01D6">
        <w:rPr>
          <w:rStyle w:val="apple-style-span"/>
          <w:rFonts w:ascii="Times New Roman" w:eastAsia="Calibri" w:hAnsi="Times New Roman" w:cs="Times New Roman"/>
          <w:sz w:val="24"/>
          <w:szCs w:val="24"/>
          <w:lang w:val="en-US"/>
        </w:rPr>
        <w:t>Varlamov</w:t>
      </w:r>
      <w:proofErr w:type="spellEnd"/>
      <w:r w:rsidRPr="00ED01D6">
        <w:rPr>
          <w:rStyle w:val="apple-style-span"/>
          <w:rFonts w:ascii="Times New Roman" w:eastAsia="Calibri" w:hAnsi="Times New Roman" w:cs="Times New Roman"/>
          <w:sz w:val="24"/>
          <w:szCs w:val="24"/>
          <w:lang w:val="en-US"/>
        </w:rPr>
        <w:t xml:space="preserve">. - M.: SIC Infra-M, </w:t>
      </w:r>
      <w:proofErr w:type="gramStart"/>
      <w:r w:rsidRPr="00ED01D6">
        <w:rPr>
          <w:rStyle w:val="apple-style-span"/>
          <w:rFonts w:ascii="Times New Roman" w:eastAsia="Calibri" w:hAnsi="Times New Roman" w:cs="Times New Roman"/>
          <w:sz w:val="24"/>
          <w:szCs w:val="24"/>
          <w:lang w:val="en-US"/>
        </w:rPr>
        <w:t>2013 .--</w:t>
      </w:r>
      <w:proofErr w:type="gramEnd"/>
      <w:r w:rsidRPr="00ED01D6">
        <w:rPr>
          <w:rStyle w:val="apple-style-span"/>
          <w:rFonts w:ascii="Times New Roman" w:eastAsia="Calibri" w:hAnsi="Times New Roman" w:cs="Times New Roman"/>
          <w:sz w:val="24"/>
          <w:szCs w:val="24"/>
          <w:lang w:val="en-US"/>
        </w:rPr>
        <w:t xml:space="preserve"> 256 p.</w:t>
      </w:r>
    </w:p>
    <w:p w:rsidR="00ED01D6" w:rsidRPr="00130BDA" w:rsidRDefault="00ED01D6" w:rsidP="00ED01D6">
      <w:pPr>
        <w:spacing w:after="0" w:line="240" w:lineRule="auto"/>
        <w:rPr>
          <w:rStyle w:val="apple-style-span"/>
          <w:rFonts w:ascii="Times New Roman" w:eastAsia="Calibri" w:hAnsi="Times New Roman" w:cs="Times New Roman"/>
          <w:sz w:val="24"/>
          <w:szCs w:val="24"/>
          <w:lang w:val="en-US"/>
        </w:rPr>
      </w:pPr>
      <w:r w:rsidRPr="00ED01D6">
        <w:rPr>
          <w:rStyle w:val="apple-style-span"/>
          <w:rFonts w:ascii="Times New Roman" w:eastAsia="Calibri" w:hAnsi="Times New Roman" w:cs="Times New Roman"/>
          <w:sz w:val="24"/>
          <w:szCs w:val="24"/>
          <w:lang w:val="en-US"/>
        </w:rPr>
        <w:t xml:space="preserve">4. </w:t>
      </w:r>
      <w:proofErr w:type="spellStart"/>
      <w:r w:rsidRPr="00ED01D6">
        <w:rPr>
          <w:rStyle w:val="apple-style-span"/>
          <w:rFonts w:ascii="Times New Roman" w:eastAsia="Calibri" w:hAnsi="Times New Roman" w:cs="Times New Roman"/>
          <w:sz w:val="24"/>
          <w:szCs w:val="24"/>
          <w:lang w:val="en-US"/>
        </w:rPr>
        <w:t>Vesnin</w:t>
      </w:r>
      <w:proofErr w:type="spellEnd"/>
      <w:r w:rsidRPr="00ED01D6">
        <w:rPr>
          <w:rStyle w:val="apple-style-span"/>
          <w:rFonts w:ascii="Times New Roman" w:eastAsia="Calibri" w:hAnsi="Times New Roman" w:cs="Times New Roman"/>
          <w:sz w:val="24"/>
          <w:szCs w:val="24"/>
          <w:lang w:val="en-US"/>
        </w:rPr>
        <w:t xml:space="preserve">, V.R. Management / V.R. </w:t>
      </w:r>
      <w:proofErr w:type="spellStart"/>
      <w:r w:rsidRPr="00ED01D6">
        <w:rPr>
          <w:rStyle w:val="apple-style-span"/>
          <w:rFonts w:ascii="Times New Roman" w:eastAsia="Calibri" w:hAnsi="Times New Roman" w:cs="Times New Roman"/>
          <w:sz w:val="24"/>
          <w:szCs w:val="24"/>
          <w:lang w:val="en-US"/>
        </w:rPr>
        <w:t>Vesnin</w:t>
      </w:r>
      <w:proofErr w:type="spellEnd"/>
      <w:r w:rsidRPr="00ED01D6">
        <w:rPr>
          <w:rStyle w:val="apple-style-span"/>
          <w:rFonts w:ascii="Times New Roman" w:eastAsia="Calibri" w:hAnsi="Times New Roman" w:cs="Times New Roman"/>
          <w:sz w:val="24"/>
          <w:szCs w:val="24"/>
          <w:lang w:val="en-US"/>
        </w:rPr>
        <w:t xml:space="preserve">. - M.: Prospect, </w:t>
      </w:r>
      <w:proofErr w:type="gramStart"/>
      <w:r w:rsidRPr="00ED01D6">
        <w:rPr>
          <w:rStyle w:val="apple-style-span"/>
          <w:rFonts w:ascii="Times New Roman" w:eastAsia="Calibri" w:hAnsi="Times New Roman" w:cs="Times New Roman"/>
          <w:sz w:val="24"/>
          <w:szCs w:val="24"/>
          <w:lang w:val="en-US"/>
        </w:rPr>
        <w:t>2009 .--</w:t>
      </w:r>
      <w:proofErr w:type="gramEnd"/>
      <w:r w:rsidRPr="00ED01D6">
        <w:rPr>
          <w:rStyle w:val="apple-style-span"/>
          <w:rFonts w:ascii="Times New Roman" w:eastAsia="Calibri" w:hAnsi="Times New Roman" w:cs="Times New Roman"/>
          <w:sz w:val="24"/>
          <w:szCs w:val="24"/>
          <w:lang w:val="en-US"/>
        </w:rPr>
        <w:t xml:space="preserve"> </w:t>
      </w:r>
      <w:r w:rsidRPr="00130BDA">
        <w:rPr>
          <w:rStyle w:val="apple-style-span"/>
          <w:rFonts w:ascii="Times New Roman" w:eastAsia="Calibri" w:hAnsi="Times New Roman" w:cs="Times New Roman"/>
          <w:sz w:val="24"/>
          <w:szCs w:val="24"/>
          <w:lang w:val="en-US"/>
        </w:rPr>
        <w:t>512 p.</w:t>
      </w:r>
    </w:p>
    <w:p w:rsidR="00202F22" w:rsidRPr="00ED01D6" w:rsidRDefault="00ED01D6" w:rsidP="00ED01D6">
      <w:pPr>
        <w:spacing w:after="0" w:line="240" w:lineRule="auto"/>
        <w:rPr>
          <w:rFonts w:ascii="Times New Roman" w:hAnsi="Times New Roman" w:cs="Times New Roman"/>
          <w:sz w:val="24"/>
          <w:szCs w:val="24"/>
          <w:lang w:val="en-US"/>
        </w:rPr>
      </w:pPr>
      <w:r w:rsidRPr="00ED01D6">
        <w:rPr>
          <w:rStyle w:val="apple-style-span"/>
          <w:rFonts w:ascii="Times New Roman" w:eastAsia="Calibri" w:hAnsi="Times New Roman" w:cs="Times New Roman"/>
          <w:sz w:val="24"/>
          <w:szCs w:val="24"/>
          <w:lang w:val="en-US"/>
        </w:rPr>
        <w:t xml:space="preserve">5. </w:t>
      </w:r>
      <w:proofErr w:type="spellStart"/>
      <w:r w:rsidRPr="00ED01D6">
        <w:rPr>
          <w:rStyle w:val="apple-style-span"/>
          <w:rFonts w:ascii="Times New Roman" w:eastAsia="Calibri" w:hAnsi="Times New Roman" w:cs="Times New Roman"/>
          <w:sz w:val="24"/>
          <w:szCs w:val="24"/>
          <w:lang w:val="en-US"/>
        </w:rPr>
        <w:t>Conflictology</w:t>
      </w:r>
      <w:proofErr w:type="spellEnd"/>
      <w:r w:rsidRPr="00ED01D6">
        <w:rPr>
          <w:rStyle w:val="apple-style-span"/>
          <w:rFonts w:ascii="Times New Roman" w:eastAsia="Calibri" w:hAnsi="Times New Roman" w:cs="Times New Roman"/>
          <w:sz w:val="24"/>
          <w:szCs w:val="24"/>
          <w:lang w:val="en-US"/>
        </w:rPr>
        <w:t xml:space="preserve">. </w:t>
      </w:r>
      <w:proofErr w:type="gramStart"/>
      <w:r w:rsidRPr="00ED01D6">
        <w:rPr>
          <w:rStyle w:val="apple-style-span"/>
          <w:rFonts w:ascii="Times New Roman" w:eastAsia="Calibri" w:hAnsi="Times New Roman" w:cs="Times New Roman"/>
          <w:sz w:val="24"/>
          <w:szCs w:val="24"/>
          <w:lang w:val="en-US"/>
        </w:rPr>
        <w:t>Tutorial.</w:t>
      </w:r>
      <w:proofErr w:type="gramEnd"/>
      <w:r w:rsidRPr="00ED01D6">
        <w:rPr>
          <w:rStyle w:val="apple-style-span"/>
          <w:rFonts w:ascii="Times New Roman" w:eastAsia="Calibri" w:hAnsi="Times New Roman" w:cs="Times New Roman"/>
          <w:sz w:val="24"/>
          <w:szCs w:val="24"/>
          <w:lang w:val="en-US"/>
        </w:rPr>
        <w:t xml:space="preserve"> Comp. </w:t>
      </w:r>
      <w:proofErr w:type="spellStart"/>
      <w:r w:rsidRPr="00ED01D6">
        <w:rPr>
          <w:rStyle w:val="apple-style-span"/>
          <w:rFonts w:ascii="Times New Roman" w:eastAsia="Calibri" w:hAnsi="Times New Roman" w:cs="Times New Roman"/>
          <w:sz w:val="24"/>
          <w:szCs w:val="24"/>
          <w:lang w:val="en-US"/>
        </w:rPr>
        <w:t>Burtovaya</w:t>
      </w:r>
      <w:proofErr w:type="spellEnd"/>
      <w:r w:rsidRPr="00ED01D6">
        <w:rPr>
          <w:rStyle w:val="apple-style-span"/>
          <w:rFonts w:ascii="Times New Roman" w:eastAsia="Calibri" w:hAnsi="Times New Roman" w:cs="Times New Roman"/>
          <w:sz w:val="24"/>
          <w:szCs w:val="24"/>
          <w:lang w:val="en-US"/>
        </w:rPr>
        <w:t xml:space="preserve"> E.V. - M., 2007.</w:t>
      </w:r>
    </w:p>
    <w:p w:rsidR="00130BDA" w:rsidRPr="00130BDA" w:rsidRDefault="00130BDA" w:rsidP="00543112">
      <w:pPr>
        <w:pStyle w:val="a5"/>
        <w:numPr>
          <w:ilvl w:val="0"/>
          <w:numId w:val="67"/>
        </w:numPr>
        <w:rPr>
          <w:b/>
          <w:sz w:val="24"/>
          <w:szCs w:val="24"/>
          <w:lang w:val="en-US"/>
        </w:rPr>
      </w:pPr>
      <w:r w:rsidRPr="00130BDA">
        <w:rPr>
          <w:b/>
          <w:sz w:val="24"/>
          <w:szCs w:val="24"/>
          <w:lang w:val="en-US"/>
        </w:rPr>
        <w:t>Test  questions</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1.</w:t>
      </w:r>
      <w:r w:rsidRPr="00130BDA">
        <w:rPr>
          <w:b/>
          <w:sz w:val="24"/>
          <w:szCs w:val="24"/>
          <w:lang w:val="en-US"/>
        </w:rPr>
        <w:t xml:space="preserve"> </w:t>
      </w:r>
      <w:r w:rsidRPr="00130BDA">
        <w:rPr>
          <w:rFonts w:ascii="Times New Roman" w:hAnsi="Times New Roman"/>
          <w:b/>
          <w:sz w:val="24"/>
          <w:szCs w:val="24"/>
          <w:lang w:val="en-US"/>
        </w:rPr>
        <w:t xml:space="preserve">What is the method of instruction related to the group of practical </w:t>
      </w:r>
      <w:proofErr w:type="gramStart"/>
      <w:r w:rsidRPr="00130BDA">
        <w:rPr>
          <w:rFonts w:ascii="Times New Roman" w:hAnsi="Times New Roman"/>
          <w:b/>
          <w:sz w:val="24"/>
          <w:szCs w:val="24"/>
          <w:lang w:val="en-US"/>
        </w:rPr>
        <w:t>methods:</w:t>
      </w:r>
      <w:proofErr w:type="gramEnd"/>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А</w:t>
      </w:r>
      <w:r w:rsidRPr="00130BDA">
        <w:rPr>
          <w:rFonts w:ascii="Times New Roman" w:hAnsi="Times New Roman"/>
          <w:sz w:val="24"/>
          <w:szCs w:val="24"/>
          <w:lang w:val="en-US"/>
        </w:rPr>
        <w:t>) exercise</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В</w:t>
      </w:r>
      <w:r w:rsidRPr="00130BDA">
        <w:rPr>
          <w:rFonts w:ascii="Times New Roman" w:hAnsi="Times New Roman"/>
          <w:sz w:val="24"/>
          <w:szCs w:val="24"/>
          <w:lang w:val="en-US"/>
        </w:rPr>
        <w:t>) story</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С</w:t>
      </w:r>
      <w:r w:rsidRPr="00130BDA">
        <w:rPr>
          <w:rFonts w:ascii="Times New Roman" w:hAnsi="Times New Roman"/>
          <w:sz w:val="24"/>
          <w:szCs w:val="24"/>
          <w:lang w:val="en-US"/>
        </w:rPr>
        <w:t>) explanation</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D) </w:t>
      </w:r>
      <w:proofErr w:type="gramStart"/>
      <w:r w:rsidRPr="00130BDA">
        <w:rPr>
          <w:rFonts w:ascii="Times New Roman" w:hAnsi="Times New Roman"/>
          <w:sz w:val="24"/>
          <w:szCs w:val="24"/>
          <w:lang w:val="en-US"/>
        </w:rPr>
        <w:t>illustration</w:t>
      </w:r>
      <w:proofErr w:type="gramEnd"/>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 demonstration</w:t>
      </w:r>
    </w:p>
    <w:p w:rsidR="00130BDA" w:rsidRPr="00130BDA" w:rsidRDefault="00130BDA" w:rsidP="00130BDA">
      <w:pPr>
        <w:spacing w:after="0" w:line="240" w:lineRule="auto"/>
        <w:rPr>
          <w:rFonts w:ascii="Times New Roman" w:hAnsi="Times New Roman"/>
          <w:sz w:val="24"/>
          <w:szCs w:val="24"/>
          <w:lang w:val="en-US"/>
        </w:rPr>
      </w:pP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2.</w:t>
      </w:r>
      <w:r w:rsidRPr="00130BDA">
        <w:rPr>
          <w:b/>
          <w:sz w:val="24"/>
          <w:szCs w:val="24"/>
          <w:lang w:val="en-US"/>
        </w:rPr>
        <w:t xml:space="preserve"> </w:t>
      </w:r>
      <w:r w:rsidRPr="00130BDA">
        <w:rPr>
          <w:rFonts w:ascii="Times New Roman" w:hAnsi="Times New Roman"/>
          <w:b/>
          <w:sz w:val="24"/>
          <w:szCs w:val="24"/>
          <w:lang w:val="en-US"/>
        </w:rPr>
        <w:t>How does the work of the class teacher begin?</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А</w:t>
      </w:r>
      <w:r w:rsidRPr="00130BDA">
        <w:rPr>
          <w:rFonts w:ascii="Times New Roman" w:hAnsi="Times New Roman"/>
          <w:sz w:val="24"/>
          <w:szCs w:val="24"/>
          <w:lang w:val="en-US"/>
        </w:rPr>
        <w:t>) studying of pupils, revealing of their interests, drawing up and discussion of the plan of work</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В</w:t>
      </w:r>
      <w:r w:rsidRPr="00130BDA">
        <w:rPr>
          <w:rFonts w:ascii="Times New Roman" w:hAnsi="Times New Roman"/>
          <w:sz w:val="24"/>
          <w:szCs w:val="24"/>
          <w:lang w:val="en-US"/>
        </w:rPr>
        <w:t>) acquaintance with students, class asset assignments, familiarity with the rules of conduct and the requirements of classroom management</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С</w:t>
      </w:r>
      <w:r w:rsidRPr="00130BDA">
        <w:rPr>
          <w:rFonts w:ascii="Times New Roman" w:hAnsi="Times New Roman"/>
          <w:sz w:val="24"/>
          <w:szCs w:val="24"/>
          <w:lang w:val="en-US"/>
        </w:rPr>
        <w:t>) studying of the list of pupils, social position of parents, place of residence</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D) </w:t>
      </w:r>
      <w:proofErr w:type="gramStart"/>
      <w:r w:rsidRPr="00130BDA">
        <w:rPr>
          <w:rFonts w:ascii="Times New Roman" w:hAnsi="Times New Roman"/>
          <w:sz w:val="24"/>
          <w:szCs w:val="24"/>
          <w:lang w:val="en-US"/>
        </w:rPr>
        <w:t>studying</w:t>
      </w:r>
      <w:proofErr w:type="gramEnd"/>
      <w:r w:rsidRPr="00130BDA">
        <w:rPr>
          <w:rFonts w:ascii="Times New Roman" w:hAnsi="Times New Roman"/>
          <w:sz w:val="24"/>
          <w:szCs w:val="24"/>
          <w:lang w:val="en-US"/>
        </w:rPr>
        <w:t xml:space="preserve"> students, drawing up a work plan, bringing this plan to the attention of students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 acquaintance with students, appointment of an asset, holding a parent meeting</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 xml:space="preserve">3 Democratic leadership </w:t>
      </w:r>
      <w:proofErr w:type="gramStart"/>
      <w:r w:rsidRPr="00130BDA">
        <w:rPr>
          <w:rFonts w:ascii="Times New Roman" w:hAnsi="Times New Roman"/>
          <w:b/>
          <w:sz w:val="24"/>
          <w:szCs w:val="24"/>
          <w:lang w:val="en-US"/>
        </w:rPr>
        <w:t>style</w:t>
      </w:r>
      <w:proofErr w:type="gramEnd"/>
      <w:r w:rsidRPr="00130BDA">
        <w:rPr>
          <w:rFonts w:ascii="Times New Roman" w:hAnsi="Times New Roman"/>
          <w:b/>
          <w:sz w:val="24"/>
          <w:szCs w:val="24"/>
          <w:lang w:val="en-US"/>
        </w:rPr>
        <w:t xml:space="preserve"> is the work of a teacher-coach:</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А</w:t>
      </w:r>
      <w:r w:rsidRPr="00130BDA">
        <w:rPr>
          <w:rFonts w:ascii="Times New Roman" w:hAnsi="Times New Roman"/>
          <w:sz w:val="24"/>
          <w:szCs w:val="24"/>
          <w:lang w:val="en-US"/>
        </w:rPr>
        <w:t>) with a planned orientation of appeals to all those involved</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В</w:t>
      </w:r>
      <w:r w:rsidRPr="00130BDA">
        <w:rPr>
          <w:rFonts w:ascii="Times New Roman" w:hAnsi="Times New Roman"/>
          <w:sz w:val="24"/>
          <w:szCs w:val="24"/>
          <w:lang w:val="en-US"/>
        </w:rPr>
        <w:t>) organizing the educational process without taking into account the educational function</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С</w:t>
      </w:r>
      <w:r w:rsidRPr="00130BDA">
        <w:rPr>
          <w:rFonts w:ascii="Times New Roman" w:hAnsi="Times New Roman"/>
          <w:sz w:val="24"/>
          <w:szCs w:val="24"/>
          <w:lang w:val="en-US"/>
        </w:rPr>
        <w:t>) communicating, first of all, with strong practitioners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D) </w:t>
      </w:r>
      <w:proofErr w:type="gramStart"/>
      <w:r w:rsidRPr="00130BDA">
        <w:rPr>
          <w:rFonts w:ascii="Times New Roman" w:hAnsi="Times New Roman"/>
          <w:sz w:val="24"/>
          <w:szCs w:val="24"/>
          <w:lang w:val="en-US"/>
        </w:rPr>
        <w:t>in</w:t>
      </w:r>
      <w:proofErr w:type="gramEnd"/>
      <w:r w:rsidRPr="00130BDA">
        <w:rPr>
          <w:rFonts w:ascii="Times New Roman" w:hAnsi="Times New Roman"/>
          <w:sz w:val="24"/>
          <w:szCs w:val="24"/>
          <w:lang w:val="en-US"/>
        </w:rPr>
        <w:t xml:space="preserve"> which there are almost no joint discussions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 single-handedly managing the work with pupils</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4.</w:t>
      </w:r>
      <w:r w:rsidRPr="00130BDA">
        <w:rPr>
          <w:b/>
          <w:sz w:val="24"/>
          <w:szCs w:val="24"/>
          <w:lang w:val="en-US"/>
        </w:rPr>
        <w:t xml:space="preserve"> </w:t>
      </w:r>
      <w:r w:rsidRPr="00130BDA">
        <w:rPr>
          <w:rFonts w:ascii="Times New Roman" w:hAnsi="Times New Roman"/>
          <w:b/>
          <w:sz w:val="24"/>
          <w:szCs w:val="24"/>
          <w:lang w:val="en-US"/>
        </w:rPr>
        <w:t>The pedagogical influence of the social environment on the upbringing and education of man is studied by science</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А</w:t>
      </w:r>
      <w:r w:rsidRPr="00130BDA">
        <w:rPr>
          <w:rFonts w:ascii="Times New Roman" w:hAnsi="Times New Roman"/>
          <w:sz w:val="24"/>
          <w:szCs w:val="24"/>
          <w:lang w:val="en-US"/>
        </w:rPr>
        <w:t>) social pedagogy</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В</w:t>
      </w:r>
      <w:r w:rsidRPr="00130BDA">
        <w:rPr>
          <w:rFonts w:ascii="Times New Roman" w:hAnsi="Times New Roman"/>
          <w:sz w:val="24"/>
          <w:szCs w:val="24"/>
          <w:lang w:val="en-US"/>
        </w:rPr>
        <w:t xml:space="preserve">) </w:t>
      </w:r>
      <w:proofErr w:type="spellStart"/>
      <w:r w:rsidRPr="00130BDA">
        <w:rPr>
          <w:rFonts w:ascii="Times New Roman" w:hAnsi="Times New Roman"/>
          <w:sz w:val="24"/>
          <w:szCs w:val="24"/>
          <w:lang w:val="en-US"/>
        </w:rPr>
        <w:t>acmeology</w:t>
      </w:r>
      <w:proofErr w:type="spellEnd"/>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С</w:t>
      </w:r>
      <w:r w:rsidRPr="00130BDA">
        <w:rPr>
          <w:rFonts w:ascii="Times New Roman" w:hAnsi="Times New Roman"/>
          <w:sz w:val="24"/>
          <w:szCs w:val="24"/>
          <w:lang w:val="en-US"/>
        </w:rPr>
        <w:t>) general pedagogy</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D) </w:t>
      </w:r>
      <w:proofErr w:type="spellStart"/>
      <w:proofErr w:type="gramStart"/>
      <w:r w:rsidRPr="00130BDA">
        <w:rPr>
          <w:rFonts w:ascii="Times New Roman" w:hAnsi="Times New Roman"/>
          <w:sz w:val="24"/>
          <w:szCs w:val="24"/>
          <w:lang w:val="en-US"/>
        </w:rPr>
        <w:t>pedagogics</w:t>
      </w:r>
      <w:proofErr w:type="spellEnd"/>
      <w:proofErr w:type="gramEnd"/>
      <w:r w:rsidRPr="00130BDA">
        <w:rPr>
          <w:rFonts w:ascii="Times New Roman" w:hAnsi="Times New Roman"/>
          <w:sz w:val="24"/>
          <w:szCs w:val="24"/>
          <w:lang w:val="en-US"/>
        </w:rPr>
        <w:t xml:space="preserve"> of vocational education</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 history of pedagogy</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 xml:space="preserve"> 5.</w:t>
      </w:r>
      <w:r w:rsidRPr="00130BDA">
        <w:rPr>
          <w:b/>
          <w:sz w:val="24"/>
          <w:szCs w:val="24"/>
          <w:lang w:val="en-US"/>
        </w:rPr>
        <w:t xml:space="preserve"> </w:t>
      </w:r>
      <w:r w:rsidRPr="00130BDA">
        <w:rPr>
          <w:rFonts w:ascii="Times New Roman" w:hAnsi="Times New Roman"/>
          <w:b/>
          <w:sz w:val="24"/>
          <w:szCs w:val="24"/>
          <w:lang w:val="en-US"/>
        </w:rPr>
        <w:t>Person-oriented education is: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A) </w:t>
      </w:r>
      <w:proofErr w:type="gramStart"/>
      <w:r w:rsidRPr="00130BDA">
        <w:rPr>
          <w:rFonts w:ascii="Times New Roman" w:hAnsi="Times New Roman"/>
          <w:sz w:val="24"/>
          <w:szCs w:val="24"/>
          <w:lang w:val="en-US"/>
        </w:rPr>
        <w:t>an</w:t>
      </w:r>
      <w:proofErr w:type="gramEnd"/>
      <w:r w:rsidRPr="00130BDA">
        <w:rPr>
          <w:rFonts w:ascii="Times New Roman" w:hAnsi="Times New Roman"/>
          <w:sz w:val="24"/>
          <w:szCs w:val="24"/>
          <w:lang w:val="en-US"/>
        </w:rPr>
        <w:t xml:space="preserve"> educational system where the child is the highest value and is placed in the center of the educational process.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B) A purpose-oriented and managed process</w:t>
      </w:r>
    </w:p>
    <w:p w:rsidR="00130BDA" w:rsidRPr="00130BDA" w:rsidRDefault="00130BDA" w:rsidP="00130BDA">
      <w:pPr>
        <w:spacing w:after="0" w:line="240" w:lineRule="auto"/>
        <w:rPr>
          <w:rFonts w:ascii="Times New Roman" w:hAnsi="Times New Roman"/>
          <w:sz w:val="24"/>
          <w:szCs w:val="24"/>
          <w:lang w:val="en-US"/>
        </w:rPr>
      </w:pPr>
      <w:proofErr w:type="gramStart"/>
      <w:r w:rsidRPr="00130BDA">
        <w:rPr>
          <w:rFonts w:ascii="Times New Roman" w:hAnsi="Times New Roman"/>
          <w:sz w:val="24"/>
          <w:szCs w:val="24"/>
          <w:lang w:val="en-US"/>
        </w:rPr>
        <w:t>interaction</w:t>
      </w:r>
      <w:proofErr w:type="gramEnd"/>
      <w:r w:rsidRPr="00130BDA">
        <w:rPr>
          <w:rFonts w:ascii="Times New Roman" w:hAnsi="Times New Roman"/>
          <w:sz w:val="24"/>
          <w:szCs w:val="24"/>
          <w:lang w:val="en-US"/>
        </w:rPr>
        <w:t xml:space="preserve"> between teacher and student.</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lastRenderedPageBreak/>
        <w:t>C) An educational system in which the image of a well-educated, educated, intelligent person is formed.</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D) A purposeful and organized process of personality formation.</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 System of patterns that operate in a certain area.</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6. Not an indicator of development:</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A) Types of activity, type of activity</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B) Height, weight, physique, blood pressure, heart rate, heart rate.</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C) The nature and volume of attention and memory, the features of thinking, the stock of words and the level of development of speech.</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D) Behavior</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w:t>
      </w:r>
      <w:r w:rsidRPr="00130BDA">
        <w:rPr>
          <w:sz w:val="24"/>
          <w:szCs w:val="24"/>
          <w:lang w:val="en-US"/>
        </w:rPr>
        <w:t xml:space="preserve"> </w:t>
      </w:r>
      <w:r w:rsidRPr="00130BDA">
        <w:rPr>
          <w:rFonts w:ascii="Times New Roman" w:hAnsi="Times New Roman"/>
          <w:sz w:val="24"/>
          <w:szCs w:val="24"/>
          <w:lang w:val="en-US"/>
        </w:rPr>
        <w:t>Heredity</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7. General factors affecting the setting of the goal of education:</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А</w:t>
      </w:r>
      <w:r w:rsidRPr="00130BDA">
        <w:rPr>
          <w:rFonts w:ascii="Times New Roman" w:hAnsi="Times New Roman"/>
          <w:sz w:val="24"/>
          <w:szCs w:val="24"/>
          <w:lang w:val="en-US"/>
        </w:rPr>
        <w:t>) The needs of society, its economic level of development.</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В</w:t>
      </w:r>
      <w:r w:rsidRPr="00130BDA">
        <w:rPr>
          <w:rFonts w:ascii="Times New Roman" w:hAnsi="Times New Roman"/>
          <w:sz w:val="24"/>
          <w:szCs w:val="24"/>
          <w:lang w:val="en-US"/>
        </w:rPr>
        <w:t xml:space="preserve">)   The ideal of human education.    </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С</w:t>
      </w:r>
      <w:r w:rsidRPr="00130BDA">
        <w:rPr>
          <w:rFonts w:ascii="Times New Roman" w:hAnsi="Times New Roman"/>
          <w:sz w:val="24"/>
          <w:szCs w:val="24"/>
          <w:lang w:val="en-US"/>
        </w:rPr>
        <w:t>) The requirements of Christian and Muslim virtues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D) Political situation in the state.</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E) Representations and aspirations of progressively thinking people</w:t>
      </w:r>
    </w:p>
    <w:p w:rsidR="00130BDA" w:rsidRPr="00130BDA" w:rsidRDefault="00130BDA" w:rsidP="00130BDA">
      <w:pPr>
        <w:spacing w:after="0" w:line="240" w:lineRule="auto"/>
        <w:rPr>
          <w:rFonts w:ascii="Times New Roman" w:hAnsi="Times New Roman"/>
          <w:sz w:val="24"/>
          <w:szCs w:val="24"/>
          <w:lang w:val="en-US"/>
        </w:rPr>
      </w:pP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8. The content of school education is: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A) The list of subjects that must be studied at school, the number of hours for their study and the indication of topics, sections.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B) The circle of knowledge that each student selects for his development, satisfaction of interests, inclinations, needs.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C) Purposeful development of each growing person as a unique human individuality.</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D) The structure of state power as an independent direction in a number of other branches of the national economy.</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E) The system of knowledge selected for study in the school: provides the basis for comprehensive development, satisfaction of interests, student inclinations, the formation of their thinking and preparation for work.</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 xml:space="preserve">9. The method of organizing behavior is otherwise called: </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А</w:t>
      </w:r>
      <w:r w:rsidRPr="00130BDA">
        <w:rPr>
          <w:rFonts w:ascii="Times New Roman" w:hAnsi="Times New Roman"/>
          <w:sz w:val="24"/>
          <w:szCs w:val="24"/>
          <w:lang w:val="en-US"/>
        </w:rPr>
        <w:t>) method of teaching</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B) </w:t>
      </w:r>
      <w:proofErr w:type="gramStart"/>
      <w:r w:rsidRPr="00130BDA">
        <w:rPr>
          <w:rFonts w:ascii="Times New Roman" w:hAnsi="Times New Roman"/>
          <w:sz w:val="24"/>
          <w:szCs w:val="24"/>
          <w:lang w:val="en-US"/>
        </w:rPr>
        <w:t>method</w:t>
      </w:r>
      <w:proofErr w:type="gramEnd"/>
      <w:r w:rsidRPr="00130BDA">
        <w:rPr>
          <w:rFonts w:ascii="Times New Roman" w:hAnsi="Times New Roman"/>
          <w:sz w:val="24"/>
          <w:szCs w:val="24"/>
          <w:lang w:val="en-US"/>
        </w:rPr>
        <w:t xml:space="preserve"> of persuasion</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C)</w:t>
      </w:r>
      <w:r w:rsidRPr="00130BDA">
        <w:rPr>
          <w:sz w:val="24"/>
          <w:szCs w:val="24"/>
          <w:lang w:val="en-US"/>
        </w:rPr>
        <w:t xml:space="preserve"> </w:t>
      </w:r>
      <w:proofErr w:type="gramStart"/>
      <w:r w:rsidRPr="00130BDA">
        <w:rPr>
          <w:rFonts w:ascii="Times New Roman" w:hAnsi="Times New Roman"/>
          <w:sz w:val="24"/>
          <w:szCs w:val="24"/>
          <w:lang w:val="en-US"/>
        </w:rPr>
        <w:t>by</w:t>
      </w:r>
      <w:proofErr w:type="gramEnd"/>
      <w:r w:rsidRPr="00130BDA">
        <w:rPr>
          <w:rFonts w:ascii="Times New Roman" w:hAnsi="Times New Roman"/>
          <w:sz w:val="24"/>
          <w:szCs w:val="24"/>
          <w:lang w:val="en-US"/>
        </w:rPr>
        <w:t xml:space="preserve"> encouraging</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D) </w:t>
      </w:r>
      <w:proofErr w:type="gramStart"/>
      <w:r w:rsidRPr="00130BDA">
        <w:rPr>
          <w:rFonts w:ascii="Times New Roman" w:hAnsi="Times New Roman"/>
          <w:sz w:val="24"/>
          <w:szCs w:val="24"/>
          <w:lang w:val="en-US"/>
        </w:rPr>
        <w:t>by</w:t>
      </w:r>
      <w:proofErr w:type="gramEnd"/>
      <w:r w:rsidRPr="00130BDA">
        <w:rPr>
          <w:rFonts w:ascii="Times New Roman" w:hAnsi="Times New Roman"/>
          <w:sz w:val="24"/>
          <w:szCs w:val="24"/>
          <w:lang w:val="en-US"/>
        </w:rPr>
        <w:t xml:space="preserve"> approving</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E) </w:t>
      </w:r>
      <w:proofErr w:type="gramStart"/>
      <w:r w:rsidRPr="00130BDA">
        <w:rPr>
          <w:rFonts w:ascii="Times New Roman" w:hAnsi="Times New Roman"/>
          <w:sz w:val="24"/>
          <w:szCs w:val="24"/>
          <w:lang w:val="en-US"/>
        </w:rPr>
        <w:t>by</w:t>
      </w:r>
      <w:proofErr w:type="gramEnd"/>
      <w:r w:rsidRPr="00130BDA">
        <w:rPr>
          <w:rFonts w:ascii="Times New Roman" w:hAnsi="Times New Roman"/>
          <w:sz w:val="24"/>
          <w:szCs w:val="24"/>
          <w:lang w:val="en-US"/>
        </w:rPr>
        <w:t xml:space="preserve"> persecution</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10. The developing function of extracurricular work is: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А</w:t>
      </w:r>
      <w:r w:rsidRPr="00130BDA">
        <w:rPr>
          <w:rFonts w:ascii="Times New Roman" w:hAnsi="Times New Roman"/>
          <w:sz w:val="24"/>
          <w:szCs w:val="24"/>
          <w:lang w:val="en-US"/>
        </w:rPr>
        <w:t>) revealing hidden abilities, development of inclinations, interests of the child</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B) </w:t>
      </w:r>
      <w:proofErr w:type="gramStart"/>
      <w:r w:rsidRPr="00130BDA">
        <w:rPr>
          <w:rFonts w:ascii="Times New Roman" w:hAnsi="Times New Roman"/>
          <w:sz w:val="24"/>
          <w:szCs w:val="24"/>
          <w:lang w:val="en-US"/>
        </w:rPr>
        <w:t>the</w:t>
      </w:r>
      <w:proofErr w:type="gramEnd"/>
      <w:r w:rsidRPr="00130BDA">
        <w:rPr>
          <w:rFonts w:ascii="Times New Roman" w:hAnsi="Times New Roman"/>
          <w:sz w:val="24"/>
          <w:szCs w:val="24"/>
          <w:lang w:val="en-US"/>
        </w:rPr>
        <w:t xml:space="preserve"> effectiveness of individual work</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C)</w:t>
      </w:r>
      <w:r w:rsidRPr="00130BDA">
        <w:rPr>
          <w:sz w:val="24"/>
          <w:szCs w:val="24"/>
          <w:lang w:val="en-US"/>
        </w:rPr>
        <w:t xml:space="preserve"> </w:t>
      </w:r>
      <w:proofErr w:type="gramStart"/>
      <w:r w:rsidRPr="00130BDA">
        <w:rPr>
          <w:rFonts w:ascii="Times New Roman" w:hAnsi="Times New Roman"/>
          <w:sz w:val="24"/>
          <w:szCs w:val="24"/>
          <w:lang w:val="en-US"/>
        </w:rPr>
        <w:t>formation</w:t>
      </w:r>
      <w:proofErr w:type="gramEnd"/>
      <w:r w:rsidRPr="00130BDA">
        <w:rPr>
          <w:rFonts w:ascii="Times New Roman" w:hAnsi="Times New Roman"/>
          <w:sz w:val="24"/>
          <w:szCs w:val="24"/>
          <w:lang w:val="en-US"/>
        </w:rPr>
        <w:t xml:space="preserve"> of needs for self-improvement</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D) </w:t>
      </w:r>
      <w:proofErr w:type="gramStart"/>
      <w:r w:rsidRPr="00130BDA">
        <w:rPr>
          <w:rFonts w:ascii="Times New Roman" w:hAnsi="Times New Roman"/>
          <w:sz w:val="24"/>
          <w:szCs w:val="24"/>
          <w:lang w:val="en-US"/>
        </w:rPr>
        <w:t>understanding</w:t>
      </w:r>
      <w:proofErr w:type="gramEnd"/>
      <w:r w:rsidRPr="00130BDA">
        <w:rPr>
          <w:rFonts w:ascii="Times New Roman" w:hAnsi="Times New Roman"/>
          <w:sz w:val="24"/>
          <w:szCs w:val="24"/>
          <w:lang w:val="en-US"/>
        </w:rPr>
        <w:t xml:space="preserve"> the child's inner world</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E) </w:t>
      </w:r>
      <w:proofErr w:type="gramStart"/>
      <w:r w:rsidRPr="00130BDA">
        <w:rPr>
          <w:rFonts w:ascii="Times New Roman" w:hAnsi="Times New Roman"/>
          <w:sz w:val="24"/>
          <w:szCs w:val="24"/>
          <w:lang w:val="en-US"/>
        </w:rPr>
        <w:t>taking</w:t>
      </w:r>
      <w:proofErr w:type="gramEnd"/>
      <w:r w:rsidRPr="00130BDA">
        <w:rPr>
          <w:rFonts w:ascii="Times New Roman" w:hAnsi="Times New Roman"/>
          <w:sz w:val="24"/>
          <w:szCs w:val="24"/>
          <w:lang w:val="en-US"/>
        </w:rPr>
        <w:t xml:space="preserve"> into account age characteristics of children</w:t>
      </w:r>
    </w:p>
    <w:p w:rsidR="00130BDA" w:rsidRPr="00130BDA" w:rsidRDefault="00130BDA" w:rsidP="00ED0801">
      <w:pPr>
        <w:spacing w:after="0" w:line="240" w:lineRule="auto"/>
        <w:rPr>
          <w:rFonts w:ascii="Times New Roman" w:hAnsi="Times New Roman" w:cs="Times New Roman"/>
          <w:b/>
          <w:sz w:val="24"/>
          <w:szCs w:val="24"/>
          <w:lang w:val="en-US"/>
        </w:rPr>
      </w:pPr>
    </w:p>
    <w:p w:rsidR="00146C2E" w:rsidRDefault="00146C2E" w:rsidP="00ED0801">
      <w:pPr>
        <w:spacing w:after="0" w:line="240" w:lineRule="auto"/>
        <w:rPr>
          <w:rFonts w:ascii="Times New Roman" w:hAnsi="Times New Roman" w:cs="Times New Roman"/>
          <w:sz w:val="24"/>
          <w:szCs w:val="24"/>
          <w:lang w:val="en-US"/>
        </w:rPr>
      </w:pPr>
      <w:proofErr w:type="gramStart"/>
      <w:r w:rsidRPr="0002198F">
        <w:rPr>
          <w:rFonts w:ascii="Times New Roman" w:hAnsi="Times New Roman" w:cs="Times New Roman"/>
          <w:b/>
          <w:sz w:val="24"/>
          <w:szCs w:val="24"/>
          <w:lang w:val="en-US"/>
        </w:rPr>
        <w:t>Lesson</w:t>
      </w:r>
      <w:r w:rsidRPr="00146C2E">
        <w:rPr>
          <w:rFonts w:ascii="Times New Roman" w:hAnsi="Times New Roman" w:cs="Times New Roman"/>
          <w:sz w:val="24"/>
          <w:szCs w:val="24"/>
          <w:lang w:val="en-US"/>
        </w:rPr>
        <w:t xml:space="preserve"> </w:t>
      </w:r>
      <w:r w:rsidR="009752E5" w:rsidRPr="00D10986">
        <w:rPr>
          <w:rFonts w:ascii="Times New Roman" w:hAnsi="Times New Roman" w:cs="Times New Roman"/>
          <w:sz w:val="24"/>
          <w:szCs w:val="24"/>
          <w:lang w:val="en-US"/>
        </w:rPr>
        <w:t>15.</w:t>
      </w:r>
      <w:proofErr w:type="gramEnd"/>
      <w:r w:rsidR="009752E5" w:rsidRPr="00D10986">
        <w:rPr>
          <w:rFonts w:ascii="Times New Roman" w:hAnsi="Times New Roman" w:cs="Times New Roman"/>
          <w:sz w:val="24"/>
          <w:szCs w:val="24"/>
          <w:lang w:val="en-US"/>
        </w:rPr>
        <w:t xml:space="preserve"> </w:t>
      </w:r>
      <w:r w:rsidRPr="00D10986">
        <w:rPr>
          <w:lang w:val="en-US"/>
        </w:rPr>
        <w:br/>
      </w:r>
      <w:proofErr w:type="gramStart"/>
      <w:r w:rsidRPr="00146C2E">
        <w:rPr>
          <w:rFonts w:ascii="Times New Roman" w:hAnsi="Times New Roman" w:cs="Times New Roman"/>
          <w:sz w:val="24"/>
          <w:szCs w:val="24"/>
          <w:lang w:val="en-US"/>
        </w:rPr>
        <w:t>The nature and definition of the concept of leadership in management.</w:t>
      </w:r>
      <w:proofErr w:type="gramEnd"/>
    </w:p>
    <w:p w:rsidR="00146C2E" w:rsidRPr="00ED0801" w:rsidRDefault="00146C2E" w:rsidP="00ED0801">
      <w:pPr>
        <w:spacing w:after="0" w:line="240" w:lineRule="auto"/>
        <w:rPr>
          <w:rFonts w:ascii="Times New Roman" w:hAnsi="Times New Roman" w:cs="Times New Roman"/>
          <w:sz w:val="24"/>
          <w:szCs w:val="24"/>
          <w:lang w:val="en-US"/>
        </w:rPr>
      </w:pPr>
      <w:r w:rsidRPr="00ED0801">
        <w:rPr>
          <w:rFonts w:ascii="Times New Roman" w:hAnsi="Times New Roman" w:cs="Times New Roman"/>
          <w:b/>
          <w:sz w:val="24"/>
          <w:szCs w:val="24"/>
          <w:lang w:val="en-US"/>
        </w:rPr>
        <w:t>Questions for consideration</w:t>
      </w:r>
    </w:p>
    <w:p w:rsidR="00146C2E" w:rsidRPr="00D10986" w:rsidRDefault="00146C2E" w:rsidP="00ED0801">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1. The concepts of leadership in the management of the educational process</w:t>
      </w:r>
    </w:p>
    <w:p w:rsidR="00146C2E" w:rsidRPr="00D10986" w:rsidRDefault="00146C2E" w:rsidP="00ED0801">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2. Analysis of the nature of leadership</w:t>
      </w:r>
    </w:p>
    <w:p w:rsidR="00146C2E" w:rsidRPr="00D10986" w:rsidRDefault="00146C2E" w:rsidP="00ED0801">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3. The problem of leadership as one of the important problems of pedagogical management</w:t>
      </w:r>
    </w:p>
    <w:p w:rsidR="00146C2E" w:rsidRPr="00D10986" w:rsidRDefault="00146C2E" w:rsidP="00ED0801">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4. Characteristics and types of leadership in school</w:t>
      </w:r>
    </w:p>
    <w:p w:rsidR="00146C2E" w:rsidRPr="00D10986" w:rsidRDefault="00146C2E" w:rsidP="00ED0801">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5. Leadership as a management style</w:t>
      </w:r>
    </w:p>
    <w:p w:rsidR="00146C2E" w:rsidRPr="00ED0801" w:rsidRDefault="00146C2E" w:rsidP="00ED0801">
      <w:pPr>
        <w:spacing w:after="0" w:line="240" w:lineRule="auto"/>
        <w:rPr>
          <w:rFonts w:ascii="Times New Roman" w:hAnsi="Times New Roman" w:cs="Times New Roman"/>
          <w:b/>
          <w:sz w:val="24"/>
          <w:szCs w:val="24"/>
          <w:lang w:val="en-US"/>
        </w:rPr>
      </w:pPr>
      <w:r w:rsidRPr="00ED0801">
        <w:rPr>
          <w:rFonts w:ascii="Times New Roman" w:hAnsi="Times New Roman" w:cs="Times New Roman"/>
          <w:b/>
          <w:sz w:val="24"/>
          <w:szCs w:val="24"/>
          <w:lang w:val="en-US"/>
        </w:rPr>
        <w:t>Course:</w:t>
      </w:r>
    </w:p>
    <w:p w:rsidR="00146C2E" w:rsidRPr="00D10986" w:rsidRDefault="00146C2E" w:rsidP="00ED0801">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1. Introductory words of the teacher.</w:t>
      </w:r>
    </w:p>
    <w:p w:rsidR="00146C2E" w:rsidRPr="00D10986" w:rsidRDefault="00146C2E" w:rsidP="00ED0801">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lastRenderedPageBreak/>
        <w:t>2. Answers to the questions of the lesson plan:</w:t>
      </w:r>
    </w:p>
    <w:p w:rsidR="00146C2E" w:rsidRPr="00D10986" w:rsidRDefault="00146C2E" w:rsidP="00ED0801">
      <w:pPr>
        <w:spacing w:after="0" w:line="240" w:lineRule="auto"/>
        <w:rPr>
          <w:rFonts w:ascii="Times New Roman" w:hAnsi="Times New Roman" w:cs="Times New Roman"/>
          <w:sz w:val="24"/>
          <w:szCs w:val="24"/>
          <w:lang w:val="en-US"/>
        </w:rPr>
      </w:pPr>
      <w:proofErr w:type="gramStart"/>
      <w:r w:rsidRPr="00D10986">
        <w:rPr>
          <w:rFonts w:ascii="Times New Roman" w:hAnsi="Times New Roman" w:cs="Times New Roman"/>
          <w:sz w:val="24"/>
          <w:szCs w:val="24"/>
          <w:lang w:val="en-US"/>
        </w:rPr>
        <w:t>analysis</w:t>
      </w:r>
      <w:proofErr w:type="gramEnd"/>
      <w:r w:rsidRPr="00D10986">
        <w:rPr>
          <w:rFonts w:ascii="Times New Roman" w:hAnsi="Times New Roman" w:cs="Times New Roman"/>
          <w:sz w:val="24"/>
          <w:szCs w:val="24"/>
          <w:lang w:val="en-US"/>
        </w:rPr>
        <w:t xml:space="preserve"> of key concepts and definitions</w:t>
      </w:r>
    </w:p>
    <w:p w:rsidR="00146C2E" w:rsidRPr="00D10986" w:rsidRDefault="00146C2E" w:rsidP="00ED0801">
      <w:pPr>
        <w:spacing w:after="0" w:line="240" w:lineRule="auto"/>
        <w:rPr>
          <w:rFonts w:ascii="Times New Roman" w:hAnsi="Times New Roman" w:cs="Times New Roman"/>
          <w:sz w:val="24"/>
          <w:szCs w:val="24"/>
          <w:lang w:val="en-US"/>
        </w:rPr>
      </w:pPr>
      <w:proofErr w:type="gramStart"/>
      <w:r w:rsidRPr="00D10986">
        <w:rPr>
          <w:rFonts w:ascii="Times New Roman" w:hAnsi="Times New Roman" w:cs="Times New Roman"/>
          <w:sz w:val="24"/>
          <w:szCs w:val="24"/>
          <w:lang w:val="en-US"/>
        </w:rPr>
        <w:t>report</w:t>
      </w:r>
      <w:proofErr w:type="gramEnd"/>
      <w:r w:rsidRPr="00D10986">
        <w:rPr>
          <w:rFonts w:ascii="Times New Roman" w:hAnsi="Times New Roman" w:cs="Times New Roman"/>
          <w:sz w:val="24"/>
          <w:szCs w:val="24"/>
          <w:lang w:val="en-US"/>
        </w:rPr>
        <w:t xml:space="preserve"> on</w:t>
      </w:r>
    </w:p>
    <w:p w:rsidR="00146C2E" w:rsidRPr="00D10986" w:rsidRDefault="00146C2E" w:rsidP="00ED0801">
      <w:pPr>
        <w:spacing w:after="0" w:line="240" w:lineRule="auto"/>
        <w:rPr>
          <w:rFonts w:ascii="Times New Roman" w:hAnsi="Times New Roman" w:cs="Times New Roman"/>
          <w:sz w:val="24"/>
          <w:szCs w:val="24"/>
          <w:lang w:val="en-US"/>
        </w:rPr>
      </w:pPr>
      <w:proofErr w:type="gramStart"/>
      <w:r w:rsidRPr="00D10986">
        <w:rPr>
          <w:rFonts w:ascii="Times New Roman" w:hAnsi="Times New Roman" w:cs="Times New Roman"/>
          <w:sz w:val="24"/>
          <w:szCs w:val="24"/>
          <w:lang w:val="en-US"/>
        </w:rPr>
        <w:t>additions</w:t>
      </w:r>
      <w:proofErr w:type="gramEnd"/>
      <w:r w:rsidRPr="00D10986">
        <w:rPr>
          <w:rFonts w:ascii="Times New Roman" w:hAnsi="Times New Roman" w:cs="Times New Roman"/>
          <w:sz w:val="24"/>
          <w:szCs w:val="24"/>
          <w:lang w:val="en-US"/>
        </w:rPr>
        <w:t xml:space="preserve"> on the issue</w:t>
      </w:r>
    </w:p>
    <w:p w:rsidR="00146C2E" w:rsidRPr="00D10986" w:rsidRDefault="00146C2E" w:rsidP="00ED0801">
      <w:pPr>
        <w:spacing w:after="0" w:line="240" w:lineRule="auto"/>
        <w:rPr>
          <w:rFonts w:ascii="Times New Roman" w:hAnsi="Times New Roman" w:cs="Times New Roman"/>
          <w:sz w:val="24"/>
          <w:szCs w:val="24"/>
          <w:lang w:val="en-US"/>
        </w:rPr>
      </w:pPr>
      <w:r w:rsidRPr="00D10986">
        <w:rPr>
          <w:rFonts w:ascii="Times New Roman" w:hAnsi="Times New Roman" w:cs="Times New Roman"/>
          <w:sz w:val="24"/>
          <w:szCs w:val="24"/>
          <w:lang w:val="en-US"/>
        </w:rPr>
        <w:t>3. Question for reflection: The problem of leadership as one of the important problems of pedagogical management</w:t>
      </w:r>
    </w:p>
    <w:p w:rsidR="009C741E" w:rsidRPr="00ED0801" w:rsidRDefault="00146C2E" w:rsidP="00ED0801">
      <w:pPr>
        <w:spacing w:after="0" w:line="240" w:lineRule="auto"/>
        <w:rPr>
          <w:rFonts w:ascii="Times New Roman" w:hAnsi="Times New Roman" w:cs="Times New Roman"/>
          <w:b/>
          <w:sz w:val="24"/>
          <w:szCs w:val="24"/>
          <w:lang w:val="en-US"/>
        </w:rPr>
      </w:pPr>
      <w:r w:rsidRPr="00ED0801">
        <w:rPr>
          <w:rFonts w:ascii="Times New Roman" w:hAnsi="Times New Roman" w:cs="Times New Roman"/>
          <w:b/>
          <w:sz w:val="24"/>
          <w:szCs w:val="24"/>
          <w:lang w:val="en-US"/>
        </w:rPr>
        <w:t>4. Conclusions on the topic.</w:t>
      </w:r>
    </w:p>
    <w:p w:rsidR="009C741E" w:rsidRPr="00D10986" w:rsidRDefault="009C741E" w:rsidP="00ED0801">
      <w:pPr>
        <w:spacing w:after="0" w:line="240" w:lineRule="auto"/>
        <w:rPr>
          <w:rFonts w:ascii="Times New Roman" w:hAnsi="Times New Roman" w:cs="Times New Roman"/>
          <w:sz w:val="24"/>
          <w:szCs w:val="24"/>
          <w:lang w:val="en-US"/>
        </w:rPr>
      </w:pPr>
      <w:r w:rsidRPr="00146C2E">
        <w:rPr>
          <w:rFonts w:ascii="Times New Roman" w:hAnsi="Times New Roman" w:cs="Times New Roman"/>
          <w:b/>
          <w:sz w:val="24"/>
          <w:szCs w:val="24"/>
          <w:lang w:val="en-US"/>
        </w:rPr>
        <w:t>Literature</w:t>
      </w:r>
      <w:r w:rsidRPr="00146C2E">
        <w:rPr>
          <w:rFonts w:ascii="Times New Roman" w:hAnsi="Times New Roman" w:cs="Times New Roman"/>
          <w:b/>
          <w:i/>
          <w:sz w:val="24"/>
          <w:szCs w:val="24"/>
          <w:lang w:val="en-US"/>
        </w:rPr>
        <w:t>:</w:t>
      </w:r>
    </w:p>
    <w:p w:rsidR="00ED01D6" w:rsidRPr="00343625" w:rsidRDefault="00ED01D6" w:rsidP="00ED01D6">
      <w:pPr>
        <w:spacing w:after="0" w:line="240" w:lineRule="auto"/>
        <w:rPr>
          <w:rFonts w:ascii="Times New Roman" w:eastAsia="Calibri" w:hAnsi="Times New Roman" w:cs="Times New Roman"/>
          <w:iCs/>
          <w:sz w:val="24"/>
          <w:szCs w:val="24"/>
          <w:lang w:val="en-US"/>
        </w:rPr>
      </w:pPr>
      <w:r w:rsidRPr="00343625">
        <w:rPr>
          <w:rFonts w:ascii="Times New Roman" w:eastAsia="Calibri" w:hAnsi="Times New Roman" w:cs="Times New Roman"/>
          <w:iCs/>
          <w:sz w:val="24"/>
          <w:szCs w:val="24"/>
          <w:lang w:val="en-US"/>
        </w:rPr>
        <w:t xml:space="preserve">1. </w:t>
      </w:r>
      <w:proofErr w:type="spellStart"/>
      <w:r w:rsidRPr="00343625">
        <w:rPr>
          <w:rFonts w:ascii="Times New Roman" w:eastAsia="Calibri" w:hAnsi="Times New Roman" w:cs="Times New Roman"/>
          <w:iCs/>
          <w:sz w:val="24"/>
          <w:szCs w:val="24"/>
          <w:lang w:val="en-US"/>
        </w:rPr>
        <w:t>Vesnin</w:t>
      </w:r>
      <w:proofErr w:type="spellEnd"/>
      <w:r w:rsidRPr="00343625">
        <w:rPr>
          <w:rFonts w:ascii="Times New Roman" w:eastAsia="Calibri" w:hAnsi="Times New Roman" w:cs="Times New Roman"/>
          <w:iCs/>
          <w:sz w:val="24"/>
          <w:szCs w:val="24"/>
          <w:lang w:val="en-US"/>
        </w:rPr>
        <w:t xml:space="preserve">, V.R. Management / V.R. </w:t>
      </w:r>
      <w:proofErr w:type="spellStart"/>
      <w:r w:rsidRPr="00343625">
        <w:rPr>
          <w:rFonts w:ascii="Times New Roman" w:eastAsia="Calibri" w:hAnsi="Times New Roman" w:cs="Times New Roman"/>
          <w:iCs/>
          <w:sz w:val="24"/>
          <w:szCs w:val="24"/>
          <w:lang w:val="en-US"/>
        </w:rPr>
        <w:t>Vesnin</w:t>
      </w:r>
      <w:proofErr w:type="spellEnd"/>
      <w:r w:rsidRPr="00343625">
        <w:rPr>
          <w:rFonts w:ascii="Times New Roman" w:eastAsia="Calibri" w:hAnsi="Times New Roman" w:cs="Times New Roman"/>
          <w:iCs/>
          <w:sz w:val="24"/>
          <w:szCs w:val="24"/>
          <w:lang w:val="en-US"/>
        </w:rPr>
        <w:t xml:space="preserve">. - M.: Prospect, </w:t>
      </w:r>
      <w:proofErr w:type="gramStart"/>
      <w:r w:rsidRPr="00343625">
        <w:rPr>
          <w:rFonts w:ascii="Times New Roman" w:eastAsia="Calibri" w:hAnsi="Times New Roman" w:cs="Times New Roman"/>
          <w:iCs/>
          <w:sz w:val="24"/>
          <w:szCs w:val="24"/>
          <w:lang w:val="en-US"/>
        </w:rPr>
        <w:t>2012 .--</w:t>
      </w:r>
      <w:proofErr w:type="gramEnd"/>
      <w:r w:rsidRPr="00343625">
        <w:rPr>
          <w:rFonts w:ascii="Times New Roman" w:eastAsia="Calibri" w:hAnsi="Times New Roman" w:cs="Times New Roman"/>
          <w:iCs/>
          <w:sz w:val="24"/>
          <w:szCs w:val="24"/>
          <w:lang w:val="en-US"/>
        </w:rPr>
        <w:t xml:space="preserve"> 616 p.</w:t>
      </w:r>
    </w:p>
    <w:p w:rsidR="00ED01D6" w:rsidRPr="00343625" w:rsidRDefault="00ED01D6" w:rsidP="00ED01D6">
      <w:pPr>
        <w:spacing w:after="0" w:line="240" w:lineRule="auto"/>
        <w:rPr>
          <w:rFonts w:ascii="Times New Roman" w:eastAsia="Calibri" w:hAnsi="Times New Roman" w:cs="Times New Roman"/>
          <w:iCs/>
          <w:sz w:val="24"/>
          <w:szCs w:val="24"/>
          <w:lang w:val="en-US"/>
        </w:rPr>
      </w:pPr>
      <w:r w:rsidRPr="00343625">
        <w:rPr>
          <w:rFonts w:ascii="Times New Roman" w:eastAsia="Calibri" w:hAnsi="Times New Roman" w:cs="Times New Roman"/>
          <w:iCs/>
          <w:sz w:val="24"/>
          <w:szCs w:val="24"/>
          <w:lang w:val="en-US"/>
        </w:rPr>
        <w:t xml:space="preserve">2. </w:t>
      </w:r>
      <w:proofErr w:type="spellStart"/>
      <w:r w:rsidRPr="00343625">
        <w:rPr>
          <w:rFonts w:ascii="Times New Roman" w:eastAsia="Calibri" w:hAnsi="Times New Roman" w:cs="Times New Roman"/>
          <w:iCs/>
          <w:sz w:val="24"/>
          <w:szCs w:val="24"/>
          <w:lang w:val="en-US"/>
        </w:rPr>
        <w:t>Vikhansky</w:t>
      </w:r>
      <w:proofErr w:type="spellEnd"/>
      <w:r w:rsidRPr="00343625">
        <w:rPr>
          <w:rFonts w:ascii="Times New Roman" w:eastAsia="Calibri" w:hAnsi="Times New Roman" w:cs="Times New Roman"/>
          <w:iCs/>
          <w:sz w:val="24"/>
          <w:szCs w:val="24"/>
          <w:lang w:val="en-US"/>
        </w:rPr>
        <w:t xml:space="preserve">, O.S., </w:t>
      </w:r>
      <w:proofErr w:type="spellStart"/>
      <w:r w:rsidRPr="00343625">
        <w:rPr>
          <w:rFonts w:ascii="Times New Roman" w:eastAsia="Calibri" w:hAnsi="Times New Roman" w:cs="Times New Roman"/>
          <w:iCs/>
          <w:sz w:val="24"/>
          <w:szCs w:val="24"/>
          <w:lang w:val="en-US"/>
        </w:rPr>
        <w:t>Naumov</w:t>
      </w:r>
      <w:proofErr w:type="spellEnd"/>
      <w:r w:rsidRPr="00343625">
        <w:rPr>
          <w:rFonts w:ascii="Times New Roman" w:eastAsia="Calibri" w:hAnsi="Times New Roman" w:cs="Times New Roman"/>
          <w:iCs/>
          <w:sz w:val="24"/>
          <w:szCs w:val="24"/>
          <w:lang w:val="en-US"/>
        </w:rPr>
        <w:t xml:space="preserve">, A.I. Management / O.S. </w:t>
      </w:r>
      <w:proofErr w:type="spellStart"/>
      <w:r w:rsidRPr="00343625">
        <w:rPr>
          <w:rFonts w:ascii="Times New Roman" w:eastAsia="Calibri" w:hAnsi="Times New Roman" w:cs="Times New Roman"/>
          <w:iCs/>
          <w:sz w:val="24"/>
          <w:szCs w:val="24"/>
          <w:lang w:val="en-US"/>
        </w:rPr>
        <w:t>Vikhansky</w:t>
      </w:r>
      <w:proofErr w:type="spellEnd"/>
      <w:r w:rsidRPr="00343625">
        <w:rPr>
          <w:rFonts w:ascii="Times New Roman" w:eastAsia="Calibri" w:hAnsi="Times New Roman" w:cs="Times New Roman"/>
          <w:iCs/>
          <w:sz w:val="24"/>
          <w:szCs w:val="24"/>
          <w:lang w:val="en-US"/>
        </w:rPr>
        <w:t xml:space="preserve">, A.I. </w:t>
      </w:r>
      <w:proofErr w:type="spellStart"/>
      <w:r w:rsidRPr="00343625">
        <w:rPr>
          <w:rFonts w:ascii="Times New Roman" w:eastAsia="Calibri" w:hAnsi="Times New Roman" w:cs="Times New Roman"/>
          <w:iCs/>
          <w:sz w:val="24"/>
          <w:szCs w:val="24"/>
          <w:lang w:val="en-US"/>
        </w:rPr>
        <w:t>Naumov</w:t>
      </w:r>
      <w:proofErr w:type="spellEnd"/>
      <w:r w:rsidRPr="00343625">
        <w:rPr>
          <w:rFonts w:ascii="Times New Roman" w:eastAsia="Calibri" w:hAnsi="Times New Roman" w:cs="Times New Roman"/>
          <w:iCs/>
          <w:sz w:val="24"/>
          <w:szCs w:val="24"/>
          <w:lang w:val="en-US"/>
        </w:rPr>
        <w:t xml:space="preserve">: Textbook. - 3rd ed. - </w:t>
      </w:r>
      <w:proofErr w:type="gramStart"/>
      <w:r w:rsidRPr="00343625">
        <w:rPr>
          <w:rFonts w:ascii="Times New Roman" w:eastAsia="Calibri" w:hAnsi="Times New Roman" w:cs="Times New Roman"/>
          <w:iCs/>
          <w:sz w:val="24"/>
          <w:szCs w:val="24"/>
          <w:lang w:val="en-US"/>
        </w:rPr>
        <w:t>M .</w:t>
      </w:r>
      <w:proofErr w:type="gramEnd"/>
      <w:r w:rsidRPr="00343625">
        <w:rPr>
          <w:rFonts w:ascii="Times New Roman" w:eastAsia="Calibri" w:hAnsi="Times New Roman" w:cs="Times New Roman"/>
          <w:iCs/>
          <w:sz w:val="24"/>
          <w:szCs w:val="24"/>
          <w:lang w:val="en-US"/>
        </w:rPr>
        <w:t xml:space="preserve">: </w:t>
      </w:r>
      <w:proofErr w:type="spellStart"/>
      <w:r w:rsidRPr="00343625">
        <w:rPr>
          <w:rFonts w:ascii="Times New Roman" w:eastAsia="Calibri" w:hAnsi="Times New Roman" w:cs="Times New Roman"/>
          <w:iCs/>
          <w:sz w:val="24"/>
          <w:szCs w:val="24"/>
          <w:lang w:val="en-US"/>
        </w:rPr>
        <w:t>Gardariki</w:t>
      </w:r>
      <w:proofErr w:type="spellEnd"/>
      <w:r w:rsidRPr="00343625">
        <w:rPr>
          <w:rFonts w:ascii="Times New Roman" w:eastAsia="Calibri" w:hAnsi="Times New Roman" w:cs="Times New Roman"/>
          <w:iCs/>
          <w:sz w:val="24"/>
          <w:szCs w:val="24"/>
          <w:lang w:val="en-US"/>
        </w:rPr>
        <w:t>, 2003 .- 528 p.</w:t>
      </w:r>
    </w:p>
    <w:p w:rsidR="00ED01D6" w:rsidRPr="00343625" w:rsidRDefault="00ED01D6" w:rsidP="00ED01D6">
      <w:pPr>
        <w:spacing w:after="0" w:line="240" w:lineRule="auto"/>
        <w:rPr>
          <w:rFonts w:ascii="Times New Roman" w:eastAsia="Calibri" w:hAnsi="Times New Roman" w:cs="Times New Roman"/>
          <w:iCs/>
          <w:sz w:val="24"/>
          <w:szCs w:val="24"/>
          <w:lang w:val="en-US"/>
        </w:rPr>
      </w:pPr>
      <w:r w:rsidRPr="00343625">
        <w:rPr>
          <w:rFonts w:ascii="Times New Roman" w:eastAsia="Calibri" w:hAnsi="Times New Roman" w:cs="Times New Roman"/>
          <w:iCs/>
          <w:sz w:val="24"/>
          <w:szCs w:val="24"/>
          <w:lang w:val="en-US"/>
        </w:rPr>
        <w:t xml:space="preserve">3. </w:t>
      </w:r>
      <w:proofErr w:type="spellStart"/>
      <w:r w:rsidRPr="00343625">
        <w:rPr>
          <w:rFonts w:ascii="Times New Roman" w:eastAsia="Calibri" w:hAnsi="Times New Roman" w:cs="Times New Roman"/>
          <w:iCs/>
          <w:sz w:val="24"/>
          <w:szCs w:val="24"/>
          <w:lang w:val="en-US"/>
        </w:rPr>
        <w:t>Borytko</w:t>
      </w:r>
      <w:proofErr w:type="spellEnd"/>
      <w:r w:rsidRPr="00343625">
        <w:rPr>
          <w:rFonts w:ascii="Times New Roman" w:eastAsia="Calibri" w:hAnsi="Times New Roman" w:cs="Times New Roman"/>
          <w:iCs/>
          <w:sz w:val="24"/>
          <w:szCs w:val="24"/>
          <w:lang w:val="en-US"/>
        </w:rPr>
        <w:t xml:space="preserve">, N. M. Pedagogy: a textbook for universities on </w:t>
      </w:r>
      <w:proofErr w:type="spellStart"/>
      <w:r w:rsidRPr="00343625">
        <w:rPr>
          <w:rFonts w:ascii="Times New Roman" w:eastAsia="Calibri" w:hAnsi="Times New Roman" w:cs="Times New Roman"/>
          <w:iCs/>
          <w:sz w:val="24"/>
          <w:szCs w:val="24"/>
          <w:lang w:val="en-US"/>
        </w:rPr>
        <w:t>ped</w:t>
      </w:r>
      <w:proofErr w:type="spellEnd"/>
      <w:r w:rsidRPr="00343625">
        <w:rPr>
          <w:rFonts w:ascii="Times New Roman" w:eastAsia="Calibri" w:hAnsi="Times New Roman" w:cs="Times New Roman"/>
          <w:iCs/>
          <w:sz w:val="24"/>
          <w:szCs w:val="24"/>
          <w:lang w:val="en-US"/>
        </w:rPr>
        <w:t xml:space="preserve">. </w:t>
      </w:r>
      <w:proofErr w:type="gramStart"/>
      <w:r w:rsidRPr="00343625">
        <w:rPr>
          <w:rFonts w:ascii="Times New Roman" w:eastAsia="Calibri" w:hAnsi="Times New Roman" w:cs="Times New Roman"/>
          <w:iCs/>
          <w:sz w:val="24"/>
          <w:szCs w:val="24"/>
          <w:lang w:val="en-US"/>
        </w:rPr>
        <w:t>specialist</w:t>
      </w:r>
      <w:proofErr w:type="gramEnd"/>
      <w:r w:rsidRPr="00343625">
        <w:rPr>
          <w:rFonts w:ascii="Times New Roman" w:eastAsia="Calibri" w:hAnsi="Times New Roman" w:cs="Times New Roman"/>
          <w:iCs/>
          <w:sz w:val="24"/>
          <w:szCs w:val="24"/>
          <w:lang w:val="en-US"/>
        </w:rPr>
        <w:t xml:space="preserve">. </w:t>
      </w:r>
      <w:proofErr w:type="gramStart"/>
      <w:r w:rsidRPr="00343625">
        <w:rPr>
          <w:rFonts w:ascii="Times New Roman" w:eastAsia="Calibri" w:hAnsi="Times New Roman" w:cs="Times New Roman"/>
          <w:iCs/>
          <w:sz w:val="24"/>
          <w:szCs w:val="24"/>
          <w:lang w:val="en-US"/>
        </w:rPr>
        <w:t xml:space="preserve">(OPD.F. 02 - Pedagogy) / N.M. </w:t>
      </w:r>
      <w:proofErr w:type="spellStart"/>
      <w:r w:rsidRPr="00343625">
        <w:rPr>
          <w:rFonts w:ascii="Times New Roman" w:eastAsia="Calibri" w:hAnsi="Times New Roman" w:cs="Times New Roman"/>
          <w:iCs/>
          <w:sz w:val="24"/>
          <w:szCs w:val="24"/>
          <w:lang w:val="en-US"/>
        </w:rPr>
        <w:t>Borytko</w:t>
      </w:r>
      <w:proofErr w:type="spellEnd"/>
      <w:r w:rsidRPr="00343625">
        <w:rPr>
          <w:rFonts w:ascii="Times New Roman" w:eastAsia="Calibri" w:hAnsi="Times New Roman" w:cs="Times New Roman"/>
          <w:iCs/>
          <w:sz w:val="24"/>
          <w:szCs w:val="24"/>
          <w:lang w:val="en-US"/>
        </w:rPr>
        <w:t xml:space="preserve">, I.A. </w:t>
      </w:r>
      <w:proofErr w:type="spellStart"/>
      <w:r w:rsidRPr="00343625">
        <w:rPr>
          <w:rFonts w:ascii="Times New Roman" w:eastAsia="Calibri" w:hAnsi="Times New Roman" w:cs="Times New Roman"/>
          <w:iCs/>
          <w:sz w:val="24"/>
          <w:szCs w:val="24"/>
          <w:lang w:val="en-US"/>
        </w:rPr>
        <w:t>Solovtsova</w:t>
      </w:r>
      <w:proofErr w:type="spellEnd"/>
      <w:r w:rsidRPr="00343625">
        <w:rPr>
          <w:rFonts w:ascii="Times New Roman" w:eastAsia="Calibri" w:hAnsi="Times New Roman" w:cs="Times New Roman"/>
          <w:iCs/>
          <w:sz w:val="24"/>
          <w:szCs w:val="24"/>
          <w:lang w:val="en-US"/>
        </w:rPr>
        <w:t>.</w:t>
      </w:r>
      <w:proofErr w:type="gramEnd"/>
      <w:r w:rsidRPr="00343625">
        <w:rPr>
          <w:rFonts w:ascii="Times New Roman" w:eastAsia="Calibri" w:hAnsi="Times New Roman" w:cs="Times New Roman"/>
          <w:iCs/>
          <w:sz w:val="24"/>
          <w:szCs w:val="24"/>
          <w:lang w:val="en-US"/>
        </w:rPr>
        <w:t xml:space="preserve"> A.M. </w:t>
      </w:r>
      <w:proofErr w:type="spellStart"/>
      <w:r w:rsidRPr="00343625">
        <w:rPr>
          <w:rFonts w:ascii="Times New Roman" w:eastAsia="Calibri" w:hAnsi="Times New Roman" w:cs="Times New Roman"/>
          <w:iCs/>
          <w:sz w:val="24"/>
          <w:szCs w:val="24"/>
          <w:lang w:val="en-US"/>
        </w:rPr>
        <w:t>Baibakov</w:t>
      </w:r>
      <w:proofErr w:type="spellEnd"/>
      <w:r w:rsidRPr="00343625">
        <w:rPr>
          <w:rFonts w:ascii="Times New Roman" w:eastAsia="Calibri" w:hAnsi="Times New Roman" w:cs="Times New Roman"/>
          <w:iCs/>
          <w:sz w:val="24"/>
          <w:szCs w:val="24"/>
          <w:lang w:val="en-US"/>
        </w:rPr>
        <w:t xml:space="preserve">. - 2nd ed., Erased. - M.: Academy, </w:t>
      </w:r>
      <w:proofErr w:type="gramStart"/>
      <w:r w:rsidRPr="00343625">
        <w:rPr>
          <w:rFonts w:ascii="Times New Roman" w:eastAsia="Calibri" w:hAnsi="Times New Roman" w:cs="Times New Roman"/>
          <w:iCs/>
          <w:sz w:val="24"/>
          <w:szCs w:val="24"/>
          <w:lang w:val="en-US"/>
        </w:rPr>
        <w:t>2009 .--</w:t>
      </w:r>
      <w:proofErr w:type="gramEnd"/>
      <w:r w:rsidRPr="00343625">
        <w:rPr>
          <w:rFonts w:ascii="Times New Roman" w:eastAsia="Calibri" w:hAnsi="Times New Roman" w:cs="Times New Roman"/>
          <w:iCs/>
          <w:sz w:val="24"/>
          <w:szCs w:val="24"/>
          <w:lang w:val="en-US"/>
        </w:rPr>
        <w:t xml:space="preserve"> 493 p.</w:t>
      </w:r>
    </w:p>
    <w:p w:rsidR="00ED01D6" w:rsidRPr="00ED01D6" w:rsidRDefault="00ED01D6" w:rsidP="00ED01D6">
      <w:pPr>
        <w:spacing w:after="0" w:line="240" w:lineRule="auto"/>
        <w:rPr>
          <w:rFonts w:ascii="Times New Roman" w:eastAsia="Calibri" w:hAnsi="Times New Roman" w:cs="Times New Roman"/>
          <w:iCs/>
          <w:sz w:val="24"/>
          <w:szCs w:val="24"/>
          <w:lang w:val="en-US"/>
        </w:rPr>
      </w:pPr>
      <w:r w:rsidRPr="00343625">
        <w:rPr>
          <w:rFonts w:ascii="Times New Roman" w:eastAsia="Calibri" w:hAnsi="Times New Roman" w:cs="Times New Roman"/>
          <w:iCs/>
          <w:sz w:val="24"/>
          <w:szCs w:val="24"/>
          <w:lang w:val="en-US"/>
        </w:rPr>
        <w:t xml:space="preserve">4. Pedagogy: a textbook for universities on non-pedagogy. </w:t>
      </w:r>
      <w:proofErr w:type="gramStart"/>
      <w:r w:rsidRPr="00343625">
        <w:rPr>
          <w:rFonts w:ascii="Times New Roman" w:eastAsia="Calibri" w:hAnsi="Times New Roman" w:cs="Times New Roman"/>
          <w:iCs/>
          <w:sz w:val="24"/>
          <w:szCs w:val="24"/>
          <w:lang w:val="en-US"/>
        </w:rPr>
        <w:t>discipline</w:t>
      </w:r>
      <w:proofErr w:type="gramEnd"/>
      <w:r w:rsidRPr="00343625">
        <w:rPr>
          <w:rFonts w:ascii="Times New Roman" w:eastAsia="Calibri" w:hAnsi="Times New Roman" w:cs="Times New Roman"/>
          <w:iCs/>
          <w:sz w:val="24"/>
          <w:szCs w:val="24"/>
          <w:lang w:val="en-US"/>
        </w:rPr>
        <w:t xml:space="preserve"> "Pedagogy and Psychology" / ed. P.I. </w:t>
      </w:r>
      <w:proofErr w:type="spellStart"/>
      <w:r w:rsidRPr="00343625">
        <w:rPr>
          <w:rFonts w:ascii="Times New Roman" w:eastAsia="Calibri" w:hAnsi="Times New Roman" w:cs="Times New Roman"/>
          <w:iCs/>
          <w:sz w:val="24"/>
          <w:szCs w:val="24"/>
          <w:lang w:val="en-US"/>
        </w:rPr>
        <w:t>Pidkasisty</w:t>
      </w:r>
      <w:proofErr w:type="spellEnd"/>
      <w:r w:rsidRPr="00343625">
        <w:rPr>
          <w:rFonts w:ascii="Times New Roman" w:eastAsia="Calibri" w:hAnsi="Times New Roman" w:cs="Times New Roman"/>
          <w:iCs/>
          <w:sz w:val="24"/>
          <w:szCs w:val="24"/>
          <w:lang w:val="en-US"/>
        </w:rPr>
        <w:t xml:space="preserve"> - 2nd ed., Rev. and add. - </w:t>
      </w:r>
      <w:proofErr w:type="gramStart"/>
      <w:r w:rsidRPr="00343625">
        <w:rPr>
          <w:rFonts w:ascii="Times New Roman" w:eastAsia="Calibri" w:hAnsi="Times New Roman" w:cs="Times New Roman"/>
          <w:iCs/>
          <w:sz w:val="24"/>
          <w:szCs w:val="24"/>
          <w:lang w:val="en-US"/>
        </w:rPr>
        <w:t>M .</w:t>
      </w:r>
      <w:proofErr w:type="gramEnd"/>
      <w:r w:rsidRPr="00343625">
        <w:rPr>
          <w:rFonts w:ascii="Times New Roman" w:eastAsia="Calibri" w:hAnsi="Times New Roman" w:cs="Times New Roman"/>
          <w:iCs/>
          <w:sz w:val="24"/>
          <w:szCs w:val="24"/>
          <w:lang w:val="en-US"/>
        </w:rPr>
        <w:t xml:space="preserve">: </w:t>
      </w:r>
      <w:proofErr w:type="spellStart"/>
      <w:r w:rsidRPr="00343625">
        <w:rPr>
          <w:rFonts w:ascii="Times New Roman" w:eastAsia="Calibri" w:hAnsi="Times New Roman" w:cs="Times New Roman"/>
          <w:iCs/>
          <w:sz w:val="24"/>
          <w:szCs w:val="24"/>
          <w:lang w:val="en-US"/>
        </w:rPr>
        <w:t>Yurayt</w:t>
      </w:r>
      <w:proofErr w:type="spellEnd"/>
      <w:r w:rsidRPr="00343625">
        <w:rPr>
          <w:rFonts w:ascii="Times New Roman" w:eastAsia="Calibri" w:hAnsi="Times New Roman" w:cs="Times New Roman"/>
          <w:iCs/>
          <w:sz w:val="24"/>
          <w:szCs w:val="24"/>
          <w:lang w:val="en-US"/>
        </w:rPr>
        <w:t xml:space="preserve">, 2011 .- </w:t>
      </w:r>
      <w:r w:rsidRPr="00ED01D6">
        <w:rPr>
          <w:rFonts w:ascii="Times New Roman" w:eastAsia="Calibri" w:hAnsi="Times New Roman" w:cs="Times New Roman"/>
          <w:iCs/>
          <w:sz w:val="24"/>
          <w:szCs w:val="24"/>
          <w:lang w:val="en-US"/>
        </w:rPr>
        <w:t>503 p.</w:t>
      </w:r>
    </w:p>
    <w:p w:rsidR="00ED01D6" w:rsidRPr="00343625" w:rsidRDefault="00ED01D6" w:rsidP="00ED01D6">
      <w:pPr>
        <w:spacing w:after="0" w:line="240" w:lineRule="auto"/>
        <w:rPr>
          <w:rFonts w:ascii="Times New Roman" w:hAnsi="Times New Roman" w:cs="Times New Roman"/>
          <w:b/>
          <w:sz w:val="24"/>
          <w:szCs w:val="24"/>
          <w:lang w:val="en-US"/>
        </w:rPr>
      </w:pPr>
      <w:r w:rsidRPr="00343625">
        <w:rPr>
          <w:rFonts w:ascii="Times New Roman" w:eastAsia="Calibri" w:hAnsi="Times New Roman" w:cs="Times New Roman"/>
          <w:iCs/>
          <w:sz w:val="24"/>
          <w:szCs w:val="24"/>
          <w:lang w:val="en-US"/>
        </w:rPr>
        <w:t xml:space="preserve">5. Simonov, V.P. Pedagogical management: Know-how in education: a manual on the course "Management of pedagogical systems" / V.P. Simonov. - </w:t>
      </w:r>
      <w:proofErr w:type="gramStart"/>
      <w:r w:rsidRPr="00343625">
        <w:rPr>
          <w:rFonts w:ascii="Times New Roman" w:eastAsia="Calibri" w:hAnsi="Times New Roman" w:cs="Times New Roman"/>
          <w:iCs/>
          <w:sz w:val="24"/>
          <w:szCs w:val="24"/>
          <w:lang w:val="en-US"/>
        </w:rPr>
        <w:t>M .</w:t>
      </w:r>
      <w:proofErr w:type="gramEnd"/>
      <w:r w:rsidRPr="00343625">
        <w:rPr>
          <w:rFonts w:ascii="Times New Roman" w:eastAsia="Calibri" w:hAnsi="Times New Roman" w:cs="Times New Roman"/>
          <w:iCs/>
          <w:sz w:val="24"/>
          <w:szCs w:val="24"/>
          <w:lang w:val="en-US"/>
        </w:rPr>
        <w:t xml:space="preserve">: </w:t>
      </w:r>
      <w:proofErr w:type="spellStart"/>
      <w:r w:rsidRPr="00343625">
        <w:rPr>
          <w:rFonts w:ascii="Times New Roman" w:eastAsia="Calibri" w:hAnsi="Times New Roman" w:cs="Times New Roman"/>
          <w:iCs/>
          <w:sz w:val="24"/>
          <w:szCs w:val="24"/>
          <w:lang w:val="en-US"/>
        </w:rPr>
        <w:t>Yurayt</w:t>
      </w:r>
      <w:proofErr w:type="spellEnd"/>
      <w:r w:rsidRPr="00343625">
        <w:rPr>
          <w:rFonts w:ascii="Times New Roman" w:eastAsia="Calibri" w:hAnsi="Times New Roman" w:cs="Times New Roman"/>
          <w:iCs/>
          <w:sz w:val="24"/>
          <w:szCs w:val="24"/>
          <w:lang w:val="en-US"/>
        </w:rPr>
        <w:t>: Higher education, 2009. - 358 c.</w:t>
      </w:r>
    </w:p>
    <w:p w:rsidR="00130BDA" w:rsidRPr="00130BDA" w:rsidRDefault="00130BDA" w:rsidP="00130BDA">
      <w:pPr>
        <w:pStyle w:val="a5"/>
        <w:rPr>
          <w:b/>
          <w:sz w:val="24"/>
          <w:szCs w:val="24"/>
          <w:lang w:val="en-US"/>
        </w:rPr>
      </w:pPr>
      <w:r w:rsidRPr="00130BDA">
        <w:rPr>
          <w:b/>
          <w:sz w:val="24"/>
          <w:szCs w:val="24"/>
          <w:lang w:val="kk-KZ"/>
        </w:rPr>
        <w:t>5.</w:t>
      </w:r>
      <w:r w:rsidRPr="00130BDA">
        <w:rPr>
          <w:b/>
          <w:sz w:val="24"/>
          <w:szCs w:val="24"/>
          <w:lang w:val="en-US"/>
        </w:rPr>
        <w:t>Test  questions</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1. Self-education as work on self begins with:</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A) Awareness and acceptance of an objective goal as a subjective desirable motive of its activities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B) A moment of awareness of one's </w:t>
      </w:r>
      <w:proofErr w:type="gramStart"/>
      <w:r w:rsidRPr="00130BDA">
        <w:rPr>
          <w:rFonts w:ascii="Times New Roman" w:hAnsi="Times New Roman"/>
          <w:sz w:val="24"/>
          <w:szCs w:val="24"/>
          <w:lang w:val="en-US"/>
        </w:rPr>
        <w:t>own</w:t>
      </w:r>
      <w:proofErr w:type="gramEnd"/>
      <w:r w:rsidRPr="00130BDA">
        <w:rPr>
          <w:rFonts w:ascii="Times New Roman" w:hAnsi="Times New Roman"/>
          <w:sz w:val="24"/>
          <w:szCs w:val="24"/>
          <w:lang w:val="en-US"/>
        </w:rPr>
        <w:t xml:space="preserve"> "I".</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C) The moment of entering the school and imitating the adult environment</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D) Awareness of yourself as an individual</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 the moment of birth is up to one year, awareness of yourself as an individual.</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2. The tasks of extracurricular work in physical culture:</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A) To promote health promotion, diversified development of students, to develop and develop organizational skills and healthy rest of students.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B) Assist the school in the accomplishment of the general educational tasks it faces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b/>
          <w:bCs/>
          <w:sz w:val="24"/>
          <w:szCs w:val="24"/>
          <w:lang w:val="en-US"/>
        </w:rPr>
        <w:t>C)</w:t>
      </w:r>
      <w:r w:rsidRPr="00130BDA">
        <w:rPr>
          <w:rFonts w:ascii="Times New Roman" w:hAnsi="Times New Roman"/>
          <w:sz w:val="24"/>
          <w:szCs w:val="24"/>
          <w:lang w:val="en-US"/>
        </w:rPr>
        <w:t xml:space="preserve"> To organize healthy rest of students against alcohol and narcotic habits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D) Educate and develop organizational skills for schoolchildren and</w:t>
      </w:r>
    </w:p>
    <w:p w:rsidR="00130BDA" w:rsidRPr="00130BDA" w:rsidRDefault="00130BDA" w:rsidP="00130BDA">
      <w:pPr>
        <w:spacing w:after="0" w:line="240" w:lineRule="auto"/>
        <w:rPr>
          <w:rFonts w:ascii="Times New Roman" w:hAnsi="Times New Roman"/>
          <w:sz w:val="24"/>
          <w:szCs w:val="24"/>
          <w:lang w:val="en-US"/>
        </w:rPr>
      </w:pPr>
      <w:proofErr w:type="gramStart"/>
      <w:r w:rsidRPr="00130BDA">
        <w:rPr>
          <w:rFonts w:ascii="Times New Roman" w:hAnsi="Times New Roman"/>
          <w:sz w:val="24"/>
          <w:szCs w:val="24"/>
          <w:lang w:val="en-US"/>
        </w:rPr>
        <w:t>preparation</w:t>
      </w:r>
      <w:proofErr w:type="gramEnd"/>
      <w:r w:rsidRPr="00130BDA">
        <w:rPr>
          <w:rFonts w:ascii="Times New Roman" w:hAnsi="Times New Roman"/>
          <w:sz w:val="24"/>
          <w:szCs w:val="24"/>
          <w:lang w:val="en-US"/>
        </w:rPr>
        <w:t xml:space="preserve"> for the army.</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bCs/>
          <w:sz w:val="24"/>
          <w:szCs w:val="24"/>
        </w:rPr>
        <w:t>Е</w:t>
      </w:r>
      <w:r w:rsidRPr="00130BDA">
        <w:rPr>
          <w:rFonts w:ascii="Times New Roman" w:hAnsi="Times New Roman"/>
          <w:bCs/>
          <w:sz w:val="24"/>
          <w:szCs w:val="24"/>
          <w:lang w:val="en-US"/>
        </w:rPr>
        <w:t>) To promote health promotion, versatile physical development of students.</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3. Teachers of physical culture in primary school are not required:</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А</w:t>
      </w:r>
      <w:r w:rsidRPr="00130BDA">
        <w:rPr>
          <w:rFonts w:ascii="Times New Roman" w:hAnsi="Times New Roman"/>
          <w:sz w:val="24"/>
          <w:szCs w:val="24"/>
          <w:lang w:val="en-US"/>
        </w:rPr>
        <w:t>) Take care of proper hygienic conditions in the primary classes.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B) Conduct lessons on physical culture</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C) To provide high quality of conducting lessons, to execute the program of physical training.</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D) Continually improve their knowledge in the field of physical education of children.</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iCs/>
          <w:sz w:val="24"/>
          <w:szCs w:val="24"/>
          <w:lang w:val="en-US"/>
        </w:rPr>
        <w:t>E)</w:t>
      </w:r>
      <w:r w:rsidRPr="00130BDA">
        <w:rPr>
          <w:rFonts w:ascii="Times New Roman" w:hAnsi="Times New Roman"/>
          <w:i/>
          <w:iCs/>
          <w:sz w:val="24"/>
          <w:szCs w:val="24"/>
          <w:lang w:val="en-US"/>
        </w:rPr>
        <w:t xml:space="preserve"> </w:t>
      </w:r>
      <w:r w:rsidRPr="00130BDA">
        <w:rPr>
          <w:rFonts w:ascii="Times New Roman" w:hAnsi="Times New Roman"/>
          <w:iCs/>
          <w:sz w:val="24"/>
          <w:szCs w:val="24"/>
          <w:lang w:val="en-US"/>
        </w:rPr>
        <w:t>Identify a place for conducting lessons.</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4. The third task for the education of the creative well-being of the young</w:t>
      </w:r>
    </w:p>
    <w:p w:rsidR="00130BDA" w:rsidRPr="00130BDA" w:rsidRDefault="00130BDA" w:rsidP="00130BDA">
      <w:pPr>
        <w:spacing w:after="0" w:line="240" w:lineRule="auto"/>
        <w:rPr>
          <w:rFonts w:ascii="Times New Roman" w:hAnsi="Times New Roman"/>
          <w:b/>
          <w:sz w:val="24"/>
          <w:szCs w:val="24"/>
          <w:lang w:val="en-US"/>
        </w:rPr>
      </w:pPr>
      <w:proofErr w:type="gramStart"/>
      <w:r w:rsidRPr="00130BDA">
        <w:rPr>
          <w:rFonts w:ascii="Times New Roman" w:hAnsi="Times New Roman"/>
          <w:b/>
          <w:sz w:val="24"/>
          <w:szCs w:val="24"/>
          <w:lang w:val="en-US"/>
        </w:rPr>
        <w:t>athletes</w:t>
      </w:r>
      <w:proofErr w:type="gramEnd"/>
      <w:r w:rsidRPr="00130BDA">
        <w:rPr>
          <w:rFonts w:ascii="Times New Roman" w:hAnsi="Times New Roman"/>
          <w:b/>
          <w:sz w:val="24"/>
          <w:szCs w:val="24"/>
          <w:lang w:val="en-US"/>
        </w:rPr>
        <w:t xml:space="preserve"> is to ...</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bCs/>
          <w:sz w:val="24"/>
          <w:szCs w:val="24"/>
          <w:lang w:val="en-US"/>
        </w:rPr>
        <w:t xml:space="preserve">A) </w:t>
      </w:r>
      <w:proofErr w:type="gramStart"/>
      <w:r w:rsidRPr="00130BDA">
        <w:rPr>
          <w:rFonts w:ascii="Times New Roman" w:hAnsi="Times New Roman"/>
          <w:bCs/>
          <w:sz w:val="24"/>
          <w:szCs w:val="24"/>
          <w:lang w:val="en-US"/>
        </w:rPr>
        <w:t>coordinate</w:t>
      </w:r>
      <w:proofErr w:type="gramEnd"/>
      <w:r w:rsidRPr="00130BDA">
        <w:rPr>
          <w:rFonts w:ascii="Times New Roman" w:hAnsi="Times New Roman"/>
          <w:bCs/>
          <w:sz w:val="24"/>
          <w:szCs w:val="24"/>
          <w:lang w:val="en-US"/>
        </w:rPr>
        <w:t xml:space="preserve"> the results of the creativity of all athletes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В</w:t>
      </w:r>
      <w:r w:rsidRPr="00130BDA">
        <w:rPr>
          <w:rFonts w:ascii="Times New Roman" w:hAnsi="Times New Roman"/>
          <w:sz w:val="24"/>
          <w:szCs w:val="24"/>
          <w:lang w:val="en-US"/>
        </w:rPr>
        <w:t>) continuously support the creative process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bCs/>
          <w:sz w:val="24"/>
          <w:szCs w:val="24"/>
          <w:lang w:val="en-US"/>
        </w:rPr>
        <w:t>C)</w:t>
      </w:r>
      <w:r w:rsidRPr="00130BDA">
        <w:rPr>
          <w:rFonts w:ascii="Times New Roman" w:hAnsi="Times New Roman"/>
          <w:sz w:val="24"/>
          <w:szCs w:val="24"/>
          <w:lang w:val="en-US"/>
        </w:rPr>
        <w:t xml:space="preserve"> </w:t>
      </w:r>
      <w:proofErr w:type="gramStart"/>
      <w:r w:rsidRPr="00130BDA">
        <w:rPr>
          <w:rFonts w:ascii="Times New Roman" w:hAnsi="Times New Roman"/>
          <w:sz w:val="24"/>
          <w:szCs w:val="24"/>
          <w:lang w:val="en-US"/>
        </w:rPr>
        <w:t>to</w:t>
      </w:r>
      <w:proofErr w:type="gramEnd"/>
      <w:r w:rsidRPr="00130BDA">
        <w:rPr>
          <w:rFonts w:ascii="Times New Roman" w:hAnsi="Times New Roman"/>
          <w:sz w:val="24"/>
          <w:szCs w:val="24"/>
          <w:lang w:val="en-US"/>
        </w:rPr>
        <w:t xml:space="preserve"> master specific organizational and sports skills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D) </w:t>
      </w:r>
      <w:proofErr w:type="gramStart"/>
      <w:r w:rsidRPr="00130BDA">
        <w:rPr>
          <w:rFonts w:ascii="Times New Roman" w:hAnsi="Times New Roman"/>
          <w:sz w:val="24"/>
          <w:szCs w:val="24"/>
          <w:lang w:val="en-US"/>
        </w:rPr>
        <w:t>to</w:t>
      </w:r>
      <w:proofErr w:type="gramEnd"/>
      <w:r w:rsidRPr="00130BDA">
        <w:rPr>
          <w:rFonts w:ascii="Times New Roman" w:hAnsi="Times New Roman"/>
          <w:sz w:val="24"/>
          <w:szCs w:val="24"/>
          <w:lang w:val="en-US"/>
        </w:rPr>
        <w:t xml:space="preserve"> direct the process of creativity to a specific goal</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E) </w:t>
      </w:r>
      <w:proofErr w:type="gramStart"/>
      <w:r w:rsidRPr="00130BDA">
        <w:rPr>
          <w:rFonts w:ascii="Times New Roman" w:hAnsi="Times New Roman"/>
          <w:sz w:val="24"/>
          <w:szCs w:val="24"/>
          <w:lang w:val="en-US"/>
        </w:rPr>
        <w:t>cause</w:t>
      </w:r>
      <w:proofErr w:type="gramEnd"/>
      <w:r w:rsidRPr="00130BDA">
        <w:rPr>
          <w:rFonts w:ascii="Times New Roman" w:hAnsi="Times New Roman"/>
          <w:sz w:val="24"/>
          <w:szCs w:val="24"/>
          <w:lang w:val="en-US"/>
        </w:rPr>
        <w:t xml:space="preserve"> young athletes to create</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5. For the activity of middle-level trainers, the skill is characterized by:</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A) The process of teaching and educational work itself attracts more than its final result</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B) </w:t>
      </w:r>
      <w:proofErr w:type="gramStart"/>
      <w:r w:rsidRPr="00130BDA">
        <w:rPr>
          <w:rFonts w:ascii="Times New Roman" w:hAnsi="Times New Roman"/>
          <w:sz w:val="24"/>
          <w:szCs w:val="24"/>
          <w:lang w:val="en-US"/>
        </w:rPr>
        <w:t>the</w:t>
      </w:r>
      <w:proofErr w:type="gramEnd"/>
      <w:r w:rsidRPr="00130BDA">
        <w:rPr>
          <w:rFonts w:ascii="Times New Roman" w:hAnsi="Times New Roman"/>
          <w:sz w:val="24"/>
          <w:szCs w:val="24"/>
          <w:lang w:val="en-US"/>
        </w:rPr>
        <w:t xml:space="preserve"> result of the activity depends on a number of random factors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C) Clearly understand the health, educational, educational tasks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D) </w:t>
      </w:r>
      <w:proofErr w:type="gramStart"/>
      <w:r w:rsidRPr="00130BDA">
        <w:rPr>
          <w:rFonts w:ascii="Times New Roman" w:hAnsi="Times New Roman"/>
          <w:sz w:val="24"/>
          <w:szCs w:val="24"/>
          <w:lang w:val="en-US"/>
        </w:rPr>
        <w:t>stable</w:t>
      </w:r>
      <w:proofErr w:type="gramEnd"/>
      <w:r w:rsidRPr="00130BDA">
        <w:rPr>
          <w:rFonts w:ascii="Times New Roman" w:hAnsi="Times New Roman"/>
          <w:sz w:val="24"/>
          <w:szCs w:val="24"/>
          <w:lang w:val="en-US"/>
        </w:rPr>
        <w:t xml:space="preserve"> positive attitude to their activities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 the goal in the work is not clearly defined</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6.</w:t>
      </w:r>
      <w:r w:rsidRPr="00130BDA">
        <w:rPr>
          <w:b/>
          <w:sz w:val="24"/>
          <w:szCs w:val="24"/>
          <w:lang w:val="en-US"/>
        </w:rPr>
        <w:t xml:space="preserve"> </w:t>
      </w:r>
      <w:r w:rsidRPr="00130BDA">
        <w:rPr>
          <w:rFonts w:ascii="Times New Roman" w:hAnsi="Times New Roman"/>
          <w:b/>
          <w:sz w:val="24"/>
          <w:szCs w:val="24"/>
          <w:lang w:val="en-US"/>
        </w:rPr>
        <w:t>Pedagogical observance refers to:</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lastRenderedPageBreak/>
        <w:t xml:space="preserve"> </w:t>
      </w:r>
      <w:r w:rsidRPr="00130BDA">
        <w:rPr>
          <w:rFonts w:ascii="Times New Roman" w:hAnsi="Times New Roman"/>
          <w:sz w:val="24"/>
          <w:szCs w:val="24"/>
        </w:rPr>
        <w:t>А</w:t>
      </w:r>
      <w:r w:rsidRPr="00130BDA">
        <w:rPr>
          <w:rFonts w:ascii="Times New Roman" w:hAnsi="Times New Roman"/>
          <w:sz w:val="24"/>
          <w:szCs w:val="24"/>
          <w:lang w:val="en-US"/>
        </w:rPr>
        <w:t>) perceptual abilities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В</w:t>
      </w:r>
      <w:r w:rsidRPr="00130BDA">
        <w:rPr>
          <w:rFonts w:ascii="Times New Roman" w:hAnsi="Times New Roman"/>
          <w:sz w:val="24"/>
          <w:szCs w:val="24"/>
          <w:lang w:val="en-US"/>
        </w:rPr>
        <w:t>)</w:t>
      </w:r>
      <w:r w:rsidRPr="00130BDA">
        <w:rPr>
          <w:sz w:val="24"/>
          <w:szCs w:val="24"/>
          <w:lang w:val="en-US"/>
        </w:rPr>
        <w:t xml:space="preserve"> </w:t>
      </w:r>
      <w:r w:rsidRPr="00130BDA">
        <w:rPr>
          <w:rFonts w:ascii="Times New Roman" w:hAnsi="Times New Roman"/>
          <w:sz w:val="24"/>
          <w:szCs w:val="24"/>
          <w:lang w:val="en-US"/>
        </w:rPr>
        <w:t>didactic abilities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С</w:t>
      </w:r>
      <w:r w:rsidRPr="00130BDA">
        <w:rPr>
          <w:rFonts w:ascii="Times New Roman" w:hAnsi="Times New Roman"/>
          <w:sz w:val="24"/>
          <w:szCs w:val="24"/>
          <w:lang w:val="en-US"/>
        </w:rPr>
        <w:t>) constructive abilities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D)  </w:t>
      </w:r>
      <w:proofErr w:type="gramStart"/>
      <w:r w:rsidRPr="00130BDA">
        <w:rPr>
          <w:rFonts w:ascii="Times New Roman" w:hAnsi="Times New Roman"/>
          <w:sz w:val="24"/>
          <w:szCs w:val="24"/>
          <w:lang w:val="en-US"/>
        </w:rPr>
        <w:t>organizational</w:t>
      </w:r>
      <w:proofErr w:type="gramEnd"/>
      <w:r w:rsidRPr="00130BDA">
        <w:rPr>
          <w:rFonts w:ascii="Times New Roman" w:hAnsi="Times New Roman"/>
          <w:sz w:val="24"/>
          <w:szCs w:val="24"/>
          <w:lang w:val="en-US"/>
        </w:rPr>
        <w:t xml:space="preserve"> skills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 expressive abilities</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7.</w:t>
      </w:r>
      <w:r w:rsidRPr="00130BDA">
        <w:rPr>
          <w:b/>
          <w:sz w:val="24"/>
          <w:szCs w:val="24"/>
          <w:lang w:val="en-US"/>
        </w:rPr>
        <w:t xml:space="preserve"> </w:t>
      </w:r>
      <w:r w:rsidRPr="00130BDA">
        <w:rPr>
          <w:rFonts w:ascii="Times New Roman" w:hAnsi="Times New Roman"/>
          <w:b/>
          <w:sz w:val="24"/>
          <w:szCs w:val="24"/>
          <w:lang w:val="en-US"/>
        </w:rPr>
        <w:t>The basis of the coach's authority is: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А</w:t>
      </w:r>
      <w:r w:rsidRPr="00130BDA">
        <w:rPr>
          <w:rFonts w:ascii="Times New Roman" w:hAnsi="Times New Roman"/>
          <w:sz w:val="24"/>
          <w:szCs w:val="24"/>
          <w:lang w:val="en-US"/>
        </w:rPr>
        <w:t>)  Extensive knowledge in the field of sports, fair treatment of pupils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B) Having a sense of humor</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С</w:t>
      </w:r>
      <w:r w:rsidRPr="00130BDA">
        <w:rPr>
          <w:rFonts w:ascii="Times New Roman" w:hAnsi="Times New Roman"/>
          <w:sz w:val="24"/>
          <w:szCs w:val="24"/>
          <w:lang w:val="en-US"/>
        </w:rPr>
        <w:t>) Physical strength</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D) Age</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130BDA">
        <w:rPr>
          <w:rFonts w:ascii="Times New Roman" w:hAnsi="Times New Roman"/>
          <w:sz w:val="24"/>
          <w:szCs w:val="24"/>
          <w:lang w:val="en-US"/>
        </w:rPr>
        <w:t>) His social status</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8. The general goal of education in a modern school?</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А</w:t>
      </w:r>
      <w:r w:rsidRPr="00130BDA">
        <w:rPr>
          <w:rFonts w:ascii="Times New Roman" w:hAnsi="Times New Roman"/>
          <w:sz w:val="24"/>
          <w:szCs w:val="24"/>
          <w:lang w:val="en-US"/>
        </w:rPr>
        <w:t>) Comprehensive and harmonious development of personality.</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В</w:t>
      </w:r>
      <w:r w:rsidRPr="00130BDA">
        <w:rPr>
          <w:rFonts w:ascii="Times New Roman" w:hAnsi="Times New Roman"/>
          <w:sz w:val="24"/>
          <w:szCs w:val="24"/>
          <w:lang w:val="en-US"/>
        </w:rPr>
        <w:t>) Ensure the conditions for the flowering of the personality of the child, taking into account its age characteristics.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С</w:t>
      </w:r>
      <w:r w:rsidRPr="00130BDA">
        <w:rPr>
          <w:rFonts w:ascii="Times New Roman" w:hAnsi="Times New Roman"/>
          <w:sz w:val="24"/>
          <w:szCs w:val="24"/>
          <w:lang w:val="en-US"/>
        </w:rPr>
        <w:t>) To contribute to the mental, moral, emotional and physical development of the personality.</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D)</w:t>
      </w:r>
      <w:r w:rsidRPr="00130BDA">
        <w:rPr>
          <w:sz w:val="24"/>
          <w:szCs w:val="24"/>
          <w:lang w:val="en-US"/>
        </w:rPr>
        <w:t xml:space="preserve"> </w:t>
      </w:r>
      <w:r w:rsidRPr="00130BDA">
        <w:rPr>
          <w:rFonts w:ascii="Times New Roman" w:hAnsi="Times New Roman"/>
          <w:sz w:val="24"/>
          <w:szCs w:val="24"/>
          <w:lang w:val="en-US"/>
        </w:rPr>
        <w:t>To develop humanistic relations.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E) Disclose the creative capabilities of man.</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9. The principle of education is: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А</w:t>
      </w:r>
      <w:r w:rsidRPr="00130BDA">
        <w:rPr>
          <w:rFonts w:ascii="Times New Roman" w:hAnsi="Times New Roman"/>
          <w:sz w:val="24"/>
          <w:szCs w:val="24"/>
          <w:lang w:val="en-US"/>
        </w:rPr>
        <w:t>) communication of education with life and work</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В</w:t>
      </w:r>
      <w:r w:rsidRPr="00130BDA">
        <w:rPr>
          <w:rFonts w:ascii="Times New Roman" w:hAnsi="Times New Roman"/>
          <w:sz w:val="24"/>
          <w:szCs w:val="24"/>
          <w:lang w:val="en-US"/>
        </w:rPr>
        <w:t>) self-education and re-education</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С</w:t>
      </w:r>
      <w:r w:rsidRPr="00130BDA">
        <w:rPr>
          <w:rFonts w:ascii="Times New Roman" w:hAnsi="Times New Roman"/>
          <w:sz w:val="24"/>
          <w:szCs w:val="24"/>
          <w:lang w:val="en-US"/>
        </w:rPr>
        <w:t>) objectivity and independence of education</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D) </w:t>
      </w:r>
      <w:proofErr w:type="gramStart"/>
      <w:r w:rsidRPr="00130BDA">
        <w:rPr>
          <w:rFonts w:ascii="Times New Roman" w:hAnsi="Times New Roman"/>
          <w:sz w:val="24"/>
          <w:szCs w:val="24"/>
          <w:lang w:val="en-US"/>
        </w:rPr>
        <w:t>multicultural</w:t>
      </w:r>
      <w:proofErr w:type="gramEnd"/>
      <w:r w:rsidRPr="00130BDA">
        <w:rPr>
          <w:rFonts w:ascii="Times New Roman" w:hAnsi="Times New Roman"/>
          <w:sz w:val="24"/>
          <w:szCs w:val="24"/>
          <w:lang w:val="en-US"/>
        </w:rPr>
        <w:t xml:space="preserve"> education and personal development</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E) </w:t>
      </w:r>
      <w:proofErr w:type="gramStart"/>
      <w:r w:rsidRPr="00130BDA">
        <w:rPr>
          <w:rFonts w:ascii="Times New Roman" w:hAnsi="Times New Roman"/>
          <w:sz w:val="24"/>
          <w:szCs w:val="24"/>
          <w:lang w:val="en-US"/>
        </w:rPr>
        <w:t>moral</w:t>
      </w:r>
      <w:proofErr w:type="gramEnd"/>
      <w:r w:rsidRPr="00130BDA">
        <w:rPr>
          <w:rFonts w:ascii="Times New Roman" w:hAnsi="Times New Roman"/>
          <w:sz w:val="24"/>
          <w:szCs w:val="24"/>
          <w:lang w:val="en-US"/>
        </w:rPr>
        <w:t xml:space="preserve"> education and personality formation</w:t>
      </w:r>
    </w:p>
    <w:p w:rsidR="00130BDA" w:rsidRPr="00130BDA" w:rsidRDefault="00130BDA" w:rsidP="00130BDA">
      <w:pPr>
        <w:spacing w:after="0" w:line="240" w:lineRule="auto"/>
        <w:rPr>
          <w:rFonts w:ascii="Times New Roman" w:hAnsi="Times New Roman"/>
          <w:b/>
          <w:sz w:val="24"/>
          <w:szCs w:val="24"/>
          <w:lang w:val="en-US"/>
        </w:rPr>
      </w:pPr>
      <w:r w:rsidRPr="00130BDA">
        <w:rPr>
          <w:rFonts w:ascii="Times New Roman" w:hAnsi="Times New Roman"/>
          <w:b/>
          <w:sz w:val="24"/>
          <w:szCs w:val="24"/>
          <w:lang w:val="en-US"/>
        </w:rPr>
        <w:t>10.</w:t>
      </w:r>
      <w:r w:rsidRPr="00130BDA">
        <w:rPr>
          <w:b/>
          <w:sz w:val="24"/>
          <w:szCs w:val="24"/>
          <w:lang w:val="en-US"/>
        </w:rPr>
        <w:t xml:space="preserve"> </w:t>
      </w:r>
      <w:r w:rsidRPr="00130BDA">
        <w:rPr>
          <w:rFonts w:ascii="Times New Roman" w:hAnsi="Times New Roman"/>
          <w:b/>
          <w:sz w:val="24"/>
          <w:szCs w:val="24"/>
          <w:lang w:val="en-US"/>
        </w:rPr>
        <w:t>The function of instruction, which presupposes, first of all, the assimilation of scientific knowledge, the formation of special and general educational skills:</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 xml:space="preserve"> </w:t>
      </w:r>
      <w:r w:rsidRPr="00130BDA">
        <w:rPr>
          <w:rFonts w:ascii="Times New Roman" w:hAnsi="Times New Roman"/>
          <w:sz w:val="24"/>
          <w:szCs w:val="24"/>
        </w:rPr>
        <w:t>А</w:t>
      </w:r>
      <w:r w:rsidRPr="00130BDA">
        <w:rPr>
          <w:rFonts w:ascii="Times New Roman" w:hAnsi="Times New Roman"/>
          <w:sz w:val="24"/>
          <w:szCs w:val="24"/>
          <w:lang w:val="en-US"/>
        </w:rPr>
        <w:t>) educational</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В</w:t>
      </w:r>
      <w:r w:rsidRPr="00130BDA">
        <w:rPr>
          <w:rFonts w:ascii="Times New Roman" w:hAnsi="Times New Roman"/>
          <w:sz w:val="24"/>
          <w:szCs w:val="24"/>
          <w:lang w:val="en-US"/>
        </w:rPr>
        <w:t>) developing</w:t>
      </w:r>
    </w:p>
    <w:p w:rsidR="00130BDA" w:rsidRPr="00130BDA"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С</w:t>
      </w:r>
      <w:r w:rsidRPr="00130BDA">
        <w:rPr>
          <w:rFonts w:ascii="Times New Roman" w:hAnsi="Times New Roman"/>
          <w:sz w:val="24"/>
          <w:szCs w:val="24"/>
          <w:lang w:val="en-US"/>
        </w:rPr>
        <w:t>) educational</w:t>
      </w:r>
    </w:p>
    <w:p w:rsidR="00130BDA" w:rsidRPr="00775BC5"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lang w:val="en-US"/>
        </w:rPr>
        <w:t>D</w:t>
      </w:r>
      <w:r w:rsidRPr="00775BC5">
        <w:rPr>
          <w:rFonts w:ascii="Times New Roman" w:hAnsi="Times New Roman"/>
          <w:sz w:val="24"/>
          <w:szCs w:val="24"/>
          <w:lang w:val="en-US"/>
        </w:rPr>
        <w:t xml:space="preserve">) </w:t>
      </w:r>
      <w:proofErr w:type="gramStart"/>
      <w:r w:rsidRPr="00775BC5">
        <w:rPr>
          <w:rFonts w:ascii="Times New Roman" w:hAnsi="Times New Roman"/>
          <w:sz w:val="24"/>
          <w:szCs w:val="24"/>
          <w:lang w:val="en-US"/>
        </w:rPr>
        <w:t>organizational</w:t>
      </w:r>
      <w:proofErr w:type="gramEnd"/>
    </w:p>
    <w:p w:rsidR="00130BDA" w:rsidRPr="00775BC5" w:rsidRDefault="00130BDA" w:rsidP="00130BDA">
      <w:pPr>
        <w:spacing w:after="0" w:line="240" w:lineRule="auto"/>
        <w:rPr>
          <w:rFonts w:ascii="Times New Roman" w:hAnsi="Times New Roman"/>
          <w:sz w:val="24"/>
          <w:szCs w:val="24"/>
          <w:lang w:val="en-US"/>
        </w:rPr>
      </w:pPr>
      <w:r w:rsidRPr="00130BDA">
        <w:rPr>
          <w:rFonts w:ascii="Times New Roman" w:hAnsi="Times New Roman"/>
          <w:sz w:val="24"/>
          <w:szCs w:val="24"/>
        </w:rPr>
        <w:t>Е</w:t>
      </w:r>
      <w:r w:rsidRPr="00775BC5">
        <w:rPr>
          <w:rFonts w:ascii="Times New Roman" w:hAnsi="Times New Roman"/>
          <w:sz w:val="24"/>
          <w:szCs w:val="24"/>
          <w:lang w:val="en-US"/>
        </w:rPr>
        <w:t>) incentive</w:t>
      </w:r>
    </w:p>
    <w:p w:rsidR="00775BC5" w:rsidRDefault="00775BC5" w:rsidP="00775BC5">
      <w:pPr>
        <w:spacing w:after="0" w:line="240" w:lineRule="auto"/>
        <w:rPr>
          <w:rFonts w:ascii="Times New Roman" w:hAnsi="Times New Roman"/>
          <w:b/>
          <w:sz w:val="24"/>
          <w:szCs w:val="24"/>
          <w:lang w:val="kk-KZ"/>
        </w:rPr>
      </w:pPr>
    </w:p>
    <w:p w:rsidR="00775BC5" w:rsidRPr="00A94E41" w:rsidRDefault="00775BC5" w:rsidP="00775BC5">
      <w:pPr>
        <w:spacing w:after="0" w:line="240" w:lineRule="auto"/>
        <w:rPr>
          <w:rFonts w:ascii="Times New Roman" w:eastAsia="Times New Roman" w:hAnsi="Times New Roman" w:cs="Times New Roman"/>
          <w:b/>
          <w:sz w:val="24"/>
          <w:szCs w:val="24"/>
          <w:lang w:val="en-US"/>
        </w:rPr>
      </w:pPr>
      <w:r w:rsidRPr="00A94E41">
        <w:rPr>
          <w:rFonts w:ascii="Times New Roman" w:eastAsia="Times New Roman" w:hAnsi="Times New Roman" w:cs="Times New Roman"/>
          <w:b/>
          <w:sz w:val="24"/>
          <w:szCs w:val="24"/>
          <w:lang w:val="en-US"/>
        </w:rPr>
        <w:t xml:space="preserve"> System for assessing the learning achievement of students</w:t>
      </w: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79"/>
        <w:gridCol w:w="948"/>
        <w:gridCol w:w="811"/>
        <w:gridCol w:w="6276"/>
      </w:tblGrid>
      <w:tr w:rsidR="00775BC5" w:rsidRPr="00364AB2" w:rsidTr="005553FB">
        <w:tc>
          <w:tcPr>
            <w:tcW w:w="1134" w:type="dxa"/>
          </w:tcPr>
          <w:p w:rsidR="00775BC5" w:rsidRPr="00A94E41" w:rsidRDefault="00775BC5" w:rsidP="005553FB">
            <w:pPr>
              <w:jc w:val="center"/>
              <w:rPr>
                <w:rFonts w:ascii="Times New Roman" w:eastAsia="Times New Roman" w:hAnsi="Times New Roman" w:cs="Times New Roman"/>
                <w:b/>
                <w:bCs/>
                <w:sz w:val="20"/>
                <w:szCs w:val="20"/>
              </w:rPr>
            </w:pPr>
            <w:r w:rsidRPr="00A94E41">
              <w:rPr>
                <w:rFonts w:ascii="Times New Roman" w:eastAsia="Times New Roman" w:hAnsi="Times New Roman" w:cs="Times New Roman"/>
                <w:b/>
                <w:bCs/>
                <w:sz w:val="20"/>
                <w:szCs w:val="20"/>
                <w:lang w:val="en-US"/>
              </w:rPr>
              <w:t>Estimation in letters</w:t>
            </w:r>
          </w:p>
        </w:tc>
        <w:tc>
          <w:tcPr>
            <w:tcW w:w="1179" w:type="dxa"/>
          </w:tcPr>
          <w:p w:rsidR="00775BC5" w:rsidRPr="00A94E41" w:rsidRDefault="00775BC5" w:rsidP="005553FB">
            <w:pPr>
              <w:jc w:val="center"/>
              <w:rPr>
                <w:rFonts w:ascii="Times New Roman" w:eastAsia="Times New Roman" w:hAnsi="Times New Roman" w:cs="Times New Roman"/>
                <w:b/>
                <w:bCs/>
                <w:sz w:val="20"/>
                <w:szCs w:val="20"/>
                <w:lang w:val="en-US"/>
              </w:rPr>
            </w:pPr>
            <w:r w:rsidRPr="00A94E41">
              <w:rPr>
                <w:rFonts w:ascii="Times New Roman" w:eastAsia="Times New Roman" w:hAnsi="Times New Roman" w:cs="Times New Roman"/>
                <w:b/>
                <w:bCs/>
                <w:sz w:val="20"/>
                <w:szCs w:val="20"/>
                <w:lang w:val="en-US"/>
              </w:rPr>
              <w:t>Equivalent of scores in figures</w:t>
            </w:r>
          </w:p>
        </w:tc>
        <w:tc>
          <w:tcPr>
            <w:tcW w:w="948" w:type="dxa"/>
          </w:tcPr>
          <w:p w:rsidR="00775BC5" w:rsidRPr="00A94E41" w:rsidRDefault="00775BC5" w:rsidP="005553FB">
            <w:pPr>
              <w:jc w:val="center"/>
              <w:rPr>
                <w:rFonts w:ascii="Times New Roman" w:eastAsia="Times New Roman" w:hAnsi="Times New Roman" w:cs="Times New Roman"/>
                <w:b/>
                <w:bCs/>
                <w:sz w:val="20"/>
                <w:szCs w:val="20"/>
              </w:rPr>
            </w:pPr>
            <w:r w:rsidRPr="00A94E41">
              <w:rPr>
                <w:rFonts w:ascii="Times New Roman" w:eastAsia="Times New Roman" w:hAnsi="Times New Roman" w:cs="Times New Roman"/>
                <w:b/>
                <w:bCs/>
                <w:sz w:val="20"/>
                <w:szCs w:val="20"/>
                <w:lang w:val="en-US"/>
              </w:rPr>
              <w:t>In per cent</w:t>
            </w:r>
          </w:p>
        </w:tc>
        <w:tc>
          <w:tcPr>
            <w:tcW w:w="811" w:type="dxa"/>
          </w:tcPr>
          <w:p w:rsidR="00775BC5" w:rsidRPr="00A94E41" w:rsidRDefault="00775BC5" w:rsidP="005553FB">
            <w:pPr>
              <w:ind w:left="-108" w:right="-108"/>
              <w:jc w:val="center"/>
              <w:rPr>
                <w:rFonts w:ascii="Times New Roman" w:eastAsia="Times New Roman" w:hAnsi="Times New Roman" w:cs="Times New Roman"/>
                <w:b/>
                <w:bCs/>
                <w:sz w:val="20"/>
                <w:szCs w:val="20"/>
              </w:rPr>
            </w:pPr>
            <w:r w:rsidRPr="00A94E41">
              <w:rPr>
                <w:rFonts w:ascii="Times New Roman" w:eastAsia="Times New Roman" w:hAnsi="Times New Roman" w:cs="Times New Roman"/>
                <w:b/>
                <w:bCs/>
                <w:sz w:val="20"/>
                <w:szCs w:val="20"/>
                <w:lang w:val="en-US"/>
              </w:rPr>
              <w:t>Traditional assessment</w:t>
            </w:r>
          </w:p>
        </w:tc>
        <w:tc>
          <w:tcPr>
            <w:tcW w:w="6276" w:type="dxa"/>
          </w:tcPr>
          <w:p w:rsidR="00775BC5" w:rsidRPr="00A94E41" w:rsidRDefault="00775BC5" w:rsidP="005553FB">
            <w:pPr>
              <w:jc w:val="center"/>
              <w:rPr>
                <w:rFonts w:ascii="Times New Roman" w:eastAsia="Times New Roman" w:hAnsi="Times New Roman" w:cs="Times New Roman"/>
                <w:b/>
                <w:sz w:val="20"/>
                <w:szCs w:val="20"/>
                <w:lang w:val="en-US"/>
              </w:rPr>
            </w:pPr>
            <w:r w:rsidRPr="00A94E41">
              <w:rPr>
                <w:rFonts w:ascii="Times New Roman" w:eastAsia="Times New Roman" w:hAnsi="Times New Roman" w:cs="Times New Roman"/>
                <w:b/>
                <w:sz w:val="20"/>
                <w:szCs w:val="20"/>
                <w:lang w:val="en-US"/>
              </w:rPr>
              <w:t>A criterion for assessing the knowledge of students</w:t>
            </w:r>
          </w:p>
          <w:p w:rsidR="00775BC5" w:rsidRPr="00A94E41" w:rsidRDefault="00775BC5" w:rsidP="005553FB">
            <w:pPr>
              <w:jc w:val="center"/>
              <w:rPr>
                <w:rFonts w:ascii="Times New Roman" w:eastAsia="Times New Roman" w:hAnsi="Times New Roman" w:cs="Times New Roman"/>
                <w:b/>
                <w:bCs/>
                <w:sz w:val="20"/>
                <w:szCs w:val="20"/>
                <w:lang w:val="en-US"/>
              </w:rPr>
            </w:pPr>
          </w:p>
        </w:tc>
      </w:tr>
      <w:tr w:rsidR="00775BC5" w:rsidRPr="009758E9" w:rsidTr="005553FB">
        <w:tc>
          <w:tcPr>
            <w:tcW w:w="1134" w:type="dxa"/>
            <w:vAlign w:val="center"/>
          </w:tcPr>
          <w:p w:rsidR="00775BC5" w:rsidRPr="00FA2168" w:rsidRDefault="00775BC5" w:rsidP="005553FB">
            <w:pPr>
              <w:spacing w:line="240" w:lineRule="auto"/>
              <w:jc w:val="center"/>
              <w:rPr>
                <w:rFonts w:ascii="Times New Roman" w:eastAsia="Times New Roman" w:hAnsi="Times New Roman" w:cs="Times New Roman"/>
                <w:bCs/>
                <w:sz w:val="24"/>
                <w:szCs w:val="24"/>
              </w:rPr>
            </w:pPr>
            <w:r w:rsidRPr="00FA2168">
              <w:rPr>
                <w:rFonts w:ascii="Times New Roman" w:eastAsia="Times New Roman" w:hAnsi="Times New Roman" w:cs="Times New Roman"/>
                <w:bCs/>
                <w:sz w:val="24"/>
                <w:szCs w:val="24"/>
              </w:rPr>
              <w:t>А</w:t>
            </w:r>
          </w:p>
        </w:tc>
        <w:tc>
          <w:tcPr>
            <w:tcW w:w="1179" w:type="dxa"/>
            <w:vAlign w:val="center"/>
          </w:tcPr>
          <w:p w:rsidR="00775BC5" w:rsidRPr="00FA2168" w:rsidRDefault="00775BC5" w:rsidP="005553FB">
            <w:pPr>
              <w:spacing w:line="240" w:lineRule="auto"/>
              <w:jc w:val="center"/>
              <w:rPr>
                <w:rFonts w:ascii="Times New Roman" w:eastAsia="Times New Roman" w:hAnsi="Times New Roman" w:cs="Times New Roman"/>
                <w:bCs/>
                <w:sz w:val="24"/>
                <w:szCs w:val="24"/>
              </w:rPr>
            </w:pPr>
            <w:r w:rsidRPr="00FA2168">
              <w:rPr>
                <w:rFonts w:ascii="Times New Roman" w:eastAsia="Times New Roman" w:hAnsi="Times New Roman" w:cs="Times New Roman"/>
                <w:bCs/>
                <w:sz w:val="24"/>
                <w:szCs w:val="24"/>
              </w:rPr>
              <w:t>4,0</w:t>
            </w:r>
          </w:p>
        </w:tc>
        <w:tc>
          <w:tcPr>
            <w:tcW w:w="948" w:type="dxa"/>
            <w:vAlign w:val="center"/>
          </w:tcPr>
          <w:p w:rsidR="00775BC5" w:rsidRPr="00FA2168" w:rsidRDefault="00775BC5" w:rsidP="005553FB">
            <w:pPr>
              <w:spacing w:line="240" w:lineRule="auto"/>
              <w:jc w:val="center"/>
              <w:rPr>
                <w:rFonts w:ascii="Times New Roman" w:eastAsia="Times New Roman" w:hAnsi="Times New Roman" w:cs="Times New Roman"/>
                <w:bCs/>
                <w:sz w:val="24"/>
                <w:szCs w:val="24"/>
              </w:rPr>
            </w:pPr>
            <w:r w:rsidRPr="00FA2168">
              <w:rPr>
                <w:rFonts w:ascii="Times New Roman" w:eastAsia="Times New Roman" w:hAnsi="Times New Roman" w:cs="Times New Roman"/>
                <w:bCs/>
                <w:sz w:val="24"/>
                <w:szCs w:val="24"/>
              </w:rPr>
              <w:t>95-100</w:t>
            </w:r>
          </w:p>
        </w:tc>
        <w:tc>
          <w:tcPr>
            <w:tcW w:w="811" w:type="dxa"/>
            <w:vMerge w:val="restart"/>
            <w:textDirection w:val="btLr"/>
            <w:vAlign w:val="center"/>
          </w:tcPr>
          <w:p w:rsidR="00775BC5" w:rsidRPr="00FA2168" w:rsidRDefault="00775BC5" w:rsidP="005553FB">
            <w:pPr>
              <w:spacing w:line="240" w:lineRule="auto"/>
              <w:ind w:left="113" w:right="113"/>
              <w:jc w:val="center"/>
              <w:rPr>
                <w:rFonts w:ascii="Times New Roman" w:eastAsia="Times New Roman" w:hAnsi="Times New Roman" w:cs="Times New Roman"/>
                <w:bCs/>
                <w:sz w:val="24"/>
                <w:szCs w:val="24"/>
              </w:rPr>
            </w:pPr>
            <w:proofErr w:type="spellStart"/>
            <w:r w:rsidRPr="00FA46CB">
              <w:rPr>
                <w:rFonts w:ascii="Times New Roman" w:eastAsia="Times New Roman" w:hAnsi="Times New Roman" w:cs="Times New Roman"/>
                <w:bCs/>
                <w:sz w:val="24"/>
                <w:szCs w:val="24"/>
              </w:rPr>
              <w:t>excellent</w:t>
            </w:r>
            <w:proofErr w:type="spellEnd"/>
          </w:p>
        </w:tc>
        <w:tc>
          <w:tcPr>
            <w:tcW w:w="6276" w:type="dxa"/>
          </w:tcPr>
          <w:p w:rsidR="00775BC5" w:rsidRDefault="00775BC5" w:rsidP="005553FB">
            <w:pPr>
              <w:pStyle w:val="ac"/>
              <w:spacing w:before="0" w:beforeAutospacing="0" w:after="0" w:afterAutospacing="0"/>
              <w:jc w:val="both"/>
              <w:rPr>
                <w:rFonts w:ascii="Times New Roman" w:hAnsi="Times New Roman"/>
                <w:b/>
                <w:lang w:val="kk-KZ"/>
              </w:rPr>
            </w:pPr>
            <w:r w:rsidRPr="009758E9">
              <w:rPr>
                <w:rFonts w:ascii="Times New Roman" w:hAnsi="Times New Roman"/>
                <w:b/>
                <w:lang w:val="en-US"/>
              </w:rPr>
              <w:t xml:space="preserve"> </w:t>
            </w:r>
            <w:r>
              <w:rPr>
                <w:rFonts w:ascii="Times New Roman" w:hAnsi="Times New Roman"/>
                <w:b/>
                <w:lang w:val="en-US"/>
              </w:rPr>
              <w:t>S</w:t>
            </w:r>
            <w:r w:rsidRPr="009758E9">
              <w:rPr>
                <w:rFonts w:ascii="Times New Roman" w:hAnsi="Times New Roman"/>
                <w:b/>
                <w:lang w:val="en-US"/>
              </w:rPr>
              <w:t>tudent demonstrates:</w:t>
            </w:r>
          </w:p>
          <w:p w:rsidR="00775BC5" w:rsidRPr="009758E9" w:rsidRDefault="00775BC5" w:rsidP="005553FB">
            <w:pPr>
              <w:pStyle w:val="ac"/>
              <w:spacing w:before="0" w:beforeAutospacing="0" w:after="0" w:afterAutospacing="0"/>
              <w:jc w:val="both"/>
              <w:rPr>
                <w:rFonts w:ascii="Times New Roman" w:hAnsi="Times New Roman" w:cs="Times New Roman"/>
                <w:lang w:val="en-US"/>
              </w:rPr>
            </w:pPr>
            <w:r w:rsidRPr="009758E9">
              <w:rPr>
                <w:rFonts w:ascii="Times New Roman" w:hAnsi="Times New Roman" w:cs="Times New Roman"/>
                <w:lang w:val="en-US"/>
              </w:rPr>
              <w:t>- a deep and lasting assimilation of program material</w:t>
            </w:r>
          </w:p>
          <w:p w:rsidR="00775BC5" w:rsidRPr="009758E9" w:rsidRDefault="00775BC5" w:rsidP="005553FB">
            <w:pPr>
              <w:pStyle w:val="ac"/>
              <w:spacing w:before="0" w:beforeAutospacing="0" w:after="0" w:afterAutospacing="0"/>
              <w:jc w:val="both"/>
              <w:rPr>
                <w:rFonts w:ascii="Times New Roman" w:hAnsi="Times New Roman" w:cs="Times New Roman"/>
                <w:lang w:val="en-US"/>
              </w:rPr>
            </w:pPr>
            <w:r w:rsidRPr="009758E9">
              <w:rPr>
                <w:rFonts w:ascii="Times New Roman" w:hAnsi="Times New Roman" w:cs="Times New Roman"/>
                <w:lang w:val="en-US"/>
              </w:rPr>
              <w:t xml:space="preserve">- complete, consistent, competent and logically presented answers for all types of activities;- </w:t>
            </w:r>
          </w:p>
          <w:p w:rsidR="00775BC5" w:rsidRPr="009758E9" w:rsidRDefault="00775BC5" w:rsidP="005553FB">
            <w:pPr>
              <w:pStyle w:val="ac"/>
              <w:spacing w:before="0" w:beforeAutospacing="0" w:after="0" w:afterAutospacing="0"/>
              <w:jc w:val="both"/>
              <w:rPr>
                <w:rFonts w:ascii="Times New Roman" w:hAnsi="Times New Roman" w:cs="Times New Roman"/>
                <w:lang w:val="en-US"/>
              </w:rPr>
            </w:pPr>
            <w:r w:rsidRPr="009758E9">
              <w:rPr>
                <w:rFonts w:ascii="Times New Roman" w:hAnsi="Times New Roman" w:cs="Times New Roman"/>
                <w:lang w:val="en-US"/>
              </w:rPr>
              <w:t>ability to freely cope with the tasks;</w:t>
            </w:r>
          </w:p>
          <w:p w:rsidR="00775BC5" w:rsidRPr="009758E9" w:rsidRDefault="00775BC5" w:rsidP="005553FB">
            <w:pPr>
              <w:pStyle w:val="ac"/>
              <w:spacing w:before="0" w:beforeAutospacing="0" w:after="0" w:afterAutospacing="0"/>
              <w:jc w:val="both"/>
              <w:rPr>
                <w:rFonts w:ascii="Times New Roman" w:hAnsi="Times New Roman" w:cs="Times New Roman"/>
                <w:lang w:val="en-US"/>
              </w:rPr>
            </w:pPr>
            <w:r w:rsidRPr="009758E9">
              <w:rPr>
                <w:rFonts w:ascii="Times New Roman" w:hAnsi="Times New Roman" w:cs="Times New Roman"/>
                <w:lang w:val="en-US"/>
              </w:rPr>
              <w:t>- correct, well-founded decisions,</w:t>
            </w:r>
          </w:p>
          <w:p w:rsidR="00775BC5" w:rsidRPr="009758E9" w:rsidRDefault="00775BC5" w:rsidP="005553FB">
            <w:pPr>
              <w:pStyle w:val="ac"/>
              <w:spacing w:before="0" w:beforeAutospacing="0" w:after="0" w:afterAutospacing="0"/>
              <w:jc w:val="both"/>
              <w:rPr>
                <w:rFonts w:ascii="Times New Roman" w:hAnsi="Times New Roman" w:cs="Times New Roman"/>
                <w:lang w:val="en-US"/>
              </w:rPr>
            </w:pPr>
            <w:r w:rsidRPr="009758E9">
              <w:rPr>
                <w:rFonts w:ascii="Times New Roman" w:hAnsi="Times New Roman" w:cs="Times New Roman"/>
                <w:lang w:val="en-US"/>
              </w:rPr>
              <w:t>- skills in the use of information from basic and additional specialized literature in the study of discipline,</w:t>
            </w:r>
          </w:p>
          <w:p w:rsidR="00775BC5" w:rsidRPr="009758E9" w:rsidRDefault="00775BC5" w:rsidP="005553FB">
            <w:pPr>
              <w:pStyle w:val="ac"/>
              <w:spacing w:before="0" w:beforeAutospacing="0" w:after="0" w:afterAutospacing="0"/>
              <w:jc w:val="both"/>
              <w:rPr>
                <w:rFonts w:ascii="Times New Roman" w:hAnsi="Times New Roman" w:cs="Times New Roman"/>
                <w:lang w:val="en-US"/>
              </w:rPr>
            </w:pPr>
            <w:r w:rsidRPr="009758E9">
              <w:rPr>
                <w:rFonts w:ascii="Times New Roman" w:hAnsi="Times New Roman" w:cs="Times New Roman"/>
                <w:lang w:val="en-US"/>
              </w:rPr>
              <w:t>- the ability to self-systematize the program material;</w:t>
            </w:r>
          </w:p>
          <w:p w:rsidR="00775BC5" w:rsidRPr="009758E9" w:rsidRDefault="00775BC5" w:rsidP="005553FB">
            <w:pPr>
              <w:pStyle w:val="ac"/>
              <w:spacing w:before="0" w:beforeAutospacing="0" w:after="0" w:afterAutospacing="0"/>
              <w:jc w:val="both"/>
              <w:rPr>
                <w:rFonts w:ascii="Times New Roman" w:hAnsi="Times New Roman" w:cs="Times New Roman"/>
                <w:lang w:val="en-US"/>
              </w:rPr>
            </w:pPr>
            <w:r w:rsidRPr="009758E9">
              <w:rPr>
                <w:rFonts w:ascii="Times New Roman" w:hAnsi="Times New Roman" w:cs="Times New Roman"/>
                <w:lang w:val="en-US"/>
              </w:rPr>
              <w:t>- Possession of versatile skills and techniques for performing all types of tasks;</w:t>
            </w:r>
          </w:p>
          <w:p w:rsidR="00775BC5" w:rsidRPr="009758E9" w:rsidRDefault="00775BC5" w:rsidP="005553FB">
            <w:pPr>
              <w:pStyle w:val="ac"/>
              <w:spacing w:before="0" w:beforeAutospacing="0" w:after="0" w:afterAutospacing="0"/>
              <w:jc w:val="both"/>
              <w:rPr>
                <w:rFonts w:ascii="Times New Roman" w:hAnsi="Times New Roman" w:cs="Times New Roman"/>
                <w:lang w:val="en-US"/>
              </w:rPr>
            </w:pPr>
            <w:r w:rsidRPr="009758E9">
              <w:rPr>
                <w:rFonts w:ascii="Times New Roman" w:hAnsi="Times New Roman" w:cs="Times New Roman"/>
                <w:lang w:val="en-US"/>
              </w:rPr>
              <w:t>- Ability to work with foreign literature and information resources of the Internet;</w:t>
            </w:r>
          </w:p>
          <w:p w:rsidR="00775BC5" w:rsidRPr="009758E9" w:rsidRDefault="00775BC5" w:rsidP="005553FB">
            <w:pPr>
              <w:spacing w:after="0" w:line="240" w:lineRule="auto"/>
              <w:jc w:val="both"/>
              <w:rPr>
                <w:rFonts w:ascii="Times New Roman" w:eastAsia="Times New Roman" w:hAnsi="Times New Roman" w:cs="Times New Roman"/>
                <w:sz w:val="24"/>
                <w:szCs w:val="24"/>
                <w:lang w:val="en-US"/>
              </w:rPr>
            </w:pPr>
            <w:r w:rsidRPr="009758E9">
              <w:rPr>
                <w:rFonts w:ascii="Times New Roman" w:eastAsia="Times New Roman" w:hAnsi="Times New Roman" w:cs="Times New Roman"/>
                <w:lang w:val="en-US"/>
              </w:rPr>
              <w:t>- Timely and high-quality execution of all types of tasks.</w:t>
            </w:r>
          </w:p>
        </w:tc>
      </w:tr>
      <w:tr w:rsidR="00775BC5" w:rsidRPr="009758E9" w:rsidTr="005553FB">
        <w:tc>
          <w:tcPr>
            <w:tcW w:w="1134" w:type="dxa"/>
            <w:vAlign w:val="center"/>
          </w:tcPr>
          <w:p w:rsidR="00775BC5" w:rsidRPr="00FA2168" w:rsidRDefault="00775BC5" w:rsidP="005553FB">
            <w:pPr>
              <w:spacing w:line="240" w:lineRule="auto"/>
              <w:jc w:val="center"/>
              <w:rPr>
                <w:rFonts w:ascii="Times New Roman" w:eastAsia="Times New Roman" w:hAnsi="Times New Roman" w:cs="Times New Roman"/>
                <w:bCs/>
                <w:sz w:val="24"/>
                <w:szCs w:val="24"/>
              </w:rPr>
            </w:pPr>
            <w:r w:rsidRPr="00FA2168">
              <w:rPr>
                <w:rFonts w:ascii="Times New Roman" w:eastAsia="Times New Roman" w:hAnsi="Times New Roman" w:cs="Times New Roman"/>
                <w:bCs/>
                <w:sz w:val="24"/>
                <w:szCs w:val="24"/>
              </w:rPr>
              <w:lastRenderedPageBreak/>
              <w:t>А-</w:t>
            </w:r>
          </w:p>
        </w:tc>
        <w:tc>
          <w:tcPr>
            <w:tcW w:w="1179" w:type="dxa"/>
            <w:vAlign w:val="center"/>
          </w:tcPr>
          <w:p w:rsidR="00775BC5" w:rsidRPr="00FA2168" w:rsidRDefault="00775BC5" w:rsidP="005553FB">
            <w:pPr>
              <w:spacing w:line="240" w:lineRule="auto"/>
              <w:jc w:val="center"/>
              <w:rPr>
                <w:rFonts w:ascii="Times New Roman" w:eastAsia="Times New Roman" w:hAnsi="Times New Roman" w:cs="Times New Roman"/>
                <w:bCs/>
                <w:sz w:val="24"/>
                <w:szCs w:val="24"/>
              </w:rPr>
            </w:pPr>
            <w:r w:rsidRPr="00FA2168">
              <w:rPr>
                <w:rFonts w:ascii="Times New Roman" w:eastAsia="Times New Roman" w:hAnsi="Times New Roman" w:cs="Times New Roman"/>
                <w:bCs/>
                <w:sz w:val="24"/>
                <w:szCs w:val="24"/>
              </w:rPr>
              <w:t>3,67</w:t>
            </w:r>
          </w:p>
        </w:tc>
        <w:tc>
          <w:tcPr>
            <w:tcW w:w="948" w:type="dxa"/>
            <w:vAlign w:val="center"/>
          </w:tcPr>
          <w:p w:rsidR="00775BC5" w:rsidRPr="00FA2168" w:rsidRDefault="00775BC5" w:rsidP="005553FB">
            <w:pPr>
              <w:spacing w:line="240" w:lineRule="auto"/>
              <w:jc w:val="center"/>
              <w:rPr>
                <w:rFonts w:ascii="Times New Roman" w:eastAsia="Times New Roman" w:hAnsi="Times New Roman" w:cs="Times New Roman"/>
                <w:bCs/>
                <w:sz w:val="24"/>
                <w:szCs w:val="24"/>
              </w:rPr>
            </w:pPr>
            <w:r w:rsidRPr="00FA2168">
              <w:rPr>
                <w:rFonts w:ascii="Times New Roman" w:eastAsia="Times New Roman" w:hAnsi="Times New Roman" w:cs="Times New Roman"/>
                <w:bCs/>
                <w:sz w:val="24"/>
                <w:szCs w:val="24"/>
              </w:rPr>
              <w:t>90-94</w:t>
            </w:r>
          </w:p>
        </w:tc>
        <w:tc>
          <w:tcPr>
            <w:tcW w:w="811" w:type="dxa"/>
            <w:vMerge/>
            <w:textDirection w:val="btLr"/>
            <w:vAlign w:val="center"/>
          </w:tcPr>
          <w:p w:rsidR="00775BC5" w:rsidRPr="00FA2168" w:rsidRDefault="00775BC5" w:rsidP="005553FB">
            <w:pPr>
              <w:spacing w:line="240" w:lineRule="auto"/>
              <w:ind w:left="113" w:right="113"/>
              <w:jc w:val="center"/>
              <w:rPr>
                <w:rFonts w:ascii="Times New Roman" w:eastAsia="Times New Roman" w:hAnsi="Times New Roman" w:cs="Times New Roman"/>
                <w:bCs/>
                <w:sz w:val="24"/>
                <w:szCs w:val="24"/>
              </w:rPr>
            </w:pPr>
          </w:p>
        </w:tc>
        <w:tc>
          <w:tcPr>
            <w:tcW w:w="6276" w:type="dxa"/>
          </w:tcPr>
          <w:p w:rsidR="00775BC5" w:rsidRPr="00775BC5" w:rsidRDefault="00775BC5" w:rsidP="005553FB">
            <w:pPr>
              <w:pStyle w:val="ac"/>
              <w:spacing w:before="0" w:beforeAutospacing="0" w:after="0" w:afterAutospacing="0"/>
              <w:jc w:val="both"/>
              <w:rPr>
                <w:rFonts w:ascii="Times New Roman" w:hAnsi="Times New Roman" w:cs="Times New Roman"/>
                <w:lang w:val="en-US"/>
              </w:rPr>
            </w:pPr>
          </w:p>
          <w:p w:rsidR="00775BC5" w:rsidRPr="009758E9" w:rsidRDefault="00775BC5" w:rsidP="005553FB">
            <w:pPr>
              <w:pStyle w:val="ac"/>
              <w:spacing w:before="0" w:beforeAutospacing="0" w:after="0" w:afterAutospacing="0"/>
              <w:jc w:val="both"/>
              <w:rPr>
                <w:rFonts w:ascii="Times New Roman" w:hAnsi="Times New Roman" w:cs="Times New Roman"/>
                <w:lang w:val="en-US"/>
              </w:rPr>
            </w:pPr>
            <w:r w:rsidRPr="009758E9">
              <w:rPr>
                <w:rFonts w:ascii="Times New Roman" w:hAnsi="Times New Roman" w:cs="Times New Roman"/>
                <w:lang w:val="en-US"/>
              </w:rPr>
              <w:t>- Deep assimilation of program material;</w:t>
            </w:r>
          </w:p>
          <w:p w:rsidR="00775BC5" w:rsidRPr="009758E9" w:rsidRDefault="00775BC5" w:rsidP="005553FB">
            <w:pPr>
              <w:pStyle w:val="ac"/>
              <w:spacing w:before="0" w:beforeAutospacing="0" w:after="0" w:afterAutospacing="0"/>
              <w:jc w:val="both"/>
              <w:rPr>
                <w:rFonts w:ascii="Times New Roman" w:hAnsi="Times New Roman" w:cs="Times New Roman"/>
                <w:lang w:val="en-US"/>
              </w:rPr>
            </w:pPr>
            <w:r w:rsidRPr="009758E9">
              <w:rPr>
                <w:rFonts w:ascii="Times New Roman" w:hAnsi="Times New Roman" w:cs="Times New Roman"/>
                <w:lang w:val="en-US"/>
              </w:rPr>
              <w:t>- complete, consistent and logically presented answers for all activities;</w:t>
            </w:r>
          </w:p>
          <w:p w:rsidR="00775BC5" w:rsidRPr="009758E9" w:rsidRDefault="00775BC5" w:rsidP="005553FB">
            <w:pPr>
              <w:pStyle w:val="ac"/>
              <w:spacing w:before="0" w:beforeAutospacing="0" w:after="0" w:afterAutospacing="0"/>
              <w:jc w:val="both"/>
              <w:rPr>
                <w:rFonts w:ascii="Times New Roman" w:hAnsi="Times New Roman" w:cs="Times New Roman"/>
                <w:lang w:val="en-US"/>
              </w:rPr>
            </w:pPr>
            <w:r w:rsidRPr="009758E9">
              <w:rPr>
                <w:rFonts w:ascii="Times New Roman" w:hAnsi="Times New Roman" w:cs="Times New Roman"/>
                <w:lang w:val="en-US"/>
              </w:rPr>
              <w:t>- ability to cope with the tasks;</w:t>
            </w:r>
          </w:p>
          <w:p w:rsidR="00775BC5" w:rsidRPr="009758E9" w:rsidRDefault="00775BC5" w:rsidP="005553FB">
            <w:pPr>
              <w:pStyle w:val="ac"/>
              <w:spacing w:before="0" w:beforeAutospacing="0" w:after="0" w:afterAutospacing="0"/>
              <w:jc w:val="both"/>
              <w:rPr>
                <w:rFonts w:ascii="Times New Roman" w:hAnsi="Times New Roman" w:cs="Times New Roman"/>
                <w:lang w:val="en-US"/>
              </w:rPr>
            </w:pPr>
            <w:r w:rsidRPr="009758E9">
              <w:rPr>
                <w:rFonts w:ascii="Times New Roman" w:hAnsi="Times New Roman" w:cs="Times New Roman"/>
                <w:lang w:val="en-US"/>
              </w:rPr>
              <w:t>- the right decisions,</w:t>
            </w:r>
          </w:p>
          <w:p w:rsidR="00775BC5" w:rsidRPr="009758E9" w:rsidRDefault="00775BC5" w:rsidP="005553FB">
            <w:pPr>
              <w:pStyle w:val="ac"/>
              <w:spacing w:before="0" w:beforeAutospacing="0" w:after="0" w:afterAutospacing="0"/>
              <w:jc w:val="both"/>
              <w:rPr>
                <w:rFonts w:ascii="Times New Roman" w:hAnsi="Times New Roman" w:cs="Times New Roman"/>
                <w:lang w:val="en-US"/>
              </w:rPr>
            </w:pPr>
            <w:r w:rsidRPr="009758E9">
              <w:rPr>
                <w:rFonts w:ascii="Times New Roman" w:hAnsi="Times New Roman" w:cs="Times New Roman"/>
                <w:lang w:val="en-US"/>
              </w:rPr>
              <w:t>- skills of using special literature in the study of discipline,</w:t>
            </w:r>
          </w:p>
          <w:p w:rsidR="00775BC5" w:rsidRPr="009758E9" w:rsidRDefault="00775BC5" w:rsidP="005553FB">
            <w:pPr>
              <w:pStyle w:val="ac"/>
              <w:spacing w:before="0" w:beforeAutospacing="0" w:after="0" w:afterAutospacing="0"/>
              <w:jc w:val="both"/>
              <w:rPr>
                <w:rFonts w:ascii="Times New Roman" w:hAnsi="Times New Roman" w:cs="Times New Roman"/>
                <w:lang w:val="en-US"/>
              </w:rPr>
            </w:pPr>
            <w:r w:rsidRPr="009758E9">
              <w:rPr>
                <w:rFonts w:ascii="Times New Roman" w:hAnsi="Times New Roman" w:cs="Times New Roman"/>
                <w:lang w:val="en-US"/>
              </w:rPr>
              <w:t>- the ability to self-systematize the program material;</w:t>
            </w:r>
          </w:p>
          <w:p w:rsidR="00775BC5" w:rsidRPr="009758E9" w:rsidRDefault="00775BC5" w:rsidP="005553FB">
            <w:pPr>
              <w:pStyle w:val="ac"/>
              <w:spacing w:before="0" w:beforeAutospacing="0" w:after="0" w:afterAutospacing="0"/>
              <w:jc w:val="both"/>
              <w:rPr>
                <w:rFonts w:ascii="Times New Roman" w:hAnsi="Times New Roman" w:cs="Times New Roman"/>
                <w:lang w:val="en-US"/>
              </w:rPr>
            </w:pPr>
            <w:r w:rsidRPr="009758E9">
              <w:rPr>
                <w:rFonts w:ascii="Times New Roman" w:hAnsi="Times New Roman" w:cs="Times New Roman"/>
                <w:lang w:val="en-US"/>
              </w:rPr>
              <w:t>- Possession of skills and techniques for performing all types of tasks;</w:t>
            </w:r>
          </w:p>
          <w:p w:rsidR="00775BC5" w:rsidRPr="009758E9" w:rsidRDefault="00775BC5" w:rsidP="005553FB">
            <w:pPr>
              <w:pStyle w:val="ac"/>
              <w:spacing w:before="0" w:beforeAutospacing="0" w:after="0" w:afterAutospacing="0"/>
              <w:jc w:val="both"/>
              <w:rPr>
                <w:rFonts w:ascii="Times New Roman" w:hAnsi="Times New Roman" w:cs="Times New Roman"/>
                <w:lang w:val="en-US"/>
              </w:rPr>
            </w:pPr>
            <w:r w:rsidRPr="009758E9">
              <w:rPr>
                <w:rFonts w:ascii="Times New Roman" w:hAnsi="Times New Roman" w:cs="Times New Roman"/>
                <w:lang w:val="en-US"/>
              </w:rPr>
              <w:t>- Timely execution of all types of tasks</w:t>
            </w:r>
          </w:p>
        </w:tc>
      </w:tr>
      <w:tr w:rsidR="00775BC5" w:rsidRPr="00D60BD9" w:rsidTr="005553FB">
        <w:tc>
          <w:tcPr>
            <w:tcW w:w="1134" w:type="dxa"/>
            <w:vAlign w:val="center"/>
          </w:tcPr>
          <w:p w:rsidR="00775BC5" w:rsidRPr="00FA2168" w:rsidRDefault="00775BC5" w:rsidP="005553FB">
            <w:pPr>
              <w:spacing w:line="240" w:lineRule="auto"/>
              <w:jc w:val="center"/>
              <w:rPr>
                <w:rFonts w:ascii="Times New Roman" w:eastAsia="Times New Roman" w:hAnsi="Times New Roman" w:cs="Times New Roman"/>
                <w:bCs/>
                <w:sz w:val="24"/>
                <w:szCs w:val="24"/>
              </w:rPr>
            </w:pPr>
            <w:r w:rsidRPr="00FA2168">
              <w:rPr>
                <w:rFonts w:ascii="Times New Roman" w:eastAsia="Times New Roman" w:hAnsi="Times New Roman" w:cs="Times New Roman"/>
                <w:bCs/>
                <w:sz w:val="24"/>
                <w:szCs w:val="24"/>
              </w:rPr>
              <w:t>В+</w:t>
            </w:r>
          </w:p>
        </w:tc>
        <w:tc>
          <w:tcPr>
            <w:tcW w:w="1179" w:type="dxa"/>
            <w:vAlign w:val="center"/>
          </w:tcPr>
          <w:p w:rsidR="00775BC5" w:rsidRPr="00FA2168" w:rsidRDefault="00775BC5" w:rsidP="005553FB">
            <w:pPr>
              <w:spacing w:line="240" w:lineRule="auto"/>
              <w:jc w:val="center"/>
              <w:rPr>
                <w:rFonts w:ascii="Times New Roman" w:eastAsia="Times New Roman" w:hAnsi="Times New Roman" w:cs="Times New Roman"/>
                <w:bCs/>
                <w:sz w:val="24"/>
                <w:szCs w:val="24"/>
              </w:rPr>
            </w:pPr>
            <w:r w:rsidRPr="00FA2168">
              <w:rPr>
                <w:rFonts w:ascii="Times New Roman" w:eastAsia="Times New Roman" w:hAnsi="Times New Roman" w:cs="Times New Roman"/>
                <w:bCs/>
                <w:sz w:val="24"/>
                <w:szCs w:val="24"/>
              </w:rPr>
              <w:t>3,33</w:t>
            </w:r>
          </w:p>
        </w:tc>
        <w:tc>
          <w:tcPr>
            <w:tcW w:w="948" w:type="dxa"/>
            <w:vAlign w:val="center"/>
          </w:tcPr>
          <w:p w:rsidR="00775BC5" w:rsidRPr="00FA2168" w:rsidRDefault="00775BC5" w:rsidP="005553FB">
            <w:pPr>
              <w:spacing w:line="240" w:lineRule="auto"/>
              <w:jc w:val="center"/>
              <w:rPr>
                <w:rFonts w:ascii="Times New Roman" w:eastAsia="Times New Roman" w:hAnsi="Times New Roman" w:cs="Times New Roman"/>
                <w:bCs/>
                <w:sz w:val="24"/>
                <w:szCs w:val="24"/>
              </w:rPr>
            </w:pPr>
            <w:r w:rsidRPr="00FA2168">
              <w:rPr>
                <w:rFonts w:ascii="Times New Roman" w:eastAsia="Times New Roman" w:hAnsi="Times New Roman" w:cs="Times New Roman"/>
                <w:bCs/>
                <w:sz w:val="24"/>
                <w:szCs w:val="24"/>
              </w:rPr>
              <w:t>85-89</w:t>
            </w:r>
          </w:p>
        </w:tc>
        <w:tc>
          <w:tcPr>
            <w:tcW w:w="811" w:type="dxa"/>
            <w:vMerge w:val="restart"/>
            <w:textDirection w:val="btLr"/>
            <w:vAlign w:val="center"/>
          </w:tcPr>
          <w:p w:rsidR="00775BC5" w:rsidRPr="00FA46CB" w:rsidRDefault="00775BC5" w:rsidP="005553FB">
            <w:pPr>
              <w:spacing w:line="240" w:lineRule="auto"/>
              <w:ind w:left="113" w:right="113"/>
              <w:jc w:val="center"/>
              <w:rPr>
                <w:rFonts w:ascii="Times New Roman" w:eastAsia="Times New Roman" w:hAnsi="Times New Roman" w:cs="Times New Roman"/>
                <w:bCs/>
                <w:sz w:val="24"/>
                <w:szCs w:val="24"/>
                <w:lang w:val="kk-KZ"/>
              </w:rPr>
            </w:pPr>
            <w:r w:rsidRPr="00FA46CB">
              <w:rPr>
                <w:rFonts w:ascii="Times New Roman" w:eastAsia="Times New Roman" w:hAnsi="Times New Roman" w:cs="Times New Roman"/>
                <w:bCs/>
                <w:sz w:val="24"/>
                <w:szCs w:val="24"/>
                <w:lang w:val="en-US"/>
              </w:rPr>
              <w:t>good</w:t>
            </w:r>
          </w:p>
        </w:tc>
        <w:tc>
          <w:tcPr>
            <w:tcW w:w="6276" w:type="dxa"/>
          </w:tcPr>
          <w:p w:rsidR="00775BC5" w:rsidRDefault="00775BC5" w:rsidP="005553FB">
            <w:pPr>
              <w:pStyle w:val="ac"/>
              <w:spacing w:before="0" w:beforeAutospacing="0" w:after="0" w:afterAutospacing="0"/>
              <w:jc w:val="both"/>
              <w:rPr>
                <w:rFonts w:ascii="Times New Roman" w:hAnsi="Times New Roman"/>
                <w:b/>
                <w:lang w:val="kk-KZ"/>
              </w:rPr>
            </w:pPr>
            <w:r>
              <w:rPr>
                <w:rFonts w:ascii="Times New Roman" w:hAnsi="Times New Roman"/>
                <w:b/>
                <w:lang w:val="en-US"/>
              </w:rPr>
              <w:t>S</w:t>
            </w:r>
            <w:r w:rsidRPr="009758E9">
              <w:rPr>
                <w:rFonts w:ascii="Times New Roman" w:hAnsi="Times New Roman"/>
                <w:b/>
                <w:lang w:val="en-US"/>
              </w:rPr>
              <w:t>tudent demonstrates:</w:t>
            </w:r>
          </w:p>
          <w:p w:rsidR="00775BC5" w:rsidRPr="00D60BD9" w:rsidRDefault="00775BC5" w:rsidP="005553FB">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assimilation of program material;</w:t>
            </w:r>
          </w:p>
          <w:p w:rsidR="00775BC5" w:rsidRPr="00D60BD9" w:rsidRDefault="00775BC5" w:rsidP="005553FB">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complete, consistent, competent, without significant inaccuracies, an account of the answers for all types of tasks;</w:t>
            </w:r>
          </w:p>
          <w:p w:rsidR="00775BC5" w:rsidRPr="00D60BD9" w:rsidRDefault="00775BC5" w:rsidP="005553FB">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correct application of theoretical knowledge</w:t>
            </w:r>
          </w:p>
          <w:p w:rsidR="00775BC5" w:rsidRPr="00D60BD9" w:rsidRDefault="00775BC5" w:rsidP="005553FB">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Possession of necessary skills in the performance of applied tasks</w:t>
            </w:r>
          </w:p>
          <w:p w:rsidR="00775BC5" w:rsidRPr="00D60BD9" w:rsidRDefault="00775BC5" w:rsidP="005553FB">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skills in using recommended literature in the study of discipline,</w:t>
            </w:r>
          </w:p>
          <w:p w:rsidR="00775BC5" w:rsidRPr="00D60BD9" w:rsidRDefault="00775BC5" w:rsidP="005553FB">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skills of systematization of program material;</w:t>
            </w:r>
          </w:p>
          <w:p w:rsidR="00775BC5" w:rsidRPr="00D60BD9" w:rsidRDefault="00775BC5" w:rsidP="005553FB">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Possession of skills and techniques for performing all types of tasks;</w:t>
            </w:r>
          </w:p>
          <w:p w:rsidR="00775BC5" w:rsidRPr="00D60BD9" w:rsidRDefault="00775BC5" w:rsidP="005553FB">
            <w:pPr>
              <w:spacing w:after="0" w:line="240" w:lineRule="auto"/>
              <w:jc w:val="both"/>
              <w:rPr>
                <w:rFonts w:ascii="Times New Roman" w:eastAsia="Times New Roman" w:hAnsi="Times New Roman" w:cs="Times New Roman"/>
                <w:sz w:val="24"/>
                <w:szCs w:val="24"/>
                <w:lang w:val="en-US"/>
              </w:rPr>
            </w:pPr>
            <w:r w:rsidRPr="00D60BD9">
              <w:rPr>
                <w:rFonts w:ascii="Times New Roman" w:eastAsia="Times New Roman" w:hAnsi="Times New Roman" w:cs="Times New Roman"/>
                <w:lang w:val="en-US"/>
              </w:rPr>
              <w:t>- Timely execution of all types of tasks</w:t>
            </w:r>
          </w:p>
        </w:tc>
      </w:tr>
      <w:tr w:rsidR="00775BC5" w:rsidRPr="00D60BD9" w:rsidTr="005553FB">
        <w:tc>
          <w:tcPr>
            <w:tcW w:w="1134" w:type="dxa"/>
            <w:vAlign w:val="center"/>
          </w:tcPr>
          <w:p w:rsidR="00775BC5" w:rsidRPr="00FA2168" w:rsidRDefault="00775BC5" w:rsidP="005553FB">
            <w:pPr>
              <w:spacing w:line="240" w:lineRule="auto"/>
              <w:jc w:val="center"/>
              <w:rPr>
                <w:rFonts w:ascii="Times New Roman" w:eastAsia="Times New Roman" w:hAnsi="Times New Roman" w:cs="Times New Roman"/>
                <w:bCs/>
                <w:sz w:val="24"/>
                <w:szCs w:val="24"/>
              </w:rPr>
            </w:pPr>
            <w:r w:rsidRPr="00FA2168">
              <w:rPr>
                <w:rFonts w:ascii="Times New Roman" w:eastAsia="Times New Roman" w:hAnsi="Times New Roman" w:cs="Times New Roman"/>
                <w:bCs/>
                <w:sz w:val="24"/>
                <w:szCs w:val="24"/>
              </w:rPr>
              <w:t>В</w:t>
            </w:r>
          </w:p>
        </w:tc>
        <w:tc>
          <w:tcPr>
            <w:tcW w:w="1179" w:type="dxa"/>
            <w:vAlign w:val="center"/>
          </w:tcPr>
          <w:p w:rsidR="00775BC5" w:rsidRPr="00FA2168" w:rsidRDefault="00775BC5" w:rsidP="005553FB">
            <w:pPr>
              <w:spacing w:line="240" w:lineRule="auto"/>
              <w:jc w:val="center"/>
              <w:rPr>
                <w:rFonts w:ascii="Times New Roman" w:eastAsia="Times New Roman" w:hAnsi="Times New Roman" w:cs="Times New Roman"/>
                <w:bCs/>
                <w:sz w:val="24"/>
                <w:szCs w:val="24"/>
              </w:rPr>
            </w:pPr>
            <w:r w:rsidRPr="00FA2168">
              <w:rPr>
                <w:rFonts w:ascii="Times New Roman" w:eastAsia="Times New Roman" w:hAnsi="Times New Roman" w:cs="Times New Roman"/>
                <w:bCs/>
                <w:sz w:val="24"/>
                <w:szCs w:val="24"/>
              </w:rPr>
              <w:t>3,0</w:t>
            </w:r>
          </w:p>
        </w:tc>
        <w:tc>
          <w:tcPr>
            <w:tcW w:w="948" w:type="dxa"/>
            <w:vAlign w:val="center"/>
          </w:tcPr>
          <w:p w:rsidR="00775BC5" w:rsidRPr="00FA2168" w:rsidRDefault="00775BC5" w:rsidP="005553FB">
            <w:pPr>
              <w:spacing w:line="240" w:lineRule="auto"/>
              <w:jc w:val="center"/>
              <w:rPr>
                <w:rFonts w:ascii="Times New Roman" w:eastAsia="Times New Roman" w:hAnsi="Times New Roman" w:cs="Times New Roman"/>
                <w:bCs/>
                <w:sz w:val="24"/>
                <w:szCs w:val="24"/>
              </w:rPr>
            </w:pPr>
            <w:r w:rsidRPr="00FA2168">
              <w:rPr>
                <w:rFonts w:ascii="Times New Roman" w:eastAsia="Times New Roman" w:hAnsi="Times New Roman" w:cs="Times New Roman"/>
                <w:bCs/>
                <w:sz w:val="24"/>
                <w:szCs w:val="24"/>
              </w:rPr>
              <w:t>80-84</w:t>
            </w:r>
          </w:p>
        </w:tc>
        <w:tc>
          <w:tcPr>
            <w:tcW w:w="811" w:type="dxa"/>
            <w:vMerge/>
            <w:textDirection w:val="btLr"/>
            <w:vAlign w:val="center"/>
          </w:tcPr>
          <w:p w:rsidR="00775BC5" w:rsidRPr="00FA2168" w:rsidRDefault="00775BC5" w:rsidP="005553FB">
            <w:pPr>
              <w:spacing w:line="240" w:lineRule="auto"/>
              <w:ind w:left="113" w:right="113"/>
              <w:jc w:val="center"/>
              <w:rPr>
                <w:rFonts w:ascii="Times New Roman" w:eastAsia="Times New Roman" w:hAnsi="Times New Roman" w:cs="Times New Roman"/>
                <w:bCs/>
                <w:sz w:val="24"/>
                <w:szCs w:val="24"/>
              </w:rPr>
            </w:pPr>
          </w:p>
        </w:tc>
        <w:tc>
          <w:tcPr>
            <w:tcW w:w="6276" w:type="dxa"/>
          </w:tcPr>
          <w:p w:rsidR="00775BC5" w:rsidRDefault="00775BC5" w:rsidP="005553FB">
            <w:pPr>
              <w:pStyle w:val="ac"/>
              <w:spacing w:before="0" w:beforeAutospacing="0" w:after="0" w:afterAutospacing="0"/>
              <w:jc w:val="both"/>
              <w:rPr>
                <w:rFonts w:ascii="Times New Roman" w:hAnsi="Times New Roman"/>
                <w:b/>
                <w:lang w:val="kk-KZ"/>
              </w:rPr>
            </w:pPr>
            <w:r>
              <w:rPr>
                <w:rFonts w:ascii="Times New Roman" w:hAnsi="Times New Roman"/>
                <w:b/>
                <w:lang w:val="en-US"/>
              </w:rPr>
              <w:t>S</w:t>
            </w:r>
            <w:r w:rsidRPr="00D60BD9">
              <w:rPr>
                <w:rFonts w:ascii="Times New Roman" w:hAnsi="Times New Roman"/>
                <w:b/>
                <w:lang w:val="en-US"/>
              </w:rPr>
              <w:t>tudent demonstrates:</w:t>
            </w:r>
          </w:p>
          <w:p w:rsidR="00775BC5" w:rsidRPr="00D60BD9" w:rsidRDefault="00775BC5" w:rsidP="005553FB">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assimilation of program material;</w:t>
            </w:r>
          </w:p>
          <w:p w:rsidR="00775BC5" w:rsidRPr="00D60BD9" w:rsidRDefault="00775BC5" w:rsidP="005553FB">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a consistent presentation of the answers for all types of tasks with non-essential errors;</w:t>
            </w:r>
          </w:p>
          <w:p w:rsidR="00775BC5" w:rsidRPr="00D60BD9" w:rsidRDefault="00775BC5" w:rsidP="005553FB">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skills in applying theoretical knowledge under the guidance of a teacher;</w:t>
            </w:r>
          </w:p>
          <w:p w:rsidR="00775BC5" w:rsidRPr="00D60BD9" w:rsidRDefault="00775BC5" w:rsidP="005553FB">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Possession of necessary skills in performing practical tasks</w:t>
            </w:r>
          </w:p>
          <w:p w:rsidR="00775BC5" w:rsidRPr="00D60BD9" w:rsidRDefault="00775BC5" w:rsidP="005553FB">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skills in using recommended literature in the study of discipline,</w:t>
            </w:r>
          </w:p>
          <w:p w:rsidR="00775BC5" w:rsidRPr="00D60BD9" w:rsidRDefault="00775BC5" w:rsidP="005553FB">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skills of systematization of program material under the guidance of a teacher;</w:t>
            </w:r>
          </w:p>
          <w:p w:rsidR="00775BC5" w:rsidRPr="00D60BD9" w:rsidRDefault="00775BC5" w:rsidP="005553FB">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mastering the skills of performing all kinds of tasks;</w:t>
            </w:r>
          </w:p>
          <w:p w:rsidR="00775BC5" w:rsidRPr="00D60BD9" w:rsidRDefault="00775BC5" w:rsidP="005553FB">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the ability to independently correct mistakes made;</w:t>
            </w:r>
          </w:p>
          <w:p w:rsidR="00775BC5" w:rsidRPr="00D60BD9" w:rsidRDefault="00775BC5" w:rsidP="005553FB">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xml:space="preserve">- </w:t>
            </w:r>
            <w:proofErr w:type="gramStart"/>
            <w:r w:rsidRPr="00D60BD9">
              <w:rPr>
                <w:rFonts w:ascii="Times New Roman" w:hAnsi="Times New Roman" w:cs="Times New Roman"/>
                <w:lang w:val="en-US"/>
              </w:rPr>
              <w:t>the</w:t>
            </w:r>
            <w:proofErr w:type="gramEnd"/>
            <w:r w:rsidRPr="00D60BD9">
              <w:rPr>
                <w:rFonts w:ascii="Times New Roman" w:hAnsi="Times New Roman" w:cs="Times New Roman"/>
                <w:lang w:val="en-US"/>
              </w:rPr>
              <w:t xml:space="preserve"> timely execution of all types of tasks with the elimination of errors.</w:t>
            </w:r>
          </w:p>
        </w:tc>
      </w:tr>
      <w:tr w:rsidR="00775BC5" w:rsidRPr="00D60BD9" w:rsidTr="005553FB">
        <w:tc>
          <w:tcPr>
            <w:tcW w:w="1134" w:type="dxa"/>
            <w:vAlign w:val="center"/>
          </w:tcPr>
          <w:p w:rsidR="00775BC5" w:rsidRPr="00FA2168" w:rsidRDefault="00775BC5" w:rsidP="005553FB">
            <w:pPr>
              <w:spacing w:line="240" w:lineRule="auto"/>
              <w:jc w:val="center"/>
              <w:rPr>
                <w:rFonts w:ascii="Times New Roman" w:eastAsia="Times New Roman" w:hAnsi="Times New Roman" w:cs="Times New Roman"/>
                <w:bCs/>
                <w:sz w:val="24"/>
                <w:szCs w:val="24"/>
              </w:rPr>
            </w:pPr>
            <w:r w:rsidRPr="00FA2168">
              <w:rPr>
                <w:rFonts w:ascii="Times New Roman" w:eastAsia="Times New Roman" w:hAnsi="Times New Roman" w:cs="Times New Roman"/>
                <w:bCs/>
                <w:sz w:val="24"/>
                <w:szCs w:val="24"/>
              </w:rPr>
              <w:t>В-</w:t>
            </w:r>
          </w:p>
        </w:tc>
        <w:tc>
          <w:tcPr>
            <w:tcW w:w="1179" w:type="dxa"/>
            <w:vAlign w:val="center"/>
          </w:tcPr>
          <w:p w:rsidR="00775BC5" w:rsidRPr="00FA2168" w:rsidRDefault="00775BC5" w:rsidP="005553FB">
            <w:pPr>
              <w:spacing w:line="240" w:lineRule="auto"/>
              <w:jc w:val="center"/>
              <w:rPr>
                <w:rFonts w:ascii="Times New Roman" w:eastAsia="Times New Roman" w:hAnsi="Times New Roman" w:cs="Times New Roman"/>
                <w:bCs/>
                <w:sz w:val="24"/>
                <w:szCs w:val="24"/>
              </w:rPr>
            </w:pPr>
            <w:r w:rsidRPr="00FA2168">
              <w:rPr>
                <w:rFonts w:ascii="Times New Roman" w:eastAsia="Times New Roman" w:hAnsi="Times New Roman" w:cs="Times New Roman"/>
                <w:bCs/>
                <w:sz w:val="24"/>
                <w:szCs w:val="24"/>
              </w:rPr>
              <w:t>2,67</w:t>
            </w:r>
          </w:p>
        </w:tc>
        <w:tc>
          <w:tcPr>
            <w:tcW w:w="948" w:type="dxa"/>
            <w:vAlign w:val="center"/>
          </w:tcPr>
          <w:p w:rsidR="00775BC5" w:rsidRPr="00FA2168" w:rsidRDefault="00775BC5" w:rsidP="005553FB">
            <w:pPr>
              <w:spacing w:line="240" w:lineRule="auto"/>
              <w:jc w:val="center"/>
              <w:rPr>
                <w:rFonts w:ascii="Times New Roman" w:eastAsia="Times New Roman" w:hAnsi="Times New Roman" w:cs="Times New Roman"/>
                <w:bCs/>
                <w:sz w:val="24"/>
                <w:szCs w:val="24"/>
              </w:rPr>
            </w:pPr>
            <w:r w:rsidRPr="00FA2168">
              <w:rPr>
                <w:rFonts w:ascii="Times New Roman" w:eastAsia="Times New Roman" w:hAnsi="Times New Roman" w:cs="Times New Roman"/>
                <w:bCs/>
                <w:sz w:val="24"/>
                <w:szCs w:val="24"/>
              </w:rPr>
              <w:t>75-79</w:t>
            </w:r>
          </w:p>
        </w:tc>
        <w:tc>
          <w:tcPr>
            <w:tcW w:w="811" w:type="dxa"/>
            <w:vMerge/>
            <w:textDirection w:val="btLr"/>
            <w:vAlign w:val="center"/>
          </w:tcPr>
          <w:p w:rsidR="00775BC5" w:rsidRPr="00FA2168" w:rsidRDefault="00775BC5" w:rsidP="005553FB">
            <w:pPr>
              <w:spacing w:line="240" w:lineRule="auto"/>
              <w:ind w:left="113" w:right="113"/>
              <w:jc w:val="center"/>
              <w:rPr>
                <w:rFonts w:ascii="Times New Roman" w:eastAsia="Times New Roman" w:hAnsi="Times New Roman" w:cs="Times New Roman"/>
                <w:bCs/>
                <w:sz w:val="24"/>
                <w:szCs w:val="24"/>
              </w:rPr>
            </w:pPr>
          </w:p>
        </w:tc>
        <w:tc>
          <w:tcPr>
            <w:tcW w:w="6276" w:type="dxa"/>
          </w:tcPr>
          <w:p w:rsidR="00775BC5" w:rsidRDefault="00775BC5" w:rsidP="005553FB">
            <w:pPr>
              <w:pStyle w:val="ac"/>
              <w:spacing w:before="0" w:beforeAutospacing="0" w:after="0" w:afterAutospacing="0"/>
              <w:jc w:val="both"/>
              <w:rPr>
                <w:rFonts w:ascii="Times New Roman" w:hAnsi="Times New Roman"/>
                <w:b/>
                <w:lang w:val="kk-KZ"/>
              </w:rPr>
            </w:pPr>
            <w:r>
              <w:rPr>
                <w:rFonts w:ascii="Times New Roman" w:hAnsi="Times New Roman"/>
                <w:b/>
                <w:lang w:val="en-US"/>
              </w:rPr>
              <w:t>S</w:t>
            </w:r>
            <w:r w:rsidRPr="00D60BD9">
              <w:rPr>
                <w:rFonts w:ascii="Times New Roman" w:hAnsi="Times New Roman"/>
                <w:b/>
                <w:lang w:val="en-US"/>
              </w:rPr>
              <w:t>tudent demonstrates:</w:t>
            </w:r>
          </w:p>
          <w:p w:rsidR="00775BC5" w:rsidRPr="00D60BD9" w:rsidRDefault="00775BC5" w:rsidP="005553FB">
            <w:pPr>
              <w:spacing w:after="0" w:line="240" w:lineRule="auto"/>
              <w:jc w:val="both"/>
              <w:rPr>
                <w:rFonts w:ascii="Times New Roman" w:eastAsia="Times New Roman" w:hAnsi="Times New Roman" w:cs="Times New Roman"/>
                <w:lang w:val="en-US"/>
              </w:rPr>
            </w:pPr>
            <w:r w:rsidRPr="00D60BD9">
              <w:rPr>
                <w:rFonts w:ascii="Times New Roman" w:eastAsia="Times New Roman" w:hAnsi="Times New Roman" w:cs="Times New Roman"/>
                <w:lang w:val="en-US"/>
              </w:rPr>
              <w:t>- assimilation of program material;</w:t>
            </w:r>
          </w:p>
          <w:p w:rsidR="00775BC5" w:rsidRPr="00D60BD9" w:rsidRDefault="00775BC5" w:rsidP="005553FB">
            <w:pPr>
              <w:spacing w:after="0" w:line="240" w:lineRule="auto"/>
              <w:jc w:val="both"/>
              <w:rPr>
                <w:rFonts w:ascii="Times New Roman" w:eastAsia="Times New Roman" w:hAnsi="Times New Roman" w:cs="Times New Roman"/>
                <w:lang w:val="en-US"/>
              </w:rPr>
            </w:pPr>
            <w:r w:rsidRPr="00D60BD9">
              <w:rPr>
                <w:rFonts w:ascii="Times New Roman" w:eastAsia="Times New Roman" w:hAnsi="Times New Roman" w:cs="Times New Roman"/>
                <w:lang w:val="en-US"/>
              </w:rPr>
              <w:t>- Ability to present answers with non-essential errors;</w:t>
            </w:r>
          </w:p>
          <w:p w:rsidR="00775BC5" w:rsidRPr="00D60BD9" w:rsidRDefault="00775BC5" w:rsidP="005553FB">
            <w:pPr>
              <w:spacing w:after="0" w:line="240" w:lineRule="auto"/>
              <w:jc w:val="both"/>
              <w:rPr>
                <w:rFonts w:ascii="Times New Roman" w:eastAsia="Times New Roman" w:hAnsi="Times New Roman" w:cs="Times New Roman"/>
                <w:lang w:val="en-US"/>
              </w:rPr>
            </w:pPr>
            <w:r w:rsidRPr="00D60BD9">
              <w:rPr>
                <w:rFonts w:ascii="Times New Roman" w:eastAsia="Times New Roman" w:hAnsi="Times New Roman" w:cs="Times New Roman"/>
                <w:lang w:val="en-US"/>
              </w:rPr>
              <w:t>- skills in applying theoretical knowledge under the guidance of a teacher;</w:t>
            </w:r>
          </w:p>
          <w:p w:rsidR="00775BC5" w:rsidRPr="00D60BD9" w:rsidRDefault="00775BC5" w:rsidP="005553FB">
            <w:pPr>
              <w:spacing w:after="0" w:line="240" w:lineRule="auto"/>
              <w:jc w:val="both"/>
              <w:rPr>
                <w:rFonts w:ascii="Times New Roman" w:eastAsia="Times New Roman" w:hAnsi="Times New Roman" w:cs="Times New Roman"/>
                <w:lang w:val="en-US"/>
              </w:rPr>
            </w:pPr>
            <w:r w:rsidRPr="00D60BD9">
              <w:rPr>
                <w:rFonts w:ascii="Times New Roman" w:eastAsia="Times New Roman" w:hAnsi="Times New Roman" w:cs="Times New Roman"/>
                <w:lang w:val="en-US"/>
              </w:rPr>
              <w:t>- Possession of techniques in the performance of practical tasks</w:t>
            </w:r>
          </w:p>
          <w:p w:rsidR="00775BC5" w:rsidRPr="00D60BD9" w:rsidRDefault="00775BC5" w:rsidP="005553FB">
            <w:pPr>
              <w:spacing w:after="0" w:line="240" w:lineRule="auto"/>
              <w:jc w:val="both"/>
              <w:rPr>
                <w:rFonts w:ascii="Times New Roman" w:eastAsia="Times New Roman" w:hAnsi="Times New Roman" w:cs="Times New Roman"/>
                <w:lang w:val="en-US"/>
              </w:rPr>
            </w:pPr>
            <w:r w:rsidRPr="00D60BD9">
              <w:rPr>
                <w:rFonts w:ascii="Times New Roman" w:eastAsia="Times New Roman" w:hAnsi="Times New Roman" w:cs="Times New Roman"/>
                <w:lang w:val="en-US"/>
              </w:rPr>
              <w:t>- skills in using recommended literature under the guidance of a teacher</w:t>
            </w:r>
          </w:p>
          <w:p w:rsidR="00775BC5" w:rsidRPr="00D60BD9" w:rsidRDefault="00775BC5" w:rsidP="005553FB">
            <w:pPr>
              <w:spacing w:after="0" w:line="240" w:lineRule="auto"/>
              <w:jc w:val="both"/>
              <w:rPr>
                <w:rFonts w:ascii="Times New Roman" w:eastAsia="Times New Roman" w:hAnsi="Times New Roman" w:cs="Times New Roman"/>
                <w:lang w:val="en-US"/>
              </w:rPr>
            </w:pPr>
            <w:r w:rsidRPr="00D60BD9">
              <w:rPr>
                <w:rFonts w:ascii="Times New Roman" w:eastAsia="Times New Roman" w:hAnsi="Times New Roman" w:cs="Times New Roman"/>
                <w:lang w:val="en-US"/>
              </w:rPr>
              <w:t>- skills of generalization of program material under the guidance of a teacher;</w:t>
            </w:r>
          </w:p>
          <w:p w:rsidR="00775BC5" w:rsidRPr="00D60BD9" w:rsidRDefault="00775BC5" w:rsidP="005553FB">
            <w:pPr>
              <w:spacing w:after="0" w:line="240" w:lineRule="auto"/>
              <w:jc w:val="both"/>
              <w:rPr>
                <w:rFonts w:ascii="Times New Roman" w:eastAsia="Times New Roman" w:hAnsi="Times New Roman" w:cs="Times New Roman"/>
                <w:lang w:val="en-US"/>
              </w:rPr>
            </w:pPr>
            <w:r w:rsidRPr="00D60BD9">
              <w:rPr>
                <w:rFonts w:ascii="Times New Roman" w:eastAsia="Times New Roman" w:hAnsi="Times New Roman" w:cs="Times New Roman"/>
                <w:lang w:val="en-US"/>
              </w:rPr>
              <w:t>- the ability to correct mistakes made with the help of a teacher;</w:t>
            </w:r>
          </w:p>
          <w:p w:rsidR="00775BC5" w:rsidRPr="00D60BD9" w:rsidRDefault="00775BC5" w:rsidP="005553FB">
            <w:pPr>
              <w:spacing w:after="0" w:line="240" w:lineRule="auto"/>
              <w:jc w:val="both"/>
              <w:rPr>
                <w:rFonts w:ascii="Times New Roman" w:eastAsia="Times New Roman" w:hAnsi="Times New Roman" w:cs="Times New Roman"/>
                <w:sz w:val="24"/>
                <w:szCs w:val="24"/>
                <w:lang w:val="en-US"/>
              </w:rPr>
            </w:pPr>
            <w:r w:rsidRPr="00D60BD9">
              <w:rPr>
                <w:rFonts w:ascii="Times New Roman" w:eastAsia="Times New Roman" w:hAnsi="Times New Roman" w:cs="Times New Roman"/>
                <w:lang w:val="en-US"/>
              </w:rPr>
              <w:t xml:space="preserve">- </w:t>
            </w:r>
            <w:proofErr w:type="gramStart"/>
            <w:r w:rsidRPr="00D60BD9">
              <w:rPr>
                <w:rFonts w:ascii="Times New Roman" w:eastAsia="Times New Roman" w:hAnsi="Times New Roman" w:cs="Times New Roman"/>
                <w:lang w:val="en-US"/>
              </w:rPr>
              <w:t>the</w:t>
            </w:r>
            <w:proofErr w:type="gramEnd"/>
            <w:r w:rsidRPr="00D60BD9">
              <w:rPr>
                <w:rFonts w:ascii="Times New Roman" w:eastAsia="Times New Roman" w:hAnsi="Times New Roman" w:cs="Times New Roman"/>
                <w:lang w:val="en-US"/>
              </w:rPr>
              <w:t xml:space="preserve"> timely execution of all types of tasks with the elimination of errors.</w:t>
            </w:r>
          </w:p>
        </w:tc>
      </w:tr>
      <w:tr w:rsidR="00775BC5" w:rsidRPr="00D60BD9" w:rsidTr="005553FB">
        <w:tc>
          <w:tcPr>
            <w:tcW w:w="1134" w:type="dxa"/>
            <w:vAlign w:val="center"/>
          </w:tcPr>
          <w:p w:rsidR="00775BC5" w:rsidRPr="00FA2168" w:rsidRDefault="00775BC5" w:rsidP="005553FB">
            <w:pPr>
              <w:spacing w:line="240" w:lineRule="auto"/>
              <w:jc w:val="center"/>
              <w:rPr>
                <w:rFonts w:ascii="Times New Roman" w:eastAsia="Times New Roman" w:hAnsi="Times New Roman" w:cs="Times New Roman"/>
                <w:bCs/>
                <w:sz w:val="24"/>
                <w:szCs w:val="24"/>
              </w:rPr>
            </w:pPr>
            <w:r w:rsidRPr="00FA2168">
              <w:rPr>
                <w:rFonts w:ascii="Times New Roman" w:eastAsia="Times New Roman" w:hAnsi="Times New Roman" w:cs="Times New Roman"/>
                <w:bCs/>
                <w:sz w:val="24"/>
                <w:szCs w:val="24"/>
              </w:rPr>
              <w:lastRenderedPageBreak/>
              <w:t>С+</w:t>
            </w:r>
          </w:p>
        </w:tc>
        <w:tc>
          <w:tcPr>
            <w:tcW w:w="1179" w:type="dxa"/>
            <w:vAlign w:val="center"/>
          </w:tcPr>
          <w:p w:rsidR="00775BC5" w:rsidRPr="00FA2168" w:rsidRDefault="00775BC5" w:rsidP="005553FB">
            <w:pPr>
              <w:spacing w:line="240" w:lineRule="auto"/>
              <w:jc w:val="center"/>
              <w:rPr>
                <w:rFonts w:ascii="Times New Roman" w:eastAsia="Times New Roman" w:hAnsi="Times New Roman" w:cs="Times New Roman"/>
                <w:bCs/>
                <w:sz w:val="24"/>
                <w:szCs w:val="24"/>
              </w:rPr>
            </w:pPr>
            <w:r w:rsidRPr="00FA2168">
              <w:rPr>
                <w:rFonts w:ascii="Times New Roman" w:eastAsia="Times New Roman" w:hAnsi="Times New Roman" w:cs="Times New Roman"/>
                <w:bCs/>
                <w:sz w:val="24"/>
                <w:szCs w:val="24"/>
              </w:rPr>
              <w:t>2,33</w:t>
            </w:r>
          </w:p>
        </w:tc>
        <w:tc>
          <w:tcPr>
            <w:tcW w:w="948" w:type="dxa"/>
            <w:vAlign w:val="center"/>
          </w:tcPr>
          <w:p w:rsidR="00775BC5" w:rsidRPr="00FA2168" w:rsidRDefault="00775BC5" w:rsidP="005553FB">
            <w:pPr>
              <w:spacing w:line="240" w:lineRule="auto"/>
              <w:jc w:val="center"/>
              <w:rPr>
                <w:rFonts w:ascii="Times New Roman" w:eastAsia="Times New Roman" w:hAnsi="Times New Roman" w:cs="Times New Roman"/>
                <w:bCs/>
                <w:sz w:val="24"/>
                <w:szCs w:val="24"/>
              </w:rPr>
            </w:pPr>
            <w:r w:rsidRPr="00FA2168">
              <w:rPr>
                <w:rFonts w:ascii="Times New Roman" w:eastAsia="Times New Roman" w:hAnsi="Times New Roman" w:cs="Times New Roman"/>
                <w:bCs/>
                <w:sz w:val="24"/>
                <w:szCs w:val="24"/>
              </w:rPr>
              <w:t>70-74</w:t>
            </w:r>
          </w:p>
        </w:tc>
        <w:tc>
          <w:tcPr>
            <w:tcW w:w="811" w:type="dxa"/>
            <w:vMerge w:val="restart"/>
            <w:textDirection w:val="btLr"/>
            <w:vAlign w:val="center"/>
          </w:tcPr>
          <w:p w:rsidR="00775BC5" w:rsidRPr="00FA2168" w:rsidRDefault="00775BC5" w:rsidP="005553FB">
            <w:pPr>
              <w:spacing w:line="240" w:lineRule="auto"/>
              <w:ind w:left="113" w:right="113"/>
              <w:jc w:val="center"/>
              <w:rPr>
                <w:rFonts w:ascii="Times New Roman" w:eastAsia="Times New Roman" w:hAnsi="Times New Roman" w:cs="Times New Roman"/>
                <w:bCs/>
                <w:sz w:val="24"/>
                <w:szCs w:val="24"/>
              </w:rPr>
            </w:pPr>
            <w:proofErr w:type="spellStart"/>
            <w:r w:rsidRPr="00FA46CB">
              <w:rPr>
                <w:rFonts w:ascii="Times New Roman" w:eastAsia="Times New Roman" w:hAnsi="Times New Roman" w:cs="Times New Roman"/>
                <w:bCs/>
                <w:sz w:val="24"/>
                <w:szCs w:val="24"/>
              </w:rPr>
              <w:t>satisfactorily</w:t>
            </w:r>
            <w:proofErr w:type="spellEnd"/>
          </w:p>
        </w:tc>
        <w:tc>
          <w:tcPr>
            <w:tcW w:w="6276" w:type="dxa"/>
          </w:tcPr>
          <w:p w:rsidR="00775BC5" w:rsidRDefault="00775BC5" w:rsidP="005553FB">
            <w:pPr>
              <w:pStyle w:val="ac"/>
              <w:spacing w:before="0" w:beforeAutospacing="0" w:after="0" w:afterAutospacing="0"/>
              <w:jc w:val="both"/>
              <w:rPr>
                <w:rFonts w:ascii="Times New Roman" w:hAnsi="Times New Roman"/>
                <w:b/>
                <w:lang w:val="kk-KZ"/>
              </w:rPr>
            </w:pPr>
            <w:r>
              <w:rPr>
                <w:rFonts w:ascii="Times New Roman" w:hAnsi="Times New Roman"/>
                <w:b/>
                <w:lang w:val="en-US"/>
              </w:rPr>
              <w:t>S</w:t>
            </w:r>
            <w:r w:rsidRPr="00D60BD9">
              <w:rPr>
                <w:rFonts w:ascii="Times New Roman" w:hAnsi="Times New Roman"/>
                <w:b/>
                <w:lang w:val="en-US"/>
              </w:rPr>
              <w:t>tudent demonstrates:</w:t>
            </w:r>
          </w:p>
          <w:p w:rsidR="00775BC5" w:rsidRPr="00D60BD9" w:rsidRDefault="00775BC5" w:rsidP="005553FB">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assimilation of the main material;</w:t>
            </w:r>
          </w:p>
          <w:p w:rsidR="00775BC5" w:rsidRPr="00D60BD9" w:rsidRDefault="00775BC5" w:rsidP="005553FB">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Inadequate formulations when responding to all kinds of tasks;</w:t>
            </w:r>
          </w:p>
          <w:p w:rsidR="00775BC5" w:rsidRPr="00D60BD9" w:rsidRDefault="00775BC5" w:rsidP="005553FB">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violation of the sequence in the presentation of the program material;</w:t>
            </w:r>
          </w:p>
          <w:p w:rsidR="00775BC5" w:rsidRPr="00D60BD9" w:rsidRDefault="00775BC5" w:rsidP="005553FB">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difficulties in self-fulfillment of practical tasks;</w:t>
            </w:r>
          </w:p>
          <w:p w:rsidR="00775BC5" w:rsidRPr="00D60BD9" w:rsidRDefault="00775BC5" w:rsidP="005553FB">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Possession of individual techniques in the performance of practical tasks</w:t>
            </w:r>
          </w:p>
          <w:p w:rsidR="00775BC5" w:rsidRPr="00D60BD9" w:rsidRDefault="00775BC5" w:rsidP="005553FB">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skills in using the literature recommended by the teacher;</w:t>
            </w:r>
          </w:p>
          <w:p w:rsidR="00775BC5" w:rsidRPr="00D60BD9" w:rsidRDefault="00775BC5" w:rsidP="005553FB">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skills of generalization of separate sections of program material under the guidance of a teacher;</w:t>
            </w:r>
          </w:p>
          <w:p w:rsidR="00775BC5" w:rsidRPr="00D60BD9" w:rsidRDefault="00775BC5" w:rsidP="005553FB">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the ability to correct major mistakes made with the help of a teacher;</w:t>
            </w:r>
          </w:p>
          <w:p w:rsidR="00775BC5" w:rsidRPr="00D60BD9" w:rsidRDefault="00775BC5" w:rsidP="005553FB">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execution of all types of tasks with elimination of errors</w:t>
            </w:r>
          </w:p>
        </w:tc>
      </w:tr>
      <w:tr w:rsidR="00775BC5" w:rsidRPr="00D60BD9" w:rsidTr="005553FB">
        <w:tc>
          <w:tcPr>
            <w:tcW w:w="1134" w:type="dxa"/>
            <w:vAlign w:val="center"/>
          </w:tcPr>
          <w:p w:rsidR="00775BC5" w:rsidRPr="00FA2168" w:rsidRDefault="00775BC5" w:rsidP="005553FB">
            <w:pPr>
              <w:spacing w:line="240" w:lineRule="auto"/>
              <w:jc w:val="center"/>
              <w:rPr>
                <w:rFonts w:ascii="Times New Roman" w:eastAsia="Times New Roman" w:hAnsi="Times New Roman" w:cs="Times New Roman"/>
                <w:bCs/>
                <w:sz w:val="24"/>
                <w:szCs w:val="24"/>
              </w:rPr>
            </w:pPr>
            <w:r w:rsidRPr="00FA2168">
              <w:rPr>
                <w:rFonts w:ascii="Times New Roman" w:eastAsia="Times New Roman" w:hAnsi="Times New Roman" w:cs="Times New Roman"/>
                <w:bCs/>
                <w:sz w:val="24"/>
                <w:szCs w:val="24"/>
              </w:rPr>
              <w:t>С</w:t>
            </w:r>
          </w:p>
        </w:tc>
        <w:tc>
          <w:tcPr>
            <w:tcW w:w="1179" w:type="dxa"/>
            <w:vAlign w:val="center"/>
          </w:tcPr>
          <w:p w:rsidR="00775BC5" w:rsidRPr="00FA2168" w:rsidRDefault="00775BC5" w:rsidP="005553FB">
            <w:pPr>
              <w:spacing w:line="240" w:lineRule="auto"/>
              <w:jc w:val="center"/>
              <w:rPr>
                <w:rFonts w:ascii="Times New Roman" w:eastAsia="Times New Roman" w:hAnsi="Times New Roman" w:cs="Times New Roman"/>
                <w:bCs/>
                <w:sz w:val="24"/>
                <w:szCs w:val="24"/>
              </w:rPr>
            </w:pPr>
            <w:r w:rsidRPr="00FA2168">
              <w:rPr>
                <w:rFonts w:ascii="Times New Roman" w:eastAsia="Times New Roman" w:hAnsi="Times New Roman" w:cs="Times New Roman"/>
                <w:bCs/>
                <w:sz w:val="24"/>
                <w:szCs w:val="24"/>
              </w:rPr>
              <w:t>2,0</w:t>
            </w:r>
          </w:p>
        </w:tc>
        <w:tc>
          <w:tcPr>
            <w:tcW w:w="948" w:type="dxa"/>
            <w:vAlign w:val="center"/>
          </w:tcPr>
          <w:p w:rsidR="00775BC5" w:rsidRPr="00FA2168" w:rsidRDefault="00775BC5" w:rsidP="005553FB">
            <w:pPr>
              <w:spacing w:line="240" w:lineRule="auto"/>
              <w:jc w:val="center"/>
              <w:rPr>
                <w:rFonts w:ascii="Times New Roman" w:eastAsia="Times New Roman" w:hAnsi="Times New Roman" w:cs="Times New Roman"/>
                <w:bCs/>
                <w:sz w:val="24"/>
                <w:szCs w:val="24"/>
              </w:rPr>
            </w:pPr>
            <w:r w:rsidRPr="00FA2168">
              <w:rPr>
                <w:rFonts w:ascii="Times New Roman" w:eastAsia="Times New Roman" w:hAnsi="Times New Roman" w:cs="Times New Roman"/>
                <w:bCs/>
                <w:sz w:val="24"/>
                <w:szCs w:val="24"/>
              </w:rPr>
              <w:t>65-69</w:t>
            </w:r>
          </w:p>
        </w:tc>
        <w:tc>
          <w:tcPr>
            <w:tcW w:w="811" w:type="dxa"/>
            <w:vMerge/>
            <w:textDirection w:val="btLr"/>
            <w:vAlign w:val="center"/>
          </w:tcPr>
          <w:p w:rsidR="00775BC5" w:rsidRPr="00FA2168" w:rsidRDefault="00775BC5" w:rsidP="005553FB">
            <w:pPr>
              <w:spacing w:line="240" w:lineRule="auto"/>
              <w:ind w:left="113" w:right="113"/>
              <w:jc w:val="center"/>
              <w:rPr>
                <w:rFonts w:ascii="Times New Roman" w:eastAsia="Times New Roman" w:hAnsi="Times New Roman" w:cs="Times New Roman"/>
                <w:bCs/>
                <w:sz w:val="24"/>
                <w:szCs w:val="24"/>
              </w:rPr>
            </w:pPr>
          </w:p>
        </w:tc>
        <w:tc>
          <w:tcPr>
            <w:tcW w:w="6276" w:type="dxa"/>
          </w:tcPr>
          <w:p w:rsidR="00775BC5" w:rsidRDefault="00775BC5" w:rsidP="005553FB">
            <w:pPr>
              <w:pStyle w:val="ac"/>
              <w:spacing w:before="0" w:beforeAutospacing="0" w:after="0" w:afterAutospacing="0"/>
              <w:jc w:val="both"/>
              <w:rPr>
                <w:rFonts w:ascii="Times New Roman" w:hAnsi="Times New Roman"/>
                <w:b/>
                <w:lang w:val="kk-KZ"/>
              </w:rPr>
            </w:pPr>
            <w:r>
              <w:rPr>
                <w:rFonts w:ascii="Times New Roman" w:hAnsi="Times New Roman"/>
                <w:b/>
                <w:lang w:val="en-US"/>
              </w:rPr>
              <w:t>S</w:t>
            </w:r>
            <w:r w:rsidRPr="00D60BD9">
              <w:rPr>
                <w:rFonts w:ascii="Times New Roman" w:hAnsi="Times New Roman"/>
                <w:b/>
                <w:lang w:val="en-US"/>
              </w:rPr>
              <w:t>tudent demonstrates:</w:t>
            </w:r>
          </w:p>
          <w:p w:rsidR="00775BC5" w:rsidRPr="00D60BD9" w:rsidRDefault="00775BC5" w:rsidP="005553FB">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mastering of the main material;</w:t>
            </w:r>
          </w:p>
          <w:p w:rsidR="00775BC5" w:rsidRPr="00D60BD9" w:rsidRDefault="00775BC5" w:rsidP="005553FB">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Inadequate understanding of formulations when answering all types of assignments;</w:t>
            </w:r>
          </w:p>
          <w:p w:rsidR="00775BC5" w:rsidRPr="00D60BD9" w:rsidRDefault="00775BC5" w:rsidP="005553FB">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lack of consistency in the presentation of the material;</w:t>
            </w:r>
          </w:p>
          <w:p w:rsidR="00775BC5" w:rsidRPr="00D60BD9" w:rsidRDefault="00775BC5" w:rsidP="005553FB">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difficulties in self-fulfillment of practical tasks;</w:t>
            </w:r>
          </w:p>
          <w:p w:rsidR="00775BC5" w:rsidRPr="00D60BD9" w:rsidRDefault="00775BC5" w:rsidP="005553FB">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Possession of separate receptions at performance of tasks</w:t>
            </w:r>
          </w:p>
          <w:p w:rsidR="00775BC5" w:rsidRPr="00D60BD9" w:rsidRDefault="00775BC5" w:rsidP="005553FB">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difficulty in using the literature recommended by the teacher;</w:t>
            </w:r>
          </w:p>
          <w:p w:rsidR="00775BC5" w:rsidRPr="00D60BD9" w:rsidRDefault="00775BC5" w:rsidP="005553FB">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difficulties in generalizing the individual sections of the material studied;</w:t>
            </w:r>
          </w:p>
          <w:p w:rsidR="00775BC5" w:rsidRPr="00D60BD9" w:rsidRDefault="00775BC5" w:rsidP="005553FB">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the ability to correct major mistakes made with the help of a teacher;</w:t>
            </w:r>
          </w:p>
          <w:p w:rsidR="00775BC5" w:rsidRPr="00D60BD9" w:rsidRDefault="00775BC5" w:rsidP="005553FB">
            <w:pPr>
              <w:spacing w:after="0" w:line="240" w:lineRule="auto"/>
              <w:jc w:val="both"/>
              <w:rPr>
                <w:rFonts w:ascii="Times New Roman" w:eastAsia="Times New Roman" w:hAnsi="Times New Roman" w:cs="Times New Roman"/>
                <w:sz w:val="24"/>
                <w:szCs w:val="24"/>
                <w:lang w:val="en-US"/>
              </w:rPr>
            </w:pPr>
            <w:r w:rsidRPr="00D60BD9">
              <w:rPr>
                <w:rFonts w:ascii="Times New Roman" w:eastAsia="Times New Roman" w:hAnsi="Times New Roman" w:cs="Times New Roman"/>
                <w:lang w:val="en-US"/>
              </w:rPr>
              <w:t>- execution of all types of tasks with elimination of errors</w:t>
            </w:r>
          </w:p>
        </w:tc>
      </w:tr>
      <w:tr w:rsidR="00775BC5" w:rsidRPr="00D60BD9" w:rsidTr="005553FB">
        <w:tc>
          <w:tcPr>
            <w:tcW w:w="1134" w:type="dxa"/>
            <w:vAlign w:val="center"/>
          </w:tcPr>
          <w:p w:rsidR="00775BC5" w:rsidRPr="00FA2168" w:rsidRDefault="00775BC5" w:rsidP="005553FB">
            <w:pPr>
              <w:spacing w:line="240" w:lineRule="auto"/>
              <w:jc w:val="center"/>
              <w:rPr>
                <w:rFonts w:ascii="Times New Roman" w:eastAsia="Times New Roman" w:hAnsi="Times New Roman" w:cs="Times New Roman"/>
                <w:bCs/>
                <w:sz w:val="24"/>
                <w:szCs w:val="24"/>
              </w:rPr>
            </w:pPr>
            <w:r w:rsidRPr="00FA2168">
              <w:rPr>
                <w:rFonts w:ascii="Times New Roman" w:eastAsia="Times New Roman" w:hAnsi="Times New Roman" w:cs="Times New Roman"/>
                <w:bCs/>
                <w:sz w:val="24"/>
                <w:szCs w:val="24"/>
              </w:rPr>
              <w:t>С-</w:t>
            </w:r>
          </w:p>
        </w:tc>
        <w:tc>
          <w:tcPr>
            <w:tcW w:w="1179" w:type="dxa"/>
            <w:vAlign w:val="center"/>
          </w:tcPr>
          <w:p w:rsidR="00775BC5" w:rsidRPr="00FA2168" w:rsidRDefault="00775BC5" w:rsidP="005553FB">
            <w:pPr>
              <w:spacing w:line="240" w:lineRule="auto"/>
              <w:jc w:val="center"/>
              <w:rPr>
                <w:rFonts w:ascii="Times New Roman" w:eastAsia="Times New Roman" w:hAnsi="Times New Roman" w:cs="Times New Roman"/>
                <w:bCs/>
                <w:sz w:val="24"/>
                <w:szCs w:val="24"/>
              </w:rPr>
            </w:pPr>
            <w:r w:rsidRPr="00FA2168">
              <w:rPr>
                <w:rFonts w:ascii="Times New Roman" w:eastAsia="Times New Roman" w:hAnsi="Times New Roman" w:cs="Times New Roman"/>
                <w:bCs/>
                <w:sz w:val="24"/>
                <w:szCs w:val="24"/>
              </w:rPr>
              <w:t>1,67</w:t>
            </w:r>
          </w:p>
        </w:tc>
        <w:tc>
          <w:tcPr>
            <w:tcW w:w="948" w:type="dxa"/>
            <w:vAlign w:val="center"/>
          </w:tcPr>
          <w:p w:rsidR="00775BC5" w:rsidRPr="00FA2168" w:rsidRDefault="00775BC5" w:rsidP="005553FB">
            <w:pPr>
              <w:spacing w:line="240" w:lineRule="auto"/>
              <w:jc w:val="center"/>
              <w:rPr>
                <w:rFonts w:ascii="Times New Roman" w:eastAsia="Times New Roman" w:hAnsi="Times New Roman" w:cs="Times New Roman"/>
                <w:bCs/>
                <w:sz w:val="24"/>
                <w:szCs w:val="24"/>
              </w:rPr>
            </w:pPr>
            <w:r w:rsidRPr="00FA2168">
              <w:rPr>
                <w:rFonts w:ascii="Times New Roman" w:eastAsia="Times New Roman" w:hAnsi="Times New Roman" w:cs="Times New Roman"/>
                <w:bCs/>
                <w:sz w:val="24"/>
                <w:szCs w:val="24"/>
              </w:rPr>
              <w:t>60-64</w:t>
            </w:r>
          </w:p>
        </w:tc>
        <w:tc>
          <w:tcPr>
            <w:tcW w:w="811" w:type="dxa"/>
            <w:vMerge/>
            <w:textDirection w:val="btLr"/>
            <w:vAlign w:val="center"/>
          </w:tcPr>
          <w:p w:rsidR="00775BC5" w:rsidRPr="00FA2168" w:rsidRDefault="00775BC5" w:rsidP="005553FB">
            <w:pPr>
              <w:spacing w:line="240" w:lineRule="auto"/>
              <w:ind w:left="113" w:right="113"/>
              <w:jc w:val="center"/>
              <w:rPr>
                <w:rFonts w:ascii="Times New Roman" w:eastAsia="Times New Roman" w:hAnsi="Times New Roman" w:cs="Times New Roman"/>
                <w:bCs/>
                <w:sz w:val="24"/>
                <w:szCs w:val="24"/>
              </w:rPr>
            </w:pPr>
          </w:p>
        </w:tc>
        <w:tc>
          <w:tcPr>
            <w:tcW w:w="6276" w:type="dxa"/>
          </w:tcPr>
          <w:p w:rsidR="00775BC5" w:rsidRDefault="00775BC5" w:rsidP="005553FB">
            <w:pPr>
              <w:pStyle w:val="ac"/>
              <w:spacing w:before="0" w:beforeAutospacing="0" w:after="0" w:afterAutospacing="0"/>
              <w:jc w:val="both"/>
              <w:rPr>
                <w:rFonts w:ascii="Times New Roman" w:hAnsi="Times New Roman"/>
                <w:b/>
                <w:lang w:val="kk-KZ"/>
              </w:rPr>
            </w:pPr>
            <w:r>
              <w:rPr>
                <w:rFonts w:ascii="Times New Roman" w:hAnsi="Times New Roman"/>
                <w:b/>
                <w:lang w:val="en-US"/>
              </w:rPr>
              <w:t>S</w:t>
            </w:r>
            <w:r w:rsidRPr="00D60BD9">
              <w:rPr>
                <w:rFonts w:ascii="Times New Roman" w:hAnsi="Times New Roman"/>
                <w:b/>
                <w:lang w:val="en-US"/>
              </w:rPr>
              <w:t>tudent demonstrates:</w:t>
            </w:r>
          </w:p>
          <w:p w:rsidR="00775BC5" w:rsidRPr="00D60BD9" w:rsidRDefault="00775BC5" w:rsidP="005553FB">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mastering of the main material;</w:t>
            </w:r>
          </w:p>
          <w:p w:rsidR="00775BC5" w:rsidRPr="00D60BD9" w:rsidRDefault="00775BC5" w:rsidP="005553FB">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Inadequate understanding of formulations when answering all types of assignments;</w:t>
            </w:r>
          </w:p>
          <w:p w:rsidR="00775BC5" w:rsidRPr="00D60BD9" w:rsidRDefault="00775BC5" w:rsidP="005553FB">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lack of consistency in the presentation of the material;</w:t>
            </w:r>
          </w:p>
          <w:p w:rsidR="00775BC5" w:rsidRPr="00D60BD9" w:rsidRDefault="00775BC5" w:rsidP="005553FB">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significant difficulties in the independent implementation of practical tasks;</w:t>
            </w:r>
          </w:p>
          <w:p w:rsidR="00775BC5" w:rsidRPr="00D60BD9" w:rsidRDefault="00775BC5" w:rsidP="005553FB">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Inadequate possession of individual methods in the performance of assignments</w:t>
            </w:r>
          </w:p>
          <w:p w:rsidR="00775BC5" w:rsidRPr="00D60BD9" w:rsidRDefault="00775BC5" w:rsidP="005553FB">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significant difficulties in using the literature recommended by the teacher;</w:t>
            </w:r>
          </w:p>
          <w:p w:rsidR="00775BC5" w:rsidRPr="00D60BD9" w:rsidRDefault="00775BC5" w:rsidP="005553FB">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significant difficulties in the generalization of individual sections of the material studied;</w:t>
            </w:r>
          </w:p>
          <w:p w:rsidR="00775BC5" w:rsidRPr="00D60BD9" w:rsidRDefault="00775BC5" w:rsidP="005553FB">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the ability to correct major mistakes made with the help of a teacher;</w:t>
            </w:r>
          </w:p>
          <w:p w:rsidR="00775BC5" w:rsidRPr="00D60BD9" w:rsidRDefault="00775BC5" w:rsidP="005553FB">
            <w:pPr>
              <w:spacing w:after="0" w:line="240" w:lineRule="auto"/>
              <w:jc w:val="both"/>
              <w:rPr>
                <w:rFonts w:ascii="Times New Roman" w:eastAsia="Times New Roman" w:hAnsi="Times New Roman" w:cs="Times New Roman"/>
                <w:sz w:val="24"/>
                <w:szCs w:val="24"/>
                <w:lang w:val="en-US"/>
              </w:rPr>
            </w:pPr>
            <w:r w:rsidRPr="00D60BD9">
              <w:rPr>
                <w:rFonts w:ascii="Times New Roman" w:eastAsia="Times New Roman" w:hAnsi="Times New Roman" w:cs="Times New Roman"/>
                <w:lang w:val="en-US"/>
              </w:rPr>
              <w:t xml:space="preserve">- </w:t>
            </w:r>
            <w:proofErr w:type="gramStart"/>
            <w:r w:rsidRPr="00D60BD9">
              <w:rPr>
                <w:rFonts w:ascii="Times New Roman" w:eastAsia="Times New Roman" w:hAnsi="Times New Roman" w:cs="Times New Roman"/>
                <w:lang w:val="en-US"/>
              </w:rPr>
              <w:t>execution</w:t>
            </w:r>
            <w:proofErr w:type="gramEnd"/>
            <w:r w:rsidRPr="00D60BD9">
              <w:rPr>
                <w:rFonts w:ascii="Times New Roman" w:eastAsia="Times New Roman" w:hAnsi="Times New Roman" w:cs="Times New Roman"/>
                <w:lang w:val="en-US"/>
              </w:rPr>
              <w:t xml:space="preserve"> of all types of tasks with elimination of errors.</w:t>
            </w:r>
          </w:p>
        </w:tc>
      </w:tr>
      <w:tr w:rsidR="00775BC5" w:rsidRPr="00D60BD9" w:rsidTr="005553FB">
        <w:tc>
          <w:tcPr>
            <w:tcW w:w="1134" w:type="dxa"/>
            <w:vAlign w:val="center"/>
          </w:tcPr>
          <w:p w:rsidR="00775BC5" w:rsidRPr="00FA2168" w:rsidRDefault="00775BC5" w:rsidP="005553FB">
            <w:pPr>
              <w:spacing w:line="240" w:lineRule="auto"/>
              <w:jc w:val="center"/>
              <w:rPr>
                <w:rFonts w:ascii="Times New Roman" w:eastAsia="Times New Roman" w:hAnsi="Times New Roman" w:cs="Times New Roman"/>
                <w:bCs/>
                <w:sz w:val="24"/>
                <w:szCs w:val="24"/>
              </w:rPr>
            </w:pPr>
            <w:r w:rsidRPr="00FA2168">
              <w:rPr>
                <w:rFonts w:ascii="Times New Roman" w:eastAsia="Times New Roman" w:hAnsi="Times New Roman" w:cs="Times New Roman"/>
                <w:bCs/>
                <w:sz w:val="24"/>
                <w:szCs w:val="24"/>
              </w:rPr>
              <w:t>Д+</w:t>
            </w:r>
          </w:p>
        </w:tc>
        <w:tc>
          <w:tcPr>
            <w:tcW w:w="1179" w:type="dxa"/>
            <w:vAlign w:val="center"/>
          </w:tcPr>
          <w:p w:rsidR="00775BC5" w:rsidRPr="00FA2168" w:rsidRDefault="00775BC5" w:rsidP="005553FB">
            <w:pPr>
              <w:spacing w:line="240" w:lineRule="auto"/>
              <w:jc w:val="center"/>
              <w:rPr>
                <w:rFonts w:ascii="Times New Roman" w:eastAsia="Times New Roman" w:hAnsi="Times New Roman" w:cs="Times New Roman"/>
                <w:bCs/>
                <w:sz w:val="24"/>
                <w:szCs w:val="24"/>
              </w:rPr>
            </w:pPr>
            <w:r w:rsidRPr="00FA2168">
              <w:rPr>
                <w:rFonts w:ascii="Times New Roman" w:eastAsia="Times New Roman" w:hAnsi="Times New Roman" w:cs="Times New Roman"/>
                <w:bCs/>
                <w:sz w:val="24"/>
                <w:szCs w:val="24"/>
              </w:rPr>
              <w:t>1,33</w:t>
            </w:r>
          </w:p>
        </w:tc>
        <w:tc>
          <w:tcPr>
            <w:tcW w:w="948" w:type="dxa"/>
            <w:vAlign w:val="center"/>
          </w:tcPr>
          <w:p w:rsidR="00775BC5" w:rsidRPr="00FA2168" w:rsidRDefault="00775BC5" w:rsidP="005553FB">
            <w:pPr>
              <w:spacing w:line="240" w:lineRule="auto"/>
              <w:jc w:val="center"/>
              <w:rPr>
                <w:rFonts w:ascii="Times New Roman" w:eastAsia="Times New Roman" w:hAnsi="Times New Roman" w:cs="Times New Roman"/>
                <w:bCs/>
                <w:sz w:val="24"/>
                <w:szCs w:val="24"/>
              </w:rPr>
            </w:pPr>
            <w:r w:rsidRPr="00FA2168">
              <w:rPr>
                <w:rFonts w:ascii="Times New Roman" w:eastAsia="Times New Roman" w:hAnsi="Times New Roman" w:cs="Times New Roman"/>
                <w:bCs/>
                <w:sz w:val="24"/>
                <w:szCs w:val="24"/>
              </w:rPr>
              <w:t>55-59</w:t>
            </w:r>
          </w:p>
        </w:tc>
        <w:tc>
          <w:tcPr>
            <w:tcW w:w="811" w:type="dxa"/>
            <w:vMerge/>
            <w:textDirection w:val="btLr"/>
            <w:vAlign w:val="center"/>
          </w:tcPr>
          <w:p w:rsidR="00775BC5" w:rsidRPr="00FA2168" w:rsidRDefault="00775BC5" w:rsidP="005553FB">
            <w:pPr>
              <w:spacing w:line="240" w:lineRule="auto"/>
              <w:ind w:left="113" w:right="113"/>
              <w:jc w:val="center"/>
              <w:rPr>
                <w:rFonts w:ascii="Times New Roman" w:eastAsia="Times New Roman" w:hAnsi="Times New Roman" w:cs="Times New Roman"/>
                <w:bCs/>
                <w:sz w:val="24"/>
                <w:szCs w:val="24"/>
              </w:rPr>
            </w:pPr>
          </w:p>
        </w:tc>
        <w:tc>
          <w:tcPr>
            <w:tcW w:w="6276" w:type="dxa"/>
          </w:tcPr>
          <w:p w:rsidR="00775BC5" w:rsidRDefault="00775BC5" w:rsidP="005553FB">
            <w:pPr>
              <w:pStyle w:val="ac"/>
              <w:spacing w:before="0" w:beforeAutospacing="0" w:after="0" w:afterAutospacing="0"/>
              <w:jc w:val="both"/>
              <w:rPr>
                <w:rFonts w:ascii="Times New Roman" w:hAnsi="Times New Roman"/>
                <w:b/>
                <w:lang w:val="kk-KZ"/>
              </w:rPr>
            </w:pPr>
            <w:r>
              <w:rPr>
                <w:rFonts w:ascii="Times New Roman" w:hAnsi="Times New Roman"/>
                <w:b/>
                <w:lang w:val="en-US"/>
              </w:rPr>
              <w:t>S</w:t>
            </w:r>
            <w:r w:rsidRPr="00D60BD9">
              <w:rPr>
                <w:rFonts w:ascii="Times New Roman" w:hAnsi="Times New Roman"/>
                <w:b/>
                <w:lang w:val="en-US"/>
              </w:rPr>
              <w:t>tudent demonstrates:</w:t>
            </w:r>
          </w:p>
          <w:p w:rsidR="00775BC5" w:rsidRPr="00D60BD9" w:rsidRDefault="00775BC5" w:rsidP="005553FB">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mastering of separate sections of the main material;</w:t>
            </w:r>
          </w:p>
          <w:p w:rsidR="00775BC5" w:rsidRPr="00D60BD9" w:rsidRDefault="00775BC5" w:rsidP="005553FB">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lack of understanding of the formulations when answering all types of assignments;</w:t>
            </w:r>
          </w:p>
          <w:p w:rsidR="00775BC5" w:rsidRPr="00D60BD9" w:rsidRDefault="00775BC5" w:rsidP="005553FB">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lack of consistency in the presentation of the material;</w:t>
            </w:r>
          </w:p>
          <w:p w:rsidR="00775BC5" w:rsidRPr="00D60BD9" w:rsidRDefault="00775BC5" w:rsidP="005553FB">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significant difficulties in the independent implementation of practical tasks;</w:t>
            </w:r>
          </w:p>
          <w:p w:rsidR="00775BC5" w:rsidRPr="00D60BD9" w:rsidRDefault="00775BC5" w:rsidP="005553FB">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xml:space="preserve">- significant difficulties in the application of individual </w:t>
            </w:r>
            <w:r w:rsidRPr="00D60BD9">
              <w:rPr>
                <w:rFonts w:ascii="Times New Roman" w:hAnsi="Times New Roman" w:cs="Times New Roman"/>
                <w:lang w:val="en-US"/>
              </w:rPr>
              <w:lastRenderedPageBreak/>
              <w:t>methods of performing tasks;</w:t>
            </w:r>
          </w:p>
          <w:p w:rsidR="00775BC5" w:rsidRPr="00D60BD9" w:rsidRDefault="00775BC5" w:rsidP="005553FB">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significant difficulties in using the literature recommended by the teacher;</w:t>
            </w:r>
          </w:p>
          <w:p w:rsidR="00775BC5" w:rsidRPr="00D60BD9" w:rsidRDefault="00775BC5" w:rsidP="005553FB">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significant difficulties in the generalization of individual sections of the material studied;</w:t>
            </w:r>
          </w:p>
          <w:p w:rsidR="00775BC5" w:rsidRPr="00D60BD9" w:rsidRDefault="00775BC5" w:rsidP="005553FB">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difficulties in correcting the mistakes made by the teacher;</w:t>
            </w:r>
          </w:p>
          <w:p w:rsidR="00775BC5" w:rsidRPr="00D60BD9" w:rsidRDefault="00775BC5" w:rsidP="005553FB">
            <w:pPr>
              <w:spacing w:after="0" w:line="240" w:lineRule="auto"/>
              <w:jc w:val="both"/>
              <w:rPr>
                <w:rFonts w:ascii="Times New Roman" w:eastAsia="Times New Roman" w:hAnsi="Times New Roman" w:cs="Times New Roman"/>
                <w:sz w:val="24"/>
                <w:szCs w:val="24"/>
                <w:lang w:val="en-US"/>
              </w:rPr>
            </w:pPr>
            <w:r w:rsidRPr="00D60BD9">
              <w:rPr>
                <w:rFonts w:ascii="Times New Roman" w:eastAsia="Times New Roman" w:hAnsi="Times New Roman" w:cs="Times New Roman"/>
                <w:lang w:val="en-US"/>
              </w:rPr>
              <w:t xml:space="preserve">- </w:t>
            </w:r>
            <w:proofErr w:type="gramStart"/>
            <w:r w:rsidRPr="00D60BD9">
              <w:rPr>
                <w:rFonts w:ascii="Times New Roman" w:eastAsia="Times New Roman" w:hAnsi="Times New Roman" w:cs="Times New Roman"/>
                <w:lang w:val="en-US"/>
              </w:rPr>
              <w:t>untimely</w:t>
            </w:r>
            <w:proofErr w:type="gramEnd"/>
            <w:r w:rsidRPr="00D60BD9">
              <w:rPr>
                <w:rFonts w:ascii="Times New Roman" w:eastAsia="Times New Roman" w:hAnsi="Times New Roman" w:cs="Times New Roman"/>
                <w:lang w:val="en-US"/>
              </w:rPr>
              <w:t xml:space="preserve"> execution of all types of tasks with elimination of errors.</w:t>
            </w:r>
          </w:p>
        </w:tc>
      </w:tr>
      <w:tr w:rsidR="00775BC5" w:rsidRPr="00D60BD9" w:rsidTr="005553FB">
        <w:tc>
          <w:tcPr>
            <w:tcW w:w="1134" w:type="dxa"/>
            <w:vAlign w:val="center"/>
          </w:tcPr>
          <w:p w:rsidR="00775BC5" w:rsidRPr="00FA2168" w:rsidRDefault="00775BC5" w:rsidP="005553FB">
            <w:pPr>
              <w:spacing w:line="240" w:lineRule="auto"/>
              <w:jc w:val="center"/>
              <w:rPr>
                <w:rFonts w:ascii="Times New Roman" w:eastAsia="Times New Roman" w:hAnsi="Times New Roman" w:cs="Times New Roman"/>
                <w:bCs/>
                <w:sz w:val="24"/>
                <w:szCs w:val="24"/>
              </w:rPr>
            </w:pPr>
            <w:r w:rsidRPr="00FA2168">
              <w:rPr>
                <w:rFonts w:ascii="Times New Roman" w:eastAsia="Times New Roman" w:hAnsi="Times New Roman" w:cs="Times New Roman"/>
                <w:bCs/>
                <w:sz w:val="24"/>
                <w:szCs w:val="24"/>
              </w:rPr>
              <w:lastRenderedPageBreak/>
              <w:t>Д</w:t>
            </w:r>
          </w:p>
        </w:tc>
        <w:tc>
          <w:tcPr>
            <w:tcW w:w="1179" w:type="dxa"/>
            <w:vAlign w:val="center"/>
          </w:tcPr>
          <w:p w:rsidR="00775BC5" w:rsidRPr="00FA2168" w:rsidRDefault="00775BC5" w:rsidP="005553FB">
            <w:pPr>
              <w:spacing w:line="240" w:lineRule="auto"/>
              <w:jc w:val="center"/>
              <w:rPr>
                <w:rFonts w:ascii="Times New Roman" w:eastAsia="Times New Roman" w:hAnsi="Times New Roman" w:cs="Times New Roman"/>
                <w:bCs/>
                <w:sz w:val="24"/>
                <w:szCs w:val="24"/>
              </w:rPr>
            </w:pPr>
            <w:r w:rsidRPr="00FA2168">
              <w:rPr>
                <w:rFonts w:ascii="Times New Roman" w:eastAsia="Times New Roman" w:hAnsi="Times New Roman" w:cs="Times New Roman"/>
                <w:bCs/>
                <w:sz w:val="24"/>
                <w:szCs w:val="24"/>
              </w:rPr>
              <w:t>1,0</w:t>
            </w:r>
          </w:p>
        </w:tc>
        <w:tc>
          <w:tcPr>
            <w:tcW w:w="948" w:type="dxa"/>
            <w:vAlign w:val="center"/>
          </w:tcPr>
          <w:p w:rsidR="00775BC5" w:rsidRPr="00FA2168" w:rsidRDefault="00775BC5" w:rsidP="005553FB">
            <w:pPr>
              <w:spacing w:line="240" w:lineRule="auto"/>
              <w:jc w:val="center"/>
              <w:rPr>
                <w:rFonts w:ascii="Times New Roman" w:eastAsia="Times New Roman" w:hAnsi="Times New Roman" w:cs="Times New Roman"/>
                <w:bCs/>
                <w:sz w:val="24"/>
                <w:szCs w:val="24"/>
              </w:rPr>
            </w:pPr>
            <w:r w:rsidRPr="00FA2168">
              <w:rPr>
                <w:rFonts w:ascii="Times New Roman" w:eastAsia="Times New Roman" w:hAnsi="Times New Roman" w:cs="Times New Roman"/>
                <w:bCs/>
                <w:sz w:val="24"/>
                <w:szCs w:val="24"/>
              </w:rPr>
              <w:t>50-54</w:t>
            </w:r>
          </w:p>
        </w:tc>
        <w:tc>
          <w:tcPr>
            <w:tcW w:w="811" w:type="dxa"/>
            <w:vMerge/>
            <w:textDirection w:val="btLr"/>
            <w:vAlign w:val="center"/>
          </w:tcPr>
          <w:p w:rsidR="00775BC5" w:rsidRPr="00FA2168" w:rsidRDefault="00775BC5" w:rsidP="005553FB">
            <w:pPr>
              <w:spacing w:line="240" w:lineRule="auto"/>
              <w:ind w:left="113" w:right="113"/>
              <w:jc w:val="center"/>
              <w:rPr>
                <w:rFonts w:ascii="Times New Roman" w:eastAsia="Times New Roman" w:hAnsi="Times New Roman" w:cs="Times New Roman"/>
                <w:bCs/>
                <w:sz w:val="24"/>
                <w:szCs w:val="24"/>
              </w:rPr>
            </w:pPr>
          </w:p>
        </w:tc>
        <w:tc>
          <w:tcPr>
            <w:tcW w:w="6276" w:type="dxa"/>
          </w:tcPr>
          <w:p w:rsidR="00775BC5" w:rsidRDefault="00775BC5" w:rsidP="005553FB">
            <w:pPr>
              <w:pStyle w:val="ac"/>
              <w:spacing w:before="0" w:beforeAutospacing="0" w:after="0" w:afterAutospacing="0"/>
              <w:jc w:val="both"/>
              <w:rPr>
                <w:rFonts w:ascii="Times New Roman" w:hAnsi="Times New Roman"/>
                <w:b/>
                <w:lang w:val="kk-KZ"/>
              </w:rPr>
            </w:pPr>
            <w:r>
              <w:rPr>
                <w:rFonts w:ascii="Times New Roman" w:hAnsi="Times New Roman"/>
                <w:b/>
                <w:lang w:val="en-US"/>
              </w:rPr>
              <w:t>S</w:t>
            </w:r>
            <w:r w:rsidRPr="00D60BD9">
              <w:rPr>
                <w:rFonts w:ascii="Times New Roman" w:hAnsi="Times New Roman"/>
                <w:b/>
                <w:lang w:val="en-US"/>
              </w:rPr>
              <w:t>tudent demonstrates:</w:t>
            </w:r>
          </w:p>
          <w:p w:rsidR="00775BC5" w:rsidRPr="00D60BD9" w:rsidRDefault="00775BC5" w:rsidP="005553FB">
            <w:pPr>
              <w:pStyle w:val="ac"/>
              <w:spacing w:before="0" w:beforeAutospacing="0" w:after="0" w:afterAutospacing="0"/>
              <w:jc w:val="both"/>
              <w:rPr>
                <w:rFonts w:ascii="Times New Roman" w:hAnsi="Times New Roman" w:cs="Times New Roman"/>
                <w:lang w:val="en-US"/>
              </w:rPr>
            </w:pPr>
          </w:p>
          <w:p w:rsidR="00775BC5" w:rsidRPr="00D60BD9" w:rsidRDefault="00775BC5" w:rsidP="005553FB">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difficulties in mastering individual sections of the main material;</w:t>
            </w:r>
          </w:p>
          <w:p w:rsidR="00775BC5" w:rsidRPr="00D60BD9" w:rsidRDefault="00775BC5" w:rsidP="005553FB">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lack of understanding of the formulations when answering all types of assignments;</w:t>
            </w:r>
          </w:p>
          <w:p w:rsidR="00775BC5" w:rsidRPr="00D60BD9" w:rsidRDefault="00775BC5" w:rsidP="005553FB">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lack of consistency in the presentation of the material;</w:t>
            </w:r>
          </w:p>
          <w:p w:rsidR="00775BC5" w:rsidRPr="00D60BD9" w:rsidRDefault="00775BC5" w:rsidP="005553FB">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significant difficulties in the independent implementation of practical tasks;</w:t>
            </w:r>
          </w:p>
          <w:p w:rsidR="00775BC5" w:rsidRPr="00D60BD9" w:rsidRDefault="00775BC5" w:rsidP="005553FB">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Inability to apply individual methods of performing tasks;</w:t>
            </w:r>
          </w:p>
          <w:p w:rsidR="00775BC5" w:rsidRPr="00D60BD9" w:rsidRDefault="00775BC5" w:rsidP="005553FB">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significant difficulties in using the literature recommended by the teacher;</w:t>
            </w:r>
          </w:p>
          <w:p w:rsidR="00775BC5" w:rsidRPr="00D60BD9" w:rsidRDefault="00775BC5" w:rsidP="005553FB">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Inability to generalize the individual sections of the material studied;</w:t>
            </w:r>
          </w:p>
          <w:p w:rsidR="00775BC5" w:rsidRPr="00D60BD9" w:rsidRDefault="00775BC5" w:rsidP="005553FB">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significant difficulties in correcting the mistakes committed by the teacher;</w:t>
            </w:r>
          </w:p>
          <w:p w:rsidR="00775BC5" w:rsidRPr="00D60BD9" w:rsidRDefault="00775BC5" w:rsidP="005553FB">
            <w:pPr>
              <w:spacing w:after="0" w:line="240" w:lineRule="auto"/>
              <w:jc w:val="both"/>
              <w:rPr>
                <w:rFonts w:ascii="Times New Roman" w:eastAsia="Times New Roman" w:hAnsi="Times New Roman" w:cs="Times New Roman"/>
                <w:sz w:val="24"/>
                <w:szCs w:val="24"/>
                <w:lang w:val="en-US"/>
              </w:rPr>
            </w:pPr>
            <w:r w:rsidRPr="00D60BD9">
              <w:rPr>
                <w:rFonts w:ascii="Times New Roman" w:eastAsia="Times New Roman" w:hAnsi="Times New Roman" w:cs="Times New Roman"/>
                <w:lang w:val="en-US"/>
              </w:rPr>
              <w:t>- untimely execution of all types of tasks with elimination of errors</w:t>
            </w:r>
          </w:p>
        </w:tc>
      </w:tr>
      <w:tr w:rsidR="00775BC5" w:rsidRPr="00D60BD9" w:rsidTr="005553FB">
        <w:trPr>
          <w:cantSplit/>
          <w:trHeight w:val="1587"/>
        </w:trPr>
        <w:tc>
          <w:tcPr>
            <w:tcW w:w="1134" w:type="dxa"/>
            <w:vAlign w:val="center"/>
          </w:tcPr>
          <w:p w:rsidR="00775BC5" w:rsidRPr="00FA2168" w:rsidRDefault="00775BC5" w:rsidP="005553FB">
            <w:pPr>
              <w:spacing w:line="240" w:lineRule="auto"/>
              <w:jc w:val="center"/>
              <w:rPr>
                <w:rFonts w:ascii="Times New Roman" w:eastAsia="Times New Roman" w:hAnsi="Times New Roman" w:cs="Times New Roman"/>
                <w:bCs/>
                <w:sz w:val="24"/>
                <w:szCs w:val="24"/>
              </w:rPr>
            </w:pPr>
            <w:r w:rsidRPr="00FA2168">
              <w:rPr>
                <w:rFonts w:ascii="Times New Roman" w:eastAsia="Times New Roman" w:hAnsi="Times New Roman" w:cs="Times New Roman"/>
                <w:bCs/>
                <w:sz w:val="24"/>
                <w:szCs w:val="24"/>
                <w:lang w:val="en-US"/>
              </w:rPr>
              <w:t>F</w:t>
            </w:r>
          </w:p>
        </w:tc>
        <w:tc>
          <w:tcPr>
            <w:tcW w:w="1179" w:type="dxa"/>
            <w:vAlign w:val="center"/>
          </w:tcPr>
          <w:p w:rsidR="00775BC5" w:rsidRPr="00FA2168" w:rsidRDefault="00775BC5" w:rsidP="005553FB">
            <w:pPr>
              <w:spacing w:line="240" w:lineRule="auto"/>
              <w:jc w:val="center"/>
              <w:rPr>
                <w:rFonts w:ascii="Times New Roman" w:eastAsia="Times New Roman" w:hAnsi="Times New Roman" w:cs="Times New Roman"/>
                <w:bCs/>
                <w:sz w:val="24"/>
                <w:szCs w:val="24"/>
              </w:rPr>
            </w:pPr>
            <w:r w:rsidRPr="00FA2168">
              <w:rPr>
                <w:rFonts w:ascii="Times New Roman" w:eastAsia="Times New Roman" w:hAnsi="Times New Roman" w:cs="Times New Roman"/>
                <w:bCs/>
                <w:sz w:val="24"/>
                <w:szCs w:val="24"/>
              </w:rPr>
              <w:t>0</w:t>
            </w:r>
          </w:p>
        </w:tc>
        <w:tc>
          <w:tcPr>
            <w:tcW w:w="948" w:type="dxa"/>
            <w:vAlign w:val="center"/>
          </w:tcPr>
          <w:p w:rsidR="00775BC5" w:rsidRPr="00FA2168" w:rsidRDefault="00775BC5" w:rsidP="005553FB">
            <w:pPr>
              <w:spacing w:line="240" w:lineRule="auto"/>
              <w:jc w:val="center"/>
              <w:rPr>
                <w:rFonts w:ascii="Times New Roman" w:eastAsia="Times New Roman" w:hAnsi="Times New Roman" w:cs="Times New Roman"/>
                <w:bCs/>
                <w:sz w:val="24"/>
                <w:szCs w:val="24"/>
              </w:rPr>
            </w:pPr>
            <w:r w:rsidRPr="00FA2168">
              <w:rPr>
                <w:rFonts w:ascii="Times New Roman" w:eastAsia="Times New Roman" w:hAnsi="Times New Roman" w:cs="Times New Roman"/>
                <w:bCs/>
                <w:sz w:val="24"/>
                <w:szCs w:val="24"/>
              </w:rPr>
              <w:t>0-49</w:t>
            </w:r>
          </w:p>
        </w:tc>
        <w:tc>
          <w:tcPr>
            <w:tcW w:w="811" w:type="dxa"/>
            <w:textDirection w:val="btLr"/>
            <w:vAlign w:val="center"/>
          </w:tcPr>
          <w:p w:rsidR="00775BC5" w:rsidRPr="00FA2168" w:rsidRDefault="00775BC5" w:rsidP="005553FB">
            <w:pPr>
              <w:spacing w:line="240" w:lineRule="auto"/>
              <w:ind w:left="113" w:right="113"/>
              <w:rPr>
                <w:rFonts w:ascii="Times New Roman" w:eastAsia="Times New Roman" w:hAnsi="Times New Roman" w:cs="Times New Roman"/>
                <w:bCs/>
                <w:sz w:val="24"/>
                <w:szCs w:val="24"/>
              </w:rPr>
            </w:pPr>
            <w:proofErr w:type="spellStart"/>
            <w:r w:rsidRPr="00D60BD9">
              <w:rPr>
                <w:rFonts w:ascii="Times New Roman" w:eastAsia="Times New Roman" w:hAnsi="Times New Roman" w:cs="Times New Roman"/>
                <w:bCs/>
                <w:sz w:val="24"/>
                <w:szCs w:val="24"/>
              </w:rPr>
              <w:t>unsatisfactory</w:t>
            </w:r>
            <w:proofErr w:type="spellEnd"/>
          </w:p>
        </w:tc>
        <w:tc>
          <w:tcPr>
            <w:tcW w:w="6276" w:type="dxa"/>
          </w:tcPr>
          <w:p w:rsidR="00775BC5" w:rsidRDefault="00775BC5" w:rsidP="005553FB">
            <w:pPr>
              <w:pStyle w:val="ac"/>
              <w:spacing w:before="0" w:beforeAutospacing="0" w:after="0" w:afterAutospacing="0"/>
              <w:jc w:val="both"/>
              <w:rPr>
                <w:rFonts w:ascii="Times New Roman" w:hAnsi="Times New Roman"/>
                <w:b/>
                <w:lang w:val="kk-KZ"/>
              </w:rPr>
            </w:pPr>
            <w:r>
              <w:rPr>
                <w:rFonts w:ascii="Times New Roman" w:hAnsi="Times New Roman"/>
                <w:b/>
                <w:lang w:val="en-US"/>
              </w:rPr>
              <w:t>S</w:t>
            </w:r>
            <w:r w:rsidRPr="00D60BD9">
              <w:rPr>
                <w:rFonts w:ascii="Times New Roman" w:hAnsi="Times New Roman"/>
                <w:b/>
                <w:lang w:val="en-US"/>
              </w:rPr>
              <w:t>tudent demonstrates:</w:t>
            </w:r>
          </w:p>
          <w:p w:rsidR="00775BC5" w:rsidRPr="00D60BD9" w:rsidRDefault="00775BC5" w:rsidP="005553FB">
            <w:pPr>
              <w:pStyle w:val="ac"/>
              <w:spacing w:before="0" w:beforeAutospacing="0" w:after="0" w:afterAutospacing="0"/>
              <w:jc w:val="both"/>
              <w:rPr>
                <w:rFonts w:ascii="Times New Roman" w:hAnsi="Times New Roman" w:cs="Times New Roman"/>
                <w:lang w:val="en-US"/>
              </w:rPr>
            </w:pPr>
          </w:p>
          <w:p w:rsidR="00775BC5" w:rsidRPr="00D60BD9" w:rsidRDefault="00775BC5" w:rsidP="005553FB">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not knowledge of program material,</w:t>
            </w:r>
          </w:p>
          <w:p w:rsidR="00775BC5" w:rsidRPr="00D60BD9" w:rsidRDefault="00775BC5" w:rsidP="005553FB">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when performing all types of tasks, gross errors are allowed;</w:t>
            </w:r>
          </w:p>
          <w:p w:rsidR="00775BC5" w:rsidRPr="00D60BD9" w:rsidRDefault="00775BC5" w:rsidP="005553FB">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lack of skills in the use of individual methods of performing tasks;</w:t>
            </w:r>
          </w:p>
          <w:p w:rsidR="00775BC5" w:rsidRPr="00D60BD9" w:rsidRDefault="00775BC5" w:rsidP="005553FB">
            <w:pPr>
              <w:pStyle w:val="ac"/>
              <w:spacing w:before="0" w:beforeAutospacing="0" w:after="0" w:afterAutospacing="0"/>
              <w:jc w:val="both"/>
              <w:rPr>
                <w:rFonts w:ascii="Times New Roman" w:hAnsi="Times New Roman" w:cs="Times New Roman"/>
                <w:lang w:val="en-US"/>
              </w:rPr>
            </w:pPr>
            <w:r w:rsidRPr="00D60BD9">
              <w:rPr>
                <w:rFonts w:ascii="Times New Roman" w:hAnsi="Times New Roman" w:cs="Times New Roman"/>
                <w:lang w:val="en-US"/>
              </w:rPr>
              <w:t>- Failure to complete certain types of tasks, provided by the forms of the current, intermediate and final control</w:t>
            </w:r>
          </w:p>
        </w:tc>
      </w:tr>
    </w:tbl>
    <w:p w:rsidR="00130BDA" w:rsidRPr="00775BC5" w:rsidRDefault="00130BDA" w:rsidP="00130BDA">
      <w:pPr>
        <w:tabs>
          <w:tab w:val="left" w:pos="993"/>
        </w:tabs>
        <w:spacing w:after="0" w:line="240" w:lineRule="auto"/>
        <w:rPr>
          <w:rStyle w:val="apple-style-span"/>
          <w:sz w:val="28"/>
          <w:szCs w:val="28"/>
          <w:lang w:val="en-US"/>
        </w:rPr>
      </w:pPr>
    </w:p>
    <w:p w:rsidR="00775BC5" w:rsidRPr="008C7010" w:rsidRDefault="00775BC5" w:rsidP="00130BDA">
      <w:pPr>
        <w:tabs>
          <w:tab w:val="left" w:pos="993"/>
        </w:tabs>
        <w:spacing w:after="0" w:line="240" w:lineRule="auto"/>
        <w:rPr>
          <w:rStyle w:val="apple-style-span"/>
          <w:sz w:val="28"/>
          <w:szCs w:val="28"/>
          <w:lang w:val="kk-KZ"/>
        </w:rPr>
      </w:pPr>
    </w:p>
    <w:p w:rsidR="00775BC5" w:rsidRPr="00A94E41" w:rsidRDefault="00775BC5" w:rsidP="00775BC5">
      <w:pPr>
        <w:spacing w:after="0" w:line="240" w:lineRule="auto"/>
        <w:jc w:val="both"/>
        <w:rPr>
          <w:rFonts w:ascii="Times New Roman" w:eastAsia="Times New Roman" w:hAnsi="Times New Roman" w:cs="Times New Roman"/>
          <w:b/>
          <w:lang w:val="en-US"/>
        </w:rPr>
      </w:pPr>
      <w:r w:rsidRPr="00A94E41">
        <w:rPr>
          <w:rFonts w:ascii="Times New Roman" w:eastAsia="Times New Roman" w:hAnsi="Times New Roman" w:cs="Times New Roman"/>
          <w:b/>
          <w:lang w:val="en-US"/>
        </w:rPr>
        <w:t xml:space="preserve"> The list of recommended literature (</w:t>
      </w:r>
      <w:r w:rsidRPr="00A94E41">
        <w:rPr>
          <w:rFonts w:ascii="Times New Roman" w:eastAsia="Times New Roman" w:hAnsi="Times New Roman" w:cs="Times New Roman"/>
          <w:lang w:val="en-US"/>
        </w:rPr>
        <w:t>in accordance with the Map of teaching-methodical provision of the subject</w:t>
      </w:r>
      <w:r w:rsidRPr="00A94E41">
        <w:rPr>
          <w:rFonts w:ascii="Times New Roman" w:eastAsia="Times New Roman" w:hAnsi="Times New Roman" w:cs="Times New Roman"/>
          <w:b/>
          <w:lang w:val="en-US"/>
        </w:rPr>
        <w:t>)</w:t>
      </w:r>
    </w:p>
    <w:p w:rsidR="00775BC5" w:rsidRPr="00A94E41" w:rsidRDefault="00775BC5" w:rsidP="00775BC5">
      <w:pPr>
        <w:spacing w:after="0" w:line="240" w:lineRule="auto"/>
        <w:jc w:val="both"/>
        <w:rPr>
          <w:rFonts w:ascii="Times New Roman" w:eastAsia="Times New Roman" w:hAnsi="Times New Roman" w:cs="Times New Roman"/>
          <w:b/>
          <w:sz w:val="24"/>
          <w:szCs w:val="24"/>
          <w:lang w:val="en-US"/>
        </w:rPr>
      </w:pPr>
      <w:r w:rsidRPr="00A94E41">
        <w:rPr>
          <w:rFonts w:ascii="Times New Roman" w:eastAsia="Times New Roman" w:hAnsi="Times New Roman" w:cs="Times New Roman"/>
          <w:b/>
          <w:lang w:val="en-US"/>
        </w:rPr>
        <w:t xml:space="preserve"> Main literature</w:t>
      </w:r>
      <w:r w:rsidRPr="00A94E41">
        <w:rPr>
          <w:rFonts w:ascii="Times New Roman" w:eastAsia="Times New Roman" w:hAnsi="Times New Roman" w:cs="Times New Roman"/>
          <w:b/>
          <w:sz w:val="24"/>
          <w:szCs w:val="24"/>
          <w:lang w:val="en-US"/>
        </w:rPr>
        <w:t xml:space="preserve"> </w:t>
      </w:r>
    </w:p>
    <w:p w:rsidR="00775BC5" w:rsidRPr="00464D49" w:rsidRDefault="00775BC5" w:rsidP="00775BC5">
      <w:pPr>
        <w:spacing w:after="0" w:line="240" w:lineRule="auto"/>
        <w:jc w:val="both"/>
        <w:rPr>
          <w:rFonts w:ascii="Times New Roman" w:eastAsia="Times New Roman" w:hAnsi="Times New Roman" w:cs="Times New Roman"/>
          <w:sz w:val="24"/>
          <w:szCs w:val="24"/>
          <w:lang w:val="en-US"/>
        </w:rPr>
      </w:pPr>
      <w:r w:rsidRPr="00464D49">
        <w:rPr>
          <w:rFonts w:ascii="Times New Roman" w:eastAsia="Times New Roman" w:hAnsi="Times New Roman" w:cs="Times New Roman"/>
          <w:sz w:val="24"/>
          <w:szCs w:val="24"/>
          <w:lang w:val="en-US"/>
        </w:rPr>
        <w:t xml:space="preserve">1. </w:t>
      </w:r>
      <w:proofErr w:type="spellStart"/>
      <w:r w:rsidRPr="00464D49">
        <w:rPr>
          <w:rFonts w:ascii="Times New Roman" w:eastAsia="Times New Roman" w:hAnsi="Times New Roman" w:cs="Times New Roman"/>
          <w:sz w:val="24"/>
          <w:szCs w:val="24"/>
          <w:lang w:val="en-US"/>
        </w:rPr>
        <w:t>Goncharov</w:t>
      </w:r>
      <w:proofErr w:type="spellEnd"/>
      <w:r w:rsidRPr="00464D49">
        <w:rPr>
          <w:rFonts w:ascii="Times New Roman" w:eastAsia="Times New Roman" w:hAnsi="Times New Roman" w:cs="Times New Roman"/>
          <w:sz w:val="24"/>
          <w:szCs w:val="24"/>
          <w:lang w:val="en-US"/>
        </w:rPr>
        <w:t xml:space="preserve"> M.A. Methodological bases of management in the sphere of education // Knowledge. </w:t>
      </w:r>
      <w:proofErr w:type="gramStart"/>
      <w:r w:rsidRPr="00464D49">
        <w:rPr>
          <w:rFonts w:ascii="Times New Roman" w:eastAsia="Times New Roman" w:hAnsi="Times New Roman" w:cs="Times New Roman"/>
          <w:sz w:val="24"/>
          <w:szCs w:val="24"/>
          <w:lang w:val="en-US"/>
        </w:rPr>
        <w:t>Understanding.</w:t>
      </w:r>
      <w:proofErr w:type="gramEnd"/>
      <w:r w:rsidRPr="00464D49">
        <w:rPr>
          <w:rFonts w:ascii="Times New Roman" w:eastAsia="Times New Roman" w:hAnsi="Times New Roman" w:cs="Times New Roman"/>
          <w:sz w:val="24"/>
          <w:szCs w:val="24"/>
          <w:lang w:val="en-US"/>
        </w:rPr>
        <w:t xml:space="preserve"> </w:t>
      </w:r>
      <w:proofErr w:type="gramStart"/>
      <w:r w:rsidRPr="00464D49">
        <w:rPr>
          <w:rFonts w:ascii="Times New Roman" w:eastAsia="Times New Roman" w:hAnsi="Times New Roman" w:cs="Times New Roman"/>
          <w:sz w:val="24"/>
          <w:szCs w:val="24"/>
          <w:lang w:val="en-US"/>
        </w:rPr>
        <w:t>Teachings.</w:t>
      </w:r>
      <w:proofErr w:type="gramEnd"/>
      <w:r w:rsidRPr="00464D49">
        <w:rPr>
          <w:rFonts w:ascii="Times New Roman" w:eastAsia="Times New Roman" w:hAnsi="Times New Roman" w:cs="Times New Roman"/>
          <w:sz w:val="24"/>
          <w:szCs w:val="24"/>
          <w:lang w:val="en-US"/>
        </w:rPr>
        <w:t xml:space="preserve"> - 2009. </w:t>
      </w:r>
      <w:proofErr w:type="gramStart"/>
      <w:r w:rsidRPr="00464D49">
        <w:rPr>
          <w:rFonts w:ascii="Times New Roman" w:eastAsia="Times New Roman" w:hAnsi="Times New Roman" w:cs="Times New Roman"/>
          <w:sz w:val="24"/>
          <w:szCs w:val="24"/>
          <w:lang w:val="en-US"/>
        </w:rPr>
        <w:t>- №1.</w:t>
      </w:r>
      <w:proofErr w:type="gramEnd"/>
      <w:r w:rsidRPr="00464D49">
        <w:rPr>
          <w:rFonts w:ascii="Times New Roman" w:eastAsia="Times New Roman" w:hAnsi="Times New Roman" w:cs="Times New Roman"/>
          <w:sz w:val="24"/>
          <w:szCs w:val="24"/>
          <w:lang w:val="en-US"/>
        </w:rPr>
        <w:t xml:space="preserve"> - P.174-178.</w:t>
      </w:r>
    </w:p>
    <w:p w:rsidR="00775BC5" w:rsidRPr="00775BC5" w:rsidRDefault="00775BC5" w:rsidP="00775BC5">
      <w:pPr>
        <w:spacing w:after="0" w:line="240" w:lineRule="auto"/>
        <w:jc w:val="both"/>
        <w:rPr>
          <w:rFonts w:ascii="Times New Roman" w:eastAsia="Times New Roman" w:hAnsi="Times New Roman" w:cs="Times New Roman"/>
          <w:sz w:val="24"/>
          <w:szCs w:val="24"/>
          <w:lang w:val="en-US"/>
        </w:rPr>
      </w:pPr>
      <w:r w:rsidRPr="00464D49">
        <w:rPr>
          <w:rFonts w:ascii="Times New Roman" w:eastAsia="Times New Roman" w:hAnsi="Times New Roman" w:cs="Times New Roman"/>
          <w:sz w:val="24"/>
          <w:szCs w:val="24"/>
          <w:lang w:val="en-US"/>
        </w:rPr>
        <w:t xml:space="preserve">2. N. N. </w:t>
      </w:r>
      <w:proofErr w:type="spellStart"/>
      <w:r w:rsidRPr="00464D49">
        <w:rPr>
          <w:rFonts w:ascii="Times New Roman" w:eastAsia="Times New Roman" w:hAnsi="Times New Roman" w:cs="Times New Roman"/>
          <w:sz w:val="24"/>
          <w:szCs w:val="24"/>
          <w:lang w:val="en-US"/>
        </w:rPr>
        <w:t>Boritko</w:t>
      </w:r>
      <w:proofErr w:type="spellEnd"/>
      <w:r w:rsidRPr="00464D49">
        <w:rPr>
          <w:rFonts w:ascii="Times New Roman" w:eastAsia="Times New Roman" w:hAnsi="Times New Roman" w:cs="Times New Roman"/>
          <w:sz w:val="24"/>
          <w:szCs w:val="24"/>
          <w:lang w:val="en-US"/>
        </w:rPr>
        <w:t xml:space="preserve">. </w:t>
      </w:r>
      <w:proofErr w:type="gramStart"/>
      <w:r w:rsidRPr="00464D49">
        <w:rPr>
          <w:rFonts w:ascii="Times New Roman" w:eastAsia="Times New Roman" w:hAnsi="Times New Roman" w:cs="Times New Roman"/>
          <w:sz w:val="24"/>
          <w:szCs w:val="24"/>
          <w:lang w:val="en-US"/>
        </w:rPr>
        <w:t>Management of educational systems.</w:t>
      </w:r>
      <w:proofErr w:type="gramEnd"/>
      <w:r w:rsidRPr="00464D49">
        <w:rPr>
          <w:rFonts w:ascii="Times New Roman" w:eastAsia="Times New Roman" w:hAnsi="Times New Roman" w:cs="Times New Roman"/>
          <w:sz w:val="24"/>
          <w:szCs w:val="24"/>
          <w:lang w:val="en-US"/>
        </w:rPr>
        <w:t xml:space="preserve"> Textbook for students of pedagogical universities / </w:t>
      </w:r>
      <w:proofErr w:type="spellStart"/>
      <w:r w:rsidRPr="00464D49">
        <w:rPr>
          <w:rFonts w:ascii="Times New Roman" w:eastAsia="Times New Roman" w:hAnsi="Times New Roman" w:cs="Times New Roman"/>
          <w:sz w:val="24"/>
          <w:szCs w:val="24"/>
          <w:lang w:val="en-US"/>
        </w:rPr>
        <w:t>NMBorytko</w:t>
      </w:r>
      <w:proofErr w:type="spellEnd"/>
      <w:r w:rsidRPr="00464D49">
        <w:rPr>
          <w:rFonts w:ascii="Times New Roman" w:eastAsia="Times New Roman" w:hAnsi="Times New Roman" w:cs="Times New Roman"/>
          <w:sz w:val="24"/>
          <w:szCs w:val="24"/>
          <w:lang w:val="en-US"/>
        </w:rPr>
        <w:t xml:space="preserve">, IA </w:t>
      </w:r>
      <w:proofErr w:type="spellStart"/>
      <w:r w:rsidRPr="00464D49">
        <w:rPr>
          <w:rFonts w:ascii="Times New Roman" w:eastAsia="Times New Roman" w:hAnsi="Times New Roman" w:cs="Times New Roman"/>
          <w:sz w:val="24"/>
          <w:szCs w:val="24"/>
          <w:lang w:val="en-US"/>
        </w:rPr>
        <w:t>Solovtsova</w:t>
      </w:r>
      <w:proofErr w:type="spellEnd"/>
      <w:r w:rsidRPr="00464D49">
        <w:rPr>
          <w:rFonts w:ascii="Times New Roman" w:eastAsia="Times New Roman" w:hAnsi="Times New Roman" w:cs="Times New Roman"/>
          <w:sz w:val="24"/>
          <w:szCs w:val="24"/>
          <w:lang w:val="en-US"/>
        </w:rPr>
        <w:t xml:space="preserve">: Ed. N. M. </w:t>
      </w:r>
      <w:proofErr w:type="spellStart"/>
      <w:r w:rsidRPr="00464D49">
        <w:rPr>
          <w:rFonts w:ascii="Times New Roman" w:eastAsia="Times New Roman" w:hAnsi="Times New Roman" w:cs="Times New Roman"/>
          <w:sz w:val="24"/>
          <w:szCs w:val="24"/>
          <w:lang w:val="en-US"/>
        </w:rPr>
        <w:t>Borytko</w:t>
      </w:r>
      <w:proofErr w:type="spellEnd"/>
      <w:r w:rsidRPr="00464D49">
        <w:rPr>
          <w:rFonts w:ascii="Times New Roman" w:eastAsia="Times New Roman" w:hAnsi="Times New Roman" w:cs="Times New Roman"/>
          <w:sz w:val="24"/>
          <w:szCs w:val="24"/>
          <w:lang w:val="en-US"/>
        </w:rPr>
        <w:t xml:space="preserve">. - Volgograd: publishing house VGIKIK RO, 2006. - 48s. </w:t>
      </w:r>
      <w:r w:rsidRPr="00775BC5">
        <w:rPr>
          <w:rFonts w:ascii="Times New Roman" w:eastAsia="Times New Roman" w:hAnsi="Times New Roman" w:cs="Times New Roman"/>
          <w:sz w:val="24"/>
          <w:szCs w:val="24"/>
          <w:lang w:val="en-US"/>
        </w:rPr>
        <w:t>(Ser. "Humanities", Issue 4), ISBN 5-7087-0040-8.</w:t>
      </w:r>
    </w:p>
    <w:p w:rsidR="00775BC5" w:rsidRDefault="00775BC5" w:rsidP="00775BC5">
      <w:pPr>
        <w:spacing w:after="0" w:line="240" w:lineRule="auto"/>
        <w:jc w:val="both"/>
        <w:rPr>
          <w:rFonts w:ascii="Times New Roman" w:eastAsia="Times New Roman" w:hAnsi="Times New Roman" w:cs="Times New Roman"/>
          <w:sz w:val="24"/>
          <w:szCs w:val="24"/>
          <w:lang w:val="kk-KZ"/>
        </w:rPr>
      </w:pPr>
      <w:r w:rsidRPr="00464D49">
        <w:rPr>
          <w:rFonts w:ascii="Times New Roman" w:eastAsia="Times New Roman" w:hAnsi="Times New Roman" w:cs="Times New Roman"/>
          <w:sz w:val="24"/>
          <w:szCs w:val="24"/>
          <w:lang w:val="en-US"/>
        </w:rPr>
        <w:t xml:space="preserve">3. </w:t>
      </w:r>
      <w:proofErr w:type="spellStart"/>
      <w:r w:rsidRPr="00464D49">
        <w:rPr>
          <w:rFonts w:ascii="Times New Roman" w:eastAsia="Times New Roman" w:hAnsi="Times New Roman" w:cs="Times New Roman"/>
          <w:sz w:val="24"/>
          <w:szCs w:val="24"/>
          <w:lang w:val="en-US"/>
        </w:rPr>
        <w:t>Shamova</w:t>
      </w:r>
      <w:proofErr w:type="spellEnd"/>
      <w:r w:rsidRPr="00464D49">
        <w:rPr>
          <w:rFonts w:ascii="Times New Roman" w:eastAsia="Times New Roman" w:hAnsi="Times New Roman" w:cs="Times New Roman"/>
          <w:sz w:val="24"/>
          <w:szCs w:val="24"/>
          <w:lang w:val="en-US"/>
        </w:rPr>
        <w:t xml:space="preserve"> TI Management of educational systems: Textbook. </w:t>
      </w:r>
      <w:proofErr w:type="gramStart"/>
      <w:r w:rsidRPr="00464D49">
        <w:rPr>
          <w:rFonts w:ascii="Times New Roman" w:eastAsia="Times New Roman" w:hAnsi="Times New Roman" w:cs="Times New Roman"/>
          <w:sz w:val="24"/>
          <w:szCs w:val="24"/>
          <w:lang w:val="en-US"/>
        </w:rPr>
        <w:t>A manual for university students studying special.</w:t>
      </w:r>
      <w:proofErr w:type="gramEnd"/>
      <w:r w:rsidRPr="00464D49">
        <w:rPr>
          <w:rFonts w:ascii="Times New Roman" w:eastAsia="Times New Roman" w:hAnsi="Times New Roman" w:cs="Times New Roman"/>
          <w:sz w:val="24"/>
          <w:szCs w:val="24"/>
          <w:lang w:val="en-US"/>
        </w:rPr>
        <w:t xml:space="preserve"> «Pedagogy and psychology2</w:t>
      </w:r>
      <w:proofErr w:type="gramStart"/>
      <w:r w:rsidRPr="00464D49">
        <w:rPr>
          <w:rFonts w:ascii="Times New Roman" w:eastAsia="Times New Roman" w:hAnsi="Times New Roman" w:cs="Times New Roman"/>
          <w:sz w:val="24"/>
          <w:szCs w:val="24"/>
          <w:lang w:val="en-US"/>
        </w:rPr>
        <w:t>. "</w:t>
      </w:r>
      <w:proofErr w:type="gramEnd"/>
      <w:r w:rsidRPr="00464D49">
        <w:rPr>
          <w:rFonts w:ascii="Times New Roman" w:eastAsia="Times New Roman" w:hAnsi="Times New Roman" w:cs="Times New Roman"/>
          <w:sz w:val="24"/>
          <w:szCs w:val="24"/>
          <w:lang w:val="en-US"/>
        </w:rPr>
        <w:t xml:space="preserve">Pedagogy" / T. I. </w:t>
      </w:r>
      <w:proofErr w:type="spellStart"/>
      <w:r w:rsidRPr="00464D49">
        <w:rPr>
          <w:rFonts w:ascii="Times New Roman" w:eastAsia="Times New Roman" w:hAnsi="Times New Roman" w:cs="Times New Roman"/>
          <w:sz w:val="24"/>
          <w:szCs w:val="24"/>
          <w:lang w:val="en-US"/>
        </w:rPr>
        <w:t>Shamova</w:t>
      </w:r>
      <w:proofErr w:type="spellEnd"/>
      <w:r w:rsidRPr="00464D49">
        <w:rPr>
          <w:rFonts w:ascii="Times New Roman" w:eastAsia="Times New Roman" w:hAnsi="Times New Roman" w:cs="Times New Roman"/>
          <w:sz w:val="24"/>
          <w:szCs w:val="24"/>
          <w:lang w:val="en-US"/>
        </w:rPr>
        <w:t xml:space="preserve">, </w:t>
      </w:r>
      <w:r w:rsidRPr="00464D49">
        <w:rPr>
          <w:rFonts w:ascii="Times New Roman" w:eastAsia="Times New Roman" w:hAnsi="Times New Roman" w:cs="Times New Roman"/>
          <w:sz w:val="24"/>
          <w:szCs w:val="24"/>
        </w:rPr>
        <w:t>Т</w:t>
      </w:r>
      <w:r w:rsidRPr="00464D49">
        <w:rPr>
          <w:rFonts w:ascii="Times New Roman" w:eastAsia="Times New Roman" w:hAnsi="Times New Roman" w:cs="Times New Roman"/>
          <w:sz w:val="24"/>
          <w:szCs w:val="24"/>
          <w:lang w:val="en-US"/>
        </w:rPr>
        <w:t>.</w:t>
      </w:r>
      <w:r w:rsidRPr="00464D49">
        <w:rPr>
          <w:rFonts w:ascii="Times New Roman" w:eastAsia="Times New Roman" w:hAnsi="Times New Roman" w:cs="Times New Roman"/>
          <w:sz w:val="24"/>
          <w:szCs w:val="24"/>
        </w:rPr>
        <w:t>М</w:t>
      </w:r>
      <w:r w:rsidRPr="00464D49">
        <w:rPr>
          <w:rFonts w:ascii="Times New Roman" w:eastAsia="Times New Roman" w:hAnsi="Times New Roman" w:cs="Times New Roman"/>
          <w:sz w:val="24"/>
          <w:szCs w:val="24"/>
          <w:lang w:val="en-US"/>
        </w:rPr>
        <w:t xml:space="preserve">. </w:t>
      </w:r>
      <w:proofErr w:type="spellStart"/>
      <w:r w:rsidRPr="00464D49">
        <w:rPr>
          <w:rFonts w:ascii="Times New Roman" w:eastAsia="Times New Roman" w:hAnsi="Times New Roman" w:cs="Times New Roman"/>
          <w:sz w:val="24"/>
          <w:szCs w:val="24"/>
          <w:lang w:val="en-US"/>
        </w:rPr>
        <w:t>Davydenko</w:t>
      </w:r>
      <w:proofErr w:type="spellEnd"/>
      <w:r w:rsidRPr="00464D49">
        <w:rPr>
          <w:rFonts w:ascii="Times New Roman" w:eastAsia="Times New Roman" w:hAnsi="Times New Roman" w:cs="Times New Roman"/>
          <w:sz w:val="24"/>
          <w:szCs w:val="24"/>
          <w:lang w:val="en-US"/>
        </w:rPr>
        <w:t xml:space="preserve">, G. N. </w:t>
      </w:r>
      <w:proofErr w:type="spellStart"/>
      <w:r w:rsidRPr="00464D49">
        <w:rPr>
          <w:rFonts w:ascii="Times New Roman" w:eastAsia="Times New Roman" w:hAnsi="Times New Roman" w:cs="Times New Roman"/>
          <w:sz w:val="24"/>
          <w:szCs w:val="24"/>
          <w:lang w:val="en-US"/>
        </w:rPr>
        <w:t>Shibanova</w:t>
      </w:r>
      <w:proofErr w:type="spellEnd"/>
      <w:r w:rsidRPr="00464D49">
        <w:rPr>
          <w:rFonts w:ascii="Times New Roman" w:eastAsia="Times New Roman" w:hAnsi="Times New Roman" w:cs="Times New Roman"/>
          <w:sz w:val="24"/>
          <w:szCs w:val="24"/>
          <w:lang w:val="en-US"/>
        </w:rPr>
        <w:t xml:space="preserve">. - M.: </w:t>
      </w:r>
      <w:proofErr w:type="spellStart"/>
      <w:r w:rsidRPr="00464D49">
        <w:rPr>
          <w:rFonts w:ascii="Times New Roman" w:eastAsia="Times New Roman" w:hAnsi="Times New Roman" w:cs="Times New Roman"/>
          <w:sz w:val="24"/>
          <w:szCs w:val="24"/>
          <w:lang w:val="en-US"/>
        </w:rPr>
        <w:t>AcademiA</w:t>
      </w:r>
      <w:proofErr w:type="spellEnd"/>
      <w:r w:rsidRPr="00464D49">
        <w:rPr>
          <w:rFonts w:ascii="Times New Roman" w:eastAsia="Times New Roman" w:hAnsi="Times New Roman" w:cs="Times New Roman"/>
          <w:sz w:val="24"/>
          <w:szCs w:val="24"/>
          <w:lang w:val="en-US"/>
        </w:rPr>
        <w:t xml:space="preserve">, 2007. - 385s. </w:t>
      </w:r>
    </w:p>
    <w:p w:rsidR="00775BC5" w:rsidRPr="00464D49" w:rsidRDefault="00775BC5" w:rsidP="00775BC5">
      <w:pPr>
        <w:spacing w:after="0" w:line="240" w:lineRule="auto"/>
        <w:jc w:val="both"/>
        <w:rPr>
          <w:rFonts w:ascii="Times New Roman" w:eastAsia="Times New Roman" w:hAnsi="Times New Roman" w:cs="Times New Roman"/>
          <w:sz w:val="24"/>
          <w:szCs w:val="24"/>
          <w:lang w:val="en-US"/>
        </w:rPr>
      </w:pPr>
      <w:r w:rsidRPr="00464D49">
        <w:rPr>
          <w:rFonts w:ascii="Times New Roman" w:eastAsia="Times New Roman" w:hAnsi="Times New Roman" w:cs="Times New Roman"/>
          <w:sz w:val="24"/>
          <w:szCs w:val="24"/>
          <w:lang w:val="en-US"/>
        </w:rPr>
        <w:t xml:space="preserve">4. Simonov V.P. Pedagogical Management: KNOW-HOW in Education: Textbooks. </w:t>
      </w:r>
      <w:proofErr w:type="gramStart"/>
      <w:r w:rsidRPr="00464D49">
        <w:rPr>
          <w:rFonts w:ascii="Times New Roman" w:eastAsia="Times New Roman" w:hAnsi="Times New Roman" w:cs="Times New Roman"/>
          <w:sz w:val="24"/>
          <w:szCs w:val="24"/>
          <w:lang w:val="en-US"/>
        </w:rPr>
        <w:t>allowance</w:t>
      </w:r>
      <w:proofErr w:type="gramEnd"/>
      <w:r w:rsidRPr="00464D49">
        <w:rPr>
          <w:rFonts w:ascii="Times New Roman" w:eastAsia="Times New Roman" w:hAnsi="Times New Roman" w:cs="Times New Roman"/>
          <w:sz w:val="24"/>
          <w:szCs w:val="24"/>
          <w:lang w:val="en-US"/>
        </w:rPr>
        <w:t xml:space="preserve"> / VP Simonov. - M.: Higher education: </w:t>
      </w:r>
      <w:proofErr w:type="spellStart"/>
      <w:r w:rsidRPr="00464D49">
        <w:rPr>
          <w:rFonts w:ascii="Times New Roman" w:eastAsia="Times New Roman" w:hAnsi="Times New Roman" w:cs="Times New Roman"/>
          <w:sz w:val="24"/>
          <w:szCs w:val="24"/>
          <w:lang w:val="en-US"/>
        </w:rPr>
        <w:t>Yurayt</w:t>
      </w:r>
      <w:proofErr w:type="spellEnd"/>
      <w:r w:rsidRPr="00464D49">
        <w:rPr>
          <w:rFonts w:ascii="Times New Roman" w:eastAsia="Times New Roman" w:hAnsi="Times New Roman" w:cs="Times New Roman"/>
          <w:sz w:val="24"/>
          <w:szCs w:val="24"/>
          <w:lang w:val="en-US"/>
        </w:rPr>
        <w:t>, 2009. - 357s.</w:t>
      </w:r>
    </w:p>
    <w:p w:rsidR="00775BC5" w:rsidRPr="00464D49" w:rsidRDefault="00775BC5" w:rsidP="00775BC5">
      <w:pPr>
        <w:spacing w:after="0" w:line="240" w:lineRule="auto"/>
        <w:jc w:val="both"/>
        <w:rPr>
          <w:rFonts w:ascii="Times New Roman" w:eastAsia="Times New Roman" w:hAnsi="Times New Roman" w:cs="Times New Roman"/>
          <w:sz w:val="24"/>
          <w:szCs w:val="24"/>
          <w:lang w:val="en-US"/>
        </w:rPr>
      </w:pPr>
      <w:r w:rsidRPr="00464D49">
        <w:rPr>
          <w:rFonts w:ascii="Times New Roman" w:eastAsia="Times New Roman" w:hAnsi="Times New Roman" w:cs="Times New Roman"/>
          <w:sz w:val="24"/>
          <w:szCs w:val="24"/>
          <w:lang w:val="en-US"/>
        </w:rPr>
        <w:t xml:space="preserve">5. </w:t>
      </w:r>
      <w:proofErr w:type="spellStart"/>
      <w:r w:rsidRPr="00464D49">
        <w:rPr>
          <w:rFonts w:ascii="Times New Roman" w:eastAsia="Times New Roman" w:hAnsi="Times New Roman" w:cs="Times New Roman"/>
          <w:sz w:val="24"/>
          <w:szCs w:val="24"/>
          <w:lang w:val="en-US"/>
        </w:rPr>
        <w:t>Solntseva</w:t>
      </w:r>
      <w:proofErr w:type="spellEnd"/>
      <w:r w:rsidRPr="00464D49">
        <w:rPr>
          <w:rFonts w:ascii="Times New Roman" w:eastAsia="Times New Roman" w:hAnsi="Times New Roman" w:cs="Times New Roman"/>
          <w:sz w:val="24"/>
          <w:szCs w:val="24"/>
          <w:lang w:val="en-US"/>
        </w:rPr>
        <w:t xml:space="preserve"> N.V. Management in pedagogical activity: a textbook. - M.: Flint, 2012. - 115s.</w:t>
      </w:r>
    </w:p>
    <w:p w:rsidR="00775BC5" w:rsidRPr="00464D49" w:rsidRDefault="00775BC5" w:rsidP="00775BC5">
      <w:pPr>
        <w:spacing w:after="0" w:line="240" w:lineRule="auto"/>
        <w:jc w:val="both"/>
        <w:rPr>
          <w:rFonts w:ascii="Times New Roman" w:eastAsia="Times New Roman" w:hAnsi="Times New Roman" w:cs="Times New Roman"/>
          <w:sz w:val="24"/>
          <w:szCs w:val="24"/>
          <w:lang w:val="en-US"/>
        </w:rPr>
      </w:pPr>
      <w:r w:rsidRPr="00464D49">
        <w:rPr>
          <w:rFonts w:ascii="Times New Roman" w:eastAsia="Times New Roman" w:hAnsi="Times New Roman" w:cs="Times New Roman"/>
          <w:sz w:val="24"/>
          <w:szCs w:val="24"/>
          <w:lang w:val="en-US"/>
        </w:rPr>
        <w:t xml:space="preserve">6. </w:t>
      </w:r>
      <w:proofErr w:type="spellStart"/>
      <w:r w:rsidRPr="00464D49">
        <w:rPr>
          <w:rFonts w:ascii="Times New Roman" w:eastAsia="Times New Roman" w:hAnsi="Times New Roman" w:cs="Times New Roman"/>
          <w:sz w:val="24"/>
          <w:szCs w:val="24"/>
          <w:lang w:val="en-US"/>
        </w:rPr>
        <w:t>Selezneva</w:t>
      </w:r>
      <w:proofErr w:type="spellEnd"/>
      <w:r w:rsidRPr="00464D49">
        <w:rPr>
          <w:rFonts w:ascii="Times New Roman" w:eastAsia="Times New Roman" w:hAnsi="Times New Roman" w:cs="Times New Roman"/>
          <w:sz w:val="24"/>
          <w:szCs w:val="24"/>
          <w:lang w:val="en-US"/>
        </w:rPr>
        <w:t xml:space="preserve"> EV Leadership: a textbook and a workshop for academic baccalaureate. - Moscow: Publishing House "</w:t>
      </w:r>
      <w:proofErr w:type="spellStart"/>
      <w:r w:rsidRPr="00464D49">
        <w:rPr>
          <w:rFonts w:ascii="Times New Roman" w:eastAsia="Times New Roman" w:hAnsi="Times New Roman" w:cs="Times New Roman"/>
          <w:sz w:val="24"/>
          <w:szCs w:val="24"/>
          <w:lang w:val="en-US"/>
        </w:rPr>
        <w:t>Yurayt</w:t>
      </w:r>
      <w:proofErr w:type="spellEnd"/>
      <w:r w:rsidRPr="00464D49">
        <w:rPr>
          <w:rFonts w:ascii="Times New Roman" w:eastAsia="Times New Roman" w:hAnsi="Times New Roman" w:cs="Times New Roman"/>
          <w:sz w:val="24"/>
          <w:szCs w:val="24"/>
          <w:lang w:val="en-US"/>
        </w:rPr>
        <w:t xml:space="preserve">", 2015. </w:t>
      </w:r>
      <w:proofErr w:type="gramStart"/>
      <w:r w:rsidRPr="00464D49">
        <w:rPr>
          <w:rFonts w:ascii="Times New Roman" w:eastAsia="Times New Roman" w:hAnsi="Times New Roman" w:cs="Times New Roman"/>
          <w:sz w:val="24"/>
          <w:szCs w:val="24"/>
          <w:lang w:val="en-US"/>
        </w:rPr>
        <w:t>- 439p.</w:t>
      </w:r>
      <w:proofErr w:type="gramEnd"/>
    </w:p>
    <w:p w:rsidR="00775BC5" w:rsidRPr="00775BC5" w:rsidRDefault="00775BC5" w:rsidP="00775BC5">
      <w:pPr>
        <w:spacing w:after="0" w:line="240" w:lineRule="auto"/>
        <w:jc w:val="both"/>
        <w:rPr>
          <w:rFonts w:ascii="Times New Roman" w:eastAsia="Times New Roman" w:hAnsi="Times New Roman" w:cs="Times New Roman"/>
          <w:sz w:val="24"/>
          <w:szCs w:val="24"/>
          <w:lang w:val="en-US"/>
        </w:rPr>
      </w:pPr>
      <w:r w:rsidRPr="00464D49">
        <w:rPr>
          <w:rFonts w:ascii="Times New Roman" w:eastAsia="Times New Roman" w:hAnsi="Times New Roman" w:cs="Times New Roman"/>
          <w:sz w:val="24"/>
          <w:szCs w:val="24"/>
          <w:lang w:val="en-US"/>
        </w:rPr>
        <w:t xml:space="preserve">7. </w:t>
      </w:r>
      <w:proofErr w:type="spellStart"/>
      <w:r w:rsidRPr="00464D49">
        <w:rPr>
          <w:rFonts w:ascii="Times New Roman" w:eastAsia="Times New Roman" w:hAnsi="Times New Roman" w:cs="Times New Roman"/>
          <w:sz w:val="24"/>
          <w:szCs w:val="24"/>
          <w:lang w:val="en-US"/>
        </w:rPr>
        <w:t>Islamgulova</w:t>
      </w:r>
      <w:proofErr w:type="spellEnd"/>
      <w:r w:rsidRPr="00464D49">
        <w:rPr>
          <w:rFonts w:ascii="Times New Roman" w:eastAsia="Times New Roman" w:hAnsi="Times New Roman" w:cs="Times New Roman"/>
          <w:sz w:val="24"/>
          <w:szCs w:val="24"/>
          <w:lang w:val="en-US"/>
        </w:rPr>
        <w:t xml:space="preserve"> S.K. Management of the development of the school: the technological aspect. </w:t>
      </w:r>
      <w:proofErr w:type="gramStart"/>
      <w:r w:rsidRPr="00775BC5">
        <w:rPr>
          <w:rFonts w:ascii="Times New Roman" w:eastAsia="Times New Roman" w:hAnsi="Times New Roman" w:cs="Times New Roman"/>
          <w:sz w:val="24"/>
          <w:szCs w:val="24"/>
          <w:lang w:val="en-US"/>
        </w:rPr>
        <w:t>Teaching-methodical manual.</w:t>
      </w:r>
      <w:proofErr w:type="gramEnd"/>
      <w:r w:rsidRPr="00775BC5">
        <w:rPr>
          <w:rFonts w:ascii="Times New Roman" w:eastAsia="Times New Roman" w:hAnsi="Times New Roman" w:cs="Times New Roman"/>
          <w:sz w:val="24"/>
          <w:szCs w:val="24"/>
          <w:lang w:val="en-US"/>
        </w:rPr>
        <w:t xml:space="preserve"> - </w:t>
      </w:r>
      <w:proofErr w:type="spellStart"/>
      <w:r w:rsidRPr="00775BC5">
        <w:rPr>
          <w:rFonts w:ascii="Times New Roman" w:eastAsia="Times New Roman" w:hAnsi="Times New Roman" w:cs="Times New Roman"/>
          <w:sz w:val="24"/>
          <w:szCs w:val="24"/>
          <w:lang w:val="en-US"/>
        </w:rPr>
        <w:t>Almaty</w:t>
      </w:r>
      <w:proofErr w:type="spellEnd"/>
      <w:r w:rsidRPr="00775BC5">
        <w:rPr>
          <w:rFonts w:ascii="Times New Roman" w:eastAsia="Times New Roman" w:hAnsi="Times New Roman" w:cs="Times New Roman"/>
          <w:sz w:val="24"/>
          <w:szCs w:val="24"/>
          <w:lang w:val="en-US"/>
        </w:rPr>
        <w:t>: IR ICSO, 2010. - 300s.</w:t>
      </w:r>
    </w:p>
    <w:p w:rsidR="00775BC5" w:rsidRDefault="00775BC5" w:rsidP="00775BC5">
      <w:pPr>
        <w:spacing w:after="0" w:line="240" w:lineRule="auto"/>
        <w:jc w:val="both"/>
        <w:rPr>
          <w:rFonts w:ascii="Times New Roman" w:eastAsia="Times New Roman" w:hAnsi="Times New Roman" w:cs="Times New Roman"/>
          <w:sz w:val="24"/>
          <w:szCs w:val="24"/>
          <w:lang w:val="kk-KZ"/>
        </w:rPr>
      </w:pPr>
      <w:r w:rsidRPr="00464D49">
        <w:rPr>
          <w:rFonts w:ascii="Times New Roman" w:eastAsia="Times New Roman" w:hAnsi="Times New Roman" w:cs="Times New Roman"/>
          <w:sz w:val="24"/>
          <w:szCs w:val="24"/>
          <w:lang w:val="en-US"/>
        </w:rPr>
        <w:lastRenderedPageBreak/>
        <w:t xml:space="preserve">8. </w:t>
      </w:r>
      <w:proofErr w:type="spellStart"/>
      <w:r w:rsidRPr="00464D49">
        <w:rPr>
          <w:rFonts w:ascii="Times New Roman" w:eastAsia="Times New Roman" w:hAnsi="Times New Roman" w:cs="Times New Roman"/>
          <w:sz w:val="24"/>
          <w:szCs w:val="24"/>
          <w:lang w:val="en-US"/>
        </w:rPr>
        <w:t>Lazarev</w:t>
      </w:r>
      <w:proofErr w:type="spellEnd"/>
      <w:r w:rsidRPr="00464D49">
        <w:rPr>
          <w:rFonts w:ascii="Times New Roman" w:eastAsia="Times New Roman" w:hAnsi="Times New Roman" w:cs="Times New Roman"/>
          <w:sz w:val="24"/>
          <w:szCs w:val="24"/>
          <w:lang w:val="en-US"/>
        </w:rPr>
        <w:t xml:space="preserve"> V.S. Management of innovations in school. </w:t>
      </w:r>
      <w:proofErr w:type="gramStart"/>
      <w:r w:rsidRPr="00464D49">
        <w:rPr>
          <w:rFonts w:ascii="Times New Roman" w:eastAsia="Times New Roman" w:hAnsi="Times New Roman" w:cs="Times New Roman"/>
          <w:sz w:val="24"/>
          <w:szCs w:val="24"/>
          <w:lang w:val="en-US"/>
        </w:rPr>
        <w:t>Tutorial.</w:t>
      </w:r>
      <w:proofErr w:type="gramEnd"/>
      <w:r w:rsidRPr="00464D49">
        <w:rPr>
          <w:rFonts w:ascii="Times New Roman" w:eastAsia="Times New Roman" w:hAnsi="Times New Roman" w:cs="Times New Roman"/>
          <w:sz w:val="24"/>
          <w:szCs w:val="24"/>
          <w:lang w:val="en-US"/>
        </w:rPr>
        <w:t xml:space="preserve"> - M., Center for Teacher Education, 2008. </w:t>
      </w:r>
      <w:proofErr w:type="gramStart"/>
      <w:r w:rsidRPr="00464D49">
        <w:rPr>
          <w:rFonts w:ascii="Times New Roman" w:eastAsia="Times New Roman" w:hAnsi="Times New Roman" w:cs="Times New Roman"/>
          <w:sz w:val="24"/>
          <w:szCs w:val="24"/>
          <w:lang w:val="en-US"/>
        </w:rPr>
        <w:t>- 352p.</w:t>
      </w:r>
      <w:proofErr w:type="gramEnd"/>
    </w:p>
    <w:p w:rsidR="00775BC5" w:rsidRPr="00464D49" w:rsidRDefault="00775BC5" w:rsidP="00775BC5">
      <w:pPr>
        <w:spacing w:after="0" w:line="240" w:lineRule="auto"/>
        <w:jc w:val="both"/>
        <w:rPr>
          <w:rFonts w:ascii="Times New Roman" w:eastAsia="Times New Roman" w:hAnsi="Times New Roman" w:cs="Times New Roman"/>
          <w:sz w:val="24"/>
          <w:szCs w:val="24"/>
          <w:lang w:val="en-US"/>
        </w:rPr>
      </w:pPr>
      <w:r w:rsidRPr="00464D49">
        <w:rPr>
          <w:rFonts w:ascii="Times New Roman" w:eastAsia="Times New Roman" w:hAnsi="Times New Roman" w:cs="Times New Roman"/>
          <w:sz w:val="24"/>
          <w:szCs w:val="24"/>
          <w:lang w:val="en-US"/>
        </w:rPr>
        <w:t xml:space="preserve">9. </w:t>
      </w:r>
      <w:proofErr w:type="spellStart"/>
      <w:r w:rsidRPr="00464D49">
        <w:rPr>
          <w:rFonts w:ascii="Times New Roman" w:eastAsia="Times New Roman" w:hAnsi="Times New Roman" w:cs="Times New Roman"/>
          <w:sz w:val="24"/>
          <w:szCs w:val="24"/>
          <w:lang w:val="en-US"/>
        </w:rPr>
        <w:t>Conflictology</w:t>
      </w:r>
      <w:proofErr w:type="spellEnd"/>
      <w:r w:rsidRPr="00464D49">
        <w:rPr>
          <w:rFonts w:ascii="Times New Roman" w:eastAsia="Times New Roman" w:hAnsi="Times New Roman" w:cs="Times New Roman"/>
          <w:sz w:val="24"/>
          <w:szCs w:val="24"/>
          <w:lang w:val="en-US"/>
        </w:rPr>
        <w:t xml:space="preserve">. </w:t>
      </w:r>
      <w:proofErr w:type="gramStart"/>
      <w:r w:rsidRPr="00464D49">
        <w:rPr>
          <w:rFonts w:ascii="Times New Roman" w:eastAsia="Times New Roman" w:hAnsi="Times New Roman" w:cs="Times New Roman"/>
          <w:sz w:val="24"/>
          <w:szCs w:val="24"/>
          <w:lang w:val="en-US"/>
        </w:rPr>
        <w:t>Tutorial.</w:t>
      </w:r>
      <w:proofErr w:type="gramEnd"/>
      <w:r w:rsidRPr="00464D49">
        <w:rPr>
          <w:rFonts w:ascii="Times New Roman" w:eastAsia="Times New Roman" w:hAnsi="Times New Roman" w:cs="Times New Roman"/>
          <w:sz w:val="24"/>
          <w:szCs w:val="24"/>
          <w:lang w:val="en-US"/>
        </w:rPr>
        <w:t xml:space="preserve"> Comp. </w:t>
      </w:r>
      <w:proofErr w:type="spellStart"/>
      <w:r w:rsidRPr="00464D49">
        <w:rPr>
          <w:rFonts w:ascii="Times New Roman" w:eastAsia="Times New Roman" w:hAnsi="Times New Roman" w:cs="Times New Roman"/>
          <w:sz w:val="24"/>
          <w:szCs w:val="24"/>
          <w:lang w:val="en-US"/>
        </w:rPr>
        <w:t>Burtovoy</w:t>
      </w:r>
      <w:proofErr w:type="spellEnd"/>
      <w:r w:rsidRPr="00464D49">
        <w:rPr>
          <w:rFonts w:ascii="Times New Roman" w:eastAsia="Times New Roman" w:hAnsi="Times New Roman" w:cs="Times New Roman"/>
          <w:sz w:val="24"/>
          <w:szCs w:val="24"/>
          <w:lang w:val="en-US"/>
        </w:rPr>
        <w:t xml:space="preserve"> E.V. - M., 2007.</w:t>
      </w:r>
    </w:p>
    <w:p w:rsidR="00775BC5" w:rsidRPr="00464D49" w:rsidRDefault="00775BC5" w:rsidP="00775BC5">
      <w:pPr>
        <w:spacing w:after="0" w:line="240" w:lineRule="auto"/>
        <w:jc w:val="both"/>
        <w:rPr>
          <w:rFonts w:ascii="Times New Roman" w:eastAsia="Times New Roman" w:hAnsi="Times New Roman" w:cs="Times New Roman"/>
          <w:sz w:val="24"/>
          <w:szCs w:val="24"/>
          <w:lang w:val="en-US"/>
        </w:rPr>
      </w:pPr>
      <w:r w:rsidRPr="00464D49">
        <w:rPr>
          <w:rFonts w:ascii="Times New Roman" w:eastAsia="Times New Roman" w:hAnsi="Times New Roman" w:cs="Times New Roman"/>
          <w:sz w:val="24"/>
          <w:szCs w:val="24"/>
          <w:lang w:val="en-US"/>
        </w:rPr>
        <w:t xml:space="preserve">10. </w:t>
      </w:r>
      <w:proofErr w:type="spellStart"/>
      <w:r w:rsidRPr="00464D49">
        <w:rPr>
          <w:rFonts w:ascii="Times New Roman" w:eastAsia="Times New Roman" w:hAnsi="Times New Roman" w:cs="Times New Roman"/>
          <w:sz w:val="24"/>
          <w:szCs w:val="24"/>
          <w:lang w:val="en-US"/>
        </w:rPr>
        <w:t>Lavrent'ev</w:t>
      </w:r>
      <w:proofErr w:type="spellEnd"/>
      <w:r w:rsidRPr="00464D49">
        <w:rPr>
          <w:rFonts w:ascii="Times New Roman" w:eastAsia="Times New Roman" w:hAnsi="Times New Roman" w:cs="Times New Roman"/>
          <w:sz w:val="24"/>
          <w:szCs w:val="24"/>
          <w:lang w:val="en-US"/>
        </w:rPr>
        <w:t xml:space="preserve"> NB, </w:t>
      </w:r>
      <w:proofErr w:type="spellStart"/>
      <w:r w:rsidRPr="00464D49">
        <w:rPr>
          <w:rFonts w:ascii="Times New Roman" w:eastAsia="Times New Roman" w:hAnsi="Times New Roman" w:cs="Times New Roman"/>
          <w:sz w:val="24"/>
          <w:szCs w:val="24"/>
          <w:lang w:val="en-US"/>
        </w:rPr>
        <w:t>Nechaeva</w:t>
      </w:r>
      <w:proofErr w:type="spellEnd"/>
      <w:r w:rsidRPr="00464D49">
        <w:rPr>
          <w:rFonts w:ascii="Times New Roman" w:eastAsia="Times New Roman" w:hAnsi="Times New Roman" w:cs="Times New Roman"/>
          <w:sz w:val="24"/>
          <w:szCs w:val="24"/>
          <w:lang w:val="en-US"/>
        </w:rPr>
        <w:t xml:space="preserve"> NV Pedagogical Ethics: Textbook. - Barnaul: Publishing house of </w:t>
      </w:r>
      <w:proofErr w:type="spellStart"/>
      <w:r w:rsidRPr="00464D49">
        <w:rPr>
          <w:rFonts w:ascii="Times New Roman" w:eastAsia="Times New Roman" w:hAnsi="Times New Roman" w:cs="Times New Roman"/>
          <w:sz w:val="24"/>
          <w:szCs w:val="24"/>
          <w:lang w:val="en-US"/>
        </w:rPr>
        <w:t>AltSTU</w:t>
      </w:r>
      <w:proofErr w:type="spellEnd"/>
      <w:r w:rsidRPr="00464D49">
        <w:rPr>
          <w:rFonts w:ascii="Times New Roman" w:eastAsia="Times New Roman" w:hAnsi="Times New Roman" w:cs="Times New Roman"/>
          <w:sz w:val="24"/>
          <w:szCs w:val="24"/>
          <w:lang w:val="en-US"/>
        </w:rPr>
        <w:t>, 2010. - 155s.</w:t>
      </w:r>
    </w:p>
    <w:p w:rsidR="00775BC5" w:rsidRPr="00464D49" w:rsidRDefault="00775BC5" w:rsidP="00775BC5">
      <w:pPr>
        <w:spacing w:after="0" w:line="240" w:lineRule="auto"/>
        <w:jc w:val="both"/>
        <w:rPr>
          <w:rFonts w:ascii="Times New Roman" w:eastAsia="Times New Roman" w:hAnsi="Times New Roman" w:cs="Times New Roman"/>
          <w:sz w:val="24"/>
          <w:szCs w:val="24"/>
          <w:lang w:val="en-US"/>
        </w:rPr>
      </w:pPr>
      <w:r w:rsidRPr="00464D49">
        <w:rPr>
          <w:rFonts w:ascii="Times New Roman" w:eastAsia="Times New Roman" w:hAnsi="Times New Roman" w:cs="Times New Roman"/>
          <w:sz w:val="24"/>
          <w:szCs w:val="24"/>
          <w:lang w:val="en-US"/>
        </w:rPr>
        <w:t xml:space="preserve">11. </w:t>
      </w:r>
      <w:proofErr w:type="spellStart"/>
      <w:r w:rsidRPr="00464D49">
        <w:rPr>
          <w:rFonts w:ascii="Times New Roman" w:eastAsia="Times New Roman" w:hAnsi="Times New Roman" w:cs="Times New Roman"/>
          <w:sz w:val="24"/>
          <w:szCs w:val="24"/>
          <w:lang w:val="en-US"/>
        </w:rPr>
        <w:t>Moiseev</w:t>
      </w:r>
      <w:proofErr w:type="spellEnd"/>
      <w:r w:rsidRPr="00464D49">
        <w:rPr>
          <w:rFonts w:ascii="Times New Roman" w:eastAsia="Times New Roman" w:hAnsi="Times New Roman" w:cs="Times New Roman"/>
          <w:sz w:val="24"/>
          <w:szCs w:val="24"/>
          <w:lang w:val="en-US"/>
        </w:rPr>
        <w:t xml:space="preserve"> AV, </w:t>
      </w:r>
      <w:proofErr w:type="spellStart"/>
      <w:r w:rsidRPr="00464D49">
        <w:rPr>
          <w:rFonts w:ascii="Times New Roman" w:eastAsia="Times New Roman" w:hAnsi="Times New Roman" w:cs="Times New Roman"/>
          <w:sz w:val="24"/>
          <w:szCs w:val="24"/>
          <w:lang w:val="en-US"/>
        </w:rPr>
        <w:t>Moiseeva</w:t>
      </w:r>
      <w:proofErr w:type="spellEnd"/>
      <w:r w:rsidRPr="00464D49">
        <w:rPr>
          <w:rFonts w:ascii="Times New Roman" w:eastAsia="Times New Roman" w:hAnsi="Times New Roman" w:cs="Times New Roman"/>
          <w:sz w:val="24"/>
          <w:szCs w:val="24"/>
          <w:lang w:val="en-US"/>
        </w:rPr>
        <w:t xml:space="preserve"> O.M. Fundamentals of strategic management of the school: a tutorial. - Moscow: Center for Teacher Education, 2003. - 256s.</w:t>
      </w:r>
    </w:p>
    <w:p w:rsidR="00775BC5" w:rsidRPr="00464D49" w:rsidRDefault="00775BC5" w:rsidP="00775BC5">
      <w:pPr>
        <w:spacing w:after="0" w:line="240" w:lineRule="auto"/>
        <w:jc w:val="both"/>
        <w:rPr>
          <w:rFonts w:ascii="Times New Roman" w:eastAsia="Times New Roman" w:hAnsi="Times New Roman" w:cs="Times New Roman"/>
          <w:sz w:val="24"/>
          <w:szCs w:val="24"/>
          <w:lang w:val="en-US"/>
        </w:rPr>
      </w:pPr>
      <w:r w:rsidRPr="00464D49">
        <w:rPr>
          <w:rFonts w:ascii="Times New Roman" w:eastAsia="Times New Roman" w:hAnsi="Times New Roman" w:cs="Times New Roman"/>
          <w:sz w:val="24"/>
          <w:szCs w:val="24"/>
          <w:lang w:val="en-US"/>
        </w:rPr>
        <w:t xml:space="preserve">12. Effective technologies of innovation management. </w:t>
      </w:r>
      <w:proofErr w:type="spellStart"/>
      <w:r w:rsidRPr="00464D49">
        <w:rPr>
          <w:rFonts w:ascii="Times New Roman" w:eastAsia="Times New Roman" w:hAnsi="Times New Roman" w:cs="Times New Roman"/>
          <w:sz w:val="24"/>
          <w:szCs w:val="24"/>
          <w:lang w:val="en-US"/>
        </w:rPr>
        <w:t>NMBorytko</w:t>
      </w:r>
      <w:proofErr w:type="spellEnd"/>
      <w:r w:rsidRPr="00464D49">
        <w:rPr>
          <w:rFonts w:ascii="Times New Roman" w:eastAsia="Times New Roman" w:hAnsi="Times New Roman" w:cs="Times New Roman"/>
          <w:sz w:val="24"/>
          <w:szCs w:val="24"/>
          <w:lang w:val="en-US"/>
        </w:rPr>
        <w:t>, and others - Volgograd: Teacher, 2015. - 161s.</w:t>
      </w:r>
    </w:p>
    <w:p w:rsidR="00775BC5" w:rsidRPr="00464D49" w:rsidRDefault="00775BC5" w:rsidP="00775BC5">
      <w:pPr>
        <w:spacing w:after="0" w:line="240" w:lineRule="auto"/>
        <w:jc w:val="both"/>
        <w:rPr>
          <w:rFonts w:ascii="Times New Roman" w:eastAsia="Times New Roman" w:hAnsi="Times New Roman" w:cs="Times New Roman"/>
          <w:sz w:val="24"/>
          <w:szCs w:val="24"/>
          <w:lang w:val="en-US"/>
        </w:rPr>
      </w:pPr>
      <w:proofErr w:type="gramStart"/>
      <w:r w:rsidRPr="00464D49">
        <w:rPr>
          <w:rFonts w:ascii="Times New Roman" w:eastAsia="Times New Roman" w:hAnsi="Times New Roman" w:cs="Times New Roman"/>
          <w:sz w:val="24"/>
          <w:szCs w:val="24"/>
          <w:lang w:val="en-US"/>
        </w:rPr>
        <w:t xml:space="preserve">13. </w:t>
      </w:r>
      <w:proofErr w:type="spellStart"/>
      <w:r w:rsidRPr="00464D49">
        <w:rPr>
          <w:rFonts w:ascii="Times New Roman" w:eastAsia="Times New Roman" w:hAnsi="Times New Roman" w:cs="Times New Roman"/>
          <w:sz w:val="24"/>
          <w:szCs w:val="24"/>
          <w:lang w:val="en-US"/>
        </w:rPr>
        <w:t>Tsvetkov</w:t>
      </w:r>
      <w:proofErr w:type="spellEnd"/>
      <w:r w:rsidRPr="00464D49">
        <w:rPr>
          <w:rFonts w:ascii="Times New Roman" w:eastAsia="Times New Roman" w:hAnsi="Times New Roman" w:cs="Times New Roman"/>
          <w:sz w:val="24"/>
          <w:szCs w:val="24"/>
          <w:lang w:val="en-US"/>
        </w:rPr>
        <w:t xml:space="preserve"> V.L. Psychology of conflict.</w:t>
      </w:r>
      <w:proofErr w:type="gramEnd"/>
      <w:r w:rsidRPr="00464D49">
        <w:rPr>
          <w:rFonts w:ascii="Times New Roman" w:eastAsia="Times New Roman" w:hAnsi="Times New Roman" w:cs="Times New Roman"/>
          <w:sz w:val="24"/>
          <w:szCs w:val="24"/>
          <w:lang w:val="en-US"/>
        </w:rPr>
        <w:t xml:space="preserve"> On theory to practice: a textbook for university students. - </w:t>
      </w:r>
      <w:proofErr w:type="spellStart"/>
      <w:r w:rsidRPr="00464D49">
        <w:rPr>
          <w:rFonts w:ascii="Times New Roman" w:eastAsia="Times New Roman" w:hAnsi="Times New Roman" w:cs="Times New Roman"/>
          <w:sz w:val="24"/>
          <w:szCs w:val="24"/>
          <w:lang w:val="en-US"/>
        </w:rPr>
        <w:t>M.</w:t>
      </w:r>
      <w:proofErr w:type="gramStart"/>
      <w:r w:rsidRPr="00464D49">
        <w:rPr>
          <w:rFonts w:ascii="Times New Roman" w:eastAsia="Times New Roman" w:hAnsi="Times New Roman" w:cs="Times New Roman"/>
          <w:sz w:val="24"/>
          <w:szCs w:val="24"/>
          <w:lang w:val="en-US"/>
        </w:rPr>
        <w:t>:Izd</w:t>
      </w:r>
      <w:proofErr w:type="spellEnd"/>
      <w:proofErr w:type="gramEnd"/>
      <w:r w:rsidRPr="00464D49">
        <w:rPr>
          <w:rFonts w:ascii="Times New Roman" w:eastAsia="Times New Roman" w:hAnsi="Times New Roman" w:cs="Times New Roman"/>
          <w:sz w:val="24"/>
          <w:szCs w:val="24"/>
          <w:lang w:val="en-US"/>
        </w:rPr>
        <w:t xml:space="preserve">. </w:t>
      </w:r>
      <w:proofErr w:type="spellStart"/>
      <w:proofErr w:type="gramStart"/>
      <w:r w:rsidRPr="00464D49">
        <w:rPr>
          <w:rFonts w:ascii="Times New Roman" w:eastAsia="Times New Roman" w:hAnsi="Times New Roman" w:cs="Times New Roman"/>
          <w:sz w:val="24"/>
          <w:szCs w:val="24"/>
          <w:lang w:val="en-US"/>
        </w:rPr>
        <w:t>Unita</w:t>
      </w:r>
      <w:proofErr w:type="spellEnd"/>
      <w:r w:rsidRPr="00464D49">
        <w:rPr>
          <w:rFonts w:ascii="Times New Roman" w:eastAsia="Times New Roman" w:hAnsi="Times New Roman" w:cs="Times New Roman"/>
          <w:sz w:val="24"/>
          <w:szCs w:val="24"/>
          <w:lang w:val="en-US"/>
        </w:rPr>
        <w:t>-Dan, 2013.</w:t>
      </w:r>
      <w:proofErr w:type="gramEnd"/>
      <w:r w:rsidRPr="00464D49">
        <w:rPr>
          <w:rFonts w:ascii="Times New Roman" w:eastAsia="Times New Roman" w:hAnsi="Times New Roman" w:cs="Times New Roman"/>
          <w:sz w:val="24"/>
          <w:szCs w:val="24"/>
          <w:lang w:val="en-US"/>
        </w:rPr>
        <w:t xml:space="preserve"> - 813s.</w:t>
      </w:r>
    </w:p>
    <w:p w:rsidR="00775BC5" w:rsidRDefault="00775BC5" w:rsidP="00775BC5">
      <w:pPr>
        <w:spacing w:after="0" w:line="240" w:lineRule="auto"/>
        <w:jc w:val="both"/>
        <w:rPr>
          <w:rFonts w:ascii="Times New Roman" w:eastAsia="Times New Roman" w:hAnsi="Times New Roman" w:cs="Times New Roman"/>
          <w:sz w:val="24"/>
          <w:szCs w:val="24"/>
          <w:lang w:val="kk-KZ"/>
        </w:rPr>
      </w:pPr>
      <w:r w:rsidRPr="00464D49">
        <w:rPr>
          <w:rFonts w:ascii="Times New Roman" w:eastAsia="Times New Roman" w:hAnsi="Times New Roman" w:cs="Times New Roman"/>
          <w:sz w:val="24"/>
          <w:szCs w:val="24"/>
          <w:lang w:val="en-US"/>
        </w:rPr>
        <w:t xml:space="preserve">14. </w:t>
      </w:r>
      <w:proofErr w:type="spellStart"/>
      <w:r w:rsidRPr="00464D49">
        <w:rPr>
          <w:rFonts w:ascii="Times New Roman" w:eastAsia="Times New Roman" w:hAnsi="Times New Roman" w:cs="Times New Roman"/>
          <w:sz w:val="24"/>
          <w:szCs w:val="24"/>
          <w:lang w:val="en-US"/>
        </w:rPr>
        <w:t>Baimoldaev</w:t>
      </w:r>
      <w:proofErr w:type="spellEnd"/>
      <w:r w:rsidRPr="00464D49">
        <w:rPr>
          <w:rFonts w:ascii="Times New Roman" w:eastAsia="Times New Roman" w:hAnsi="Times New Roman" w:cs="Times New Roman"/>
          <w:sz w:val="24"/>
          <w:szCs w:val="24"/>
          <w:lang w:val="en-US"/>
        </w:rPr>
        <w:t xml:space="preserve"> TM, </w:t>
      </w:r>
      <w:proofErr w:type="spellStart"/>
      <w:r w:rsidRPr="00464D49">
        <w:rPr>
          <w:rFonts w:ascii="Times New Roman" w:eastAsia="Times New Roman" w:hAnsi="Times New Roman" w:cs="Times New Roman"/>
          <w:sz w:val="24"/>
          <w:szCs w:val="24"/>
          <w:lang w:val="en-US"/>
        </w:rPr>
        <w:t>Bezrukov</w:t>
      </w:r>
      <w:proofErr w:type="spellEnd"/>
      <w:r w:rsidRPr="00464D49">
        <w:rPr>
          <w:rFonts w:ascii="Times New Roman" w:eastAsia="Times New Roman" w:hAnsi="Times New Roman" w:cs="Times New Roman"/>
          <w:sz w:val="24"/>
          <w:szCs w:val="24"/>
          <w:lang w:val="en-US"/>
        </w:rPr>
        <w:t xml:space="preserve"> VI, </w:t>
      </w:r>
      <w:proofErr w:type="spellStart"/>
      <w:r w:rsidRPr="00464D49">
        <w:rPr>
          <w:rFonts w:ascii="Times New Roman" w:eastAsia="Times New Roman" w:hAnsi="Times New Roman" w:cs="Times New Roman"/>
          <w:sz w:val="24"/>
          <w:szCs w:val="24"/>
          <w:lang w:val="en-US"/>
        </w:rPr>
        <w:t>Noskov</w:t>
      </w:r>
      <w:proofErr w:type="spellEnd"/>
      <w:r w:rsidRPr="00464D49">
        <w:rPr>
          <w:rFonts w:ascii="Times New Roman" w:eastAsia="Times New Roman" w:hAnsi="Times New Roman" w:cs="Times New Roman"/>
          <w:sz w:val="24"/>
          <w:szCs w:val="24"/>
          <w:lang w:val="en-US"/>
        </w:rPr>
        <w:t xml:space="preserve"> IA, </w:t>
      </w:r>
      <w:proofErr w:type="spellStart"/>
      <w:r w:rsidRPr="00464D49">
        <w:rPr>
          <w:rFonts w:ascii="Times New Roman" w:eastAsia="Times New Roman" w:hAnsi="Times New Roman" w:cs="Times New Roman"/>
          <w:sz w:val="24"/>
          <w:szCs w:val="24"/>
          <w:lang w:val="en-US"/>
        </w:rPr>
        <w:t>Solovova</w:t>
      </w:r>
      <w:proofErr w:type="spellEnd"/>
      <w:r w:rsidRPr="00464D49">
        <w:rPr>
          <w:rFonts w:ascii="Times New Roman" w:eastAsia="Times New Roman" w:hAnsi="Times New Roman" w:cs="Times New Roman"/>
          <w:sz w:val="24"/>
          <w:szCs w:val="24"/>
          <w:lang w:val="en-US"/>
        </w:rPr>
        <w:t xml:space="preserve"> N.A. Pedagogical management and management of the development of education. </w:t>
      </w:r>
      <w:proofErr w:type="gramStart"/>
      <w:r w:rsidRPr="00464D49">
        <w:rPr>
          <w:rFonts w:ascii="Times New Roman" w:eastAsia="Times New Roman" w:hAnsi="Times New Roman" w:cs="Times New Roman"/>
          <w:sz w:val="24"/>
          <w:szCs w:val="24"/>
          <w:lang w:val="en-US"/>
        </w:rPr>
        <w:t xml:space="preserve">Collective monograph / T. M. </w:t>
      </w:r>
      <w:proofErr w:type="spellStart"/>
      <w:r w:rsidRPr="00464D49">
        <w:rPr>
          <w:rFonts w:ascii="Times New Roman" w:eastAsia="Times New Roman" w:hAnsi="Times New Roman" w:cs="Times New Roman"/>
          <w:sz w:val="24"/>
          <w:szCs w:val="24"/>
          <w:lang w:val="en-US"/>
        </w:rPr>
        <w:t>Baymoldaev</w:t>
      </w:r>
      <w:proofErr w:type="spellEnd"/>
      <w:r w:rsidRPr="00464D49">
        <w:rPr>
          <w:rFonts w:ascii="Times New Roman" w:eastAsia="Times New Roman" w:hAnsi="Times New Roman" w:cs="Times New Roman"/>
          <w:sz w:val="24"/>
          <w:szCs w:val="24"/>
          <w:lang w:val="en-US"/>
        </w:rPr>
        <w:t xml:space="preserve">, V. I. </w:t>
      </w:r>
      <w:proofErr w:type="spellStart"/>
      <w:r w:rsidRPr="00464D49">
        <w:rPr>
          <w:rFonts w:ascii="Times New Roman" w:eastAsia="Times New Roman" w:hAnsi="Times New Roman" w:cs="Times New Roman"/>
          <w:sz w:val="24"/>
          <w:szCs w:val="24"/>
          <w:lang w:val="en-US"/>
        </w:rPr>
        <w:t>Bezrukov</w:t>
      </w:r>
      <w:proofErr w:type="spellEnd"/>
      <w:r w:rsidRPr="00464D49">
        <w:rPr>
          <w:rFonts w:ascii="Times New Roman" w:eastAsia="Times New Roman" w:hAnsi="Times New Roman" w:cs="Times New Roman"/>
          <w:sz w:val="24"/>
          <w:szCs w:val="24"/>
          <w:lang w:val="en-US"/>
        </w:rPr>
        <w:t xml:space="preserve">, I. A. </w:t>
      </w:r>
      <w:proofErr w:type="spellStart"/>
      <w:r w:rsidRPr="00464D49">
        <w:rPr>
          <w:rFonts w:ascii="Times New Roman" w:eastAsia="Times New Roman" w:hAnsi="Times New Roman" w:cs="Times New Roman"/>
          <w:sz w:val="24"/>
          <w:szCs w:val="24"/>
          <w:lang w:val="en-US"/>
        </w:rPr>
        <w:t>Noskov</w:t>
      </w:r>
      <w:proofErr w:type="spellEnd"/>
      <w:r w:rsidRPr="00464D49">
        <w:rPr>
          <w:rFonts w:ascii="Times New Roman" w:eastAsia="Times New Roman" w:hAnsi="Times New Roman" w:cs="Times New Roman"/>
          <w:sz w:val="24"/>
          <w:szCs w:val="24"/>
          <w:lang w:val="en-US"/>
        </w:rPr>
        <w:t xml:space="preserve">, N. A. </w:t>
      </w:r>
      <w:proofErr w:type="spellStart"/>
      <w:r w:rsidRPr="00464D49">
        <w:rPr>
          <w:rFonts w:ascii="Times New Roman" w:eastAsia="Times New Roman" w:hAnsi="Times New Roman" w:cs="Times New Roman"/>
          <w:sz w:val="24"/>
          <w:szCs w:val="24"/>
          <w:lang w:val="en-US"/>
        </w:rPr>
        <w:t>Sadovova</w:t>
      </w:r>
      <w:proofErr w:type="spellEnd"/>
      <w:r w:rsidRPr="00464D49">
        <w:rPr>
          <w:rFonts w:ascii="Times New Roman" w:eastAsia="Times New Roman" w:hAnsi="Times New Roman" w:cs="Times New Roman"/>
          <w:sz w:val="24"/>
          <w:szCs w:val="24"/>
          <w:lang w:val="en-US"/>
        </w:rPr>
        <w:t>.</w:t>
      </w:r>
      <w:proofErr w:type="gramEnd"/>
      <w:r w:rsidRPr="00464D49">
        <w:rPr>
          <w:rFonts w:ascii="Times New Roman" w:eastAsia="Times New Roman" w:hAnsi="Times New Roman" w:cs="Times New Roman"/>
          <w:sz w:val="24"/>
          <w:szCs w:val="24"/>
          <w:lang w:val="en-US"/>
        </w:rPr>
        <w:t xml:space="preserve"> - </w:t>
      </w:r>
      <w:proofErr w:type="spellStart"/>
      <w:r w:rsidRPr="00464D49">
        <w:rPr>
          <w:rFonts w:ascii="Times New Roman" w:eastAsia="Times New Roman" w:hAnsi="Times New Roman" w:cs="Times New Roman"/>
          <w:sz w:val="24"/>
          <w:szCs w:val="24"/>
          <w:lang w:val="en-US"/>
        </w:rPr>
        <w:t>Almaty</w:t>
      </w:r>
      <w:proofErr w:type="spellEnd"/>
      <w:r w:rsidRPr="00464D49">
        <w:rPr>
          <w:rFonts w:ascii="Times New Roman" w:eastAsia="Times New Roman" w:hAnsi="Times New Roman" w:cs="Times New Roman"/>
          <w:sz w:val="24"/>
          <w:szCs w:val="24"/>
          <w:lang w:val="en-US"/>
        </w:rPr>
        <w:t>-Samara, 2007. - 466s.</w:t>
      </w:r>
    </w:p>
    <w:p w:rsidR="00775BC5" w:rsidRDefault="00775BC5" w:rsidP="00775BC5">
      <w:pPr>
        <w:spacing w:after="0" w:line="240" w:lineRule="auto"/>
        <w:jc w:val="both"/>
        <w:rPr>
          <w:rFonts w:ascii="Times New Roman" w:eastAsia="Times New Roman" w:hAnsi="Times New Roman" w:cs="Times New Roman"/>
          <w:sz w:val="24"/>
          <w:szCs w:val="24"/>
          <w:lang w:val="kk-KZ"/>
        </w:rPr>
      </w:pPr>
      <w:r w:rsidRPr="00464D49">
        <w:rPr>
          <w:rFonts w:ascii="Times New Roman" w:eastAsia="Times New Roman" w:hAnsi="Times New Roman" w:cs="Times New Roman"/>
          <w:sz w:val="24"/>
          <w:szCs w:val="24"/>
          <w:lang w:val="en-US"/>
        </w:rPr>
        <w:t xml:space="preserve">15. </w:t>
      </w:r>
      <w:proofErr w:type="spellStart"/>
      <w:r w:rsidRPr="00464D49">
        <w:rPr>
          <w:rFonts w:ascii="Times New Roman" w:eastAsia="Times New Roman" w:hAnsi="Times New Roman" w:cs="Times New Roman"/>
          <w:sz w:val="24"/>
          <w:szCs w:val="24"/>
          <w:lang w:val="en-US"/>
        </w:rPr>
        <w:t>Baimoldaev</w:t>
      </w:r>
      <w:proofErr w:type="spellEnd"/>
      <w:r w:rsidRPr="00464D49">
        <w:rPr>
          <w:rFonts w:ascii="Times New Roman" w:eastAsia="Times New Roman" w:hAnsi="Times New Roman" w:cs="Times New Roman"/>
          <w:sz w:val="24"/>
          <w:szCs w:val="24"/>
          <w:lang w:val="en-US"/>
        </w:rPr>
        <w:t xml:space="preserve"> TM, </w:t>
      </w:r>
      <w:proofErr w:type="spellStart"/>
      <w:r w:rsidRPr="00464D49">
        <w:rPr>
          <w:rFonts w:ascii="Times New Roman" w:eastAsia="Times New Roman" w:hAnsi="Times New Roman" w:cs="Times New Roman"/>
          <w:sz w:val="24"/>
          <w:szCs w:val="24"/>
          <w:lang w:val="en-US"/>
        </w:rPr>
        <w:t>Bezrukov</w:t>
      </w:r>
      <w:proofErr w:type="spellEnd"/>
      <w:r w:rsidRPr="00464D49">
        <w:rPr>
          <w:rFonts w:ascii="Times New Roman" w:eastAsia="Times New Roman" w:hAnsi="Times New Roman" w:cs="Times New Roman"/>
          <w:sz w:val="24"/>
          <w:szCs w:val="24"/>
          <w:lang w:val="en-US"/>
        </w:rPr>
        <w:t xml:space="preserve"> VI, </w:t>
      </w:r>
      <w:proofErr w:type="spellStart"/>
      <w:r w:rsidRPr="00464D49">
        <w:rPr>
          <w:rFonts w:ascii="Times New Roman" w:eastAsia="Times New Roman" w:hAnsi="Times New Roman" w:cs="Times New Roman"/>
          <w:sz w:val="24"/>
          <w:szCs w:val="24"/>
          <w:lang w:val="en-US"/>
        </w:rPr>
        <w:t>Noskov</w:t>
      </w:r>
      <w:proofErr w:type="spellEnd"/>
      <w:r w:rsidRPr="00464D49">
        <w:rPr>
          <w:rFonts w:ascii="Times New Roman" w:eastAsia="Times New Roman" w:hAnsi="Times New Roman" w:cs="Times New Roman"/>
          <w:sz w:val="24"/>
          <w:szCs w:val="24"/>
          <w:lang w:val="en-US"/>
        </w:rPr>
        <w:t xml:space="preserve"> IA Scientific management of school development. - </w:t>
      </w:r>
      <w:proofErr w:type="spellStart"/>
      <w:r w:rsidRPr="00464D49">
        <w:rPr>
          <w:rFonts w:ascii="Times New Roman" w:eastAsia="Times New Roman" w:hAnsi="Times New Roman" w:cs="Times New Roman"/>
          <w:sz w:val="24"/>
          <w:szCs w:val="24"/>
          <w:lang w:val="en-US"/>
        </w:rPr>
        <w:t>Almaty</w:t>
      </w:r>
      <w:proofErr w:type="spellEnd"/>
      <w:r w:rsidRPr="00464D49">
        <w:rPr>
          <w:rFonts w:ascii="Times New Roman" w:eastAsia="Times New Roman" w:hAnsi="Times New Roman" w:cs="Times New Roman"/>
          <w:sz w:val="24"/>
          <w:szCs w:val="24"/>
          <w:lang w:val="en-US"/>
        </w:rPr>
        <w:t>-Samara, 2007. - 186s.</w:t>
      </w:r>
    </w:p>
    <w:p w:rsidR="00775BC5" w:rsidRDefault="00775BC5" w:rsidP="00775BC5">
      <w:pPr>
        <w:spacing w:after="0" w:line="240" w:lineRule="auto"/>
        <w:jc w:val="both"/>
        <w:rPr>
          <w:rFonts w:ascii="Times New Roman" w:eastAsia="Times New Roman" w:hAnsi="Times New Roman" w:cs="Times New Roman"/>
          <w:b/>
          <w:color w:val="000000"/>
          <w:sz w:val="24"/>
          <w:szCs w:val="24"/>
          <w:lang w:val="kk-KZ"/>
        </w:rPr>
      </w:pPr>
      <w:r w:rsidRPr="00464D49">
        <w:rPr>
          <w:rFonts w:ascii="Times New Roman" w:eastAsia="Times New Roman" w:hAnsi="Times New Roman" w:cs="Times New Roman"/>
          <w:b/>
          <w:color w:val="000000"/>
          <w:sz w:val="24"/>
          <w:szCs w:val="24"/>
          <w:lang w:val="en-US"/>
        </w:rPr>
        <w:t xml:space="preserve"> </w:t>
      </w:r>
    </w:p>
    <w:p w:rsidR="00775BC5" w:rsidRDefault="00775BC5" w:rsidP="00775BC5">
      <w:pPr>
        <w:spacing w:after="0" w:line="240" w:lineRule="auto"/>
        <w:jc w:val="both"/>
        <w:rPr>
          <w:rFonts w:ascii="Times New Roman" w:eastAsia="Times New Roman" w:hAnsi="Times New Roman" w:cs="Times New Roman"/>
          <w:b/>
          <w:color w:val="000000"/>
          <w:sz w:val="24"/>
          <w:szCs w:val="24"/>
          <w:lang w:val="en-US"/>
        </w:rPr>
      </w:pPr>
      <w:r w:rsidRPr="00A94E41">
        <w:rPr>
          <w:rFonts w:ascii="Times New Roman" w:eastAsia="Times New Roman" w:hAnsi="Times New Roman" w:cs="Times New Roman"/>
          <w:b/>
          <w:color w:val="000000"/>
          <w:sz w:val="24"/>
          <w:szCs w:val="24"/>
          <w:lang w:val="en-US"/>
        </w:rPr>
        <w:t>6.2. Additional literature</w:t>
      </w:r>
    </w:p>
    <w:p w:rsidR="00775BC5" w:rsidRPr="00464D49" w:rsidRDefault="00775BC5" w:rsidP="00775BC5">
      <w:pPr>
        <w:spacing w:after="0" w:line="240" w:lineRule="auto"/>
        <w:jc w:val="both"/>
        <w:rPr>
          <w:rFonts w:ascii="Times New Roman" w:eastAsia="Times New Roman" w:hAnsi="Times New Roman" w:cs="Times New Roman"/>
          <w:sz w:val="24"/>
          <w:szCs w:val="24"/>
          <w:lang w:val="en-US"/>
        </w:rPr>
      </w:pPr>
      <w:r w:rsidRPr="00464D49">
        <w:rPr>
          <w:rFonts w:ascii="Times New Roman" w:eastAsia="Times New Roman" w:hAnsi="Times New Roman" w:cs="Times New Roman"/>
          <w:sz w:val="24"/>
          <w:szCs w:val="24"/>
          <w:lang w:val="en-US"/>
        </w:rPr>
        <w:t xml:space="preserve">1. </w:t>
      </w:r>
      <w:proofErr w:type="spellStart"/>
      <w:r w:rsidRPr="00464D49">
        <w:rPr>
          <w:rFonts w:ascii="Times New Roman" w:eastAsia="Times New Roman" w:hAnsi="Times New Roman" w:cs="Times New Roman"/>
          <w:sz w:val="24"/>
          <w:szCs w:val="24"/>
          <w:lang w:val="en-US"/>
        </w:rPr>
        <w:t>Gapontseva</w:t>
      </w:r>
      <w:proofErr w:type="spellEnd"/>
      <w:r w:rsidRPr="00464D49">
        <w:rPr>
          <w:rFonts w:ascii="Times New Roman" w:eastAsia="Times New Roman" w:hAnsi="Times New Roman" w:cs="Times New Roman"/>
          <w:sz w:val="24"/>
          <w:szCs w:val="24"/>
          <w:lang w:val="en-US"/>
        </w:rPr>
        <w:t xml:space="preserve"> MG, </w:t>
      </w:r>
      <w:proofErr w:type="spellStart"/>
      <w:r w:rsidRPr="00464D49">
        <w:rPr>
          <w:rFonts w:ascii="Times New Roman" w:eastAsia="Times New Roman" w:hAnsi="Times New Roman" w:cs="Times New Roman"/>
          <w:sz w:val="24"/>
          <w:szCs w:val="24"/>
          <w:lang w:val="en-US"/>
        </w:rPr>
        <w:t>Gapontsev</w:t>
      </w:r>
      <w:proofErr w:type="spellEnd"/>
      <w:r w:rsidRPr="00464D49">
        <w:rPr>
          <w:rFonts w:ascii="Times New Roman" w:eastAsia="Times New Roman" w:hAnsi="Times New Roman" w:cs="Times New Roman"/>
          <w:sz w:val="24"/>
          <w:szCs w:val="24"/>
          <w:lang w:val="en-US"/>
        </w:rPr>
        <w:t xml:space="preserve"> VL, </w:t>
      </w:r>
      <w:proofErr w:type="spellStart"/>
      <w:r w:rsidRPr="00464D49">
        <w:rPr>
          <w:rFonts w:ascii="Times New Roman" w:eastAsia="Times New Roman" w:hAnsi="Times New Roman" w:cs="Times New Roman"/>
          <w:sz w:val="24"/>
          <w:szCs w:val="24"/>
          <w:lang w:val="en-US"/>
        </w:rPr>
        <w:t>Fedorov</w:t>
      </w:r>
      <w:proofErr w:type="spellEnd"/>
      <w:r w:rsidRPr="00464D49">
        <w:rPr>
          <w:rFonts w:ascii="Times New Roman" w:eastAsia="Times New Roman" w:hAnsi="Times New Roman" w:cs="Times New Roman"/>
          <w:sz w:val="24"/>
          <w:szCs w:val="24"/>
          <w:lang w:val="en-US"/>
        </w:rPr>
        <w:t xml:space="preserve"> VA </w:t>
      </w:r>
      <w:proofErr w:type="spellStart"/>
      <w:r w:rsidRPr="00464D49">
        <w:rPr>
          <w:rFonts w:ascii="Times New Roman" w:eastAsia="Times New Roman" w:hAnsi="Times New Roman" w:cs="Times New Roman"/>
          <w:sz w:val="24"/>
          <w:szCs w:val="24"/>
          <w:lang w:val="en-US"/>
        </w:rPr>
        <w:t>Synergetics</w:t>
      </w:r>
      <w:proofErr w:type="spellEnd"/>
      <w:r w:rsidRPr="00464D49">
        <w:rPr>
          <w:rFonts w:ascii="Times New Roman" w:eastAsia="Times New Roman" w:hAnsi="Times New Roman" w:cs="Times New Roman"/>
          <w:sz w:val="24"/>
          <w:szCs w:val="24"/>
          <w:lang w:val="en-US"/>
        </w:rPr>
        <w:t xml:space="preserve"> in pedagogy: expediency of transfer // Education and science, 208. </w:t>
      </w:r>
      <w:proofErr w:type="gramStart"/>
      <w:r w:rsidRPr="00464D49">
        <w:rPr>
          <w:rFonts w:ascii="Times New Roman" w:eastAsia="Times New Roman" w:hAnsi="Times New Roman" w:cs="Times New Roman"/>
          <w:sz w:val="24"/>
          <w:szCs w:val="24"/>
          <w:lang w:val="en-US"/>
        </w:rPr>
        <w:t>- №9 (57).</w:t>
      </w:r>
      <w:proofErr w:type="gramEnd"/>
      <w:r w:rsidRPr="00464D49">
        <w:rPr>
          <w:rFonts w:ascii="Times New Roman" w:eastAsia="Times New Roman" w:hAnsi="Times New Roman" w:cs="Times New Roman"/>
          <w:sz w:val="24"/>
          <w:szCs w:val="24"/>
          <w:lang w:val="en-US"/>
        </w:rPr>
        <w:t xml:space="preserve"> - P.100-109.</w:t>
      </w:r>
    </w:p>
    <w:p w:rsidR="00775BC5" w:rsidRPr="00464D49" w:rsidRDefault="00775BC5" w:rsidP="00775BC5">
      <w:pPr>
        <w:spacing w:after="0" w:line="240" w:lineRule="auto"/>
        <w:jc w:val="both"/>
        <w:rPr>
          <w:rFonts w:ascii="Times New Roman" w:eastAsia="Times New Roman" w:hAnsi="Times New Roman" w:cs="Times New Roman"/>
          <w:sz w:val="24"/>
          <w:szCs w:val="24"/>
          <w:lang w:val="en-US"/>
        </w:rPr>
      </w:pPr>
      <w:proofErr w:type="gramStart"/>
      <w:r w:rsidRPr="00464D49">
        <w:rPr>
          <w:rFonts w:ascii="Times New Roman" w:eastAsia="Times New Roman" w:hAnsi="Times New Roman" w:cs="Times New Roman"/>
          <w:sz w:val="24"/>
          <w:szCs w:val="24"/>
          <w:lang w:val="en-US"/>
        </w:rPr>
        <w:t xml:space="preserve">2. </w:t>
      </w:r>
      <w:proofErr w:type="spellStart"/>
      <w:r w:rsidRPr="00464D49">
        <w:rPr>
          <w:rFonts w:ascii="Times New Roman" w:eastAsia="Times New Roman" w:hAnsi="Times New Roman" w:cs="Times New Roman"/>
          <w:sz w:val="24"/>
          <w:szCs w:val="24"/>
          <w:lang w:val="en-US"/>
        </w:rPr>
        <w:t>Grishina</w:t>
      </w:r>
      <w:proofErr w:type="spellEnd"/>
      <w:r w:rsidRPr="00464D49">
        <w:rPr>
          <w:rFonts w:ascii="Times New Roman" w:eastAsia="Times New Roman" w:hAnsi="Times New Roman" w:cs="Times New Roman"/>
          <w:sz w:val="24"/>
          <w:szCs w:val="24"/>
          <w:lang w:val="en-US"/>
        </w:rPr>
        <w:t xml:space="preserve"> N.V. Psychology of conflict.</w:t>
      </w:r>
      <w:proofErr w:type="gramEnd"/>
      <w:r w:rsidRPr="00464D49">
        <w:rPr>
          <w:rFonts w:ascii="Times New Roman" w:eastAsia="Times New Roman" w:hAnsi="Times New Roman" w:cs="Times New Roman"/>
          <w:sz w:val="24"/>
          <w:szCs w:val="24"/>
          <w:lang w:val="en-US"/>
        </w:rPr>
        <w:t xml:space="preserve"> - M., 2008.</w:t>
      </w:r>
    </w:p>
    <w:p w:rsidR="00775BC5" w:rsidRPr="00464D49" w:rsidRDefault="00775BC5" w:rsidP="00775BC5">
      <w:pPr>
        <w:spacing w:after="0" w:line="240" w:lineRule="auto"/>
        <w:jc w:val="both"/>
        <w:rPr>
          <w:rFonts w:ascii="Times New Roman" w:eastAsia="Times New Roman" w:hAnsi="Times New Roman" w:cs="Times New Roman"/>
          <w:sz w:val="24"/>
          <w:szCs w:val="24"/>
          <w:lang w:val="en-US"/>
        </w:rPr>
      </w:pPr>
      <w:r w:rsidRPr="00464D49">
        <w:rPr>
          <w:rFonts w:ascii="Times New Roman" w:eastAsia="Times New Roman" w:hAnsi="Times New Roman" w:cs="Times New Roman"/>
          <w:sz w:val="24"/>
          <w:szCs w:val="24"/>
          <w:lang w:val="en-US"/>
        </w:rPr>
        <w:t xml:space="preserve">3. </w:t>
      </w:r>
      <w:proofErr w:type="spellStart"/>
      <w:r w:rsidRPr="00464D49">
        <w:rPr>
          <w:rFonts w:ascii="Times New Roman" w:eastAsia="Times New Roman" w:hAnsi="Times New Roman" w:cs="Times New Roman"/>
          <w:sz w:val="24"/>
          <w:szCs w:val="24"/>
          <w:lang w:val="en-US"/>
        </w:rPr>
        <w:t>Evdokimova</w:t>
      </w:r>
      <w:proofErr w:type="spellEnd"/>
      <w:r w:rsidRPr="00464D49">
        <w:rPr>
          <w:rFonts w:ascii="Times New Roman" w:eastAsia="Times New Roman" w:hAnsi="Times New Roman" w:cs="Times New Roman"/>
          <w:sz w:val="24"/>
          <w:szCs w:val="24"/>
          <w:lang w:val="en-US"/>
        </w:rPr>
        <w:t xml:space="preserve"> M.V. Portrait of the Education Manager // Joint European Project Tempus IV "Networking of partner universities in the implementation of a multilevel system of training and advanced training of specialists in the field of educational management.</w:t>
      </w:r>
    </w:p>
    <w:p w:rsidR="00775BC5" w:rsidRDefault="00775BC5" w:rsidP="00775BC5">
      <w:pPr>
        <w:spacing w:after="0" w:line="240" w:lineRule="auto"/>
        <w:jc w:val="both"/>
        <w:rPr>
          <w:rFonts w:ascii="Times New Roman" w:eastAsia="Times New Roman" w:hAnsi="Times New Roman" w:cs="Times New Roman"/>
          <w:sz w:val="24"/>
          <w:szCs w:val="24"/>
          <w:lang w:val="kk-KZ"/>
        </w:rPr>
      </w:pPr>
      <w:r w:rsidRPr="00464D49">
        <w:rPr>
          <w:rFonts w:ascii="Times New Roman" w:eastAsia="Times New Roman" w:hAnsi="Times New Roman" w:cs="Times New Roman"/>
          <w:sz w:val="24"/>
          <w:szCs w:val="24"/>
          <w:lang w:val="en-US"/>
        </w:rPr>
        <w:t xml:space="preserve">4. </w:t>
      </w:r>
      <w:proofErr w:type="spellStart"/>
      <w:r w:rsidRPr="00464D49">
        <w:rPr>
          <w:rFonts w:ascii="Times New Roman" w:eastAsia="Times New Roman" w:hAnsi="Times New Roman" w:cs="Times New Roman"/>
          <w:sz w:val="24"/>
          <w:szCs w:val="24"/>
          <w:lang w:val="en-US"/>
        </w:rPr>
        <w:t>Lyubchenko</w:t>
      </w:r>
      <w:proofErr w:type="spellEnd"/>
      <w:r w:rsidRPr="00464D49">
        <w:rPr>
          <w:rFonts w:ascii="Times New Roman" w:eastAsia="Times New Roman" w:hAnsi="Times New Roman" w:cs="Times New Roman"/>
          <w:sz w:val="24"/>
          <w:szCs w:val="24"/>
          <w:lang w:val="en-US"/>
        </w:rPr>
        <w:t xml:space="preserve"> OI, </w:t>
      </w:r>
      <w:proofErr w:type="spellStart"/>
      <w:r w:rsidRPr="00464D49">
        <w:rPr>
          <w:rFonts w:ascii="Times New Roman" w:eastAsia="Times New Roman" w:hAnsi="Times New Roman" w:cs="Times New Roman"/>
          <w:sz w:val="24"/>
          <w:szCs w:val="24"/>
          <w:lang w:val="en-US"/>
        </w:rPr>
        <w:t>Karpova</w:t>
      </w:r>
      <w:proofErr w:type="spellEnd"/>
      <w:r w:rsidRPr="00464D49">
        <w:rPr>
          <w:rFonts w:ascii="Times New Roman" w:eastAsia="Times New Roman" w:hAnsi="Times New Roman" w:cs="Times New Roman"/>
          <w:sz w:val="24"/>
          <w:szCs w:val="24"/>
          <w:lang w:val="en-US"/>
        </w:rPr>
        <w:t xml:space="preserve"> SI Modeling of the management system of a modern general education school from the position of the system approach // </w:t>
      </w:r>
      <w:proofErr w:type="spellStart"/>
      <w:r w:rsidRPr="00464D49">
        <w:rPr>
          <w:rFonts w:ascii="Times New Roman" w:eastAsia="Times New Roman" w:hAnsi="Times New Roman" w:cs="Times New Roman"/>
          <w:sz w:val="24"/>
          <w:szCs w:val="24"/>
          <w:lang w:val="en-US"/>
        </w:rPr>
        <w:t>Vestnik</w:t>
      </w:r>
      <w:proofErr w:type="spellEnd"/>
      <w:r w:rsidRPr="00464D49">
        <w:rPr>
          <w:rFonts w:ascii="Times New Roman" w:eastAsia="Times New Roman" w:hAnsi="Times New Roman" w:cs="Times New Roman"/>
          <w:sz w:val="24"/>
          <w:szCs w:val="24"/>
          <w:lang w:val="en-US"/>
        </w:rPr>
        <w:t xml:space="preserve"> of Tambov State University. </w:t>
      </w:r>
      <w:r w:rsidRPr="00775BC5">
        <w:rPr>
          <w:rFonts w:ascii="Times New Roman" w:eastAsia="Times New Roman" w:hAnsi="Times New Roman" w:cs="Times New Roman"/>
          <w:sz w:val="24"/>
          <w:szCs w:val="24"/>
          <w:lang w:val="en-US"/>
        </w:rPr>
        <w:t xml:space="preserve">Series: The humanities, 2012. </w:t>
      </w:r>
      <w:proofErr w:type="gramStart"/>
      <w:r w:rsidRPr="00775BC5">
        <w:rPr>
          <w:rFonts w:ascii="Times New Roman" w:eastAsia="Times New Roman" w:hAnsi="Times New Roman" w:cs="Times New Roman"/>
          <w:sz w:val="24"/>
          <w:szCs w:val="24"/>
          <w:lang w:val="en-US"/>
        </w:rPr>
        <w:t>Vol. 7 (111).</w:t>
      </w:r>
      <w:proofErr w:type="gramEnd"/>
      <w:r w:rsidRPr="00775BC5">
        <w:rPr>
          <w:rFonts w:ascii="Times New Roman" w:eastAsia="Times New Roman" w:hAnsi="Times New Roman" w:cs="Times New Roman"/>
          <w:sz w:val="24"/>
          <w:szCs w:val="24"/>
          <w:lang w:val="en-US"/>
        </w:rPr>
        <w:t xml:space="preserve"> - P.197-203.</w:t>
      </w:r>
    </w:p>
    <w:p w:rsidR="00775BC5" w:rsidRPr="00AB1D4F" w:rsidRDefault="00775BC5" w:rsidP="00775BC5">
      <w:pPr>
        <w:spacing w:after="0" w:line="240" w:lineRule="auto"/>
        <w:rPr>
          <w:rFonts w:ascii="Times New Roman" w:eastAsia="Times New Roman" w:hAnsi="Times New Roman" w:cs="Times New Roman"/>
          <w:sz w:val="24"/>
          <w:szCs w:val="24"/>
          <w:lang w:val="en-US"/>
        </w:rPr>
      </w:pPr>
      <w:r w:rsidRPr="00AB1D4F">
        <w:rPr>
          <w:rFonts w:ascii="Times New Roman" w:eastAsia="Times New Roman" w:hAnsi="Times New Roman" w:cs="Times New Roman"/>
          <w:sz w:val="24"/>
          <w:szCs w:val="24"/>
          <w:lang w:val="en-US"/>
        </w:rPr>
        <w:t xml:space="preserve">5. </w:t>
      </w:r>
      <w:proofErr w:type="spellStart"/>
      <w:r w:rsidRPr="00AB1D4F">
        <w:rPr>
          <w:rFonts w:ascii="Times New Roman" w:eastAsia="Times New Roman" w:hAnsi="Times New Roman" w:cs="Times New Roman"/>
          <w:sz w:val="24"/>
          <w:szCs w:val="24"/>
          <w:lang w:val="en-US"/>
        </w:rPr>
        <w:t>Shamova</w:t>
      </w:r>
      <w:proofErr w:type="spellEnd"/>
      <w:r w:rsidRPr="00AB1D4F">
        <w:rPr>
          <w:rFonts w:ascii="Times New Roman" w:eastAsia="Times New Roman" w:hAnsi="Times New Roman" w:cs="Times New Roman"/>
          <w:sz w:val="24"/>
          <w:szCs w:val="24"/>
          <w:lang w:val="en-US"/>
        </w:rPr>
        <w:t xml:space="preserve"> TI, </w:t>
      </w:r>
      <w:proofErr w:type="spellStart"/>
      <w:r w:rsidRPr="00AB1D4F">
        <w:rPr>
          <w:rFonts w:ascii="Times New Roman" w:eastAsia="Times New Roman" w:hAnsi="Times New Roman" w:cs="Times New Roman"/>
          <w:sz w:val="24"/>
          <w:szCs w:val="24"/>
          <w:lang w:val="en-US"/>
        </w:rPr>
        <w:t>Tretyakov</w:t>
      </w:r>
      <w:proofErr w:type="spellEnd"/>
      <w:r w:rsidRPr="00AB1D4F">
        <w:rPr>
          <w:rFonts w:ascii="Times New Roman" w:eastAsia="Times New Roman" w:hAnsi="Times New Roman" w:cs="Times New Roman"/>
          <w:sz w:val="24"/>
          <w:szCs w:val="24"/>
          <w:lang w:val="en-US"/>
        </w:rPr>
        <w:t xml:space="preserve"> PI, Kapustin NP Management of educational systems / Ed. T. </w:t>
      </w:r>
      <w:proofErr w:type="spellStart"/>
      <w:r w:rsidRPr="00AB1D4F">
        <w:rPr>
          <w:rFonts w:ascii="Times New Roman" w:eastAsia="Times New Roman" w:hAnsi="Times New Roman" w:cs="Times New Roman"/>
          <w:sz w:val="24"/>
          <w:szCs w:val="24"/>
          <w:lang w:val="en-US"/>
        </w:rPr>
        <w:t>Shamova</w:t>
      </w:r>
      <w:proofErr w:type="spellEnd"/>
      <w:r w:rsidRPr="00AB1D4F">
        <w:rPr>
          <w:rFonts w:ascii="Times New Roman" w:eastAsia="Times New Roman" w:hAnsi="Times New Roman" w:cs="Times New Roman"/>
          <w:sz w:val="24"/>
          <w:szCs w:val="24"/>
          <w:lang w:val="en-US"/>
        </w:rPr>
        <w:t xml:space="preserve">. - M.: Human.izd. </w:t>
      </w:r>
      <w:proofErr w:type="gramStart"/>
      <w:r w:rsidRPr="00AB1D4F">
        <w:rPr>
          <w:rFonts w:ascii="Times New Roman" w:eastAsia="Times New Roman" w:hAnsi="Times New Roman" w:cs="Times New Roman"/>
          <w:sz w:val="24"/>
          <w:szCs w:val="24"/>
          <w:lang w:val="en-US"/>
        </w:rPr>
        <w:t>Center "</w:t>
      </w:r>
      <w:proofErr w:type="spellStart"/>
      <w:r w:rsidRPr="00AB1D4F">
        <w:rPr>
          <w:rFonts w:ascii="Times New Roman" w:eastAsia="Times New Roman" w:hAnsi="Times New Roman" w:cs="Times New Roman"/>
          <w:sz w:val="24"/>
          <w:szCs w:val="24"/>
          <w:lang w:val="en-US"/>
        </w:rPr>
        <w:t>Vlados</w:t>
      </w:r>
      <w:proofErr w:type="spellEnd"/>
      <w:r w:rsidRPr="00AB1D4F">
        <w:rPr>
          <w:rFonts w:ascii="Times New Roman" w:eastAsia="Times New Roman" w:hAnsi="Times New Roman" w:cs="Times New Roman"/>
          <w:sz w:val="24"/>
          <w:szCs w:val="24"/>
          <w:lang w:val="en-US"/>
        </w:rPr>
        <w:t>", 2002.</w:t>
      </w:r>
      <w:proofErr w:type="gramEnd"/>
      <w:r w:rsidRPr="00AB1D4F">
        <w:rPr>
          <w:rFonts w:ascii="Times New Roman" w:eastAsia="Times New Roman" w:hAnsi="Times New Roman" w:cs="Times New Roman"/>
          <w:sz w:val="24"/>
          <w:szCs w:val="24"/>
          <w:lang w:val="en-US"/>
        </w:rPr>
        <w:t xml:space="preserve"> - 320s.</w:t>
      </w:r>
    </w:p>
    <w:p w:rsidR="00775BC5" w:rsidRPr="00AB1D4F" w:rsidRDefault="00775BC5" w:rsidP="00775BC5">
      <w:pPr>
        <w:spacing w:after="0" w:line="240" w:lineRule="auto"/>
        <w:rPr>
          <w:rFonts w:ascii="Times New Roman" w:eastAsia="Times New Roman" w:hAnsi="Times New Roman" w:cs="Times New Roman"/>
          <w:sz w:val="24"/>
          <w:szCs w:val="24"/>
          <w:lang w:val="en-US"/>
        </w:rPr>
      </w:pPr>
      <w:r w:rsidRPr="00AB1D4F">
        <w:rPr>
          <w:rFonts w:ascii="Times New Roman" w:eastAsia="Times New Roman" w:hAnsi="Times New Roman" w:cs="Times New Roman"/>
          <w:sz w:val="24"/>
          <w:szCs w:val="24"/>
          <w:lang w:val="en-US"/>
        </w:rPr>
        <w:t xml:space="preserve">6. Cultural and educational environment of the school: the discovery of new meanings. </w:t>
      </w:r>
      <w:proofErr w:type="gramStart"/>
      <w:r w:rsidRPr="00AB1D4F">
        <w:rPr>
          <w:rFonts w:ascii="Times New Roman" w:eastAsia="Times New Roman" w:hAnsi="Times New Roman" w:cs="Times New Roman"/>
          <w:sz w:val="24"/>
          <w:szCs w:val="24"/>
          <w:lang w:val="en-US"/>
        </w:rPr>
        <w:t>Development and implementation of an innovative project.</w:t>
      </w:r>
      <w:proofErr w:type="gramEnd"/>
      <w:r w:rsidRPr="00AB1D4F">
        <w:rPr>
          <w:rFonts w:ascii="Times New Roman" w:eastAsia="Times New Roman" w:hAnsi="Times New Roman" w:cs="Times New Roman"/>
          <w:sz w:val="24"/>
          <w:szCs w:val="24"/>
          <w:lang w:val="en-US"/>
        </w:rPr>
        <w:t xml:space="preserve"> </w:t>
      </w:r>
      <w:proofErr w:type="gramStart"/>
      <w:r w:rsidRPr="00AB1D4F">
        <w:rPr>
          <w:rFonts w:ascii="Times New Roman" w:eastAsia="Times New Roman" w:hAnsi="Times New Roman" w:cs="Times New Roman"/>
          <w:sz w:val="24"/>
          <w:szCs w:val="24"/>
          <w:lang w:val="en-US"/>
        </w:rPr>
        <w:t xml:space="preserve">Expertise of innovation activity / </w:t>
      </w:r>
      <w:proofErr w:type="spellStart"/>
      <w:r w:rsidRPr="00AB1D4F">
        <w:rPr>
          <w:rFonts w:ascii="Times New Roman" w:eastAsia="Times New Roman" w:hAnsi="Times New Roman" w:cs="Times New Roman"/>
          <w:sz w:val="24"/>
          <w:szCs w:val="24"/>
          <w:lang w:val="en-US"/>
        </w:rPr>
        <w:t>E.I.Fastova</w:t>
      </w:r>
      <w:proofErr w:type="spellEnd"/>
      <w:r w:rsidRPr="00AB1D4F">
        <w:rPr>
          <w:rFonts w:ascii="Times New Roman" w:eastAsia="Times New Roman" w:hAnsi="Times New Roman" w:cs="Times New Roman"/>
          <w:sz w:val="24"/>
          <w:szCs w:val="24"/>
          <w:lang w:val="en-US"/>
        </w:rPr>
        <w:t xml:space="preserve">, </w:t>
      </w:r>
      <w:proofErr w:type="spellStart"/>
      <w:r w:rsidRPr="00AB1D4F">
        <w:rPr>
          <w:rFonts w:ascii="Times New Roman" w:eastAsia="Times New Roman" w:hAnsi="Times New Roman" w:cs="Times New Roman"/>
          <w:sz w:val="24"/>
          <w:szCs w:val="24"/>
          <w:lang w:val="en-US"/>
        </w:rPr>
        <w:t>OLIvanova</w:t>
      </w:r>
      <w:proofErr w:type="spellEnd"/>
      <w:r w:rsidRPr="00AB1D4F">
        <w:rPr>
          <w:rFonts w:ascii="Times New Roman" w:eastAsia="Times New Roman" w:hAnsi="Times New Roman" w:cs="Times New Roman"/>
          <w:sz w:val="24"/>
          <w:szCs w:val="24"/>
          <w:lang w:val="en-US"/>
        </w:rPr>
        <w:t xml:space="preserve">, LN </w:t>
      </w:r>
      <w:proofErr w:type="spellStart"/>
      <w:r w:rsidRPr="00AB1D4F">
        <w:rPr>
          <w:rFonts w:ascii="Times New Roman" w:eastAsia="Times New Roman" w:hAnsi="Times New Roman" w:cs="Times New Roman"/>
          <w:sz w:val="24"/>
          <w:szCs w:val="24"/>
          <w:lang w:val="en-US"/>
        </w:rPr>
        <w:t>Bobrovskaya</w:t>
      </w:r>
      <w:proofErr w:type="spellEnd"/>
      <w:r w:rsidRPr="00AB1D4F">
        <w:rPr>
          <w:rFonts w:ascii="Times New Roman" w:eastAsia="Times New Roman" w:hAnsi="Times New Roman" w:cs="Times New Roman"/>
          <w:sz w:val="24"/>
          <w:szCs w:val="24"/>
          <w:lang w:val="en-US"/>
        </w:rPr>
        <w:t>.</w:t>
      </w:r>
      <w:proofErr w:type="gramEnd"/>
      <w:r w:rsidRPr="00AB1D4F">
        <w:rPr>
          <w:rFonts w:ascii="Times New Roman" w:eastAsia="Times New Roman" w:hAnsi="Times New Roman" w:cs="Times New Roman"/>
          <w:sz w:val="24"/>
          <w:szCs w:val="24"/>
          <w:lang w:val="en-US"/>
        </w:rPr>
        <w:t xml:space="preserve"> - Volgograd: Teacher, 2015.-88s.</w:t>
      </w:r>
    </w:p>
    <w:p w:rsidR="00775BC5" w:rsidRPr="00AB1D4F" w:rsidRDefault="00775BC5" w:rsidP="00775BC5">
      <w:pPr>
        <w:spacing w:after="0" w:line="240" w:lineRule="auto"/>
        <w:rPr>
          <w:rFonts w:ascii="Times New Roman" w:eastAsia="Times New Roman" w:hAnsi="Times New Roman" w:cs="Times New Roman"/>
          <w:sz w:val="24"/>
          <w:szCs w:val="24"/>
          <w:lang w:val="en-US"/>
        </w:rPr>
      </w:pPr>
      <w:r w:rsidRPr="00AB1D4F">
        <w:rPr>
          <w:rFonts w:ascii="Times New Roman" w:eastAsia="Times New Roman" w:hAnsi="Times New Roman" w:cs="Times New Roman"/>
          <w:sz w:val="24"/>
          <w:szCs w:val="24"/>
          <w:lang w:val="en-US"/>
        </w:rPr>
        <w:t>7. Pedagogical technology of formation of the collective. - Kiev, 2013.</w:t>
      </w:r>
    </w:p>
    <w:p w:rsidR="00775BC5" w:rsidRPr="00AB1D4F" w:rsidRDefault="00775BC5" w:rsidP="00775BC5">
      <w:pPr>
        <w:spacing w:after="0" w:line="240" w:lineRule="auto"/>
        <w:rPr>
          <w:rFonts w:ascii="Times New Roman" w:eastAsia="Times New Roman" w:hAnsi="Times New Roman" w:cs="Times New Roman"/>
          <w:sz w:val="24"/>
          <w:szCs w:val="24"/>
          <w:lang w:val="en-US"/>
        </w:rPr>
      </w:pPr>
      <w:r w:rsidRPr="00AB1D4F">
        <w:rPr>
          <w:rFonts w:ascii="Times New Roman" w:eastAsia="Times New Roman" w:hAnsi="Times New Roman" w:cs="Times New Roman"/>
          <w:sz w:val="24"/>
          <w:szCs w:val="24"/>
          <w:lang w:val="en-US"/>
        </w:rPr>
        <w:t xml:space="preserve">8. </w:t>
      </w:r>
      <w:proofErr w:type="spellStart"/>
      <w:r w:rsidRPr="00AB1D4F">
        <w:rPr>
          <w:rFonts w:ascii="Times New Roman" w:eastAsia="Times New Roman" w:hAnsi="Times New Roman" w:cs="Times New Roman"/>
          <w:sz w:val="24"/>
          <w:szCs w:val="24"/>
          <w:lang w:val="en-US"/>
        </w:rPr>
        <w:t>Chernyshev</w:t>
      </w:r>
      <w:proofErr w:type="spellEnd"/>
      <w:r w:rsidRPr="00AB1D4F">
        <w:rPr>
          <w:rFonts w:ascii="Times New Roman" w:eastAsia="Times New Roman" w:hAnsi="Times New Roman" w:cs="Times New Roman"/>
          <w:sz w:val="24"/>
          <w:szCs w:val="24"/>
          <w:lang w:val="en-US"/>
        </w:rPr>
        <w:t xml:space="preserve"> A. Psychological </w:t>
      </w:r>
      <w:proofErr w:type="gramStart"/>
      <w:r w:rsidRPr="00AB1D4F">
        <w:rPr>
          <w:rFonts w:ascii="Times New Roman" w:eastAsia="Times New Roman" w:hAnsi="Times New Roman" w:cs="Times New Roman"/>
          <w:sz w:val="24"/>
          <w:szCs w:val="24"/>
          <w:lang w:val="en-US"/>
        </w:rPr>
        <w:t>school</w:t>
      </w:r>
      <w:proofErr w:type="gramEnd"/>
      <w:r w:rsidRPr="00AB1D4F">
        <w:rPr>
          <w:rFonts w:ascii="Times New Roman" w:eastAsia="Times New Roman" w:hAnsi="Times New Roman" w:cs="Times New Roman"/>
          <w:sz w:val="24"/>
          <w:szCs w:val="24"/>
          <w:lang w:val="en-US"/>
        </w:rPr>
        <w:t xml:space="preserve"> of youth leaders. - M., 2005. </w:t>
      </w:r>
      <w:proofErr w:type="gramStart"/>
      <w:r w:rsidRPr="00AB1D4F">
        <w:rPr>
          <w:rFonts w:ascii="Times New Roman" w:eastAsia="Times New Roman" w:hAnsi="Times New Roman" w:cs="Times New Roman"/>
          <w:sz w:val="24"/>
          <w:szCs w:val="24"/>
          <w:lang w:val="en-US"/>
        </w:rPr>
        <w:t>- 272p.</w:t>
      </w:r>
      <w:proofErr w:type="gramEnd"/>
    </w:p>
    <w:p w:rsidR="00775BC5" w:rsidRPr="00AB1D4F" w:rsidRDefault="00775BC5" w:rsidP="00775BC5">
      <w:pPr>
        <w:spacing w:after="0" w:line="240" w:lineRule="auto"/>
        <w:rPr>
          <w:rFonts w:ascii="Times New Roman" w:eastAsia="Times New Roman" w:hAnsi="Times New Roman" w:cs="Times New Roman"/>
          <w:sz w:val="24"/>
          <w:szCs w:val="24"/>
          <w:lang w:val="en-US"/>
        </w:rPr>
      </w:pPr>
      <w:r w:rsidRPr="00AB1D4F">
        <w:rPr>
          <w:rFonts w:ascii="Times New Roman" w:eastAsia="Times New Roman" w:hAnsi="Times New Roman" w:cs="Times New Roman"/>
          <w:sz w:val="24"/>
          <w:szCs w:val="24"/>
          <w:lang w:val="en-US"/>
        </w:rPr>
        <w:t xml:space="preserve">9. </w:t>
      </w:r>
      <w:proofErr w:type="spellStart"/>
      <w:r w:rsidRPr="00AB1D4F">
        <w:rPr>
          <w:rFonts w:ascii="Times New Roman" w:eastAsia="Times New Roman" w:hAnsi="Times New Roman" w:cs="Times New Roman"/>
          <w:sz w:val="24"/>
          <w:szCs w:val="24"/>
          <w:lang w:val="en-US"/>
        </w:rPr>
        <w:t>Mishatkin</w:t>
      </w:r>
      <w:proofErr w:type="spellEnd"/>
      <w:r w:rsidRPr="00AB1D4F">
        <w:rPr>
          <w:rFonts w:ascii="Times New Roman" w:eastAsia="Times New Roman" w:hAnsi="Times New Roman" w:cs="Times New Roman"/>
          <w:sz w:val="24"/>
          <w:szCs w:val="24"/>
          <w:lang w:val="en-US"/>
        </w:rPr>
        <w:t xml:space="preserve"> E.V. Pedagogical Ethics: Textbook. </w:t>
      </w:r>
      <w:proofErr w:type="gramStart"/>
      <w:r w:rsidRPr="00AB1D4F">
        <w:rPr>
          <w:rFonts w:ascii="Times New Roman" w:eastAsia="Times New Roman" w:hAnsi="Times New Roman" w:cs="Times New Roman"/>
          <w:sz w:val="24"/>
          <w:szCs w:val="24"/>
          <w:lang w:val="en-US"/>
        </w:rPr>
        <w:t>allowance</w:t>
      </w:r>
      <w:proofErr w:type="gramEnd"/>
      <w:r w:rsidRPr="00AB1D4F">
        <w:rPr>
          <w:rFonts w:ascii="Times New Roman" w:eastAsia="Times New Roman" w:hAnsi="Times New Roman" w:cs="Times New Roman"/>
          <w:sz w:val="24"/>
          <w:szCs w:val="24"/>
          <w:lang w:val="en-US"/>
        </w:rPr>
        <w:t>. - Rostov on the Don. - Minsk, 2004. - P.5960.</w:t>
      </w:r>
    </w:p>
    <w:p w:rsidR="00775BC5" w:rsidRPr="00AB1D4F" w:rsidRDefault="00775BC5" w:rsidP="00775BC5">
      <w:pPr>
        <w:spacing w:after="0" w:line="240" w:lineRule="auto"/>
        <w:rPr>
          <w:rFonts w:ascii="Calibri" w:eastAsia="Times New Roman" w:hAnsi="Calibri" w:cs="Times New Roman"/>
          <w:sz w:val="24"/>
          <w:szCs w:val="24"/>
          <w:lang w:val="en-US"/>
        </w:rPr>
      </w:pPr>
      <w:r w:rsidRPr="00AB1D4F">
        <w:rPr>
          <w:rFonts w:ascii="Times New Roman" w:eastAsia="Times New Roman" w:hAnsi="Times New Roman" w:cs="Times New Roman"/>
          <w:sz w:val="24"/>
          <w:szCs w:val="24"/>
          <w:lang w:val="en-US"/>
        </w:rPr>
        <w:t xml:space="preserve">10. Psychology and ethics of business communication / Ed. V.N. </w:t>
      </w:r>
      <w:proofErr w:type="spellStart"/>
      <w:r w:rsidRPr="00AB1D4F">
        <w:rPr>
          <w:rFonts w:ascii="Times New Roman" w:eastAsia="Times New Roman" w:hAnsi="Times New Roman" w:cs="Times New Roman"/>
          <w:sz w:val="24"/>
          <w:szCs w:val="24"/>
          <w:lang w:val="en-US"/>
        </w:rPr>
        <w:t>Lavrinenko</w:t>
      </w:r>
      <w:proofErr w:type="spellEnd"/>
      <w:r w:rsidRPr="00AB1D4F">
        <w:rPr>
          <w:rFonts w:ascii="Times New Roman" w:eastAsia="Times New Roman" w:hAnsi="Times New Roman" w:cs="Times New Roman"/>
          <w:sz w:val="24"/>
          <w:szCs w:val="24"/>
          <w:lang w:val="en-US"/>
        </w:rPr>
        <w:t>. - M., 1997.</w:t>
      </w:r>
    </w:p>
    <w:p w:rsidR="00775BC5" w:rsidRDefault="00775BC5" w:rsidP="00775BC5">
      <w:pPr>
        <w:spacing w:after="0" w:line="240" w:lineRule="auto"/>
        <w:jc w:val="center"/>
        <w:rPr>
          <w:sz w:val="24"/>
          <w:szCs w:val="24"/>
          <w:lang w:val="kk-KZ"/>
        </w:rPr>
      </w:pPr>
      <w:r w:rsidRPr="00AB1D4F">
        <w:rPr>
          <w:rFonts w:ascii="Calibri" w:eastAsia="Times New Roman" w:hAnsi="Calibri" w:cs="Times New Roman"/>
          <w:sz w:val="24"/>
          <w:szCs w:val="24"/>
          <w:lang w:val="en-US"/>
        </w:rPr>
        <w:br w:type="page"/>
      </w:r>
    </w:p>
    <w:p w:rsidR="00775BC5" w:rsidRDefault="00775BC5" w:rsidP="00775BC5">
      <w:pPr>
        <w:spacing w:after="0" w:line="240" w:lineRule="auto"/>
        <w:jc w:val="center"/>
        <w:rPr>
          <w:rFonts w:ascii="Times New Roman" w:hAnsi="Times New Roman" w:cs="Times New Roman"/>
          <w:sz w:val="28"/>
          <w:szCs w:val="28"/>
          <w:lang w:val="kk-KZ"/>
        </w:rPr>
      </w:pPr>
    </w:p>
    <w:p w:rsidR="00775BC5" w:rsidRDefault="00775BC5" w:rsidP="00775BC5">
      <w:pPr>
        <w:spacing w:after="0" w:line="240" w:lineRule="auto"/>
        <w:jc w:val="center"/>
        <w:rPr>
          <w:rFonts w:ascii="Times New Roman" w:hAnsi="Times New Roman" w:cs="Times New Roman"/>
          <w:sz w:val="28"/>
          <w:szCs w:val="28"/>
          <w:lang w:val="kk-KZ"/>
        </w:rPr>
      </w:pPr>
    </w:p>
    <w:p w:rsidR="00BB4D38" w:rsidRDefault="00BB4D38" w:rsidP="00775BC5">
      <w:pPr>
        <w:spacing w:after="0" w:line="240" w:lineRule="auto"/>
        <w:jc w:val="center"/>
        <w:rPr>
          <w:rFonts w:ascii="Times New Roman" w:hAnsi="Times New Roman" w:cs="Times New Roman"/>
          <w:sz w:val="28"/>
          <w:szCs w:val="28"/>
          <w:lang w:val="en-US"/>
        </w:rPr>
      </w:pPr>
    </w:p>
    <w:p w:rsidR="00BB4D38" w:rsidRDefault="00BB4D38" w:rsidP="00775BC5">
      <w:pPr>
        <w:spacing w:after="0" w:line="240" w:lineRule="auto"/>
        <w:jc w:val="center"/>
        <w:rPr>
          <w:rFonts w:ascii="Times New Roman" w:hAnsi="Times New Roman" w:cs="Times New Roman"/>
          <w:sz w:val="28"/>
          <w:szCs w:val="28"/>
          <w:lang w:val="en-US"/>
        </w:rPr>
      </w:pPr>
    </w:p>
    <w:p w:rsidR="00BB4D38" w:rsidRDefault="00BB4D38" w:rsidP="00775BC5">
      <w:pPr>
        <w:spacing w:after="0" w:line="240" w:lineRule="auto"/>
        <w:jc w:val="center"/>
        <w:rPr>
          <w:rFonts w:ascii="Times New Roman" w:hAnsi="Times New Roman" w:cs="Times New Roman"/>
          <w:sz w:val="28"/>
          <w:szCs w:val="28"/>
          <w:lang w:val="en-US"/>
        </w:rPr>
      </w:pPr>
    </w:p>
    <w:p w:rsidR="00BB4D38" w:rsidRDefault="00BB4D38" w:rsidP="00775BC5">
      <w:pPr>
        <w:spacing w:after="0" w:line="240" w:lineRule="auto"/>
        <w:jc w:val="center"/>
        <w:rPr>
          <w:rFonts w:ascii="Times New Roman" w:hAnsi="Times New Roman" w:cs="Times New Roman"/>
          <w:sz w:val="28"/>
          <w:szCs w:val="28"/>
          <w:lang w:val="en-US"/>
        </w:rPr>
      </w:pPr>
    </w:p>
    <w:p w:rsidR="00BB4D38" w:rsidRDefault="00BB4D38" w:rsidP="00775BC5">
      <w:pPr>
        <w:spacing w:after="0" w:line="240" w:lineRule="auto"/>
        <w:jc w:val="center"/>
        <w:rPr>
          <w:rFonts w:ascii="Times New Roman" w:hAnsi="Times New Roman" w:cs="Times New Roman"/>
          <w:sz w:val="28"/>
          <w:szCs w:val="28"/>
          <w:lang w:val="en-US"/>
        </w:rPr>
      </w:pPr>
    </w:p>
    <w:p w:rsidR="00BB4D38" w:rsidRDefault="00BB4D38" w:rsidP="00775BC5">
      <w:pPr>
        <w:spacing w:after="0" w:line="240" w:lineRule="auto"/>
        <w:jc w:val="center"/>
        <w:rPr>
          <w:rFonts w:ascii="Times New Roman" w:hAnsi="Times New Roman" w:cs="Times New Roman"/>
          <w:sz w:val="28"/>
          <w:szCs w:val="28"/>
          <w:lang w:val="en-US"/>
        </w:rPr>
      </w:pPr>
    </w:p>
    <w:p w:rsidR="00BB4D38" w:rsidRDefault="00BB4D38" w:rsidP="00775BC5">
      <w:pPr>
        <w:spacing w:after="0" w:line="240" w:lineRule="auto"/>
        <w:jc w:val="center"/>
        <w:rPr>
          <w:rFonts w:ascii="Times New Roman" w:hAnsi="Times New Roman" w:cs="Times New Roman"/>
          <w:sz w:val="28"/>
          <w:szCs w:val="28"/>
          <w:lang w:val="en-US"/>
        </w:rPr>
      </w:pPr>
    </w:p>
    <w:p w:rsidR="00BB4D38" w:rsidRDefault="00BB4D38" w:rsidP="00775BC5">
      <w:pPr>
        <w:spacing w:after="0" w:line="240" w:lineRule="auto"/>
        <w:jc w:val="center"/>
        <w:rPr>
          <w:rFonts w:ascii="Times New Roman" w:hAnsi="Times New Roman" w:cs="Times New Roman"/>
          <w:sz w:val="28"/>
          <w:szCs w:val="28"/>
          <w:lang w:val="en-US"/>
        </w:rPr>
      </w:pPr>
    </w:p>
    <w:p w:rsidR="00BB4D38" w:rsidRDefault="00BB4D38" w:rsidP="00775BC5">
      <w:pPr>
        <w:spacing w:after="0" w:line="240" w:lineRule="auto"/>
        <w:jc w:val="center"/>
        <w:rPr>
          <w:rFonts w:ascii="Times New Roman" w:hAnsi="Times New Roman" w:cs="Times New Roman"/>
          <w:sz w:val="28"/>
          <w:szCs w:val="28"/>
          <w:lang w:val="en-US"/>
        </w:rPr>
      </w:pPr>
    </w:p>
    <w:p w:rsidR="00BB4D38" w:rsidRDefault="00BB4D38" w:rsidP="00775BC5">
      <w:pPr>
        <w:spacing w:after="0" w:line="240" w:lineRule="auto"/>
        <w:jc w:val="center"/>
        <w:rPr>
          <w:rFonts w:ascii="Times New Roman" w:hAnsi="Times New Roman" w:cs="Times New Roman"/>
          <w:sz w:val="28"/>
          <w:szCs w:val="28"/>
          <w:lang w:val="en-US"/>
        </w:rPr>
      </w:pPr>
    </w:p>
    <w:p w:rsidR="00BB4D38" w:rsidRDefault="00BB4D38" w:rsidP="00775BC5">
      <w:pPr>
        <w:spacing w:after="0" w:line="240" w:lineRule="auto"/>
        <w:jc w:val="center"/>
        <w:rPr>
          <w:rFonts w:ascii="Times New Roman" w:hAnsi="Times New Roman" w:cs="Times New Roman"/>
          <w:sz w:val="28"/>
          <w:szCs w:val="28"/>
          <w:lang w:val="en-US"/>
        </w:rPr>
      </w:pPr>
    </w:p>
    <w:p w:rsidR="00BB4D38" w:rsidRDefault="00BB4D38" w:rsidP="00775BC5">
      <w:pPr>
        <w:spacing w:after="0" w:line="240" w:lineRule="auto"/>
        <w:jc w:val="center"/>
        <w:rPr>
          <w:rFonts w:ascii="Times New Roman" w:hAnsi="Times New Roman" w:cs="Times New Roman"/>
          <w:sz w:val="28"/>
          <w:szCs w:val="28"/>
          <w:lang w:val="en-US"/>
        </w:rPr>
      </w:pPr>
    </w:p>
    <w:p w:rsidR="00BB4D38" w:rsidRDefault="00BB4D38" w:rsidP="00775BC5">
      <w:pPr>
        <w:spacing w:after="0" w:line="240" w:lineRule="auto"/>
        <w:jc w:val="center"/>
        <w:rPr>
          <w:rFonts w:ascii="Times New Roman" w:hAnsi="Times New Roman" w:cs="Times New Roman"/>
          <w:sz w:val="28"/>
          <w:szCs w:val="28"/>
          <w:lang w:val="en-US"/>
        </w:rPr>
      </w:pPr>
    </w:p>
    <w:p w:rsidR="00BB4D38" w:rsidRDefault="00BB4D38" w:rsidP="00775BC5">
      <w:pPr>
        <w:spacing w:after="0" w:line="240" w:lineRule="auto"/>
        <w:jc w:val="center"/>
        <w:rPr>
          <w:rFonts w:ascii="Times New Roman" w:hAnsi="Times New Roman" w:cs="Times New Roman"/>
          <w:sz w:val="28"/>
          <w:szCs w:val="28"/>
          <w:lang w:val="en-US"/>
        </w:rPr>
      </w:pPr>
    </w:p>
    <w:p w:rsidR="00BB4D38" w:rsidRDefault="00BB4D38" w:rsidP="00775BC5">
      <w:pPr>
        <w:spacing w:after="0" w:line="240" w:lineRule="auto"/>
        <w:jc w:val="center"/>
        <w:rPr>
          <w:rFonts w:ascii="Times New Roman" w:hAnsi="Times New Roman" w:cs="Times New Roman"/>
          <w:sz w:val="28"/>
          <w:szCs w:val="28"/>
          <w:lang w:val="en-US"/>
        </w:rPr>
      </w:pPr>
    </w:p>
    <w:p w:rsidR="00BB4D38" w:rsidRDefault="00BB4D38" w:rsidP="00775BC5">
      <w:pPr>
        <w:spacing w:after="0" w:line="240" w:lineRule="auto"/>
        <w:jc w:val="center"/>
        <w:rPr>
          <w:rFonts w:ascii="Times New Roman" w:hAnsi="Times New Roman" w:cs="Times New Roman"/>
          <w:sz w:val="28"/>
          <w:szCs w:val="28"/>
          <w:lang w:val="en-US"/>
        </w:rPr>
      </w:pPr>
    </w:p>
    <w:p w:rsidR="00BB4D38" w:rsidRDefault="00BB4D38" w:rsidP="00775BC5">
      <w:pPr>
        <w:spacing w:after="0" w:line="240" w:lineRule="auto"/>
        <w:jc w:val="center"/>
        <w:rPr>
          <w:rFonts w:ascii="Times New Roman" w:hAnsi="Times New Roman" w:cs="Times New Roman"/>
          <w:sz w:val="28"/>
          <w:szCs w:val="28"/>
          <w:lang w:val="en-US"/>
        </w:rPr>
      </w:pPr>
    </w:p>
    <w:p w:rsidR="00BB4D38" w:rsidRDefault="00BB4D38" w:rsidP="00775BC5">
      <w:pPr>
        <w:spacing w:after="0" w:line="240" w:lineRule="auto"/>
        <w:jc w:val="center"/>
        <w:rPr>
          <w:rFonts w:ascii="Times New Roman" w:hAnsi="Times New Roman" w:cs="Times New Roman"/>
          <w:sz w:val="28"/>
          <w:szCs w:val="28"/>
          <w:lang w:val="en-US"/>
        </w:rPr>
      </w:pPr>
    </w:p>
    <w:p w:rsidR="00BB4D38" w:rsidRDefault="00BB4D38" w:rsidP="00775BC5">
      <w:pPr>
        <w:spacing w:after="0" w:line="240" w:lineRule="auto"/>
        <w:jc w:val="center"/>
        <w:rPr>
          <w:rFonts w:ascii="Times New Roman" w:hAnsi="Times New Roman" w:cs="Times New Roman"/>
          <w:sz w:val="28"/>
          <w:szCs w:val="28"/>
          <w:lang w:val="en-US"/>
        </w:rPr>
      </w:pPr>
    </w:p>
    <w:p w:rsidR="00BB4D38" w:rsidRDefault="00BB4D38" w:rsidP="00775BC5">
      <w:pPr>
        <w:spacing w:after="0" w:line="240" w:lineRule="auto"/>
        <w:jc w:val="center"/>
        <w:rPr>
          <w:rFonts w:ascii="Times New Roman" w:hAnsi="Times New Roman" w:cs="Times New Roman"/>
          <w:sz w:val="28"/>
          <w:szCs w:val="28"/>
          <w:lang w:val="en-US"/>
        </w:rPr>
      </w:pPr>
    </w:p>
    <w:p w:rsidR="00BB4D38" w:rsidRDefault="00BB4D38" w:rsidP="00775BC5">
      <w:pPr>
        <w:spacing w:after="0" w:line="240" w:lineRule="auto"/>
        <w:jc w:val="center"/>
        <w:rPr>
          <w:rFonts w:ascii="Times New Roman" w:hAnsi="Times New Roman" w:cs="Times New Roman"/>
          <w:sz w:val="28"/>
          <w:szCs w:val="28"/>
          <w:lang w:val="en-US"/>
        </w:rPr>
      </w:pPr>
    </w:p>
    <w:p w:rsidR="00BB4D38" w:rsidRDefault="00BB4D38" w:rsidP="00775BC5">
      <w:pPr>
        <w:spacing w:after="0" w:line="240" w:lineRule="auto"/>
        <w:jc w:val="center"/>
        <w:rPr>
          <w:rFonts w:ascii="Times New Roman" w:hAnsi="Times New Roman" w:cs="Times New Roman"/>
          <w:sz w:val="28"/>
          <w:szCs w:val="28"/>
          <w:lang w:val="en-US"/>
        </w:rPr>
      </w:pPr>
    </w:p>
    <w:p w:rsidR="00BB4D38" w:rsidRDefault="00BB4D38" w:rsidP="00775BC5">
      <w:pPr>
        <w:spacing w:after="0" w:line="240" w:lineRule="auto"/>
        <w:jc w:val="center"/>
        <w:rPr>
          <w:rFonts w:ascii="Times New Roman" w:hAnsi="Times New Roman" w:cs="Times New Roman"/>
          <w:sz w:val="28"/>
          <w:szCs w:val="28"/>
          <w:lang w:val="en-US"/>
        </w:rPr>
      </w:pPr>
    </w:p>
    <w:p w:rsidR="00BB4D38" w:rsidRDefault="00BB4D38" w:rsidP="00775BC5">
      <w:pPr>
        <w:spacing w:after="0" w:line="240" w:lineRule="auto"/>
        <w:jc w:val="center"/>
        <w:rPr>
          <w:rFonts w:ascii="Times New Roman" w:hAnsi="Times New Roman" w:cs="Times New Roman"/>
          <w:sz w:val="28"/>
          <w:szCs w:val="28"/>
          <w:lang w:val="en-US"/>
        </w:rPr>
      </w:pPr>
    </w:p>
    <w:p w:rsidR="00BB4D38" w:rsidRDefault="00BB4D38" w:rsidP="00775BC5">
      <w:pPr>
        <w:spacing w:after="0" w:line="240" w:lineRule="auto"/>
        <w:jc w:val="center"/>
        <w:rPr>
          <w:rFonts w:ascii="Times New Roman" w:hAnsi="Times New Roman" w:cs="Times New Roman"/>
          <w:sz w:val="28"/>
          <w:szCs w:val="28"/>
          <w:lang w:val="en-US"/>
        </w:rPr>
      </w:pPr>
    </w:p>
    <w:p w:rsidR="00BB4D38" w:rsidRDefault="00BB4D38" w:rsidP="00775BC5">
      <w:pPr>
        <w:spacing w:after="0" w:line="240" w:lineRule="auto"/>
        <w:jc w:val="center"/>
        <w:rPr>
          <w:rFonts w:ascii="Times New Roman" w:hAnsi="Times New Roman" w:cs="Times New Roman"/>
          <w:sz w:val="28"/>
          <w:szCs w:val="28"/>
          <w:lang w:val="en-US"/>
        </w:rPr>
      </w:pPr>
    </w:p>
    <w:p w:rsidR="00BB4D38" w:rsidRDefault="00BB4D38" w:rsidP="00775BC5">
      <w:pPr>
        <w:spacing w:after="0" w:line="240" w:lineRule="auto"/>
        <w:jc w:val="center"/>
        <w:rPr>
          <w:rFonts w:ascii="Times New Roman" w:hAnsi="Times New Roman" w:cs="Times New Roman"/>
          <w:sz w:val="28"/>
          <w:szCs w:val="28"/>
          <w:lang w:val="en-US"/>
        </w:rPr>
      </w:pPr>
    </w:p>
    <w:p w:rsidR="00BB4D38" w:rsidRDefault="00BB4D38" w:rsidP="00775BC5">
      <w:pPr>
        <w:spacing w:after="0" w:line="240" w:lineRule="auto"/>
        <w:jc w:val="center"/>
        <w:rPr>
          <w:rFonts w:ascii="Times New Roman" w:hAnsi="Times New Roman" w:cs="Times New Roman"/>
          <w:sz w:val="28"/>
          <w:szCs w:val="28"/>
          <w:lang w:val="en-US"/>
        </w:rPr>
      </w:pPr>
    </w:p>
    <w:p w:rsidR="00BB4D38" w:rsidRDefault="00BB4D38" w:rsidP="00775BC5">
      <w:pPr>
        <w:spacing w:after="0" w:line="240" w:lineRule="auto"/>
        <w:jc w:val="center"/>
        <w:rPr>
          <w:rFonts w:ascii="Times New Roman" w:hAnsi="Times New Roman" w:cs="Times New Roman"/>
          <w:sz w:val="28"/>
          <w:szCs w:val="28"/>
          <w:lang w:val="en-US"/>
        </w:rPr>
      </w:pPr>
    </w:p>
    <w:p w:rsidR="00BB4D38" w:rsidRDefault="00BB4D38" w:rsidP="00775BC5">
      <w:pPr>
        <w:spacing w:after="0" w:line="240" w:lineRule="auto"/>
        <w:jc w:val="center"/>
        <w:rPr>
          <w:rFonts w:ascii="Times New Roman" w:hAnsi="Times New Roman" w:cs="Times New Roman"/>
          <w:sz w:val="28"/>
          <w:szCs w:val="28"/>
          <w:lang w:val="en-US"/>
        </w:rPr>
      </w:pPr>
    </w:p>
    <w:p w:rsidR="00BB4D38" w:rsidRDefault="00BB4D38" w:rsidP="00775BC5">
      <w:pPr>
        <w:spacing w:after="0" w:line="240" w:lineRule="auto"/>
        <w:jc w:val="center"/>
        <w:rPr>
          <w:rFonts w:ascii="Times New Roman" w:hAnsi="Times New Roman" w:cs="Times New Roman"/>
          <w:sz w:val="28"/>
          <w:szCs w:val="28"/>
          <w:lang w:val="en-US"/>
        </w:rPr>
      </w:pPr>
    </w:p>
    <w:p w:rsidR="00BB4D38" w:rsidRDefault="00BB4D38" w:rsidP="00775BC5">
      <w:pPr>
        <w:spacing w:after="0" w:line="240" w:lineRule="auto"/>
        <w:jc w:val="center"/>
        <w:rPr>
          <w:rFonts w:ascii="Times New Roman" w:hAnsi="Times New Roman" w:cs="Times New Roman"/>
          <w:sz w:val="28"/>
          <w:szCs w:val="28"/>
          <w:lang w:val="en-US"/>
        </w:rPr>
      </w:pPr>
    </w:p>
    <w:p w:rsidR="00BB4D38" w:rsidRDefault="00BB4D38" w:rsidP="00775BC5">
      <w:pPr>
        <w:spacing w:after="0" w:line="240" w:lineRule="auto"/>
        <w:jc w:val="center"/>
        <w:rPr>
          <w:rFonts w:ascii="Times New Roman" w:hAnsi="Times New Roman" w:cs="Times New Roman"/>
          <w:sz w:val="28"/>
          <w:szCs w:val="28"/>
          <w:lang w:val="en-US"/>
        </w:rPr>
      </w:pPr>
    </w:p>
    <w:p w:rsidR="00BB4D38" w:rsidRDefault="00BB4D38" w:rsidP="00775BC5">
      <w:pPr>
        <w:spacing w:after="0" w:line="240" w:lineRule="auto"/>
        <w:jc w:val="center"/>
        <w:rPr>
          <w:rFonts w:ascii="Times New Roman" w:hAnsi="Times New Roman" w:cs="Times New Roman"/>
          <w:sz w:val="28"/>
          <w:szCs w:val="28"/>
          <w:lang w:val="en-US"/>
        </w:rPr>
      </w:pPr>
    </w:p>
    <w:p w:rsidR="00BB4D38" w:rsidRDefault="00BB4D38" w:rsidP="00775BC5">
      <w:pPr>
        <w:spacing w:after="0" w:line="240" w:lineRule="auto"/>
        <w:jc w:val="center"/>
        <w:rPr>
          <w:rFonts w:ascii="Times New Roman" w:hAnsi="Times New Roman" w:cs="Times New Roman"/>
          <w:sz w:val="28"/>
          <w:szCs w:val="28"/>
          <w:lang w:val="en-US"/>
        </w:rPr>
      </w:pPr>
    </w:p>
    <w:p w:rsidR="00BB4D38" w:rsidRDefault="00BB4D38" w:rsidP="00775BC5">
      <w:pPr>
        <w:spacing w:after="0" w:line="240" w:lineRule="auto"/>
        <w:jc w:val="center"/>
        <w:rPr>
          <w:rFonts w:ascii="Times New Roman" w:hAnsi="Times New Roman" w:cs="Times New Roman"/>
          <w:sz w:val="28"/>
          <w:szCs w:val="28"/>
          <w:lang w:val="en-US"/>
        </w:rPr>
      </w:pPr>
    </w:p>
    <w:p w:rsidR="00BB4D38" w:rsidRDefault="00BB4D38" w:rsidP="00775BC5">
      <w:pPr>
        <w:spacing w:after="0" w:line="240" w:lineRule="auto"/>
        <w:jc w:val="center"/>
        <w:rPr>
          <w:rFonts w:ascii="Times New Roman" w:hAnsi="Times New Roman" w:cs="Times New Roman"/>
          <w:sz w:val="28"/>
          <w:szCs w:val="28"/>
          <w:lang w:val="en-US"/>
        </w:rPr>
      </w:pPr>
    </w:p>
    <w:p w:rsidR="00BB4D38" w:rsidRDefault="00BB4D38" w:rsidP="00775BC5">
      <w:pPr>
        <w:spacing w:after="0" w:line="240" w:lineRule="auto"/>
        <w:jc w:val="center"/>
        <w:rPr>
          <w:rFonts w:ascii="Times New Roman" w:hAnsi="Times New Roman" w:cs="Times New Roman"/>
          <w:sz w:val="28"/>
          <w:szCs w:val="28"/>
          <w:lang w:val="en-US"/>
        </w:rPr>
      </w:pPr>
    </w:p>
    <w:p w:rsidR="00BB4D38" w:rsidRDefault="00BB4D38" w:rsidP="00775BC5">
      <w:pPr>
        <w:spacing w:after="0" w:line="240" w:lineRule="auto"/>
        <w:jc w:val="center"/>
        <w:rPr>
          <w:rFonts w:ascii="Times New Roman" w:hAnsi="Times New Roman" w:cs="Times New Roman"/>
          <w:sz w:val="28"/>
          <w:szCs w:val="28"/>
          <w:lang w:val="en-US"/>
        </w:rPr>
      </w:pPr>
    </w:p>
    <w:p w:rsidR="00BB4D38" w:rsidRDefault="00BB4D38" w:rsidP="00775BC5">
      <w:pPr>
        <w:spacing w:after="0" w:line="240" w:lineRule="auto"/>
        <w:jc w:val="center"/>
        <w:rPr>
          <w:rFonts w:ascii="Times New Roman" w:hAnsi="Times New Roman" w:cs="Times New Roman"/>
          <w:sz w:val="28"/>
          <w:szCs w:val="28"/>
          <w:lang w:val="en-US"/>
        </w:rPr>
      </w:pPr>
    </w:p>
    <w:p w:rsidR="00BB4D38" w:rsidRDefault="00BB4D38" w:rsidP="00775BC5">
      <w:pPr>
        <w:spacing w:after="0" w:line="240" w:lineRule="auto"/>
        <w:jc w:val="center"/>
        <w:rPr>
          <w:rFonts w:ascii="Times New Roman" w:hAnsi="Times New Roman" w:cs="Times New Roman"/>
          <w:sz w:val="28"/>
          <w:szCs w:val="28"/>
          <w:lang w:val="en-US"/>
        </w:rPr>
      </w:pPr>
    </w:p>
    <w:p w:rsidR="00BB4D38" w:rsidRDefault="00BB4D38" w:rsidP="00775BC5">
      <w:pPr>
        <w:spacing w:after="0" w:line="240" w:lineRule="auto"/>
        <w:jc w:val="center"/>
        <w:rPr>
          <w:rFonts w:ascii="Times New Roman" w:hAnsi="Times New Roman" w:cs="Times New Roman"/>
          <w:sz w:val="28"/>
          <w:szCs w:val="28"/>
          <w:lang w:val="en-US"/>
        </w:rPr>
      </w:pPr>
    </w:p>
    <w:p w:rsidR="00775BC5" w:rsidRPr="007D1524" w:rsidRDefault="00775BC5" w:rsidP="00775BC5">
      <w:pPr>
        <w:spacing w:after="0" w:line="240" w:lineRule="auto"/>
        <w:jc w:val="center"/>
        <w:rPr>
          <w:rFonts w:ascii="Times New Roman" w:hAnsi="Times New Roman" w:cs="Times New Roman"/>
          <w:sz w:val="28"/>
          <w:szCs w:val="28"/>
          <w:lang w:val="kk-KZ"/>
        </w:rPr>
      </w:pPr>
      <w:r w:rsidRPr="007D1524">
        <w:rPr>
          <w:rFonts w:ascii="Times New Roman" w:hAnsi="Times New Roman" w:cs="Times New Roman"/>
          <w:sz w:val="28"/>
          <w:szCs w:val="28"/>
          <w:lang w:val="kk-KZ"/>
        </w:rPr>
        <w:lastRenderedPageBreak/>
        <w:t>K.</w:t>
      </w:r>
      <w:r w:rsidRPr="007D1524">
        <w:rPr>
          <w:rFonts w:ascii="Times New Roman" w:hAnsi="Times New Roman" w:cs="Times New Roman"/>
          <w:sz w:val="28"/>
          <w:szCs w:val="28"/>
          <w:lang w:val="en-US"/>
        </w:rPr>
        <w:t>I</w:t>
      </w:r>
      <w:r w:rsidRPr="007D1524">
        <w:rPr>
          <w:rFonts w:ascii="Times New Roman" w:hAnsi="Times New Roman" w:cs="Times New Roman"/>
          <w:sz w:val="28"/>
          <w:szCs w:val="28"/>
          <w:lang w:val="kk-KZ"/>
        </w:rPr>
        <w:t xml:space="preserve"> Makhmutova</w:t>
      </w:r>
    </w:p>
    <w:p w:rsidR="00775BC5" w:rsidRDefault="00775BC5" w:rsidP="00775BC5">
      <w:pPr>
        <w:spacing w:after="0" w:line="240" w:lineRule="auto"/>
        <w:jc w:val="right"/>
        <w:rPr>
          <w:rFonts w:ascii="Times New Roman" w:hAnsi="Times New Roman" w:cs="Times New Roman"/>
          <w:sz w:val="28"/>
          <w:szCs w:val="28"/>
          <w:lang w:val="kk-KZ"/>
        </w:rPr>
      </w:pPr>
    </w:p>
    <w:p w:rsidR="00775BC5" w:rsidRPr="00D814E6" w:rsidRDefault="00775BC5" w:rsidP="00775BC5">
      <w:pPr>
        <w:spacing w:after="0" w:line="240" w:lineRule="auto"/>
        <w:jc w:val="right"/>
        <w:rPr>
          <w:rFonts w:ascii="Times New Roman" w:hAnsi="Times New Roman" w:cs="Times New Roman"/>
          <w:sz w:val="28"/>
          <w:szCs w:val="28"/>
          <w:lang w:val="kk-KZ"/>
        </w:rPr>
      </w:pPr>
    </w:p>
    <w:p w:rsidR="00775BC5" w:rsidRPr="00775BC5" w:rsidRDefault="00775BC5" w:rsidP="00775BC5">
      <w:pPr>
        <w:spacing w:after="0" w:line="240" w:lineRule="auto"/>
        <w:jc w:val="center"/>
        <w:rPr>
          <w:rFonts w:ascii="Times New Roman" w:hAnsi="Times New Roman" w:cs="Times New Roman"/>
          <w:caps/>
          <w:noProof/>
          <w:sz w:val="24"/>
          <w:szCs w:val="24"/>
          <w:lang w:val="en-US"/>
        </w:rPr>
      </w:pPr>
    </w:p>
    <w:p w:rsidR="00775BC5" w:rsidRDefault="00775BC5" w:rsidP="00775BC5">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softHyphen/>
      </w:r>
      <w:r>
        <w:rPr>
          <w:rFonts w:ascii="Times New Roman" w:hAnsi="Times New Roman" w:cs="Times New Roman"/>
          <w:sz w:val="24"/>
          <w:szCs w:val="24"/>
          <w:lang w:val="kk-KZ"/>
        </w:rPr>
        <w:softHyphen/>
      </w:r>
      <w:r>
        <w:rPr>
          <w:rFonts w:ascii="Times New Roman" w:hAnsi="Times New Roman" w:cs="Times New Roman"/>
          <w:sz w:val="24"/>
          <w:szCs w:val="24"/>
          <w:lang w:val="kk-KZ"/>
        </w:rPr>
        <w:softHyphen/>
      </w:r>
      <w:r>
        <w:rPr>
          <w:rFonts w:ascii="Times New Roman" w:hAnsi="Times New Roman" w:cs="Times New Roman"/>
          <w:sz w:val="24"/>
          <w:szCs w:val="24"/>
          <w:lang w:val="kk-KZ"/>
        </w:rPr>
        <w:softHyphen/>
      </w:r>
      <w:r>
        <w:rPr>
          <w:rFonts w:ascii="Times New Roman" w:hAnsi="Times New Roman" w:cs="Times New Roman"/>
          <w:sz w:val="24"/>
          <w:szCs w:val="24"/>
          <w:lang w:val="kk-KZ"/>
        </w:rPr>
        <w:softHyphen/>
      </w:r>
      <w:r>
        <w:rPr>
          <w:rFonts w:ascii="Times New Roman" w:hAnsi="Times New Roman" w:cs="Times New Roman"/>
          <w:sz w:val="24"/>
          <w:szCs w:val="24"/>
          <w:lang w:val="kk-KZ"/>
        </w:rPr>
        <w:softHyphen/>
      </w:r>
      <w:r>
        <w:rPr>
          <w:rFonts w:ascii="Times New Roman" w:hAnsi="Times New Roman" w:cs="Times New Roman"/>
          <w:sz w:val="24"/>
          <w:szCs w:val="24"/>
          <w:lang w:val="kk-KZ"/>
        </w:rPr>
        <w:softHyphen/>
      </w:r>
      <w:r>
        <w:rPr>
          <w:rFonts w:ascii="Times New Roman" w:hAnsi="Times New Roman" w:cs="Times New Roman"/>
          <w:sz w:val="24"/>
          <w:szCs w:val="24"/>
          <w:lang w:val="kk-KZ"/>
        </w:rPr>
        <w:softHyphen/>
      </w:r>
      <w:r>
        <w:rPr>
          <w:rFonts w:ascii="Times New Roman" w:hAnsi="Times New Roman" w:cs="Times New Roman"/>
          <w:sz w:val="24"/>
          <w:szCs w:val="24"/>
          <w:lang w:val="kk-KZ"/>
        </w:rPr>
        <w:softHyphen/>
      </w:r>
      <w:r>
        <w:rPr>
          <w:rFonts w:ascii="Times New Roman" w:hAnsi="Times New Roman" w:cs="Times New Roman"/>
          <w:sz w:val="24"/>
          <w:szCs w:val="24"/>
          <w:lang w:val="kk-KZ"/>
        </w:rPr>
        <w:softHyphen/>
      </w:r>
      <w:r>
        <w:rPr>
          <w:rFonts w:ascii="Times New Roman" w:hAnsi="Times New Roman" w:cs="Times New Roman"/>
          <w:sz w:val="24"/>
          <w:szCs w:val="24"/>
          <w:lang w:val="kk-KZ"/>
        </w:rPr>
        <w:softHyphen/>
      </w:r>
      <w:r>
        <w:rPr>
          <w:rFonts w:ascii="Times New Roman" w:hAnsi="Times New Roman" w:cs="Times New Roman"/>
          <w:sz w:val="24"/>
          <w:szCs w:val="24"/>
          <w:lang w:val="kk-KZ"/>
        </w:rPr>
        <w:softHyphen/>
      </w:r>
      <w:r>
        <w:rPr>
          <w:rFonts w:ascii="Times New Roman" w:hAnsi="Times New Roman" w:cs="Times New Roman"/>
          <w:sz w:val="24"/>
          <w:szCs w:val="24"/>
          <w:lang w:val="kk-KZ"/>
        </w:rPr>
        <w:softHyphen/>
      </w:r>
    </w:p>
    <w:p w:rsidR="00775BC5" w:rsidRDefault="00775BC5" w:rsidP="00775BC5">
      <w:pPr>
        <w:spacing w:after="0" w:line="240" w:lineRule="auto"/>
        <w:jc w:val="center"/>
        <w:rPr>
          <w:rFonts w:ascii="Times New Roman" w:hAnsi="Times New Roman" w:cs="Times New Roman"/>
          <w:sz w:val="24"/>
          <w:szCs w:val="24"/>
          <w:lang w:val="kk-KZ"/>
        </w:rPr>
      </w:pPr>
    </w:p>
    <w:p w:rsidR="00775BC5" w:rsidRDefault="00775BC5" w:rsidP="00775BC5">
      <w:pPr>
        <w:spacing w:after="0" w:line="240" w:lineRule="auto"/>
        <w:jc w:val="center"/>
        <w:rPr>
          <w:rFonts w:ascii="Times New Roman" w:hAnsi="Times New Roman" w:cs="Times New Roman"/>
          <w:sz w:val="24"/>
          <w:szCs w:val="24"/>
          <w:lang w:val="kk-KZ"/>
        </w:rPr>
      </w:pPr>
    </w:p>
    <w:p w:rsidR="00775BC5" w:rsidRPr="00892B70" w:rsidRDefault="00775BC5" w:rsidP="00775BC5">
      <w:pPr>
        <w:spacing w:after="0" w:line="240" w:lineRule="auto"/>
        <w:jc w:val="center"/>
        <w:rPr>
          <w:rFonts w:ascii="Times New Roman" w:hAnsi="Times New Roman" w:cs="Times New Roman"/>
          <w:sz w:val="24"/>
          <w:szCs w:val="24"/>
          <w:lang w:val="kk-KZ"/>
        </w:rPr>
      </w:pPr>
    </w:p>
    <w:p w:rsidR="00775BC5" w:rsidRPr="00892B70" w:rsidRDefault="00775BC5" w:rsidP="00775BC5">
      <w:pPr>
        <w:spacing w:after="0" w:line="240" w:lineRule="auto"/>
        <w:jc w:val="center"/>
        <w:rPr>
          <w:rFonts w:ascii="Times New Roman" w:hAnsi="Times New Roman" w:cs="Times New Roman"/>
          <w:b/>
          <w:noProof/>
          <w:sz w:val="24"/>
          <w:szCs w:val="24"/>
          <w:lang w:val="kk-KZ"/>
        </w:rPr>
      </w:pPr>
    </w:p>
    <w:p w:rsidR="00775BC5" w:rsidRPr="00892B70" w:rsidRDefault="00775BC5" w:rsidP="00775BC5">
      <w:pPr>
        <w:shd w:val="clear" w:color="auto" w:fill="FFFFFF"/>
        <w:autoSpaceDE w:val="0"/>
        <w:autoSpaceDN w:val="0"/>
        <w:adjustRightInd w:val="0"/>
        <w:spacing w:after="0" w:line="240" w:lineRule="auto"/>
        <w:jc w:val="center"/>
        <w:rPr>
          <w:rFonts w:ascii="Times New Roman" w:hAnsi="Times New Roman" w:cs="Times New Roman"/>
          <w:b/>
          <w:sz w:val="24"/>
          <w:szCs w:val="24"/>
          <w:lang w:val="en-US"/>
        </w:rPr>
      </w:pPr>
      <w:r w:rsidRPr="00892B70">
        <w:rPr>
          <w:rFonts w:ascii="Times New Roman" w:hAnsi="Times New Roman" w:cs="Times New Roman"/>
          <w:sz w:val="24"/>
          <w:szCs w:val="24"/>
          <w:lang w:val="kk-KZ"/>
        </w:rPr>
        <w:t xml:space="preserve"> Methodical instructions for seminars on the discipline "Management in Education"</w:t>
      </w:r>
    </w:p>
    <w:p w:rsidR="00775BC5" w:rsidRPr="00892B70" w:rsidRDefault="00775BC5" w:rsidP="00775BC5">
      <w:pPr>
        <w:spacing w:after="0" w:line="240" w:lineRule="auto"/>
        <w:jc w:val="center"/>
        <w:rPr>
          <w:rFonts w:ascii="Times New Roman" w:hAnsi="Times New Roman" w:cs="Times New Roman"/>
          <w:b/>
          <w:sz w:val="24"/>
          <w:szCs w:val="24"/>
          <w:lang w:val="en-US"/>
        </w:rPr>
      </w:pPr>
    </w:p>
    <w:p w:rsidR="00775BC5" w:rsidRPr="00892B70" w:rsidRDefault="00775BC5" w:rsidP="00775BC5">
      <w:pPr>
        <w:shd w:val="clear" w:color="auto" w:fill="FFFFFF"/>
        <w:autoSpaceDE w:val="0"/>
        <w:autoSpaceDN w:val="0"/>
        <w:adjustRightInd w:val="0"/>
        <w:spacing w:after="0" w:line="240" w:lineRule="auto"/>
        <w:jc w:val="center"/>
        <w:rPr>
          <w:rFonts w:ascii="Times New Roman" w:eastAsia="Calibri" w:hAnsi="Times New Roman" w:cs="Times New Roman"/>
          <w:bCs/>
          <w:color w:val="000000"/>
          <w:sz w:val="24"/>
          <w:szCs w:val="24"/>
          <w:lang w:val="kk-KZ"/>
        </w:rPr>
      </w:pPr>
    </w:p>
    <w:p w:rsidR="00775BC5" w:rsidRPr="00130BDA" w:rsidRDefault="00775BC5" w:rsidP="00775BC5">
      <w:pPr>
        <w:shd w:val="clear" w:color="auto" w:fill="FFFFFF"/>
        <w:autoSpaceDE w:val="0"/>
        <w:autoSpaceDN w:val="0"/>
        <w:adjustRightInd w:val="0"/>
        <w:spacing w:after="0" w:line="240" w:lineRule="auto"/>
        <w:jc w:val="center"/>
        <w:rPr>
          <w:rFonts w:ascii="Times New Roman" w:hAnsi="Times New Roman" w:cs="Times New Roman"/>
          <w:b/>
          <w:sz w:val="24"/>
          <w:szCs w:val="24"/>
          <w:lang w:val="en-US"/>
        </w:rPr>
      </w:pPr>
      <w:r w:rsidRPr="00892B70">
        <w:rPr>
          <w:rFonts w:ascii="Times New Roman" w:hAnsi="Times New Roman" w:cs="Times New Roman"/>
          <w:b/>
          <w:sz w:val="24"/>
          <w:szCs w:val="24"/>
          <w:lang w:val="kk-KZ"/>
        </w:rPr>
        <w:t>for groups of specialties 5B010</w:t>
      </w:r>
      <w:r>
        <w:rPr>
          <w:rFonts w:ascii="Times New Roman" w:hAnsi="Times New Roman" w:cs="Times New Roman"/>
          <w:b/>
          <w:sz w:val="24"/>
          <w:szCs w:val="24"/>
          <w:lang w:val="kk-KZ"/>
        </w:rPr>
        <w:t xml:space="preserve">900-Mathemtics, </w:t>
      </w:r>
      <w:r>
        <w:rPr>
          <w:rFonts w:ascii="Times New Roman" w:hAnsi="Times New Roman" w:cs="Times New Roman"/>
          <w:b/>
          <w:sz w:val="24"/>
          <w:szCs w:val="24"/>
          <w:lang w:val="en-US"/>
        </w:rPr>
        <w:t xml:space="preserve"> 5B 011100-Informatics</w:t>
      </w:r>
    </w:p>
    <w:p w:rsidR="00775BC5" w:rsidRPr="00892B70" w:rsidRDefault="00775BC5" w:rsidP="00775BC5">
      <w:pPr>
        <w:spacing w:after="0" w:line="240" w:lineRule="auto"/>
        <w:jc w:val="center"/>
        <w:rPr>
          <w:rFonts w:ascii="Times New Roman" w:hAnsi="Times New Roman" w:cs="Times New Roman"/>
          <w:sz w:val="24"/>
          <w:szCs w:val="24"/>
          <w:lang w:val="kk-KZ"/>
        </w:rPr>
      </w:pPr>
    </w:p>
    <w:p w:rsidR="00775BC5" w:rsidRPr="00775BC5" w:rsidRDefault="00775BC5" w:rsidP="00775BC5">
      <w:pPr>
        <w:spacing w:after="0" w:line="240" w:lineRule="auto"/>
        <w:jc w:val="center"/>
        <w:rPr>
          <w:rFonts w:ascii="Times New Roman" w:hAnsi="Times New Roman" w:cs="Times New Roman"/>
          <w:color w:val="000000"/>
          <w:sz w:val="24"/>
          <w:szCs w:val="24"/>
          <w:lang w:val="en-US"/>
        </w:rPr>
      </w:pPr>
    </w:p>
    <w:p w:rsidR="00775BC5" w:rsidRDefault="00775BC5" w:rsidP="00775BC5">
      <w:pPr>
        <w:pStyle w:val="msonospacing0"/>
        <w:jc w:val="center"/>
        <w:rPr>
          <w:rFonts w:ascii="Times New Roman" w:hAnsi="Times New Roman"/>
          <w:sz w:val="28"/>
          <w:szCs w:val="28"/>
          <w:lang w:val="kk-KZ"/>
        </w:rPr>
      </w:pPr>
    </w:p>
    <w:p w:rsidR="00CF068E" w:rsidRDefault="00CF068E" w:rsidP="00775BC5">
      <w:pPr>
        <w:pStyle w:val="msonospacing0"/>
        <w:jc w:val="center"/>
        <w:rPr>
          <w:rFonts w:ascii="Times New Roman" w:hAnsi="Times New Roman"/>
          <w:sz w:val="28"/>
          <w:szCs w:val="28"/>
          <w:lang w:val="kk-KZ"/>
        </w:rPr>
      </w:pPr>
    </w:p>
    <w:p w:rsidR="00BB4D38" w:rsidRPr="006A3E2A" w:rsidRDefault="00BB4D38" w:rsidP="00BB4D38">
      <w:pPr>
        <w:spacing w:after="0" w:line="240" w:lineRule="auto"/>
        <w:jc w:val="center"/>
        <w:rPr>
          <w:rFonts w:ascii="Times New Roman" w:hAnsi="Times New Roman" w:cs="Times New Roman"/>
          <w:sz w:val="28"/>
          <w:szCs w:val="28"/>
          <w:lang w:val="en-US"/>
        </w:rPr>
      </w:pPr>
    </w:p>
    <w:p w:rsidR="00BB4D38" w:rsidRPr="006A3E2A" w:rsidRDefault="00BB4D38" w:rsidP="00BB4D38">
      <w:pPr>
        <w:spacing w:after="0" w:line="240" w:lineRule="auto"/>
        <w:jc w:val="center"/>
        <w:rPr>
          <w:rFonts w:ascii="Times New Roman" w:eastAsia="Times New Roman" w:hAnsi="Times New Roman"/>
          <w:sz w:val="28"/>
          <w:szCs w:val="28"/>
          <w:lang w:val="en-US"/>
        </w:rPr>
      </w:pPr>
      <w:r>
        <w:rPr>
          <w:rFonts w:ascii="Times New Roman" w:eastAsia="Times New Roman" w:hAnsi="Times New Roman"/>
          <w:sz w:val="28"/>
          <w:szCs w:val="28"/>
          <w:lang w:val="en-US"/>
        </w:rPr>
        <w:t>Signed for printing</w:t>
      </w:r>
      <w:r w:rsidRPr="006A3E2A">
        <w:rPr>
          <w:rFonts w:ascii="Times New Roman" w:eastAsia="Times New Roman" w:hAnsi="Times New Roman"/>
          <w:sz w:val="28"/>
          <w:szCs w:val="28"/>
          <w:lang w:val="en-US"/>
        </w:rPr>
        <w:t xml:space="preserve"> «</w:t>
      </w:r>
      <w:r w:rsidRPr="006A3E2A">
        <w:rPr>
          <w:rFonts w:ascii="Times New Roman" w:eastAsia="Times New Roman" w:hAnsi="Times New Roman"/>
          <w:sz w:val="28"/>
          <w:szCs w:val="28"/>
          <w:u w:val="single"/>
          <w:lang w:val="kk-KZ"/>
        </w:rPr>
        <w:t xml:space="preserve">     </w:t>
      </w:r>
      <w:r w:rsidRPr="006A3E2A">
        <w:rPr>
          <w:rFonts w:ascii="Times New Roman" w:eastAsia="Times New Roman" w:hAnsi="Times New Roman"/>
          <w:sz w:val="28"/>
          <w:szCs w:val="28"/>
          <w:lang w:val="en-US"/>
        </w:rPr>
        <w:t>»___</w:t>
      </w:r>
      <w:r w:rsidRPr="006A3E2A">
        <w:rPr>
          <w:rFonts w:ascii="Times New Roman" w:eastAsia="Times New Roman" w:hAnsi="Times New Roman"/>
          <w:sz w:val="28"/>
          <w:szCs w:val="28"/>
          <w:u w:val="single"/>
          <w:lang w:val="kk-KZ"/>
        </w:rPr>
        <w:t xml:space="preserve">   </w:t>
      </w:r>
      <w:r w:rsidRPr="006A3E2A">
        <w:rPr>
          <w:rFonts w:ascii="Times New Roman" w:eastAsia="Times New Roman" w:hAnsi="Times New Roman"/>
          <w:sz w:val="28"/>
          <w:szCs w:val="28"/>
          <w:lang w:val="en-US"/>
        </w:rPr>
        <w:t>__ 201</w:t>
      </w:r>
      <w:r>
        <w:rPr>
          <w:rFonts w:ascii="Times New Roman" w:eastAsia="Times New Roman" w:hAnsi="Times New Roman"/>
          <w:sz w:val="28"/>
          <w:szCs w:val="28"/>
          <w:lang w:val="en-US"/>
        </w:rPr>
        <w:t>9</w:t>
      </w:r>
      <w:r w:rsidRPr="006A3E2A">
        <w:rPr>
          <w:rFonts w:ascii="Times New Roman" w:eastAsia="Times New Roman" w:hAnsi="Times New Roman"/>
          <w:sz w:val="28"/>
          <w:szCs w:val="28"/>
          <w:lang w:val="kk-KZ"/>
        </w:rPr>
        <w:t xml:space="preserve"> </w:t>
      </w:r>
      <w:r>
        <w:rPr>
          <w:rFonts w:ascii="Times New Roman" w:eastAsia="Times New Roman" w:hAnsi="Times New Roman"/>
          <w:sz w:val="28"/>
          <w:szCs w:val="28"/>
          <w:lang w:val="en-US"/>
        </w:rPr>
        <w:t>y</w:t>
      </w:r>
      <w:r w:rsidRPr="006A3E2A">
        <w:rPr>
          <w:rFonts w:ascii="Times New Roman" w:eastAsia="Times New Roman" w:hAnsi="Times New Roman"/>
          <w:sz w:val="28"/>
          <w:szCs w:val="28"/>
          <w:lang w:val="en-US"/>
        </w:rPr>
        <w:t>.</w:t>
      </w:r>
    </w:p>
    <w:p w:rsidR="00BB4D38" w:rsidRPr="00AB637D" w:rsidRDefault="00BB4D38" w:rsidP="00BB4D38">
      <w:pPr>
        <w:spacing w:after="0" w:line="240" w:lineRule="auto"/>
        <w:jc w:val="center"/>
        <w:rPr>
          <w:rFonts w:ascii="Times New Roman" w:eastAsia="Times New Roman" w:hAnsi="Times New Roman"/>
          <w:sz w:val="28"/>
          <w:szCs w:val="28"/>
          <w:lang w:val="en-US"/>
        </w:rPr>
      </w:pPr>
      <w:proofErr w:type="gramStart"/>
      <w:r>
        <w:rPr>
          <w:rFonts w:ascii="Times New Roman" w:eastAsia="Times New Roman" w:hAnsi="Times New Roman"/>
          <w:sz w:val="28"/>
          <w:szCs w:val="28"/>
          <w:lang w:val="en-US"/>
        </w:rPr>
        <w:t xml:space="preserve">Paper sixe </w:t>
      </w:r>
      <w:r>
        <w:rPr>
          <w:rFonts w:ascii="Times New Roman" w:eastAsia="Times New Roman" w:hAnsi="Times New Roman"/>
          <w:sz w:val="28"/>
          <w:szCs w:val="28"/>
        </w:rPr>
        <w:t>А</w:t>
      </w:r>
      <w:r w:rsidRPr="006A3E2A">
        <w:rPr>
          <w:rFonts w:ascii="Times New Roman" w:eastAsia="Times New Roman" w:hAnsi="Times New Roman"/>
          <w:sz w:val="28"/>
          <w:szCs w:val="28"/>
          <w:lang w:val="en-US"/>
        </w:rPr>
        <w:t>4.</w:t>
      </w:r>
      <w:proofErr w:type="gramEnd"/>
      <w:r w:rsidRPr="006A3E2A">
        <w:rPr>
          <w:rFonts w:ascii="Times New Roman" w:eastAsia="Times New Roman" w:hAnsi="Times New Roman"/>
          <w:sz w:val="28"/>
          <w:szCs w:val="28"/>
          <w:lang w:val="en-US"/>
        </w:rPr>
        <w:t xml:space="preserve"> </w:t>
      </w:r>
      <w:proofErr w:type="gramStart"/>
      <w:r>
        <w:rPr>
          <w:rFonts w:ascii="Times New Roman" w:eastAsia="Times New Roman" w:hAnsi="Times New Roman"/>
          <w:sz w:val="28"/>
          <w:szCs w:val="28"/>
          <w:lang w:val="en-US"/>
        </w:rPr>
        <w:t>Printing paper</w:t>
      </w:r>
      <w:r w:rsidRPr="00AB637D">
        <w:rPr>
          <w:rFonts w:ascii="Times New Roman" w:eastAsia="Times New Roman" w:hAnsi="Times New Roman"/>
          <w:sz w:val="28"/>
          <w:szCs w:val="28"/>
          <w:lang w:val="en-US"/>
        </w:rPr>
        <w:t>.</w:t>
      </w:r>
      <w:proofErr w:type="gramEnd"/>
      <w:r w:rsidRPr="00AB637D">
        <w:rPr>
          <w:rFonts w:ascii="Times New Roman" w:eastAsia="Times New Roman" w:hAnsi="Times New Roman"/>
          <w:sz w:val="28"/>
          <w:szCs w:val="28"/>
          <w:lang w:val="en-US"/>
        </w:rPr>
        <w:t xml:space="preserve"> </w:t>
      </w:r>
    </w:p>
    <w:p w:rsidR="00BB4D38" w:rsidRPr="00AB637D" w:rsidRDefault="00BB4D38" w:rsidP="00BB4D38">
      <w:pPr>
        <w:spacing w:after="0" w:line="240" w:lineRule="auto"/>
        <w:jc w:val="center"/>
        <w:rPr>
          <w:rFonts w:ascii="Times New Roman" w:eastAsia="Times New Roman" w:hAnsi="Times New Roman"/>
          <w:sz w:val="28"/>
          <w:szCs w:val="28"/>
          <w:lang w:val="en-US"/>
        </w:rPr>
      </w:pPr>
      <w:proofErr w:type="gramStart"/>
      <w:r>
        <w:rPr>
          <w:rFonts w:ascii="Times New Roman" w:eastAsia="Times New Roman" w:hAnsi="Times New Roman"/>
          <w:sz w:val="28"/>
          <w:szCs w:val="28"/>
          <w:lang w:val="en-US"/>
        </w:rPr>
        <w:t>Offset printing</w:t>
      </w:r>
      <w:r w:rsidRPr="00AB637D">
        <w:rPr>
          <w:rFonts w:ascii="Times New Roman" w:eastAsia="Times New Roman" w:hAnsi="Times New Roman"/>
          <w:sz w:val="28"/>
          <w:szCs w:val="28"/>
          <w:lang w:val="en-US"/>
        </w:rPr>
        <w:t>.</w:t>
      </w:r>
      <w:proofErr w:type="gramEnd"/>
      <w:r w:rsidRPr="00AB637D">
        <w:rPr>
          <w:rFonts w:ascii="Times New Roman" w:eastAsia="Times New Roman" w:hAnsi="Times New Roman"/>
          <w:sz w:val="28"/>
          <w:szCs w:val="28"/>
          <w:lang w:val="en-US"/>
        </w:rPr>
        <w:t xml:space="preserve"> </w:t>
      </w:r>
      <w:proofErr w:type="gramStart"/>
      <w:r>
        <w:rPr>
          <w:rFonts w:ascii="Times New Roman" w:eastAsia="Times New Roman" w:hAnsi="Times New Roman"/>
          <w:sz w:val="28"/>
          <w:szCs w:val="28"/>
          <w:lang w:val="en-US"/>
        </w:rPr>
        <w:t>volume</w:t>
      </w:r>
      <w:r w:rsidRPr="00AB637D">
        <w:rPr>
          <w:rFonts w:ascii="Times New Roman" w:eastAsia="Times New Roman" w:hAnsi="Times New Roman"/>
          <w:sz w:val="28"/>
          <w:szCs w:val="28"/>
          <w:lang w:val="en-US"/>
        </w:rPr>
        <w:t xml:space="preserve">  </w:t>
      </w:r>
      <w:r w:rsidRPr="006A3E2A">
        <w:rPr>
          <w:rFonts w:ascii="Times New Roman" w:eastAsia="Times New Roman" w:hAnsi="Times New Roman"/>
          <w:sz w:val="28"/>
          <w:szCs w:val="28"/>
          <w:lang w:val="kk-KZ"/>
        </w:rPr>
        <w:t>2</w:t>
      </w:r>
      <w:r w:rsidRPr="00AB637D">
        <w:rPr>
          <w:rFonts w:ascii="Times New Roman" w:eastAsia="Times New Roman" w:hAnsi="Times New Roman"/>
          <w:sz w:val="28"/>
          <w:szCs w:val="28"/>
          <w:lang w:val="en-US"/>
        </w:rPr>
        <w:t>,</w:t>
      </w:r>
      <w:r>
        <w:rPr>
          <w:rFonts w:ascii="Times New Roman" w:eastAsia="Times New Roman" w:hAnsi="Times New Roman"/>
          <w:sz w:val="28"/>
          <w:szCs w:val="28"/>
          <w:lang w:val="en-US"/>
        </w:rPr>
        <w:t>0</w:t>
      </w:r>
      <w:proofErr w:type="gramEnd"/>
      <w:r w:rsidRPr="006A3E2A">
        <w:rPr>
          <w:rFonts w:ascii="Times New Roman" w:eastAsia="Times New Roman" w:hAnsi="Times New Roman"/>
          <w:sz w:val="28"/>
          <w:szCs w:val="28"/>
          <w:lang w:val="kk-KZ"/>
        </w:rPr>
        <w:t xml:space="preserve"> </w:t>
      </w:r>
      <w:r>
        <w:rPr>
          <w:rFonts w:ascii="Times New Roman" w:eastAsia="Times New Roman" w:hAnsi="Times New Roman"/>
          <w:sz w:val="28"/>
          <w:szCs w:val="28"/>
          <w:lang w:val="en-US"/>
        </w:rPr>
        <w:t>p.s.</w:t>
      </w:r>
    </w:p>
    <w:p w:rsidR="00BB4D38" w:rsidRPr="006A3E2A" w:rsidRDefault="00BB4D38" w:rsidP="00BB4D38">
      <w:pPr>
        <w:spacing w:after="0" w:line="240" w:lineRule="auto"/>
        <w:jc w:val="center"/>
        <w:rPr>
          <w:rFonts w:ascii="Times New Roman" w:eastAsia="Times New Roman" w:hAnsi="Times New Roman"/>
          <w:sz w:val="28"/>
          <w:szCs w:val="28"/>
          <w:u w:val="single"/>
          <w:lang w:val="en-US"/>
        </w:rPr>
      </w:pPr>
      <w:proofErr w:type="gramStart"/>
      <w:r>
        <w:rPr>
          <w:rFonts w:ascii="Times New Roman" w:eastAsia="Times New Roman" w:hAnsi="Times New Roman"/>
          <w:sz w:val="28"/>
          <w:szCs w:val="28"/>
          <w:lang w:val="en-US"/>
        </w:rPr>
        <w:t>circulation</w:t>
      </w:r>
      <w:proofErr w:type="gramEnd"/>
      <w:r w:rsidRPr="00BB4D38">
        <w:rPr>
          <w:rFonts w:ascii="Times New Roman" w:eastAsia="Times New Roman" w:hAnsi="Times New Roman"/>
          <w:sz w:val="28"/>
          <w:szCs w:val="28"/>
          <w:lang w:val="en-US"/>
        </w:rPr>
        <w:t xml:space="preserve"> __ </w:t>
      </w:r>
      <w:r>
        <w:rPr>
          <w:rFonts w:ascii="Times New Roman" w:eastAsia="Times New Roman" w:hAnsi="Times New Roman"/>
          <w:sz w:val="28"/>
          <w:szCs w:val="28"/>
          <w:lang w:val="en-US"/>
        </w:rPr>
        <w:t>ins</w:t>
      </w:r>
      <w:r w:rsidRPr="00BB4D38">
        <w:rPr>
          <w:rFonts w:ascii="Times New Roman" w:eastAsia="Times New Roman" w:hAnsi="Times New Roman"/>
          <w:sz w:val="28"/>
          <w:szCs w:val="28"/>
          <w:lang w:val="en-US"/>
        </w:rPr>
        <w:t xml:space="preserve">. </w:t>
      </w:r>
      <w:r>
        <w:rPr>
          <w:rFonts w:ascii="Times New Roman" w:eastAsia="Times New Roman" w:hAnsi="Times New Roman"/>
          <w:sz w:val="28"/>
          <w:szCs w:val="28"/>
          <w:lang w:val="en-US"/>
        </w:rPr>
        <w:t>Order</w:t>
      </w:r>
      <w:r w:rsidRPr="006A3E2A">
        <w:rPr>
          <w:rFonts w:ascii="Times New Roman" w:eastAsia="Times New Roman" w:hAnsi="Times New Roman"/>
          <w:sz w:val="28"/>
          <w:szCs w:val="28"/>
          <w:lang w:val="kk-KZ"/>
        </w:rPr>
        <w:t xml:space="preserve"> </w:t>
      </w:r>
      <w:r w:rsidRPr="006A3E2A">
        <w:rPr>
          <w:rFonts w:ascii="Times New Roman" w:eastAsia="Times New Roman" w:hAnsi="Times New Roman"/>
          <w:sz w:val="28"/>
          <w:szCs w:val="28"/>
          <w:lang w:val="en-US"/>
        </w:rPr>
        <w:t>_____</w:t>
      </w:r>
    </w:p>
    <w:p w:rsidR="00BB4D38" w:rsidRPr="00BB4D38" w:rsidRDefault="00BB4D38" w:rsidP="00BB4D38">
      <w:pPr>
        <w:spacing w:after="0" w:line="240" w:lineRule="auto"/>
        <w:jc w:val="center"/>
        <w:rPr>
          <w:rFonts w:ascii="Times New Roman" w:eastAsia="Times New Roman" w:hAnsi="Times New Roman"/>
          <w:sz w:val="28"/>
          <w:szCs w:val="28"/>
          <w:lang w:val="en-US"/>
        </w:rPr>
      </w:pPr>
    </w:p>
    <w:p w:rsidR="00BB4D38" w:rsidRPr="00BB4D38" w:rsidRDefault="00BB4D38" w:rsidP="00BB4D38">
      <w:pPr>
        <w:spacing w:after="0" w:line="240" w:lineRule="auto"/>
        <w:jc w:val="center"/>
        <w:rPr>
          <w:rFonts w:ascii="Times New Roman" w:eastAsia="Times New Roman" w:hAnsi="Times New Roman"/>
          <w:sz w:val="28"/>
          <w:szCs w:val="28"/>
          <w:lang w:val="en-US"/>
        </w:rPr>
      </w:pPr>
    </w:p>
    <w:p w:rsidR="00775BC5" w:rsidRPr="00EB0F2E" w:rsidRDefault="00775BC5" w:rsidP="00775BC5">
      <w:pPr>
        <w:pStyle w:val="msonospacing0"/>
        <w:rPr>
          <w:rFonts w:ascii="Times New Roman" w:hAnsi="Times New Roman"/>
          <w:i/>
          <w:sz w:val="28"/>
          <w:szCs w:val="28"/>
          <w:lang w:val="kk-KZ"/>
        </w:rPr>
      </w:pPr>
    </w:p>
    <w:p w:rsidR="00775BC5" w:rsidRPr="00EB0F2E" w:rsidRDefault="00775BC5" w:rsidP="00775BC5">
      <w:pPr>
        <w:pStyle w:val="msonospacing0"/>
        <w:jc w:val="center"/>
        <w:rPr>
          <w:rFonts w:ascii="Times New Roman" w:hAnsi="Times New Roman"/>
          <w:i/>
          <w:sz w:val="28"/>
          <w:szCs w:val="28"/>
          <w:lang w:val="kk-KZ"/>
        </w:rPr>
      </w:pPr>
    </w:p>
    <w:p w:rsidR="00775BC5" w:rsidRPr="00EB0F2E" w:rsidRDefault="00775BC5" w:rsidP="00775BC5">
      <w:pPr>
        <w:pStyle w:val="msonospacing0"/>
        <w:jc w:val="center"/>
        <w:rPr>
          <w:rFonts w:ascii="Times New Roman" w:hAnsi="Times New Roman"/>
          <w:i/>
          <w:sz w:val="28"/>
          <w:szCs w:val="28"/>
          <w:lang w:val="kk-KZ"/>
        </w:rPr>
      </w:pPr>
    </w:p>
    <w:p w:rsidR="00775BC5" w:rsidRPr="00EB0F2E" w:rsidRDefault="00775BC5" w:rsidP="00775BC5">
      <w:pPr>
        <w:pStyle w:val="msonospacing0"/>
        <w:jc w:val="center"/>
        <w:rPr>
          <w:rFonts w:ascii="Times New Roman" w:hAnsi="Times New Roman"/>
          <w:i/>
          <w:sz w:val="28"/>
          <w:szCs w:val="28"/>
          <w:lang w:val="kk-KZ"/>
        </w:rPr>
      </w:pPr>
    </w:p>
    <w:p w:rsidR="00775BC5" w:rsidRPr="00EB0F2E" w:rsidRDefault="00775BC5" w:rsidP="00775BC5">
      <w:pPr>
        <w:pStyle w:val="msonospacing0"/>
        <w:rPr>
          <w:rFonts w:ascii="Times New Roman" w:hAnsi="Times New Roman"/>
          <w:i/>
          <w:sz w:val="28"/>
          <w:szCs w:val="28"/>
          <w:lang w:val="kk-KZ"/>
        </w:rPr>
      </w:pPr>
    </w:p>
    <w:p w:rsidR="00775BC5" w:rsidRPr="00EB0F2E" w:rsidRDefault="00775BC5" w:rsidP="00775BC5">
      <w:pPr>
        <w:pStyle w:val="msonospacing0"/>
        <w:jc w:val="center"/>
        <w:rPr>
          <w:rFonts w:ascii="Times New Roman" w:hAnsi="Times New Roman"/>
          <w:i/>
          <w:sz w:val="28"/>
          <w:szCs w:val="28"/>
          <w:lang w:val="kk-KZ"/>
        </w:rPr>
      </w:pPr>
    </w:p>
    <w:p w:rsidR="00775BC5" w:rsidRPr="00EB0F2E" w:rsidRDefault="00775BC5" w:rsidP="00775BC5">
      <w:pPr>
        <w:pStyle w:val="msonospacing0"/>
        <w:jc w:val="center"/>
        <w:rPr>
          <w:rFonts w:ascii="Times New Roman" w:hAnsi="Times New Roman"/>
          <w:i/>
          <w:sz w:val="28"/>
          <w:szCs w:val="28"/>
          <w:lang w:val="kk-KZ"/>
        </w:rPr>
      </w:pPr>
    </w:p>
    <w:p w:rsidR="00775BC5" w:rsidRPr="00EB0F2E" w:rsidRDefault="00775BC5" w:rsidP="00775BC5">
      <w:pPr>
        <w:pStyle w:val="msonospacing0"/>
        <w:jc w:val="center"/>
        <w:rPr>
          <w:rFonts w:ascii="Times New Roman" w:hAnsi="Times New Roman"/>
          <w:i/>
          <w:sz w:val="28"/>
          <w:szCs w:val="28"/>
          <w:lang w:val="kk-KZ"/>
        </w:rPr>
      </w:pPr>
    </w:p>
    <w:p w:rsidR="00775BC5" w:rsidRPr="00EB0F2E" w:rsidRDefault="00775BC5" w:rsidP="00775BC5">
      <w:pPr>
        <w:pStyle w:val="msonospacing0"/>
        <w:jc w:val="center"/>
        <w:rPr>
          <w:rFonts w:ascii="Times New Roman" w:hAnsi="Times New Roman"/>
          <w:i/>
          <w:sz w:val="28"/>
          <w:szCs w:val="28"/>
          <w:lang w:val="kk-KZ"/>
        </w:rPr>
      </w:pPr>
    </w:p>
    <w:p w:rsidR="00775BC5" w:rsidRPr="00EB0F2E" w:rsidRDefault="00775BC5" w:rsidP="00775BC5">
      <w:pPr>
        <w:pStyle w:val="msonospacing0"/>
        <w:jc w:val="center"/>
        <w:rPr>
          <w:rFonts w:ascii="Times New Roman" w:hAnsi="Times New Roman"/>
          <w:i/>
          <w:sz w:val="28"/>
          <w:szCs w:val="28"/>
          <w:lang w:val="kk-KZ"/>
        </w:rPr>
      </w:pPr>
    </w:p>
    <w:p w:rsidR="00775BC5" w:rsidRPr="00EB0F2E" w:rsidRDefault="00775BC5" w:rsidP="00775BC5">
      <w:pPr>
        <w:pStyle w:val="msonospacing0"/>
        <w:jc w:val="center"/>
        <w:rPr>
          <w:rFonts w:ascii="Times New Roman" w:hAnsi="Times New Roman"/>
          <w:i/>
          <w:sz w:val="28"/>
          <w:szCs w:val="28"/>
          <w:lang w:val="kk-KZ"/>
        </w:rPr>
      </w:pPr>
    </w:p>
    <w:p w:rsidR="00775BC5" w:rsidRPr="00EB0F2E" w:rsidRDefault="00775BC5" w:rsidP="00775BC5">
      <w:pPr>
        <w:pStyle w:val="msonospacing0"/>
        <w:jc w:val="center"/>
        <w:rPr>
          <w:rFonts w:ascii="Times New Roman" w:hAnsi="Times New Roman"/>
          <w:i/>
          <w:sz w:val="28"/>
          <w:szCs w:val="28"/>
          <w:lang w:val="kk-KZ"/>
        </w:rPr>
      </w:pPr>
    </w:p>
    <w:p w:rsidR="00775BC5" w:rsidRPr="00EB0F2E" w:rsidRDefault="00775BC5" w:rsidP="00775BC5">
      <w:pPr>
        <w:pStyle w:val="msonospacing0"/>
        <w:jc w:val="center"/>
        <w:rPr>
          <w:rFonts w:ascii="Times New Roman" w:hAnsi="Times New Roman"/>
          <w:i/>
          <w:sz w:val="28"/>
          <w:szCs w:val="28"/>
          <w:lang w:val="kk-KZ"/>
        </w:rPr>
      </w:pPr>
    </w:p>
    <w:p w:rsidR="00775BC5" w:rsidRPr="00EB0F2E" w:rsidRDefault="00775BC5" w:rsidP="00775BC5">
      <w:pPr>
        <w:pStyle w:val="msonospacing0"/>
        <w:jc w:val="center"/>
        <w:rPr>
          <w:rFonts w:ascii="Times New Roman" w:hAnsi="Times New Roman"/>
          <w:i/>
          <w:sz w:val="28"/>
          <w:szCs w:val="28"/>
          <w:lang w:val="kk-KZ"/>
        </w:rPr>
      </w:pPr>
    </w:p>
    <w:p w:rsidR="00775BC5" w:rsidRPr="00EB0F2E" w:rsidRDefault="00775BC5" w:rsidP="00775BC5">
      <w:pPr>
        <w:pStyle w:val="msonospacing0"/>
        <w:jc w:val="center"/>
        <w:rPr>
          <w:rFonts w:ascii="Times New Roman" w:hAnsi="Times New Roman"/>
          <w:i/>
          <w:sz w:val="28"/>
          <w:szCs w:val="28"/>
          <w:lang w:val="kk-KZ"/>
        </w:rPr>
      </w:pPr>
    </w:p>
    <w:p w:rsidR="00775BC5" w:rsidRPr="00EB0F2E" w:rsidRDefault="00775BC5" w:rsidP="00775BC5">
      <w:pPr>
        <w:pStyle w:val="msonospacing0"/>
        <w:jc w:val="center"/>
        <w:rPr>
          <w:rFonts w:ascii="Times New Roman" w:hAnsi="Times New Roman"/>
          <w:i/>
          <w:sz w:val="28"/>
          <w:szCs w:val="28"/>
          <w:lang w:val="kk-KZ"/>
        </w:rPr>
      </w:pPr>
    </w:p>
    <w:p w:rsidR="00775BC5" w:rsidRPr="00775BC5" w:rsidRDefault="00775BC5" w:rsidP="00775BC5">
      <w:pPr>
        <w:pStyle w:val="msonospacing0"/>
        <w:jc w:val="center"/>
        <w:rPr>
          <w:rFonts w:ascii="Times New Roman" w:hAnsi="Times New Roman"/>
          <w:i/>
          <w:sz w:val="28"/>
          <w:szCs w:val="28"/>
          <w:lang w:val="kk-KZ"/>
        </w:rPr>
      </w:pPr>
    </w:p>
    <w:p w:rsidR="00775BC5" w:rsidRPr="00775BC5" w:rsidRDefault="00775BC5" w:rsidP="00775BC5">
      <w:pPr>
        <w:pStyle w:val="msonospacing0"/>
        <w:rPr>
          <w:rFonts w:ascii="Times New Roman" w:hAnsi="Times New Roman"/>
          <w:i/>
          <w:sz w:val="28"/>
          <w:szCs w:val="28"/>
          <w:lang w:val="kk-KZ"/>
        </w:rPr>
      </w:pPr>
    </w:p>
    <w:p w:rsidR="00775BC5" w:rsidRPr="00775BC5" w:rsidRDefault="00775BC5" w:rsidP="00775BC5">
      <w:pPr>
        <w:spacing w:after="0" w:line="240" w:lineRule="auto"/>
        <w:rPr>
          <w:rFonts w:ascii="Times New Roman" w:hAnsi="Times New Roman" w:cs="Times New Roman"/>
          <w:sz w:val="28"/>
          <w:szCs w:val="28"/>
          <w:lang w:val="en-US"/>
        </w:rPr>
      </w:pPr>
      <w:r w:rsidRPr="00775BC5">
        <w:rPr>
          <w:rFonts w:ascii="Times New Roman" w:hAnsi="Times New Roman" w:cs="Times New Roman"/>
          <w:sz w:val="28"/>
          <w:szCs w:val="28"/>
          <w:lang w:val="en-US"/>
        </w:rPr>
        <w:t xml:space="preserve">© South-Kazakhstan State University named after </w:t>
      </w:r>
      <w:proofErr w:type="spellStart"/>
      <w:r w:rsidRPr="00775BC5">
        <w:rPr>
          <w:rFonts w:ascii="Times New Roman" w:hAnsi="Times New Roman" w:cs="Times New Roman"/>
          <w:sz w:val="28"/>
          <w:szCs w:val="28"/>
          <w:lang w:val="en-US"/>
        </w:rPr>
        <w:t>M.Auezov</w:t>
      </w:r>
      <w:proofErr w:type="spellEnd"/>
    </w:p>
    <w:p w:rsidR="00775BC5" w:rsidRPr="00775BC5" w:rsidRDefault="00775BC5" w:rsidP="00775BC5">
      <w:pPr>
        <w:spacing w:after="0" w:line="240" w:lineRule="auto"/>
        <w:jc w:val="center"/>
        <w:rPr>
          <w:rFonts w:ascii="Times New Roman" w:hAnsi="Times New Roman" w:cs="Times New Roman"/>
          <w:b/>
          <w:sz w:val="28"/>
          <w:szCs w:val="28"/>
          <w:lang w:val="en-US"/>
        </w:rPr>
      </w:pPr>
    </w:p>
    <w:p w:rsidR="00C62F5A" w:rsidRPr="00775BC5" w:rsidRDefault="00C62F5A" w:rsidP="00775BC5">
      <w:pPr>
        <w:tabs>
          <w:tab w:val="left" w:pos="993"/>
        </w:tabs>
        <w:spacing w:after="0" w:line="240" w:lineRule="auto"/>
        <w:rPr>
          <w:rStyle w:val="apple-style-span"/>
          <w:sz w:val="24"/>
          <w:szCs w:val="24"/>
          <w:lang w:val="en-US"/>
        </w:rPr>
      </w:pPr>
    </w:p>
    <w:sectPr w:rsidR="00C62F5A" w:rsidRPr="00775BC5" w:rsidSect="00775BC5">
      <w:footerReference w:type="default" r:id="rId8"/>
      <w:pgSz w:w="11906" w:h="16838"/>
      <w:pgMar w:top="1134" w:right="850"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4D38" w:rsidRDefault="00BB4D38" w:rsidP="00BB4D38">
      <w:pPr>
        <w:spacing w:after="0" w:line="240" w:lineRule="auto"/>
      </w:pPr>
      <w:r>
        <w:separator/>
      </w:r>
    </w:p>
  </w:endnote>
  <w:endnote w:type="continuationSeparator" w:id="1">
    <w:p w:rsidR="00BB4D38" w:rsidRDefault="00BB4D38" w:rsidP="00BB4D3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inheri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32019"/>
      <w:docPartObj>
        <w:docPartGallery w:val="Page Numbers (Bottom of Page)"/>
        <w:docPartUnique/>
      </w:docPartObj>
    </w:sdtPr>
    <w:sdtContent>
      <w:p w:rsidR="00BB4D38" w:rsidRDefault="00BB4D38">
        <w:pPr>
          <w:pStyle w:val="af"/>
          <w:jc w:val="center"/>
        </w:pPr>
        <w:fldSimple w:instr=" PAGE   \* MERGEFORMAT ">
          <w:r>
            <w:rPr>
              <w:noProof/>
            </w:rPr>
            <w:t>7</w:t>
          </w:r>
        </w:fldSimple>
      </w:p>
    </w:sdtContent>
  </w:sdt>
  <w:p w:rsidR="00BB4D38" w:rsidRDefault="00BB4D38">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4D38" w:rsidRDefault="00BB4D38" w:rsidP="00BB4D38">
      <w:pPr>
        <w:spacing w:after="0" w:line="240" w:lineRule="auto"/>
      </w:pPr>
      <w:r>
        <w:separator/>
      </w:r>
    </w:p>
  </w:footnote>
  <w:footnote w:type="continuationSeparator" w:id="1">
    <w:p w:rsidR="00BB4D38" w:rsidRDefault="00BB4D38" w:rsidP="00BB4D3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D"/>
    <w:multiLevelType w:val="multilevel"/>
    <w:tmpl w:val="0000000D"/>
    <w:name w:val="WW8Num13"/>
    <w:lvl w:ilvl="0">
      <w:start w:val="1"/>
      <w:numFmt w:val="decimal"/>
      <w:lvlText w:val="%1."/>
      <w:lvlJc w:val="left"/>
      <w:pPr>
        <w:tabs>
          <w:tab w:val="num" w:pos="720"/>
        </w:tabs>
        <w:ind w:left="720" w:hanging="360"/>
      </w:pPr>
    </w:lvl>
    <w:lvl w:ilvl="1">
      <w:start w:val="1"/>
      <w:numFmt w:val="decimal"/>
      <w:lvlText w:val="%2."/>
      <w:lvlJc w:val="left"/>
      <w:pPr>
        <w:tabs>
          <w:tab w:val="num" w:pos="928"/>
        </w:tabs>
        <w:ind w:left="928" w:hanging="360"/>
      </w:pPr>
      <w:rPr>
        <w:sz w:val="28"/>
        <w:szCs w:val="28"/>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E"/>
    <w:multiLevelType w:val="multilevel"/>
    <w:tmpl w:val="26BEAE70"/>
    <w:name w:val="WW8Num14"/>
    <w:lvl w:ilvl="0">
      <w:start w:val="1"/>
      <w:numFmt w:val="decimal"/>
      <w:lvlText w:val="%1."/>
      <w:lvlJc w:val="left"/>
      <w:pPr>
        <w:tabs>
          <w:tab w:val="num" w:pos="720"/>
        </w:tabs>
        <w:ind w:left="720" w:hanging="360"/>
      </w:pPr>
      <w:rPr>
        <w:rFonts w:cs="Times New Roman"/>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F"/>
    <w:multiLevelType w:val="multilevel"/>
    <w:tmpl w:val="C810C176"/>
    <w:name w:val="WW8Num15"/>
    <w:lvl w:ilvl="0">
      <w:start w:val="1"/>
      <w:numFmt w:val="decimal"/>
      <w:lvlText w:val="%1."/>
      <w:lvlJc w:val="left"/>
      <w:pPr>
        <w:tabs>
          <w:tab w:val="num" w:pos="720"/>
        </w:tabs>
        <w:ind w:left="720" w:hanging="360"/>
      </w:pPr>
      <w:rPr>
        <w:rFonts w:cs="Times New Roman"/>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10"/>
    <w:multiLevelType w:val="multilevel"/>
    <w:tmpl w:val="00000010"/>
    <w:name w:val="WW8Num16"/>
    <w:lvl w:ilvl="0">
      <w:start w:val="1"/>
      <w:numFmt w:val="decimal"/>
      <w:lvlText w:val="%1."/>
      <w:lvlJc w:val="left"/>
      <w:pPr>
        <w:tabs>
          <w:tab w:val="num" w:pos="720"/>
        </w:tabs>
        <w:ind w:left="720" w:hanging="360"/>
      </w:pPr>
      <w:rPr>
        <w:rFonts w:ascii="Times New Roman" w:hAnsi="Times New Roman" w:cs="Times New Roman"/>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11"/>
    <w:multiLevelType w:val="multilevel"/>
    <w:tmpl w:val="00000011"/>
    <w:name w:val="WW8Num17"/>
    <w:lvl w:ilvl="0">
      <w:start w:val="1"/>
      <w:numFmt w:val="decimal"/>
      <w:lvlText w:val="%1."/>
      <w:lvlJc w:val="left"/>
      <w:pPr>
        <w:tabs>
          <w:tab w:val="num" w:pos="720"/>
        </w:tabs>
        <w:ind w:left="720" w:hanging="360"/>
      </w:pPr>
      <w:rPr>
        <w:rFonts w:ascii="Times New Roman" w:hAnsi="Times New Roman" w:cs="Times New Roman"/>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12"/>
    <w:multiLevelType w:val="multilevel"/>
    <w:tmpl w:val="00000012"/>
    <w:name w:val="WW8Num1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sz w:val="28"/>
        <w:szCs w:val="28"/>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35462DA"/>
    <w:multiLevelType w:val="hybridMultilevel"/>
    <w:tmpl w:val="0E18330A"/>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59D07AD"/>
    <w:multiLevelType w:val="hybridMultilevel"/>
    <w:tmpl w:val="463A74C6"/>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7144984"/>
    <w:multiLevelType w:val="hybridMultilevel"/>
    <w:tmpl w:val="4548285C"/>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7A31D09"/>
    <w:multiLevelType w:val="hybridMultilevel"/>
    <w:tmpl w:val="247AC8B0"/>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9245D28"/>
    <w:multiLevelType w:val="hybridMultilevel"/>
    <w:tmpl w:val="97CCF0BE"/>
    <w:lvl w:ilvl="0" w:tplc="4F5E5880">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0B127281"/>
    <w:multiLevelType w:val="hybridMultilevel"/>
    <w:tmpl w:val="97CCF0BE"/>
    <w:lvl w:ilvl="0" w:tplc="4F5E5880">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0B7F4488"/>
    <w:multiLevelType w:val="hybridMultilevel"/>
    <w:tmpl w:val="9EC8FFCA"/>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C067F6C"/>
    <w:multiLevelType w:val="hybridMultilevel"/>
    <w:tmpl w:val="3A9024A2"/>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0C3C0AF2"/>
    <w:multiLevelType w:val="hybridMultilevel"/>
    <w:tmpl w:val="30C8CD0A"/>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0CA07684"/>
    <w:multiLevelType w:val="hybridMultilevel"/>
    <w:tmpl w:val="0CD0CB72"/>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0E6C711F"/>
    <w:multiLevelType w:val="hybridMultilevel"/>
    <w:tmpl w:val="EF4259F2"/>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00128E8"/>
    <w:multiLevelType w:val="hybridMultilevel"/>
    <w:tmpl w:val="F1201ADE"/>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2086BA9"/>
    <w:multiLevelType w:val="hybridMultilevel"/>
    <w:tmpl w:val="DD0CCE32"/>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2491D84"/>
    <w:multiLevelType w:val="hybridMultilevel"/>
    <w:tmpl w:val="24FAEADC"/>
    <w:lvl w:ilvl="0" w:tplc="15AE23AE">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12B43E87"/>
    <w:multiLevelType w:val="hybridMultilevel"/>
    <w:tmpl w:val="03FC3D50"/>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34C7E6B"/>
    <w:multiLevelType w:val="hybridMultilevel"/>
    <w:tmpl w:val="97CCF0BE"/>
    <w:lvl w:ilvl="0" w:tplc="4F5E5880">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13677E50"/>
    <w:multiLevelType w:val="hybridMultilevel"/>
    <w:tmpl w:val="2F040F48"/>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18C73A2C"/>
    <w:multiLevelType w:val="hybridMultilevel"/>
    <w:tmpl w:val="B05E7558"/>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19C379F2"/>
    <w:multiLevelType w:val="hybridMultilevel"/>
    <w:tmpl w:val="3A9A9E9E"/>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19FD3C3D"/>
    <w:multiLevelType w:val="hybridMultilevel"/>
    <w:tmpl w:val="631EECD0"/>
    <w:lvl w:ilvl="0" w:tplc="B05C45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1A1E3421"/>
    <w:multiLevelType w:val="hybridMultilevel"/>
    <w:tmpl w:val="0D1C68C4"/>
    <w:lvl w:ilvl="0" w:tplc="22A44544">
      <w:start w:val="1"/>
      <w:numFmt w:val="upperLetter"/>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03A13FA"/>
    <w:multiLevelType w:val="hybridMultilevel"/>
    <w:tmpl w:val="453EA70C"/>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25E32BAD"/>
    <w:multiLevelType w:val="hybridMultilevel"/>
    <w:tmpl w:val="8048D712"/>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2B0054DC"/>
    <w:multiLevelType w:val="hybridMultilevel"/>
    <w:tmpl w:val="668A4562"/>
    <w:lvl w:ilvl="0" w:tplc="15AE23AE">
      <w:start w:val="1"/>
      <w:numFmt w:val="upperLetter"/>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2B9C3DBD"/>
    <w:multiLevelType w:val="hybridMultilevel"/>
    <w:tmpl w:val="6F9AC764"/>
    <w:lvl w:ilvl="0" w:tplc="15AE23AE">
      <w:start w:val="1"/>
      <w:numFmt w:val="upperLetter"/>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2D234216"/>
    <w:multiLevelType w:val="hybridMultilevel"/>
    <w:tmpl w:val="86A015CE"/>
    <w:lvl w:ilvl="0" w:tplc="1EEEF88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2DAB2A75"/>
    <w:multiLevelType w:val="hybridMultilevel"/>
    <w:tmpl w:val="97CCF0BE"/>
    <w:lvl w:ilvl="0" w:tplc="4F5E5880">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2F9A71BA"/>
    <w:multiLevelType w:val="hybridMultilevel"/>
    <w:tmpl w:val="7E78353C"/>
    <w:lvl w:ilvl="0" w:tplc="464E8D04">
      <w:start w:val="1"/>
      <w:numFmt w:val="decimal"/>
      <w:lvlText w:val="%1."/>
      <w:lvlJc w:val="left"/>
      <w:pPr>
        <w:ind w:left="360"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34">
    <w:nsid w:val="306605F1"/>
    <w:multiLevelType w:val="hybridMultilevel"/>
    <w:tmpl w:val="2E4A4684"/>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3091654F"/>
    <w:multiLevelType w:val="hybridMultilevel"/>
    <w:tmpl w:val="8710FDDA"/>
    <w:lvl w:ilvl="0" w:tplc="77E2874A">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31E1331D"/>
    <w:multiLevelType w:val="hybridMultilevel"/>
    <w:tmpl w:val="18EA207A"/>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32A06BE1"/>
    <w:multiLevelType w:val="hybridMultilevel"/>
    <w:tmpl w:val="D3A29AFC"/>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3A1D38DB"/>
    <w:multiLevelType w:val="hybridMultilevel"/>
    <w:tmpl w:val="D0DE95CA"/>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3ECF4E95"/>
    <w:multiLevelType w:val="hybridMultilevel"/>
    <w:tmpl w:val="637C1DE6"/>
    <w:lvl w:ilvl="0" w:tplc="B05C45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3F36418B"/>
    <w:multiLevelType w:val="hybridMultilevel"/>
    <w:tmpl w:val="5B1A63F8"/>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3DB7D0E"/>
    <w:multiLevelType w:val="hybridMultilevel"/>
    <w:tmpl w:val="9E386084"/>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47607B22"/>
    <w:multiLevelType w:val="hybridMultilevel"/>
    <w:tmpl w:val="717E7AA8"/>
    <w:lvl w:ilvl="0" w:tplc="B05C45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47887DD1"/>
    <w:multiLevelType w:val="hybridMultilevel"/>
    <w:tmpl w:val="23DAC58A"/>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488963AE"/>
    <w:multiLevelType w:val="hybridMultilevel"/>
    <w:tmpl w:val="978660F6"/>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48BA3A9C"/>
    <w:multiLevelType w:val="hybridMultilevel"/>
    <w:tmpl w:val="6ACCA960"/>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4A7A7D98"/>
    <w:multiLevelType w:val="hybridMultilevel"/>
    <w:tmpl w:val="0EC4DDC0"/>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4F7B76B7"/>
    <w:multiLevelType w:val="hybridMultilevel"/>
    <w:tmpl w:val="3CAE6A58"/>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52DF0953"/>
    <w:multiLevelType w:val="hybridMultilevel"/>
    <w:tmpl w:val="E55ECF6C"/>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545C2630"/>
    <w:multiLevelType w:val="hybridMultilevel"/>
    <w:tmpl w:val="55AAC0FE"/>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58463FEE"/>
    <w:multiLevelType w:val="hybridMultilevel"/>
    <w:tmpl w:val="AB964562"/>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5C8517A4"/>
    <w:multiLevelType w:val="hybridMultilevel"/>
    <w:tmpl w:val="54F83A7E"/>
    <w:lvl w:ilvl="0" w:tplc="D43EE2D2">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2">
    <w:nsid w:val="5CEA39D2"/>
    <w:multiLevelType w:val="hybridMultilevel"/>
    <w:tmpl w:val="B5EEF0DA"/>
    <w:lvl w:ilvl="0" w:tplc="1EEEF88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5D0014D0"/>
    <w:multiLevelType w:val="hybridMultilevel"/>
    <w:tmpl w:val="4C90C7B8"/>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602E1DBD"/>
    <w:multiLevelType w:val="hybridMultilevel"/>
    <w:tmpl w:val="17C8CE46"/>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635B68ED"/>
    <w:multiLevelType w:val="hybridMultilevel"/>
    <w:tmpl w:val="46EE9726"/>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64072C52"/>
    <w:multiLevelType w:val="hybridMultilevel"/>
    <w:tmpl w:val="8B6AFFC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640E37D7"/>
    <w:multiLevelType w:val="hybridMultilevel"/>
    <w:tmpl w:val="05BA0DEE"/>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6BE1669E"/>
    <w:multiLevelType w:val="hybridMultilevel"/>
    <w:tmpl w:val="189C84CA"/>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6FAB5490"/>
    <w:multiLevelType w:val="hybridMultilevel"/>
    <w:tmpl w:val="C4F47240"/>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1976DD5"/>
    <w:multiLevelType w:val="hybridMultilevel"/>
    <w:tmpl w:val="B9068B2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nsid w:val="72514E4B"/>
    <w:multiLevelType w:val="hybridMultilevel"/>
    <w:tmpl w:val="B8FC5212"/>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725736F0"/>
    <w:multiLevelType w:val="hybridMultilevel"/>
    <w:tmpl w:val="BE566EF8"/>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72A86188"/>
    <w:multiLevelType w:val="hybridMultilevel"/>
    <w:tmpl w:val="DC983B74"/>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73DB6B46"/>
    <w:multiLevelType w:val="hybridMultilevel"/>
    <w:tmpl w:val="2F4A8E96"/>
    <w:lvl w:ilvl="0" w:tplc="B05C45EC">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7572650A"/>
    <w:multiLevelType w:val="hybridMultilevel"/>
    <w:tmpl w:val="97CCF0BE"/>
    <w:lvl w:ilvl="0" w:tplc="4F5E5880">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6">
    <w:nsid w:val="760863FA"/>
    <w:multiLevelType w:val="hybridMultilevel"/>
    <w:tmpl w:val="95660BC2"/>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78580D27"/>
    <w:multiLevelType w:val="hybridMultilevel"/>
    <w:tmpl w:val="6B480D92"/>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7B1C3653"/>
    <w:multiLevelType w:val="hybridMultilevel"/>
    <w:tmpl w:val="9D34680E"/>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7BC92680"/>
    <w:multiLevelType w:val="hybridMultilevel"/>
    <w:tmpl w:val="7FD8E154"/>
    <w:lvl w:ilvl="0" w:tplc="15AE23AE">
      <w:start w:val="1"/>
      <w:numFmt w:val="upperLetter"/>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7F4C4FC0"/>
    <w:multiLevelType w:val="hybridMultilevel"/>
    <w:tmpl w:val="6FD81EC0"/>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7FAF348B"/>
    <w:multiLevelType w:val="hybridMultilevel"/>
    <w:tmpl w:val="FAF29EDA"/>
    <w:lvl w:ilvl="0" w:tplc="15AE23A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7FF07BF4"/>
    <w:multiLevelType w:val="hybridMultilevel"/>
    <w:tmpl w:val="86A015CE"/>
    <w:lvl w:ilvl="0" w:tplc="1EEEF88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0"/>
  </w:num>
  <w:num w:numId="2">
    <w:abstractNumId w:val="64"/>
  </w:num>
  <w:num w:numId="3">
    <w:abstractNumId w:val="39"/>
  </w:num>
  <w:num w:numId="4">
    <w:abstractNumId w:val="25"/>
  </w:num>
  <w:num w:numId="5">
    <w:abstractNumId w:val="42"/>
  </w:num>
  <w:num w:numId="6">
    <w:abstractNumId w:val="52"/>
  </w:num>
  <w:num w:numId="7">
    <w:abstractNumId w:val="29"/>
  </w:num>
  <w:num w:numId="8">
    <w:abstractNumId w:val="53"/>
  </w:num>
  <w:num w:numId="9">
    <w:abstractNumId w:val="44"/>
  </w:num>
  <w:num w:numId="10">
    <w:abstractNumId w:val="40"/>
  </w:num>
  <w:num w:numId="11">
    <w:abstractNumId w:val="59"/>
  </w:num>
  <w:num w:numId="12">
    <w:abstractNumId w:val="15"/>
  </w:num>
  <w:num w:numId="13">
    <w:abstractNumId w:val="6"/>
  </w:num>
  <w:num w:numId="14">
    <w:abstractNumId w:val="18"/>
  </w:num>
  <w:num w:numId="15">
    <w:abstractNumId w:val="45"/>
  </w:num>
  <w:num w:numId="16">
    <w:abstractNumId w:val="33"/>
  </w:num>
  <w:num w:numId="17">
    <w:abstractNumId w:val="26"/>
  </w:num>
  <w:num w:numId="18">
    <w:abstractNumId w:val="70"/>
  </w:num>
  <w:num w:numId="19">
    <w:abstractNumId w:val="67"/>
  </w:num>
  <w:num w:numId="20">
    <w:abstractNumId w:val="27"/>
  </w:num>
  <w:num w:numId="21">
    <w:abstractNumId w:val="58"/>
  </w:num>
  <w:num w:numId="22">
    <w:abstractNumId w:val="23"/>
  </w:num>
  <w:num w:numId="23">
    <w:abstractNumId w:val="30"/>
  </w:num>
  <w:num w:numId="24">
    <w:abstractNumId w:val="57"/>
  </w:num>
  <w:num w:numId="25">
    <w:abstractNumId w:val="9"/>
  </w:num>
  <w:num w:numId="26">
    <w:abstractNumId w:val="43"/>
  </w:num>
  <w:num w:numId="27">
    <w:abstractNumId w:val="36"/>
  </w:num>
  <w:num w:numId="28">
    <w:abstractNumId w:val="35"/>
  </w:num>
  <w:num w:numId="29">
    <w:abstractNumId w:val="51"/>
  </w:num>
  <w:num w:numId="30">
    <w:abstractNumId w:val="50"/>
  </w:num>
  <w:num w:numId="31">
    <w:abstractNumId w:val="41"/>
  </w:num>
  <w:num w:numId="32">
    <w:abstractNumId w:val="55"/>
  </w:num>
  <w:num w:numId="33">
    <w:abstractNumId w:val="14"/>
  </w:num>
  <w:num w:numId="34">
    <w:abstractNumId w:val="48"/>
  </w:num>
  <w:num w:numId="35">
    <w:abstractNumId w:val="28"/>
  </w:num>
  <w:num w:numId="36">
    <w:abstractNumId w:val="66"/>
  </w:num>
  <w:num w:numId="37">
    <w:abstractNumId w:val="8"/>
  </w:num>
  <w:num w:numId="38">
    <w:abstractNumId w:val="61"/>
  </w:num>
  <w:num w:numId="39">
    <w:abstractNumId w:val="71"/>
  </w:num>
  <w:num w:numId="40">
    <w:abstractNumId w:val="10"/>
  </w:num>
  <w:num w:numId="41">
    <w:abstractNumId w:val="7"/>
  </w:num>
  <w:num w:numId="42">
    <w:abstractNumId w:val="13"/>
  </w:num>
  <w:num w:numId="43">
    <w:abstractNumId w:val="68"/>
  </w:num>
  <w:num w:numId="44">
    <w:abstractNumId w:val="24"/>
  </w:num>
  <w:num w:numId="45">
    <w:abstractNumId w:val="34"/>
  </w:num>
  <w:num w:numId="46">
    <w:abstractNumId w:val="17"/>
  </w:num>
  <w:num w:numId="47">
    <w:abstractNumId w:val="47"/>
  </w:num>
  <w:num w:numId="48">
    <w:abstractNumId w:val="62"/>
  </w:num>
  <w:num w:numId="49">
    <w:abstractNumId w:val="16"/>
  </w:num>
  <w:num w:numId="50">
    <w:abstractNumId w:val="19"/>
  </w:num>
  <w:num w:numId="51">
    <w:abstractNumId w:val="56"/>
  </w:num>
  <w:num w:numId="52">
    <w:abstractNumId w:val="37"/>
  </w:num>
  <w:num w:numId="53">
    <w:abstractNumId w:val="20"/>
  </w:num>
  <w:num w:numId="54">
    <w:abstractNumId w:val="49"/>
  </w:num>
  <w:num w:numId="55">
    <w:abstractNumId w:val="69"/>
  </w:num>
  <w:num w:numId="56">
    <w:abstractNumId w:val="63"/>
  </w:num>
  <w:num w:numId="57">
    <w:abstractNumId w:val="54"/>
  </w:num>
  <w:num w:numId="58">
    <w:abstractNumId w:val="38"/>
  </w:num>
  <w:num w:numId="59">
    <w:abstractNumId w:val="12"/>
  </w:num>
  <w:num w:numId="60">
    <w:abstractNumId w:val="22"/>
  </w:num>
  <w:num w:numId="61">
    <w:abstractNumId w:val="46"/>
  </w:num>
  <w:num w:numId="62">
    <w:abstractNumId w:val="72"/>
  </w:num>
  <w:num w:numId="63">
    <w:abstractNumId w:val="11"/>
  </w:num>
  <w:num w:numId="64">
    <w:abstractNumId w:val="21"/>
  </w:num>
  <w:num w:numId="65">
    <w:abstractNumId w:val="31"/>
  </w:num>
  <w:num w:numId="66">
    <w:abstractNumId w:val="32"/>
  </w:num>
  <w:num w:numId="67">
    <w:abstractNumId w:val="65"/>
  </w:num>
  <w:numIdMacAtCleanup w:val="6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0"/>
    <w:footnote w:id="1"/>
  </w:footnotePr>
  <w:endnotePr>
    <w:endnote w:id="0"/>
    <w:endnote w:id="1"/>
  </w:endnotePr>
  <w:compat>
    <w:useFELayout/>
  </w:compat>
  <w:rsids>
    <w:rsidRoot w:val="00C62F5A"/>
    <w:rsid w:val="0002198F"/>
    <w:rsid w:val="00024724"/>
    <w:rsid w:val="00045D22"/>
    <w:rsid w:val="00060F2C"/>
    <w:rsid w:val="00062469"/>
    <w:rsid w:val="00070D6B"/>
    <w:rsid w:val="000715E3"/>
    <w:rsid w:val="000B3D30"/>
    <w:rsid w:val="000C1F87"/>
    <w:rsid w:val="000C7F13"/>
    <w:rsid w:val="000F4EAD"/>
    <w:rsid w:val="0012471C"/>
    <w:rsid w:val="00130BDA"/>
    <w:rsid w:val="001449FD"/>
    <w:rsid w:val="00146C2E"/>
    <w:rsid w:val="00170FA4"/>
    <w:rsid w:val="00196E7F"/>
    <w:rsid w:val="001A3783"/>
    <w:rsid w:val="001A61DB"/>
    <w:rsid w:val="001A62CC"/>
    <w:rsid w:val="001D4623"/>
    <w:rsid w:val="001F3D8B"/>
    <w:rsid w:val="00202F22"/>
    <w:rsid w:val="002301F3"/>
    <w:rsid w:val="00266A91"/>
    <w:rsid w:val="00285B88"/>
    <w:rsid w:val="0030009E"/>
    <w:rsid w:val="00342924"/>
    <w:rsid w:val="00343625"/>
    <w:rsid w:val="003530C9"/>
    <w:rsid w:val="00423FD4"/>
    <w:rsid w:val="004871BC"/>
    <w:rsid w:val="004B2C14"/>
    <w:rsid w:val="004C2EEB"/>
    <w:rsid w:val="004F28F5"/>
    <w:rsid w:val="00543112"/>
    <w:rsid w:val="005519F4"/>
    <w:rsid w:val="00560480"/>
    <w:rsid w:val="00594068"/>
    <w:rsid w:val="005C5E43"/>
    <w:rsid w:val="005E5EA5"/>
    <w:rsid w:val="006122BC"/>
    <w:rsid w:val="006D6CFC"/>
    <w:rsid w:val="00702496"/>
    <w:rsid w:val="00775BC5"/>
    <w:rsid w:val="007C65E9"/>
    <w:rsid w:val="007D1524"/>
    <w:rsid w:val="007F6BCE"/>
    <w:rsid w:val="00852C69"/>
    <w:rsid w:val="00870078"/>
    <w:rsid w:val="00892B70"/>
    <w:rsid w:val="008D6D23"/>
    <w:rsid w:val="00913EA3"/>
    <w:rsid w:val="009312D8"/>
    <w:rsid w:val="009314C9"/>
    <w:rsid w:val="00931939"/>
    <w:rsid w:val="00932785"/>
    <w:rsid w:val="009752E5"/>
    <w:rsid w:val="009C741E"/>
    <w:rsid w:val="00A008B0"/>
    <w:rsid w:val="00A47791"/>
    <w:rsid w:val="00A6287B"/>
    <w:rsid w:val="00A6476A"/>
    <w:rsid w:val="00A8123C"/>
    <w:rsid w:val="00AB606A"/>
    <w:rsid w:val="00AB6EF2"/>
    <w:rsid w:val="00AF5BAB"/>
    <w:rsid w:val="00B00A3F"/>
    <w:rsid w:val="00B9690F"/>
    <w:rsid w:val="00BB4D38"/>
    <w:rsid w:val="00C62F5A"/>
    <w:rsid w:val="00C87780"/>
    <w:rsid w:val="00CC0F19"/>
    <w:rsid w:val="00CF068E"/>
    <w:rsid w:val="00D10986"/>
    <w:rsid w:val="00D25D43"/>
    <w:rsid w:val="00D3208A"/>
    <w:rsid w:val="00D60EF5"/>
    <w:rsid w:val="00D940BC"/>
    <w:rsid w:val="00DC6004"/>
    <w:rsid w:val="00EA42FA"/>
    <w:rsid w:val="00ED01D6"/>
    <w:rsid w:val="00ED0801"/>
    <w:rsid w:val="00EF407A"/>
    <w:rsid w:val="00F05741"/>
    <w:rsid w:val="00F312B0"/>
    <w:rsid w:val="00F64C4C"/>
    <w:rsid w:val="00F65B1E"/>
    <w:rsid w:val="00FC36A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4068"/>
  </w:style>
  <w:style w:type="paragraph" w:styleId="1">
    <w:name w:val="heading 1"/>
    <w:basedOn w:val="a"/>
    <w:next w:val="a0"/>
    <w:link w:val="10"/>
    <w:qFormat/>
    <w:rsid w:val="00C62F5A"/>
    <w:pPr>
      <w:tabs>
        <w:tab w:val="num" w:pos="0"/>
      </w:tabs>
      <w:spacing w:before="225" w:after="225" w:line="240" w:lineRule="auto"/>
      <w:ind w:left="432" w:hanging="432"/>
      <w:outlineLvl w:val="0"/>
    </w:pPr>
    <w:rPr>
      <w:rFonts w:ascii="Times New Roman" w:eastAsia="Calibri" w:hAnsi="Times New Roman" w:cs="Times New Roman"/>
      <w:b/>
      <w:bCs/>
      <w:kern w:val="1"/>
      <w:sz w:val="48"/>
      <w:szCs w:val="48"/>
    </w:rPr>
  </w:style>
  <w:style w:type="paragraph" w:styleId="3">
    <w:name w:val="heading 3"/>
    <w:basedOn w:val="a"/>
    <w:next w:val="a"/>
    <w:link w:val="30"/>
    <w:uiPriority w:val="9"/>
    <w:semiHidden/>
    <w:unhideWhenUsed/>
    <w:qFormat/>
    <w:rsid w:val="00170FA4"/>
    <w:pPr>
      <w:keepNext/>
      <w:keepLines/>
      <w:spacing w:before="200" w:after="0"/>
      <w:outlineLvl w:val="2"/>
    </w:pPr>
    <w:rPr>
      <w:rFonts w:asciiTheme="majorHAnsi" w:eastAsiaTheme="majorEastAsia" w:hAnsiTheme="majorHAnsi" w:cstheme="majorBidi"/>
      <w:b/>
      <w:b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C62F5A"/>
    <w:rPr>
      <w:rFonts w:ascii="Times New Roman" w:eastAsia="Calibri" w:hAnsi="Times New Roman" w:cs="Times New Roman"/>
      <w:b/>
      <w:bCs/>
      <w:kern w:val="1"/>
      <w:sz w:val="48"/>
      <w:szCs w:val="48"/>
    </w:rPr>
  </w:style>
  <w:style w:type="character" w:styleId="a4">
    <w:name w:val="Hyperlink"/>
    <w:rsid w:val="00C62F5A"/>
    <w:rPr>
      <w:color w:val="0000FF"/>
      <w:u w:val="single"/>
    </w:rPr>
  </w:style>
  <w:style w:type="paragraph" w:styleId="a5">
    <w:name w:val="List Paragraph"/>
    <w:basedOn w:val="a"/>
    <w:uiPriority w:val="34"/>
    <w:qFormat/>
    <w:rsid w:val="00C62F5A"/>
    <w:pPr>
      <w:spacing w:after="0" w:line="240" w:lineRule="auto"/>
      <w:ind w:left="720"/>
    </w:pPr>
    <w:rPr>
      <w:rFonts w:ascii="Times New Roman" w:eastAsia="Calibri" w:hAnsi="Times New Roman" w:cs="Times New Roman"/>
      <w:sz w:val="20"/>
      <w:szCs w:val="20"/>
    </w:rPr>
  </w:style>
  <w:style w:type="character" w:customStyle="1" w:styleId="apple-style-span">
    <w:name w:val="apple-style-span"/>
    <w:uiPriority w:val="99"/>
    <w:rsid w:val="00C62F5A"/>
  </w:style>
  <w:style w:type="paragraph" w:styleId="2">
    <w:name w:val="Body Text 2"/>
    <w:basedOn w:val="a"/>
    <w:link w:val="20"/>
    <w:rsid w:val="00C62F5A"/>
    <w:pPr>
      <w:spacing w:after="120" w:line="480" w:lineRule="auto"/>
    </w:pPr>
    <w:rPr>
      <w:rFonts w:ascii="Calibri" w:eastAsia="Times New Roman" w:hAnsi="Calibri" w:cs="Times New Roman"/>
      <w:lang w:eastAsia="en-US"/>
    </w:rPr>
  </w:style>
  <w:style w:type="character" w:customStyle="1" w:styleId="20">
    <w:name w:val="Основной текст 2 Знак"/>
    <w:basedOn w:val="a1"/>
    <w:link w:val="2"/>
    <w:rsid w:val="00C62F5A"/>
    <w:rPr>
      <w:rFonts w:ascii="Calibri" w:eastAsia="Times New Roman" w:hAnsi="Calibri" w:cs="Times New Roman"/>
      <w:lang w:eastAsia="en-US"/>
    </w:rPr>
  </w:style>
  <w:style w:type="paragraph" w:styleId="a0">
    <w:name w:val="Body Text"/>
    <w:basedOn w:val="a"/>
    <w:link w:val="a6"/>
    <w:uiPriority w:val="99"/>
    <w:semiHidden/>
    <w:unhideWhenUsed/>
    <w:rsid w:val="00C62F5A"/>
    <w:pPr>
      <w:spacing w:after="120"/>
    </w:pPr>
  </w:style>
  <w:style w:type="character" w:customStyle="1" w:styleId="a6">
    <w:name w:val="Основной текст Знак"/>
    <w:basedOn w:val="a1"/>
    <w:link w:val="a0"/>
    <w:uiPriority w:val="99"/>
    <w:semiHidden/>
    <w:rsid w:val="00C62F5A"/>
  </w:style>
  <w:style w:type="paragraph" w:styleId="a7">
    <w:name w:val="Title"/>
    <w:basedOn w:val="a"/>
    <w:link w:val="a8"/>
    <w:qFormat/>
    <w:rsid w:val="001A62CC"/>
    <w:pPr>
      <w:spacing w:after="0" w:line="240" w:lineRule="auto"/>
      <w:jc w:val="center"/>
    </w:pPr>
    <w:rPr>
      <w:rFonts w:ascii="Times New Roman" w:eastAsia="Calibri" w:hAnsi="Times New Roman" w:cs="Times New Roman"/>
      <w:sz w:val="20"/>
      <w:szCs w:val="20"/>
    </w:rPr>
  </w:style>
  <w:style w:type="character" w:customStyle="1" w:styleId="a8">
    <w:name w:val="Название Знак"/>
    <w:basedOn w:val="a1"/>
    <w:link w:val="a7"/>
    <w:rsid w:val="001A62CC"/>
    <w:rPr>
      <w:rFonts w:ascii="Times New Roman" w:eastAsia="Calibri" w:hAnsi="Times New Roman" w:cs="Times New Roman"/>
      <w:sz w:val="20"/>
      <w:szCs w:val="20"/>
    </w:rPr>
  </w:style>
  <w:style w:type="paragraph" w:customStyle="1" w:styleId="11">
    <w:name w:val="Без интервала1"/>
    <w:rsid w:val="001A62CC"/>
    <w:pPr>
      <w:spacing w:after="0" w:line="240" w:lineRule="auto"/>
    </w:pPr>
    <w:rPr>
      <w:rFonts w:ascii="Calibri" w:eastAsia="Calibri" w:hAnsi="Calibri" w:cs="Times New Roman"/>
    </w:rPr>
  </w:style>
  <w:style w:type="paragraph" w:styleId="a9">
    <w:name w:val="Balloon Text"/>
    <w:basedOn w:val="a"/>
    <w:link w:val="aa"/>
    <w:uiPriority w:val="99"/>
    <w:semiHidden/>
    <w:unhideWhenUsed/>
    <w:rsid w:val="001A62CC"/>
    <w:pPr>
      <w:spacing w:after="0" w:line="240" w:lineRule="auto"/>
    </w:pPr>
    <w:rPr>
      <w:rFonts w:ascii="Tahoma" w:hAnsi="Tahoma" w:cs="Tahoma"/>
      <w:sz w:val="16"/>
      <w:szCs w:val="16"/>
    </w:rPr>
  </w:style>
  <w:style w:type="character" w:customStyle="1" w:styleId="aa">
    <w:name w:val="Текст выноски Знак"/>
    <w:basedOn w:val="a1"/>
    <w:link w:val="a9"/>
    <w:uiPriority w:val="99"/>
    <w:semiHidden/>
    <w:rsid w:val="001A62CC"/>
    <w:rPr>
      <w:rFonts w:ascii="Tahoma" w:hAnsi="Tahoma" w:cs="Tahoma"/>
      <w:sz w:val="16"/>
      <w:szCs w:val="16"/>
    </w:rPr>
  </w:style>
  <w:style w:type="character" w:customStyle="1" w:styleId="shorttext">
    <w:name w:val="short_text"/>
    <w:basedOn w:val="a1"/>
    <w:rsid w:val="00FC36A6"/>
  </w:style>
  <w:style w:type="paragraph" w:styleId="HTML">
    <w:name w:val="HTML Preformatted"/>
    <w:basedOn w:val="a"/>
    <w:link w:val="HTML0"/>
    <w:uiPriority w:val="99"/>
    <w:unhideWhenUsed/>
    <w:rsid w:val="00A00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1"/>
    <w:link w:val="HTML"/>
    <w:uiPriority w:val="99"/>
    <w:rsid w:val="00A008B0"/>
    <w:rPr>
      <w:rFonts w:ascii="Courier New" w:eastAsia="Times New Roman" w:hAnsi="Courier New" w:cs="Courier New"/>
      <w:sz w:val="20"/>
      <w:szCs w:val="20"/>
    </w:rPr>
  </w:style>
  <w:style w:type="character" w:customStyle="1" w:styleId="30">
    <w:name w:val="Заголовок 3 Знак"/>
    <w:basedOn w:val="a1"/>
    <w:link w:val="3"/>
    <w:uiPriority w:val="9"/>
    <w:semiHidden/>
    <w:rsid w:val="00170FA4"/>
    <w:rPr>
      <w:rFonts w:asciiTheme="majorHAnsi" w:eastAsiaTheme="majorEastAsia" w:hAnsiTheme="majorHAnsi" w:cstheme="majorBidi"/>
      <w:b/>
      <w:bCs/>
      <w:color w:val="4F81BD" w:themeColor="accent1"/>
    </w:rPr>
  </w:style>
  <w:style w:type="character" w:styleId="HTML1">
    <w:name w:val="HTML Cite"/>
    <w:basedOn w:val="a1"/>
    <w:uiPriority w:val="99"/>
    <w:semiHidden/>
    <w:unhideWhenUsed/>
    <w:rsid w:val="00170FA4"/>
    <w:rPr>
      <w:i/>
      <w:iCs/>
    </w:rPr>
  </w:style>
  <w:style w:type="character" w:customStyle="1" w:styleId="st">
    <w:name w:val="st"/>
    <w:basedOn w:val="a1"/>
    <w:rsid w:val="00170FA4"/>
  </w:style>
  <w:style w:type="character" w:styleId="ab">
    <w:name w:val="Emphasis"/>
    <w:basedOn w:val="a1"/>
    <w:uiPriority w:val="20"/>
    <w:qFormat/>
    <w:rsid w:val="00170FA4"/>
    <w:rPr>
      <w:i/>
      <w:iCs/>
    </w:rPr>
  </w:style>
  <w:style w:type="paragraph" w:customStyle="1" w:styleId="e4b">
    <w:name w:val="_e4b"/>
    <w:basedOn w:val="a"/>
    <w:rsid w:val="00170FA4"/>
    <w:pPr>
      <w:spacing w:before="100" w:beforeAutospacing="1" w:after="100" w:afterAutospacing="1" w:line="240" w:lineRule="auto"/>
    </w:pPr>
    <w:rPr>
      <w:rFonts w:ascii="Times New Roman" w:eastAsia="Times New Roman" w:hAnsi="Times New Roman" w:cs="Times New Roman"/>
      <w:sz w:val="24"/>
      <w:szCs w:val="24"/>
    </w:rPr>
  </w:style>
  <w:style w:type="paragraph" w:styleId="ac">
    <w:name w:val="Normal (Web)"/>
    <w:basedOn w:val="a"/>
    <w:uiPriority w:val="99"/>
    <w:rsid w:val="00775BC5"/>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msonospacing0">
    <w:name w:val="msonospacing"/>
    <w:rsid w:val="00775BC5"/>
    <w:pPr>
      <w:spacing w:after="0" w:line="240" w:lineRule="auto"/>
    </w:pPr>
    <w:rPr>
      <w:rFonts w:ascii="Calibri" w:eastAsia="Times New Roman" w:hAnsi="Calibri" w:cs="Times New Roman"/>
    </w:rPr>
  </w:style>
  <w:style w:type="paragraph" w:styleId="ad">
    <w:name w:val="header"/>
    <w:basedOn w:val="a"/>
    <w:link w:val="ae"/>
    <w:uiPriority w:val="99"/>
    <w:semiHidden/>
    <w:unhideWhenUsed/>
    <w:rsid w:val="00BB4D38"/>
    <w:pPr>
      <w:tabs>
        <w:tab w:val="center" w:pos="4677"/>
        <w:tab w:val="right" w:pos="9355"/>
      </w:tabs>
      <w:spacing w:after="0" w:line="240" w:lineRule="auto"/>
    </w:pPr>
  </w:style>
  <w:style w:type="character" w:customStyle="1" w:styleId="ae">
    <w:name w:val="Верхний колонтитул Знак"/>
    <w:basedOn w:val="a1"/>
    <w:link w:val="ad"/>
    <w:uiPriority w:val="99"/>
    <w:semiHidden/>
    <w:rsid w:val="00BB4D38"/>
  </w:style>
  <w:style w:type="paragraph" w:styleId="af">
    <w:name w:val="footer"/>
    <w:basedOn w:val="a"/>
    <w:link w:val="af0"/>
    <w:uiPriority w:val="99"/>
    <w:unhideWhenUsed/>
    <w:rsid w:val="00BB4D38"/>
    <w:pPr>
      <w:tabs>
        <w:tab w:val="center" w:pos="4677"/>
        <w:tab w:val="right" w:pos="9355"/>
      </w:tabs>
      <w:spacing w:after="0" w:line="240" w:lineRule="auto"/>
    </w:pPr>
  </w:style>
  <w:style w:type="character" w:customStyle="1" w:styleId="af0">
    <w:name w:val="Нижний колонтитул Знак"/>
    <w:basedOn w:val="a1"/>
    <w:link w:val="af"/>
    <w:uiPriority w:val="99"/>
    <w:rsid w:val="00BB4D38"/>
  </w:style>
</w:styles>
</file>

<file path=word/webSettings.xml><?xml version="1.0" encoding="utf-8"?>
<w:webSettings xmlns:r="http://schemas.openxmlformats.org/officeDocument/2006/relationships" xmlns:w="http://schemas.openxmlformats.org/wordprocessingml/2006/main">
  <w:divs>
    <w:div w:id="47193425">
      <w:bodyDiv w:val="1"/>
      <w:marLeft w:val="0"/>
      <w:marRight w:val="0"/>
      <w:marTop w:val="0"/>
      <w:marBottom w:val="0"/>
      <w:divBdr>
        <w:top w:val="none" w:sz="0" w:space="0" w:color="auto"/>
        <w:left w:val="none" w:sz="0" w:space="0" w:color="auto"/>
        <w:bottom w:val="none" w:sz="0" w:space="0" w:color="auto"/>
        <w:right w:val="none" w:sz="0" w:space="0" w:color="auto"/>
      </w:divBdr>
    </w:div>
    <w:div w:id="56588978">
      <w:bodyDiv w:val="1"/>
      <w:marLeft w:val="0"/>
      <w:marRight w:val="0"/>
      <w:marTop w:val="0"/>
      <w:marBottom w:val="0"/>
      <w:divBdr>
        <w:top w:val="none" w:sz="0" w:space="0" w:color="auto"/>
        <w:left w:val="none" w:sz="0" w:space="0" w:color="auto"/>
        <w:bottom w:val="none" w:sz="0" w:space="0" w:color="auto"/>
        <w:right w:val="none" w:sz="0" w:space="0" w:color="auto"/>
      </w:divBdr>
    </w:div>
    <w:div w:id="101416864">
      <w:bodyDiv w:val="1"/>
      <w:marLeft w:val="0"/>
      <w:marRight w:val="0"/>
      <w:marTop w:val="0"/>
      <w:marBottom w:val="0"/>
      <w:divBdr>
        <w:top w:val="none" w:sz="0" w:space="0" w:color="auto"/>
        <w:left w:val="none" w:sz="0" w:space="0" w:color="auto"/>
        <w:bottom w:val="none" w:sz="0" w:space="0" w:color="auto"/>
        <w:right w:val="none" w:sz="0" w:space="0" w:color="auto"/>
      </w:divBdr>
    </w:div>
    <w:div w:id="238366022">
      <w:bodyDiv w:val="1"/>
      <w:marLeft w:val="0"/>
      <w:marRight w:val="0"/>
      <w:marTop w:val="0"/>
      <w:marBottom w:val="0"/>
      <w:divBdr>
        <w:top w:val="none" w:sz="0" w:space="0" w:color="auto"/>
        <w:left w:val="none" w:sz="0" w:space="0" w:color="auto"/>
        <w:bottom w:val="none" w:sz="0" w:space="0" w:color="auto"/>
        <w:right w:val="none" w:sz="0" w:space="0" w:color="auto"/>
      </w:divBdr>
    </w:div>
    <w:div w:id="244144573">
      <w:bodyDiv w:val="1"/>
      <w:marLeft w:val="0"/>
      <w:marRight w:val="0"/>
      <w:marTop w:val="0"/>
      <w:marBottom w:val="0"/>
      <w:divBdr>
        <w:top w:val="none" w:sz="0" w:space="0" w:color="auto"/>
        <w:left w:val="none" w:sz="0" w:space="0" w:color="auto"/>
        <w:bottom w:val="none" w:sz="0" w:space="0" w:color="auto"/>
        <w:right w:val="none" w:sz="0" w:space="0" w:color="auto"/>
      </w:divBdr>
    </w:div>
    <w:div w:id="288124675">
      <w:bodyDiv w:val="1"/>
      <w:marLeft w:val="0"/>
      <w:marRight w:val="0"/>
      <w:marTop w:val="0"/>
      <w:marBottom w:val="0"/>
      <w:divBdr>
        <w:top w:val="none" w:sz="0" w:space="0" w:color="auto"/>
        <w:left w:val="none" w:sz="0" w:space="0" w:color="auto"/>
        <w:bottom w:val="none" w:sz="0" w:space="0" w:color="auto"/>
        <w:right w:val="none" w:sz="0" w:space="0" w:color="auto"/>
      </w:divBdr>
      <w:divsChild>
        <w:div w:id="1086416247">
          <w:marLeft w:val="0"/>
          <w:marRight w:val="0"/>
          <w:marTop w:val="0"/>
          <w:marBottom w:val="0"/>
          <w:divBdr>
            <w:top w:val="none" w:sz="0" w:space="0" w:color="auto"/>
            <w:left w:val="none" w:sz="0" w:space="0" w:color="auto"/>
            <w:bottom w:val="none" w:sz="0" w:space="0" w:color="auto"/>
            <w:right w:val="none" w:sz="0" w:space="0" w:color="auto"/>
          </w:divBdr>
          <w:divsChild>
            <w:div w:id="1812017160">
              <w:marLeft w:val="1946"/>
              <w:marRight w:val="3425"/>
              <w:marTop w:val="0"/>
              <w:marBottom w:val="0"/>
              <w:divBdr>
                <w:top w:val="none" w:sz="0" w:space="0" w:color="auto"/>
                <w:left w:val="none" w:sz="0" w:space="0" w:color="auto"/>
                <w:bottom w:val="none" w:sz="0" w:space="0" w:color="auto"/>
                <w:right w:val="none" w:sz="0" w:space="0" w:color="auto"/>
              </w:divBdr>
              <w:divsChild>
                <w:div w:id="594443208">
                  <w:marLeft w:val="0"/>
                  <w:marRight w:val="0"/>
                  <w:marTop w:val="0"/>
                  <w:marBottom w:val="0"/>
                  <w:divBdr>
                    <w:top w:val="none" w:sz="0" w:space="0" w:color="auto"/>
                    <w:left w:val="none" w:sz="0" w:space="0" w:color="auto"/>
                    <w:bottom w:val="none" w:sz="0" w:space="0" w:color="auto"/>
                    <w:right w:val="none" w:sz="0" w:space="0" w:color="auto"/>
                  </w:divBdr>
                  <w:divsChild>
                    <w:div w:id="772164394">
                      <w:marLeft w:val="0"/>
                      <w:marRight w:val="0"/>
                      <w:marTop w:val="0"/>
                      <w:marBottom w:val="0"/>
                      <w:divBdr>
                        <w:top w:val="none" w:sz="0" w:space="0" w:color="auto"/>
                        <w:left w:val="none" w:sz="0" w:space="0" w:color="auto"/>
                        <w:bottom w:val="none" w:sz="0" w:space="0" w:color="auto"/>
                        <w:right w:val="none" w:sz="0" w:space="0" w:color="auto"/>
                      </w:divBdr>
                      <w:divsChild>
                        <w:div w:id="961232214">
                          <w:marLeft w:val="0"/>
                          <w:marRight w:val="0"/>
                          <w:marTop w:val="0"/>
                          <w:marBottom w:val="0"/>
                          <w:divBdr>
                            <w:top w:val="none" w:sz="0" w:space="0" w:color="auto"/>
                            <w:left w:val="none" w:sz="0" w:space="0" w:color="auto"/>
                            <w:bottom w:val="none" w:sz="0" w:space="0" w:color="auto"/>
                            <w:right w:val="none" w:sz="0" w:space="0" w:color="auto"/>
                          </w:divBdr>
                          <w:divsChild>
                            <w:div w:id="1666929668">
                              <w:marLeft w:val="0"/>
                              <w:marRight w:val="0"/>
                              <w:marTop w:val="78"/>
                              <w:marBottom w:val="0"/>
                              <w:divBdr>
                                <w:top w:val="none" w:sz="0" w:space="0" w:color="auto"/>
                                <w:left w:val="none" w:sz="0" w:space="0" w:color="auto"/>
                                <w:bottom w:val="none" w:sz="0" w:space="0" w:color="auto"/>
                                <w:right w:val="none" w:sz="0" w:space="0" w:color="auto"/>
                              </w:divBdr>
                              <w:divsChild>
                                <w:div w:id="1600484272">
                                  <w:marLeft w:val="0"/>
                                  <w:marRight w:val="0"/>
                                  <w:marTop w:val="0"/>
                                  <w:marBottom w:val="0"/>
                                  <w:divBdr>
                                    <w:top w:val="none" w:sz="0" w:space="0" w:color="auto"/>
                                    <w:left w:val="none" w:sz="0" w:space="0" w:color="auto"/>
                                    <w:bottom w:val="none" w:sz="0" w:space="0" w:color="auto"/>
                                    <w:right w:val="none" w:sz="0" w:space="0" w:color="auto"/>
                                  </w:divBdr>
                                  <w:divsChild>
                                    <w:div w:id="533540369">
                                      <w:marLeft w:val="0"/>
                                      <w:marRight w:val="0"/>
                                      <w:marTop w:val="0"/>
                                      <w:marBottom w:val="0"/>
                                      <w:divBdr>
                                        <w:top w:val="none" w:sz="0" w:space="0" w:color="auto"/>
                                        <w:left w:val="none" w:sz="0" w:space="0" w:color="auto"/>
                                        <w:bottom w:val="none" w:sz="0" w:space="0" w:color="auto"/>
                                        <w:right w:val="none" w:sz="0" w:space="0" w:color="auto"/>
                                      </w:divBdr>
                                      <w:divsChild>
                                        <w:div w:id="1161773151">
                                          <w:marLeft w:val="0"/>
                                          <w:marRight w:val="0"/>
                                          <w:marTop w:val="0"/>
                                          <w:marBottom w:val="337"/>
                                          <w:divBdr>
                                            <w:top w:val="none" w:sz="0" w:space="0" w:color="auto"/>
                                            <w:left w:val="none" w:sz="0" w:space="0" w:color="auto"/>
                                            <w:bottom w:val="none" w:sz="0" w:space="0" w:color="auto"/>
                                            <w:right w:val="none" w:sz="0" w:space="0" w:color="auto"/>
                                          </w:divBdr>
                                          <w:divsChild>
                                            <w:div w:id="1245067923">
                                              <w:marLeft w:val="0"/>
                                              <w:marRight w:val="0"/>
                                              <w:marTop w:val="0"/>
                                              <w:marBottom w:val="0"/>
                                              <w:divBdr>
                                                <w:top w:val="none" w:sz="0" w:space="0" w:color="auto"/>
                                                <w:left w:val="none" w:sz="0" w:space="0" w:color="auto"/>
                                                <w:bottom w:val="none" w:sz="0" w:space="0" w:color="auto"/>
                                                <w:right w:val="none" w:sz="0" w:space="0" w:color="auto"/>
                                              </w:divBdr>
                                              <w:divsChild>
                                                <w:div w:id="1458378466">
                                                  <w:marLeft w:val="-208"/>
                                                  <w:marRight w:val="-208"/>
                                                  <w:marTop w:val="0"/>
                                                  <w:marBottom w:val="0"/>
                                                  <w:divBdr>
                                                    <w:top w:val="none" w:sz="0" w:space="0" w:color="auto"/>
                                                    <w:left w:val="none" w:sz="0" w:space="0" w:color="auto"/>
                                                    <w:bottom w:val="none" w:sz="0" w:space="0" w:color="auto"/>
                                                    <w:right w:val="none" w:sz="0" w:space="0" w:color="auto"/>
                                                  </w:divBdr>
                                                  <w:divsChild>
                                                    <w:div w:id="1629168725">
                                                      <w:marLeft w:val="0"/>
                                                      <w:marRight w:val="0"/>
                                                      <w:marTop w:val="0"/>
                                                      <w:marBottom w:val="0"/>
                                                      <w:divBdr>
                                                        <w:top w:val="none" w:sz="0" w:space="0" w:color="auto"/>
                                                        <w:left w:val="none" w:sz="0" w:space="0" w:color="auto"/>
                                                        <w:bottom w:val="none" w:sz="0" w:space="0" w:color="auto"/>
                                                        <w:right w:val="none" w:sz="0" w:space="0" w:color="auto"/>
                                                      </w:divBdr>
                                                      <w:divsChild>
                                                        <w:div w:id="1354070430">
                                                          <w:marLeft w:val="0"/>
                                                          <w:marRight w:val="0"/>
                                                          <w:marTop w:val="0"/>
                                                          <w:marBottom w:val="0"/>
                                                          <w:divBdr>
                                                            <w:top w:val="none" w:sz="0" w:space="0" w:color="auto"/>
                                                            <w:left w:val="none" w:sz="0" w:space="0" w:color="auto"/>
                                                            <w:bottom w:val="none" w:sz="0" w:space="0" w:color="auto"/>
                                                            <w:right w:val="none" w:sz="0" w:space="0" w:color="auto"/>
                                                          </w:divBdr>
                                                          <w:divsChild>
                                                            <w:div w:id="1308393193">
                                                              <w:marLeft w:val="0"/>
                                                              <w:marRight w:val="0"/>
                                                              <w:marTop w:val="0"/>
                                                              <w:marBottom w:val="0"/>
                                                              <w:divBdr>
                                                                <w:top w:val="none" w:sz="0" w:space="0" w:color="auto"/>
                                                                <w:left w:val="none" w:sz="0" w:space="0" w:color="auto"/>
                                                                <w:bottom w:val="none" w:sz="0" w:space="0" w:color="auto"/>
                                                                <w:right w:val="none" w:sz="0" w:space="0" w:color="auto"/>
                                                              </w:divBdr>
                                                              <w:divsChild>
                                                                <w:div w:id="430903472">
                                                                  <w:marLeft w:val="0"/>
                                                                  <w:marRight w:val="0"/>
                                                                  <w:marTop w:val="0"/>
                                                                  <w:marBottom w:val="0"/>
                                                                  <w:divBdr>
                                                                    <w:top w:val="none" w:sz="0" w:space="0" w:color="auto"/>
                                                                    <w:left w:val="none" w:sz="0" w:space="0" w:color="auto"/>
                                                                    <w:bottom w:val="none" w:sz="0" w:space="0" w:color="auto"/>
                                                                    <w:right w:val="none" w:sz="0" w:space="0" w:color="auto"/>
                                                                  </w:divBdr>
                                                                  <w:divsChild>
                                                                    <w:div w:id="283654758">
                                                                      <w:marLeft w:val="0"/>
                                                                      <w:marRight w:val="0"/>
                                                                      <w:marTop w:val="0"/>
                                                                      <w:marBottom w:val="0"/>
                                                                      <w:divBdr>
                                                                        <w:top w:val="none" w:sz="0" w:space="0" w:color="auto"/>
                                                                        <w:left w:val="none" w:sz="0" w:space="0" w:color="auto"/>
                                                                        <w:bottom w:val="none" w:sz="0" w:space="0" w:color="auto"/>
                                                                        <w:right w:val="none" w:sz="0" w:space="0" w:color="auto"/>
                                                                      </w:divBdr>
                                                                    </w:div>
                                                                    <w:div w:id="110898827">
                                                                      <w:marLeft w:val="-39"/>
                                                                      <w:marRight w:val="0"/>
                                                                      <w:marTop w:val="0"/>
                                                                      <w:marBottom w:val="0"/>
                                                                      <w:divBdr>
                                                                        <w:top w:val="single" w:sz="4" w:space="0" w:color="FFFFFF"/>
                                                                        <w:left w:val="single" w:sz="4" w:space="0" w:color="FFFFFF"/>
                                                                        <w:bottom w:val="single" w:sz="4" w:space="0" w:color="FFFFFF"/>
                                                                        <w:right w:val="single" w:sz="4" w:space="0" w:color="FFFFFF"/>
                                                                      </w:divBdr>
                                                                    </w:div>
                                                                  </w:divsChild>
                                                                </w:div>
                                                              </w:divsChild>
                                                            </w:div>
                                                          </w:divsChild>
                                                        </w:div>
                                                      </w:divsChild>
                                                    </w:div>
                                                  </w:divsChild>
                                                </w:div>
                                                <w:div w:id="1881353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1640054">
                                      <w:marLeft w:val="0"/>
                                      <w:marRight w:val="0"/>
                                      <w:marTop w:val="0"/>
                                      <w:marBottom w:val="0"/>
                                      <w:divBdr>
                                        <w:top w:val="none" w:sz="0" w:space="0" w:color="auto"/>
                                        <w:left w:val="none" w:sz="0" w:space="0" w:color="auto"/>
                                        <w:bottom w:val="none" w:sz="0" w:space="0" w:color="auto"/>
                                        <w:right w:val="none" w:sz="0" w:space="0" w:color="auto"/>
                                      </w:divBdr>
                                      <w:divsChild>
                                        <w:div w:id="901212951">
                                          <w:marLeft w:val="0"/>
                                          <w:marRight w:val="0"/>
                                          <w:marTop w:val="0"/>
                                          <w:marBottom w:val="0"/>
                                          <w:divBdr>
                                            <w:top w:val="none" w:sz="0" w:space="0" w:color="auto"/>
                                            <w:left w:val="none" w:sz="0" w:space="0" w:color="auto"/>
                                            <w:bottom w:val="none" w:sz="0" w:space="0" w:color="auto"/>
                                            <w:right w:val="none" w:sz="0" w:space="0" w:color="auto"/>
                                          </w:divBdr>
                                          <w:divsChild>
                                            <w:div w:id="629557613">
                                              <w:marLeft w:val="0"/>
                                              <w:marRight w:val="0"/>
                                              <w:marTop w:val="0"/>
                                              <w:marBottom w:val="337"/>
                                              <w:divBdr>
                                                <w:top w:val="none" w:sz="0" w:space="0" w:color="auto"/>
                                                <w:left w:val="none" w:sz="0" w:space="0" w:color="auto"/>
                                                <w:bottom w:val="none" w:sz="0" w:space="0" w:color="auto"/>
                                                <w:right w:val="none" w:sz="0" w:space="0" w:color="auto"/>
                                              </w:divBdr>
                                              <w:divsChild>
                                                <w:div w:id="1537935625">
                                                  <w:marLeft w:val="0"/>
                                                  <w:marRight w:val="0"/>
                                                  <w:marTop w:val="0"/>
                                                  <w:marBottom w:val="0"/>
                                                  <w:divBdr>
                                                    <w:top w:val="none" w:sz="0" w:space="0" w:color="auto"/>
                                                    <w:left w:val="none" w:sz="0" w:space="0" w:color="auto"/>
                                                    <w:bottom w:val="none" w:sz="0" w:space="0" w:color="auto"/>
                                                    <w:right w:val="none" w:sz="0" w:space="0" w:color="auto"/>
                                                  </w:divBdr>
                                                  <w:divsChild>
                                                    <w:div w:id="1508863223">
                                                      <w:marLeft w:val="0"/>
                                                      <w:marRight w:val="0"/>
                                                      <w:marTop w:val="0"/>
                                                      <w:marBottom w:val="0"/>
                                                      <w:divBdr>
                                                        <w:top w:val="none" w:sz="0" w:space="0" w:color="auto"/>
                                                        <w:left w:val="none" w:sz="0" w:space="0" w:color="auto"/>
                                                        <w:bottom w:val="none" w:sz="0" w:space="0" w:color="auto"/>
                                                        <w:right w:val="none" w:sz="0" w:space="0" w:color="auto"/>
                                                      </w:divBdr>
                                                      <w:divsChild>
                                                        <w:div w:id="962006780">
                                                          <w:marLeft w:val="0"/>
                                                          <w:marRight w:val="0"/>
                                                          <w:marTop w:val="0"/>
                                                          <w:marBottom w:val="0"/>
                                                          <w:divBdr>
                                                            <w:top w:val="none" w:sz="0" w:space="0" w:color="auto"/>
                                                            <w:left w:val="none" w:sz="0" w:space="0" w:color="auto"/>
                                                            <w:bottom w:val="none" w:sz="0" w:space="0" w:color="auto"/>
                                                            <w:right w:val="none" w:sz="0" w:space="0" w:color="auto"/>
                                                          </w:divBdr>
                                                          <w:divsChild>
                                                            <w:div w:id="482819968">
                                                              <w:marLeft w:val="0"/>
                                                              <w:marRight w:val="0"/>
                                                              <w:marTop w:val="0"/>
                                                              <w:marBottom w:val="0"/>
                                                              <w:divBdr>
                                                                <w:top w:val="none" w:sz="0" w:space="0" w:color="auto"/>
                                                                <w:left w:val="none" w:sz="0" w:space="0" w:color="auto"/>
                                                                <w:bottom w:val="none" w:sz="0" w:space="0" w:color="auto"/>
                                                                <w:right w:val="none" w:sz="0" w:space="0" w:color="auto"/>
                                                              </w:divBdr>
                                                              <w:divsChild>
                                                                <w:div w:id="1820607817">
                                                                  <w:marLeft w:val="0"/>
                                                                  <w:marRight w:val="0"/>
                                                                  <w:marTop w:val="0"/>
                                                                  <w:marBottom w:val="0"/>
                                                                  <w:divBdr>
                                                                    <w:top w:val="none" w:sz="0" w:space="0" w:color="auto"/>
                                                                    <w:left w:val="none" w:sz="0" w:space="0" w:color="auto"/>
                                                                    <w:bottom w:val="none" w:sz="0" w:space="0" w:color="auto"/>
                                                                    <w:right w:val="none" w:sz="0" w:space="0" w:color="auto"/>
                                                                  </w:divBdr>
                                                                  <w:divsChild>
                                                                    <w:div w:id="1406491313">
                                                                      <w:marLeft w:val="39"/>
                                                                      <w:marRight w:val="39"/>
                                                                      <w:marTop w:val="13"/>
                                                                      <w:marBottom w:val="0"/>
                                                                      <w:divBdr>
                                                                        <w:top w:val="none" w:sz="0" w:space="0" w:color="auto"/>
                                                                        <w:left w:val="none" w:sz="0" w:space="0" w:color="auto"/>
                                                                        <w:bottom w:val="none" w:sz="0" w:space="0" w:color="auto"/>
                                                                        <w:right w:val="none" w:sz="0" w:space="0" w:color="auto"/>
                                                                      </w:divBdr>
                                                                      <w:divsChild>
                                                                        <w:div w:id="92688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927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6646158">
                                              <w:marLeft w:val="0"/>
                                              <w:marRight w:val="0"/>
                                              <w:marTop w:val="0"/>
                                              <w:marBottom w:val="337"/>
                                              <w:divBdr>
                                                <w:top w:val="none" w:sz="0" w:space="0" w:color="auto"/>
                                                <w:left w:val="none" w:sz="0" w:space="0" w:color="auto"/>
                                                <w:bottom w:val="none" w:sz="0" w:space="0" w:color="auto"/>
                                                <w:right w:val="none" w:sz="0" w:space="0" w:color="auto"/>
                                              </w:divBdr>
                                              <w:divsChild>
                                                <w:div w:id="1041245672">
                                                  <w:marLeft w:val="0"/>
                                                  <w:marRight w:val="0"/>
                                                  <w:marTop w:val="0"/>
                                                  <w:marBottom w:val="0"/>
                                                  <w:divBdr>
                                                    <w:top w:val="none" w:sz="0" w:space="0" w:color="auto"/>
                                                    <w:left w:val="none" w:sz="0" w:space="0" w:color="auto"/>
                                                    <w:bottom w:val="none" w:sz="0" w:space="0" w:color="auto"/>
                                                    <w:right w:val="none" w:sz="0" w:space="0" w:color="auto"/>
                                                  </w:divBdr>
                                                  <w:divsChild>
                                                    <w:div w:id="699009870">
                                                      <w:marLeft w:val="0"/>
                                                      <w:marRight w:val="0"/>
                                                      <w:marTop w:val="0"/>
                                                      <w:marBottom w:val="0"/>
                                                      <w:divBdr>
                                                        <w:top w:val="none" w:sz="0" w:space="0" w:color="auto"/>
                                                        <w:left w:val="none" w:sz="0" w:space="0" w:color="auto"/>
                                                        <w:bottom w:val="none" w:sz="0" w:space="0" w:color="auto"/>
                                                        <w:right w:val="none" w:sz="0" w:space="0" w:color="auto"/>
                                                      </w:divBdr>
                                                      <w:divsChild>
                                                        <w:div w:id="163134856">
                                                          <w:marLeft w:val="0"/>
                                                          <w:marRight w:val="0"/>
                                                          <w:marTop w:val="0"/>
                                                          <w:marBottom w:val="0"/>
                                                          <w:divBdr>
                                                            <w:top w:val="none" w:sz="0" w:space="0" w:color="auto"/>
                                                            <w:left w:val="none" w:sz="0" w:space="0" w:color="auto"/>
                                                            <w:bottom w:val="none" w:sz="0" w:space="0" w:color="auto"/>
                                                            <w:right w:val="none" w:sz="0" w:space="0" w:color="auto"/>
                                                          </w:divBdr>
                                                          <w:divsChild>
                                                            <w:div w:id="2051881695">
                                                              <w:marLeft w:val="0"/>
                                                              <w:marRight w:val="0"/>
                                                              <w:marTop w:val="0"/>
                                                              <w:marBottom w:val="0"/>
                                                              <w:divBdr>
                                                                <w:top w:val="none" w:sz="0" w:space="0" w:color="auto"/>
                                                                <w:left w:val="none" w:sz="0" w:space="0" w:color="auto"/>
                                                                <w:bottom w:val="none" w:sz="0" w:space="0" w:color="auto"/>
                                                                <w:right w:val="none" w:sz="0" w:space="0" w:color="auto"/>
                                                              </w:divBdr>
                                                              <w:divsChild>
                                                                <w:div w:id="1347295350">
                                                                  <w:marLeft w:val="0"/>
                                                                  <w:marRight w:val="0"/>
                                                                  <w:marTop w:val="0"/>
                                                                  <w:marBottom w:val="0"/>
                                                                  <w:divBdr>
                                                                    <w:top w:val="none" w:sz="0" w:space="0" w:color="auto"/>
                                                                    <w:left w:val="none" w:sz="0" w:space="0" w:color="auto"/>
                                                                    <w:bottom w:val="none" w:sz="0" w:space="0" w:color="auto"/>
                                                                    <w:right w:val="none" w:sz="0" w:space="0" w:color="auto"/>
                                                                  </w:divBdr>
                                                                  <w:divsChild>
                                                                    <w:div w:id="1760827683">
                                                                      <w:marLeft w:val="39"/>
                                                                      <w:marRight w:val="39"/>
                                                                      <w:marTop w:val="13"/>
                                                                      <w:marBottom w:val="0"/>
                                                                      <w:divBdr>
                                                                        <w:top w:val="none" w:sz="0" w:space="0" w:color="auto"/>
                                                                        <w:left w:val="none" w:sz="0" w:space="0" w:color="auto"/>
                                                                        <w:bottom w:val="none" w:sz="0" w:space="0" w:color="auto"/>
                                                                        <w:right w:val="none" w:sz="0" w:space="0" w:color="auto"/>
                                                                      </w:divBdr>
                                                                      <w:divsChild>
                                                                        <w:div w:id="1263876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0754890">
                                              <w:marLeft w:val="0"/>
                                              <w:marRight w:val="0"/>
                                              <w:marTop w:val="0"/>
                                              <w:marBottom w:val="337"/>
                                              <w:divBdr>
                                                <w:top w:val="none" w:sz="0" w:space="0" w:color="auto"/>
                                                <w:left w:val="none" w:sz="0" w:space="0" w:color="auto"/>
                                                <w:bottom w:val="none" w:sz="0" w:space="0" w:color="auto"/>
                                                <w:right w:val="none" w:sz="0" w:space="0" w:color="auto"/>
                                              </w:divBdr>
                                              <w:divsChild>
                                                <w:div w:id="93791732">
                                                  <w:marLeft w:val="0"/>
                                                  <w:marRight w:val="0"/>
                                                  <w:marTop w:val="0"/>
                                                  <w:marBottom w:val="0"/>
                                                  <w:divBdr>
                                                    <w:top w:val="none" w:sz="0" w:space="0" w:color="auto"/>
                                                    <w:left w:val="none" w:sz="0" w:space="0" w:color="auto"/>
                                                    <w:bottom w:val="none" w:sz="0" w:space="0" w:color="auto"/>
                                                    <w:right w:val="none" w:sz="0" w:space="0" w:color="auto"/>
                                                  </w:divBdr>
                                                  <w:divsChild>
                                                    <w:div w:id="249849296">
                                                      <w:marLeft w:val="0"/>
                                                      <w:marRight w:val="0"/>
                                                      <w:marTop w:val="0"/>
                                                      <w:marBottom w:val="0"/>
                                                      <w:divBdr>
                                                        <w:top w:val="none" w:sz="0" w:space="0" w:color="auto"/>
                                                        <w:left w:val="none" w:sz="0" w:space="0" w:color="auto"/>
                                                        <w:bottom w:val="none" w:sz="0" w:space="0" w:color="auto"/>
                                                        <w:right w:val="none" w:sz="0" w:space="0" w:color="auto"/>
                                                      </w:divBdr>
                                                      <w:divsChild>
                                                        <w:div w:id="894199489">
                                                          <w:marLeft w:val="0"/>
                                                          <w:marRight w:val="0"/>
                                                          <w:marTop w:val="0"/>
                                                          <w:marBottom w:val="0"/>
                                                          <w:divBdr>
                                                            <w:top w:val="none" w:sz="0" w:space="0" w:color="auto"/>
                                                            <w:left w:val="none" w:sz="0" w:space="0" w:color="auto"/>
                                                            <w:bottom w:val="none" w:sz="0" w:space="0" w:color="auto"/>
                                                            <w:right w:val="none" w:sz="0" w:space="0" w:color="auto"/>
                                                          </w:divBdr>
                                                          <w:divsChild>
                                                            <w:div w:id="2023627906">
                                                              <w:marLeft w:val="0"/>
                                                              <w:marRight w:val="0"/>
                                                              <w:marTop w:val="0"/>
                                                              <w:marBottom w:val="0"/>
                                                              <w:divBdr>
                                                                <w:top w:val="none" w:sz="0" w:space="0" w:color="auto"/>
                                                                <w:left w:val="none" w:sz="0" w:space="0" w:color="auto"/>
                                                                <w:bottom w:val="none" w:sz="0" w:space="0" w:color="auto"/>
                                                                <w:right w:val="none" w:sz="0" w:space="0" w:color="auto"/>
                                                              </w:divBdr>
                                                              <w:divsChild>
                                                                <w:div w:id="653795907">
                                                                  <w:marLeft w:val="0"/>
                                                                  <w:marRight w:val="0"/>
                                                                  <w:marTop w:val="0"/>
                                                                  <w:marBottom w:val="0"/>
                                                                  <w:divBdr>
                                                                    <w:top w:val="none" w:sz="0" w:space="0" w:color="auto"/>
                                                                    <w:left w:val="none" w:sz="0" w:space="0" w:color="auto"/>
                                                                    <w:bottom w:val="none" w:sz="0" w:space="0" w:color="auto"/>
                                                                    <w:right w:val="none" w:sz="0" w:space="0" w:color="auto"/>
                                                                  </w:divBdr>
                                                                  <w:divsChild>
                                                                    <w:div w:id="255480612">
                                                                      <w:marLeft w:val="39"/>
                                                                      <w:marRight w:val="39"/>
                                                                      <w:marTop w:val="13"/>
                                                                      <w:marBottom w:val="0"/>
                                                                      <w:divBdr>
                                                                        <w:top w:val="none" w:sz="0" w:space="0" w:color="auto"/>
                                                                        <w:left w:val="none" w:sz="0" w:space="0" w:color="auto"/>
                                                                        <w:bottom w:val="none" w:sz="0" w:space="0" w:color="auto"/>
                                                                        <w:right w:val="none" w:sz="0" w:space="0" w:color="auto"/>
                                                                      </w:divBdr>
                                                                      <w:divsChild>
                                                                        <w:div w:id="14039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35486">
                                              <w:marLeft w:val="0"/>
                                              <w:marRight w:val="0"/>
                                              <w:marTop w:val="0"/>
                                              <w:marBottom w:val="337"/>
                                              <w:divBdr>
                                                <w:top w:val="none" w:sz="0" w:space="0" w:color="auto"/>
                                                <w:left w:val="none" w:sz="0" w:space="0" w:color="auto"/>
                                                <w:bottom w:val="none" w:sz="0" w:space="0" w:color="auto"/>
                                                <w:right w:val="none" w:sz="0" w:space="0" w:color="auto"/>
                                              </w:divBdr>
                                              <w:divsChild>
                                                <w:div w:id="1399400307">
                                                  <w:marLeft w:val="0"/>
                                                  <w:marRight w:val="0"/>
                                                  <w:marTop w:val="0"/>
                                                  <w:marBottom w:val="0"/>
                                                  <w:divBdr>
                                                    <w:top w:val="none" w:sz="0" w:space="0" w:color="auto"/>
                                                    <w:left w:val="none" w:sz="0" w:space="0" w:color="auto"/>
                                                    <w:bottom w:val="none" w:sz="0" w:space="0" w:color="auto"/>
                                                    <w:right w:val="none" w:sz="0" w:space="0" w:color="auto"/>
                                                  </w:divBdr>
                                                  <w:divsChild>
                                                    <w:div w:id="882669482">
                                                      <w:marLeft w:val="0"/>
                                                      <w:marRight w:val="0"/>
                                                      <w:marTop w:val="0"/>
                                                      <w:marBottom w:val="0"/>
                                                      <w:divBdr>
                                                        <w:top w:val="none" w:sz="0" w:space="0" w:color="auto"/>
                                                        <w:left w:val="none" w:sz="0" w:space="0" w:color="auto"/>
                                                        <w:bottom w:val="none" w:sz="0" w:space="0" w:color="auto"/>
                                                        <w:right w:val="none" w:sz="0" w:space="0" w:color="auto"/>
                                                      </w:divBdr>
                                                      <w:divsChild>
                                                        <w:div w:id="1255749861">
                                                          <w:marLeft w:val="0"/>
                                                          <w:marRight w:val="0"/>
                                                          <w:marTop w:val="0"/>
                                                          <w:marBottom w:val="0"/>
                                                          <w:divBdr>
                                                            <w:top w:val="none" w:sz="0" w:space="0" w:color="auto"/>
                                                            <w:left w:val="none" w:sz="0" w:space="0" w:color="auto"/>
                                                            <w:bottom w:val="none" w:sz="0" w:space="0" w:color="auto"/>
                                                            <w:right w:val="none" w:sz="0" w:space="0" w:color="auto"/>
                                                          </w:divBdr>
                                                          <w:divsChild>
                                                            <w:div w:id="877355857">
                                                              <w:marLeft w:val="0"/>
                                                              <w:marRight w:val="0"/>
                                                              <w:marTop w:val="0"/>
                                                              <w:marBottom w:val="0"/>
                                                              <w:divBdr>
                                                                <w:top w:val="none" w:sz="0" w:space="0" w:color="auto"/>
                                                                <w:left w:val="none" w:sz="0" w:space="0" w:color="auto"/>
                                                                <w:bottom w:val="none" w:sz="0" w:space="0" w:color="auto"/>
                                                                <w:right w:val="none" w:sz="0" w:space="0" w:color="auto"/>
                                                              </w:divBdr>
                                                              <w:divsChild>
                                                                <w:div w:id="1606570678">
                                                                  <w:marLeft w:val="0"/>
                                                                  <w:marRight w:val="0"/>
                                                                  <w:marTop w:val="0"/>
                                                                  <w:marBottom w:val="0"/>
                                                                  <w:divBdr>
                                                                    <w:top w:val="none" w:sz="0" w:space="0" w:color="auto"/>
                                                                    <w:left w:val="none" w:sz="0" w:space="0" w:color="auto"/>
                                                                    <w:bottom w:val="none" w:sz="0" w:space="0" w:color="auto"/>
                                                                    <w:right w:val="none" w:sz="0" w:space="0" w:color="auto"/>
                                                                  </w:divBdr>
                                                                  <w:divsChild>
                                                                    <w:div w:id="943880083">
                                                                      <w:marLeft w:val="39"/>
                                                                      <w:marRight w:val="39"/>
                                                                      <w:marTop w:val="13"/>
                                                                      <w:marBottom w:val="0"/>
                                                                      <w:divBdr>
                                                                        <w:top w:val="none" w:sz="0" w:space="0" w:color="auto"/>
                                                                        <w:left w:val="none" w:sz="0" w:space="0" w:color="auto"/>
                                                                        <w:bottom w:val="none" w:sz="0" w:space="0" w:color="auto"/>
                                                                        <w:right w:val="none" w:sz="0" w:space="0" w:color="auto"/>
                                                                      </w:divBdr>
                                                                      <w:divsChild>
                                                                        <w:div w:id="1434204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2769847">
                                              <w:marLeft w:val="0"/>
                                              <w:marRight w:val="0"/>
                                              <w:marTop w:val="0"/>
                                              <w:marBottom w:val="337"/>
                                              <w:divBdr>
                                                <w:top w:val="none" w:sz="0" w:space="0" w:color="auto"/>
                                                <w:left w:val="none" w:sz="0" w:space="0" w:color="auto"/>
                                                <w:bottom w:val="none" w:sz="0" w:space="0" w:color="auto"/>
                                                <w:right w:val="none" w:sz="0" w:space="0" w:color="auto"/>
                                              </w:divBdr>
                                              <w:divsChild>
                                                <w:div w:id="948971321">
                                                  <w:marLeft w:val="0"/>
                                                  <w:marRight w:val="0"/>
                                                  <w:marTop w:val="0"/>
                                                  <w:marBottom w:val="0"/>
                                                  <w:divBdr>
                                                    <w:top w:val="none" w:sz="0" w:space="0" w:color="auto"/>
                                                    <w:left w:val="none" w:sz="0" w:space="0" w:color="auto"/>
                                                    <w:bottom w:val="none" w:sz="0" w:space="0" w:color="auto"/>
                                                    <w:right w:val="none" w:sz="0" w:space="0" w:color="auto"/>
                                                  </w:divBdr>
                                                  <w:divsChild>
                                                    <w:div w:id="1232159757">
                                                      <w:marLeft w:val="0"/>
                                                      <w:marRight w:val="0"/>
                                                      <w:marTop w:val="0"/>
                                                      <w:marBottom w:val="0"/>
                                                      <w:divBdr>
                                                        <w:top w:val="none" w:sz="0" w:space="0" w:color="auto"/>
                                                        <w:left w:val="none" w:sz="0" w:space="0" w:color="auto"/>
                                                        <w:bottom w:val="none" w:sz="0" w:space="0" w:color="auto"/>
                                                        <w:right w:val="none" w:sz="0" w:space="0" w:color="auto"/>
                                                      </w:divBdr>
                                                      <w:divsChild>
                                                        <w:div w:id="2086994232">
                                                          <w:marLeft w:val="0"/>
                                                          <w:marRight w:val="0"/>
                                                          <w:marTop w:val="0"/>
                                                          <w:marBottom w:val="0"/>
                                                          <w:divBdr>
                                                            <w:top w:val="none" w:sz="0" w:space="0" w:color="auto"/>
                                                            <w:left w:val="none" w:sz="0" w:space="0" w:color="auto"/>
                                                            <w:bottom w:val="none" w:sz="0" w:space="0" w:color="auto"/>
                                                            <w:right w:val="none" w:sz="0" w:space="0" w:color="auto"/>
                                                          </w:divBdr>
                                                          <w:divsChild>
                                                            <w:div w:id="411583543">
                                                              <w:marLeft w:val="0"/>
                                                              <w:marRight w:val="0"/>
                                                              <w:marTop w:val="0"/>
                                                              <w:marBottom w:val="0"/>
                                                              <w:divBdr>
                                                                <w:top w:val="none" w:sz="0" w:space="0" w:color="auto"/>
                                                                <w:left w:val="none" w:sz="0" w:space="0" w:color="auto"/>
                                                                <w:bottom w:val="none" w:sz="0" w:space="0" w:color="auto"/>
                                                                <w:right w:val="none" w:sz="0" w:space="0" w:color="auto"/>
                                                              </w:divBdr>
                                                              <w:divsChild>
                                                                <w:div w:id="794449183">
                                                                  <w:marLeft w:val="0"/>
                                                                  <w:marRight w:val="0"/>
                                                                  <w:marTop w:val="0"/>
                                                                  <w:marBottom w:val="0"/>
                                                                  <w:divBdr>
                                                                    <w:top w:val="none" w:sz="0" w:space="0" w:color="auto"/>
                                                                    <w:left w:val="none" w:sz="0" w:space="0" w:color="auto"/>
                                                                    <w:bottom w:val="none" w:sz="0" w:space="0" w:color="auto"/>
                                                                    <w:right w:val="none" w:sz="0" w:space="0" w:color="auto"/>
                                                                  </w:divBdr>
                                                                  <w:divsChild>
                                                                    <w:div w:id="485585008">
                                                                      <w:marLeft w:val="39"/>
                                                                      <w:marRight w:val="39"/>
                                                                      <w:marTop w:val="13"/>
                                                                      <w:marBottom w:val="0"/>
                                                                      <w:divBdr>
                                                                        <w:top w:val="none" w:sz="0" w:space="0" w:color="auto"/>
                                                                        <w:left w:val="none" w:sz="0" w:space="0" w:color="auto"/>
                                                                        <w:bottom w:val="none" w:sz="0" w:space="0" w:color="auto"/>
                                                                        <w:right w:val="none" w:sz="0" w:space="0" w:color="auto"/>
                                                                      </w:divBdr>
                                                                      <w:divsChild>
                                                                        <w:div w:id="1017082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2405654">
                                              <w:marLeft w:val="0"/>
                                              <w:marRight w:val="0"/>
                                              <w:marTop w:val="0"/>
                                              <w:marBottom w:val="337"/>
                                              <w:divBdr>
                                                <w:top w:val="none" w:sz="0" w:space="0" w:color="auto"/>
                                                <w:left w:val="none" w:sz="0" w:space="0" w:color="auto"/>
                                                <w:bottom w:val="none" w:sz="0" w:space="0" w:color="auto"/>
                                                <w:right w:val="none" w:sz="0" w:space="0" w:color="auto"/>
                                              </w:divBdr>
                                              <w:divsChild>
                                                <w:div w:id="1351831714">
                                                  <w:marLeft w:val="0"/>
                                                  <w:marRight w:val="0"/>
                                                  <w:marTop w:val="0"/>
                                                  <w:marBottom w:val="0"/>
                                                  <w:divBdr>
                                                    <w:top w:val="none" w:sz="0" w:space="0" w:color="auto"/>
                                                    <w:left w:val="none" w:sz="0" w:space="0" w:color="auto"/>
                                                    <w:bottom w:val="none" w:sz="0" w:space="0" w:color="auto"/>
                                                    <w:right w:val="none" w:sz="0" w:space="0" w:color="auto"/>
                                                  </w:divBdr>
                                                  <w:divsChild>
                                                    <w:div w:id="339627616">
                                                      <w:marLeft w:val="0"/>
                                                      <w:marRight w:val="0"/>
                                                      <w:marTop w:val="0"/>
                                                      <w:marBottom w:val="0"/>
                                                      <w:divBdr>
                                                        <w:top w:val="none" w:sz="0" w:space="0" w:color="auto"/>
                                                        <w:left w:val="none" w:sz="0" w:space="0" w:color="auto"/>
                                                        <w:bottom w:val="none" w:sz="0" w:space="0" w:color="auto"/>
                                                        <w:right w:val="none" w:sz="0" w:space="0" w:color="auto"/>
                                                      </w:divBdr>
                                                      <w:divsChild>
                                                        <w:div w:id="314844470">
                                                          <w:marLeft w:val="0"/>
                                                          <w:marRight w:val="0"/>
                                                          <w:marTop w:val="0"/>
                                                          <w:marBottom w:val="0"/>
                                                          <w:divBdr>
                                                            <w:top w:val="none" w:sz="0" w:space="0" w:color="auto"/>
                                                            <w:left w:val="none" w:sz="0" w:space="0" w:color="auto"/>
                                                            <w:bottom w:val="none" w:sz="0" w:space="0" w:color="auto"/>
                                                            <w:right w:val="none" w:sz="0" w:space="0" w:color="auto"/>
                                                          </w:divBdr>
                                                          <w:divsChild>
                                                            <w:div w:id="568731845">
                                                              <w:marLeft w:val="0"/>
                                                              <w:marRight w:val="0"/>
                                                              <w:marTop w:val="0"/>
                                                              <w:marBottom w:val="0"/>
                                                              <w:divBdr>
                                                                <w:top w:val="none" w:sz="0" w:space="0" w:color="auto"/>
                                                                <w:left w:val="none" w:sz="0" w:space="0" w:color="auto"/>
                                                                <w:bottom w:val="none" w:sz="0" w:space="0" w:color="auto"/>
                                                                <w:right w:val="none" w:sz="0" w:space="0" w:color="auto"/>
                                                              </w:divBdr>
                                                              <w:divsChild>
                                                                <w:div w:id="151989308">
                                                                  <w:marLeft w:val="0"/>
                                                                  <w:marRight w:val="0"/>
                                                                  <w:marTop w:val="0"/>
                                                                  <w:marBottom w:val="0"/>
                                                                  <w:divBdr>
                                                                    <w:top w:val="none" w:sz="0" w:space="0" w:color="auto"/>
                                                                    <w:left w:val="none" w:sz="0" w:space="0" w:color="auto"/>
                                                                    <w:bottom w:val="none" w:sz="0" w:space="0" w:color="auto"/>
                                                                    <w:right w:val="none" w:sz="0" w:space="0" w:color="auto"/>
                                                                  </w:divBdr>
                                                                  <w:divsChild>
                                                                    <w:div w:id="1846090887">
                                                                      <w:marLeft w:val="39"/>
                                                                      <w:marRight w:val="39"/>
                                                                      <w:marTop w:val="13"/>
                                                                      <w:marBottom w:val="0"/>
                                                                      <w:divBdr>
                                                                        <w:top w:val="none" w:sz="0" w:space="0" w:color="auto"/>
                                                                        <w:left w:val="none" w:sz="0" w:space="0" w:color="auto"/>
                                                                        <w:bottom w:val="none" w:sz="0" w:space="0" w:color="auto"/>
                                                                        <w:right w:val="none" w:sz="0" w:space="0" w:color="auto"/>
                                                                      </w:divBdr>
                                                                      <w:divsChild>
                                                                        <w:div w:id="166920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93099872">
                                              <w:marLeft w:val="0"/>
                                              <w:marRight w:val="0"/>
                                              <w:marTop w:val="0"/>
                                              <w:marBottom w:val="337"/>
                                              <w:divBdr>
                                                <w:top w:val="none" w:sz="0" w:space="0" w:color="auto"/>
                                                <w:left w:val="none" w:sz="0" w:space="0" w:color="auto"/>
                                                <w:bottom w:val="none" w:sz="0" w:space="0" w:color="auto"/>
                                                <w:right w:val="none" w:sz="0" w:space="0" w:color="auto"/>
                                              </w:divBdr>
                                              <w:divsChild>
                                                <w:div w:id="221990140">
                                                  <w:marLeft w:val="0"/>
                                                  <w:marRight w:val="0"/>
                                                  <w:marTop w:val="0"/>
                                                  <w:marBottom w:val="0"/>
                                                  <w:divBdr>
                                                    <w:top w:val="none" w:sz="0" w:space="0" w:color="auto"/>
                                                    <w:left w:val="none" w:sz="0" w:space="0" w:color="auto"/>
                                                    <w:bottom w:val="none" w:sz="0" w:space="0" w:color="auto"/>
                                                    <w:right w:val="none" w:sz="0" w:space="0" w:color="auto"/>
                                                  </w:divBdr>
                                                  <w:divsChild>
                                                    <w:div w:id="1536230307">
                                                      <w:marLeft w:val="0"/>
                                                      <w:marRight w:val="0"/>
                                                      <w:marTop w:val="0"/>
                                                      <w:marBottom w:val="0"/>
                                                      <w:divBdr>
                                                        <w:top w:val="none" w:sz="0" w:space="0" w:color="auto"/>
                                                        <w:left w:val="none" w:sz="0" w:space="0" w:color="auto"/>
                                                        <w:bottom w:val="none" w:sz="0" w:space="0" w:color="auto"/>
                                                        <w:right w:val="none" w:sz="0" w:space="0" w:color="auto"/>
                                                      </w:divBdr>
                                                      <w:divsChild>
                                                        <w:div w:id="1442070938">
                                                          <w:marLeft w:val="0"/>
                                                          <w:marRight w:val="0"/>
                                                          <w:marTop w:val="0"/>
                                                          <w:marBottom w:val="0"/>
                                                          <w:divBdr>
                                                            <w:top w:val="none" w:sz="0" w:space="0" w:color="auto"/>
                                                            <w:left w:val="none" w:sz="0" w:space="0" w:color="auto"/>
                                                            <w:bottom w:val="none" w:sz="0" w:space="0" w:color="auto"/>
                                                            <w:right w:val="none" w:sz="0" w:space="0" w:color="auto"/>
                                                          </w:divBdr>
                                                          <w:divsChild>
                                                            <w:div w:id="1754427989">
                                                              <w:marLeft w:val="0"/>
                                                              <w:marRight w:val="0"/>
                                                              <w:marTop w:val="0"/>
                                                              <w:marBottom w:val="0"/>
                                                              <w:divBdr>
                                                                <w:top w:val="none" w:sz="0" w:space="0" w:color="auto"/>
                                                                <w:left w:val="none" w:sz="0" w:space="0" w:color="auto"/>
                                                                <w:bottom w:val="none" w:sz="0" w:space="0" w:color="auto"/>
                                                                <w:right w:val="none" w:sz="0" w:space="0" w:color="auto"/>
                                                              </w:divBdr>
                                                              <w:divsChild>
                                                                <w:div w:id="919410362">
                                                                  <w:marLeft w:val="0"/>
                                                                  <w:marRight w:val="0"/>
                                                                  <w:marTop w:val="0"/>
                                                                  <w:marBottom w:val="0"/>
                                                                  <w:divBdr>
                                                                    <w:top w:val="none" w:sz="0" w:space="0" w:color="auto"/>
                                                                    <w:left w:val="none" w:sz="0" w:space="0" w:color="auto"/>
                                                                    <w:bottom w:val="none" w:sz="0" w:space="0" w:color="auto"/>
                                                                    <w:right w:val="none" w:sz="0" w:space="0" w:color="auto"/>
                                                                  </w:divBdr>
                                                                  <w:divsChild>
                                                                    <w:div w:id="509032730">
                                                                      <w:marLeft w:val="39"/>
                                                                      <w:marRight w:val="39"/>
                                                                      <w:marTop w:val="13"/>
                                                                      <w:marBottom w:val="0"/>
                                                                      <w:divBdr>
                                                                        <w:top w:val="none" w:sz="0" w:space="0" w:color="auto"/>
                                                                        <w:left w:val="none" w:sz="0" w:space="0" w:color="auto"/>
                                                                        <w:bottom w:val="none" w:sz="0" w:space="0" w:color="auto"/>
                                                                        <w:right w:val="none" w:sz="0" w:space="0" w:color="auto"/>
                                                                      </w:divBdr>
                                                                      <w:divsChild>
                                                                        <w:div w:id="8365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6956983">
                                              <w:marLeft w:val="0"/>
                                              <w:marRight w:val="0"/>
                                              <w:marTop w:val="0"/>
                                              <w:marBottom w:val="337"/>
                                              <w:divBdr>
                                                <w:top w:val="none" w:sz="0" w:space="0" w:color="auto"/>
                                                <w:left w:val="none" w:sz="0" w:space="0" w:color="auto"/>
                                                <w:bottom w:val="none" w:sz="0" w:space="0" w:color="auto"/>
                                                <w:right w:val="none" w:sz="0" w:space="0" w:color="auto"/>
                                              </w:divBdr>
                                              <w:divsChild>
                                                <w:div w:id="23869566">
                                                  <w:marLeft w:val="0"/>
                                                  <w:marRight w:val="0"/>
                                                  <w:marTop w:val="0"/>
                                                  <w:marBottom w:val="0"/>
                                                  <w:divBdr>
                                                    <w:top w:val="none" w:sz="0" w:space="0" w:color="auto"/>
                                                    <w:left w:val="none" w:sz="0" w:space="0" w:color="auto"/>
                                                    <w:bottom w:val="none" w:sz="0" w:space="0" w:color="auto"/>
                                                    <w:right w:val="none" w:sz="0" w:space="0" w:color="auto"/>
                                                  </w:divBdr>
                                                  <w:divsChild>
                                                    <w:div w:id="729764186">
                                                      <w:marLeft w:val="0"/>
                                                      <w:marRight w:val="0"/>
                                                      <w:marTop w:val="0"/>
                                                      <w:marBottom w:val="0"/>
                                                      <w:divBdr>
                                                        <w:top w:val="none" w:sz="0" w:space="0" w:color="auto"/>
                                                        <w:left w:val="none" w:sz="0" w:space="0" w:color="auto"/>
                                                        <w:bottom w:val="none" w:sz="0" w:space="0" w:color="auto"/>
                                                        <w:right w:val="none" w:sz="0" w:space="0" w:color="auto"/>
                                                      </w:divBdr>
                                                      <w:divsChild>
                                                        <w:div w:id="1442803868">
                                                          <w:marLeft w:val="0"/>
                                                          <w:marRight w:val="0"/>
                                                          <w:marTop w:val="0"/>
                                                          <w:marBottom w:val="0"/>
                                                          <w:divBdr>
                                                            <w:top w:val="none" w:sz="0" w:space="0" w:color="auto"/>
                                                            <w:left w:val="none" w:sz="0" w:space="0" w:color="auto"/>
                                                            <w:bottom w:val="none" w:sz="0" w:space="0" w:color="auto"/>
                                                            <w:right w:val="none" w:sz="0" w:space="0" w:color="auto"/>
                                                          </w:divBdr>
                                                          <w:divsChild>
                                                            <w:div w:id="535118374">
                                                              <w:marLeft w:val="0"/>
                                                              <w:marRight w:val="0"/>
                                                              <w:marTop w:val="0"/>
                                                              <w:marBottom w:val="0"/>
                                                              <w:divBdr>
                                                                <w:top w:val="none" w:sz="0" w:space="0" w:color="auto"/>
                                                                <w:left w:val="none" w:sz="0" w:space="0" w:color="auto"/>
                                                                <w:bottom w:val="none" w:sz="0" w:space="0" w:color="auto"/>
                                                                <w:right w:val="none" w:sz="0" w:space="0" w:color="auto"/>
                                                              </w:divBdr>
                                                              <w:divsChild>
                                                                <w:div w:id="89396920">
                                                                  <w:marLeft w:val="0"/>
                                                                  <w:marRight w:val="0"/>
                                                                  <w:marTop w:val="0"/>
                                                                  <w:marBottom w:val="0"/>
                                                                  <w:divBdr>
                                                                    <w:top w:val="none" w:sz="0" w:space="0" w:color="auto"/>
                                                                    <w:left w:val="none" w:sz="0" w:space="0" w:color="auto"/>
                                                                    <w:bottom w:val="none" w:sz="0" w:space="0" w:color="auto"/>
                                                                    <w:right w:val="none" w:sz="0" w:space="0" w:color="auto"/>
                                                                  </w:divBdr>
                                                                  <w:divsChild>
                                                                    <w:div w:id="837185571">
                                                                      <w:marLeft w:val="39"/>
                                                                      <w:marRight w:val="39"/>
                                                                      <w:marTop w:val="13"/>
                                                                      <w:marBottom w:val="0"/>
                                                                      <w:divBdr>
                                                                        <w:top w:val="none" w:sz="0" w:space="0" w:color="auto"/>
                                                                        <w:left w:val="none" w:sz="0" w:space="0" w:color="auto"/>
                                                                        <w:bottom w:val="none" w:sz="0" w:space="0" w:color="auto"/>
                                                                        <w:right w:val="none" w:sz="0" w:space="0" w:color="auto"/>
                                                                      </w:divBdr>
                                                                      <w:divsChild>
                                                                        <w:div w:id="29414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29578834">
                                              <w:marLeft w:val="0"/>
                                              <w:marRight w:val="0"/>
                                              <w:marTop w:val="0"/>
                                              <w:marBottom w:val="337"/>
                                              <w:divBdr>
                                                <w:top w:val="none" w:sz="0" w:space="0" w:color="auto"/>
                                                <w:left w:val="none" w:sz="0" w:space="0" w:color="auto"/>
                                                <w:bottom w:val="none" w:sz="0" w:space="0" w:color="auto"/>
                                                <w:right w:val="none" w:sz="0" w:space="0" w:color="auto"/>
                                              </w:divBdr>
                                              <w:divsChild>
                                                <w:div w:id="1027296990">
                                                  <w:marLeft w:val="0"/>
                                                  <w:marRight w:val="0"/>
                                                  <w:marTop w:val="0"/>
                                                  <w:marBottom w:val="0"/>
                                                  <w:divBdr>
                                                    <w:top w:val="none" w:sz="0" w:space="0" w:color="auto"/>
                                                    <w:left w:val="none" w:sz="0" w:space="0" w:color="auto"/>
                                                    <w:bottom w:val="none" w:sz="0" w:space="0" w:color="auto"/>
                                                    <w:right w:val="none" w:sz="0" w:space="0" w:color="auto"/>
                                                  </w:divBdr>
                                                  <w:divsChild>
                                                    <w:div w:id="312371753">
                                                      <w:marLeft w:val="0"/>
                                                      <w:marRight w:val="0"/>
                                                      <w:marTop w:val="0"/>
                                                      <w:marBottom w:val="0"/>
                                                      <w:divBdr>
                                                        <w:top w:val="none" w:sz="0" w:space="0" w:color="auto"/>
                                                        <w:left w:val="none" w:sz="0" w:space="0" w:color="auto"/>
                                                        <w:bottom w:val="none" w:sz="0" w:space="0" w:color="auto"/>
                                                        <w:right w:val="none" w:sz="0" w:space="0" w:color="auto"/>
                                                      </w:divBdr>
                                                      <w:divsChild>
                                                        <w:div w:id="1008992306">
                                                          <w:marLeft w:val="0"/>
                                                          <w:marRight w:val="0"/>
                                                          <w:marTop w:val="0"/>
                                                          <w:marBottom w:val="0"/>
                                                          <w:divBdr>
                                                            <w:top w:val="none" w:sz="0" w:space="0" w:color="auto"/>
                                                            <w:left w:val="none" w:sz="0" w:space="0" w:color="auto"/>
                                                            <w:bottom w:val="none" w:sz="0" w:space="0" w:color="auto"/>
                                                            <w:right w:val="none" w:sz="0" w:space="0" w:color="auto"/>
                                                          </w:divBdr>
                                                          <w:divsChild>
                                                            <w:div w:id="1550221062">
                                                              <w:marLeft w:val="0"/>
                                                              <w:marRight w:val="0"/>
                                                              <w:marTop w:val="0"/>
                                                              <w:marBottom w:val="0"/>
                                                              <w:divBdr>
                                                                <w:top w:val="none" w:sz="0" w:space="0" w:color="auto"/>
                                                                <w:left w:val="none" w:sz="0" w:space="0" w:color="auto"/>
                                                                <w:bottom w:val="none" w:sz="0" w:space="0" w:color="auto"/>
                                                                <w:right w:val="none" w:sz="0" w:space="0" w:color="auto"/>
                                                              </w:divBdr>
                                                              <w:divsChild>
                                                                <w:div w:id="990404650">
                                                                  <w:marLeft w:val="0"/>
                                                                  <w:marRight w:val="0"/>
                                                                  <w:marTop w:val="0"/>
                                                                  <w:marBottom w:val="0"/>
                                                                  <w:divBdr>
                                                                    <w:top w:val="none" w:sz="0" w:space="0" w:color="auto"/>
                                                                    <w:left w:val="none" w:sz="0" w:space="0" w:color="auto"/>
                                                                    <w:bottom w:val="none" w:sz="0" w:space="0" w:color="auto"/>
                                                                    <w:right w:val="none" w:sz="0" w:space="0" w:color="auto"/>
                                                                  </w:divBdr>
                                                                  <w:divsChild>
                                                                    <w:div w:id="1822190434">
                                                                      <w:marLeft w:val="39"/>
                                                                      <w:marRight w:val="39"/>
                                                                      <w:marTop w:val="13"/>
                                                                      <w:marBottom w:val="0"/>
                                                                      <w:divBdr>
                                                                        <w:top w:val="none" w:sz="0" w:space="0" w:color="auto"/>
                                                                        <w:left w:val="none" w:sz="0" w:space="0" w:color="auto"/>
                                                                        <w:bottom w:val="none" w:sz="0" w:space="0" w:color="auto"/>
                                                                        <w:right w:val="none" w:sz="0" w:space="0" w:color="auto"/>
                                                                      </w:divBdr>
                                                                      <w:divsChild>
                                                                        <w:div w:id="958995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50957796">
                                              <w:marLeft w:val="0"/>
                                              <w:marRight w:val="0"/>
                                              <w:marTop w:val="0"/>
                                              <w:marBottom w:val="363"/>
                                              <w:divBdr>
                                                <w:top w:val="none" w:sz="0" w:space="0" w:color="auto"/>
                                                <w:left w:val="none" w:sz="0" w:space="0" w:color="auto"/>
                                                <w:bottom w:val="none" w:sz="0" w:space="0" w:color="auto"/>
                                                <w:right w:val="none" w:sz="0" w:space="0" w:color="auto"/>
                                              </w:divBdr>
                                              <w:divsChild>
                                                <w:div w:id="1186334244">
                                                  <w:marLeft w:val="0"/>
                                                  <w:marRight w:val="0"/>
                                                  <w:marTop w:val="0"/>
                                                  <w:marBottom w:val="0"/>
                                                  <w:divBdr>
                                                    <w:top w:val="none" w:sz="0" w:space="0" w:color="auto"/>
                                                    <w:left w:val="none" w:sz="0" w:space="0" w:color="auto"/>
                                                    <w:bottom w:val="none" w:sz="0" w:space="0" w:color="auto"/>
                                                    <w:right w:val="none" w:sz="0" w:space="0" w:color="auto"/>
                                                  </w:divBdr>
                                                  <w:divsChild>
                                                    <w:div w:id="38166853">
                                                      <w:marLeft w:val="0"/>
                                                      <w:marRight w:val="0"/>
                                                      <w:marTop w:val="0"/>
                                                      <w:marBottom w:val="0"/>
                                                      <w:divBdr>
                                                        <w:top w:val="none" w:sz="0" w:space="0" w:color="auto"/>
                                                        <w:left w:val="none" w:sz="0" w:space="0" w:color="auto"/>
                                                        <w:bottom w:val="none" w:sz="0" w:space="0" w:color="auto"/>
                                                        <w:right w:val="none" w:sz="0" w:space="0" w:color="auto"/>
                                                      </w:divBdr>
                                                      <w:divsChild>
                                                        <w:div w:id="355161297">
                                                          <w:marLeft w:val="0"/>
                                                          <w:marRight w:val="0"/>
                                                          <w:marTop w:val="0"/>
                                                          <w:marBottom w:val="0"/>
                                                          <w:divBdr>
                                                            <w:top w:val="none" w:sz="0" w:space="0" w:color="auto"/>
                                                            <w:left w:val="none" w:sz="0" w:space="0" w:color="auto"/>
                                                            <w:bottom w:val="none" w:sz="0" w:space="0" w:color="auto"/>
                                                            <w:right w:val="none" w:sz="0" w:space="0" w:color="auto"/>
                                                          </w:divBdr>
                                                          <w:divsChild>
                                                            <w:div w:id="1483504239">
                                                              <w:marLeft w:val="0"/>
                                                              <w:marRight w:val="0"/>
                                                              <w:marTop w:val="0"/>
                                                              <w:marBottom w:val="0"/>
                                                              <w:divBdr>
                                                                <w:top w:val="none" w:sz="0" w:space="0" w:color="auto"/>
                                                                <w:left w:val="none" w:sz="0" w:space="0" w:color="auto"/>
                                                                <w:bottom w:val="none" w:sz="0" w:space="0" w:color="auto"/>
                                                                <w:right w:val="none" w:sz="0" w:space="0" w:color="auto"/>
                                                              </w:divBdr>
                                                              <w:divsChild>
                                                                <w:div w:id="793717004">
                                                                  <w:marLeft w:val="0"/>
                                                                  <w:marRight w:val="0"/>
                                                                  <w:marTop w:val="0"/>
                                                                  <w:marBottom w:val="0"/>
                                                                  <w:divBdr>
                                                                    <w:top w:val="none" w:sz="0" w:space="0" w:color="auto"/>
                                                                    <w:left w:val="none" w:sz="0" w:space="0" w:color="auto"/>
                                                                    <w:bottom w:val="none" w:sz="0" w:space="0" w:color="auto"/>
                                                                    <w:right w:val="none" w:sz="0" w:space="0" w:color="auto"/>
                                                                  </w:divBdr>
                                                                  <w:divsChild>
                                                                    <w:div w:id="1671299804">
                                                                      <w:marLeft w:val="39"/>
                                                                      <w:marRight w:val="39"/>
                                                                      <w:marTop w:val="13"/>
                                                                      <w:marBottom w:val="0"/>
                                                                      <w:divBdr>
                                                                        <w:top w:val="none" w:sz="0" w:space="0" w:color="auto"/>
                                                                        <w:left w:val="none" w:sz="0" w:space="0" w:color="auto"/>
                                                                        <w:bottom w:val="none" w:sz="0" w:space="0" w:color="auto"/>
                                                                        <w:right w:val="none" w:sz="0" w:space="0" w:color="auto"/>
                                                                      </w:divBdr>
                                                                      <w:divsChild>
                                                                        <w:div w:id="694305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19846658">
                  <w:marLeft w:val="0"/>
                  <w:marRight w:val="0"/>
                  <w:marTop w:val="0"/>
                  <w:marBottom w:val="0"/>
                  <w:divBdr>
                    <w:top w:val="none" w:sz="0" w:space="0" w:color="auto"/>
                    <w:left w:val="none" w:sz="0" w:space="0" w:color="auto"/>
                    <w:bottom w:val="none" w:sz="0" w:space="0" w:color="auto"/>
                    <w:right w:val="none" w:sz="0" w:space="0" w:color="auto"/>
                  </w:divBdr>
                  <w:divsChild>
                    <w:div w:id="1156606595">
                      <w:marLeft w:val="0"/>
                      <w:marRight w:val="0"/>
                      <w:marTop w:val="0"/>
                      <w:marBottom w:val="0"/>
                      <w:divBdr>
                        <w:top w:val="none" w:sz="0" w:space="0" w:color="auto"/>
                        <w:left w:val="none" w:sz="0" w:space="0" w:color="auto"/>
                        <w:bottom w:val="none" w:sz="0" w:space="0" w:color="auto"/>
                        <w:right w:val="none" w:sz="0" w:space="0" w:color="auto"/>
                      </w:divBdr>
                      <w:divsChild>
                        <w:div w:id="536085766">
                          <w:marLeft w:val="0"/>
                          <w:marRight w:val="0"/>
                          <w:marTop w:val="0"/>
                          <w:marBottom w:val="0"/>
                          <w:divBdr>
                            <w:top w:val="none" w:sz="0" w:space="0" w:color="auto"/>
                            <w:left w:val="none" w:sz="0" w:space="0" w:color="auto"/>
                            <w:bottom w:val="none" w:sz="0" w:space="0" w:color="auto"/>
                            <w:right w:val="none" w:sz="0" w:space="0" w:color="auto"/>
                          </w:divBdr>
                          <w:divsChild>
                            <w:div w:id="1465463906">
                              <w:marLeft w:val="0"/>
                              <w:marRight w:val="0"/>
                              <w:marTop w:val="0"/>
                              <w:marBottom w:val="363"/>
                              <w:divBdr>
                                <w:top w:val="none" w:sz="0" w:space="0" w:color="auto"/>
                                <w:left w:val="none" w:sz="0" w:space="0" w:color="auto"/>
                                <w:bottom w:val="none" w:sz="0" w:space="0" w:color="auto"/>
                                <w:right w:val="none" w:sz="0" w:space="0" w:color="auto"/>
                              </w:divBdr>
                              <w:divsChild>
                                <w:div w:id="1526092314">
                                  <w:marLeft w:val="0"/>
                                  <w:marRight w:val="0"/>
                                  <w:marTop w:val="0"/>
                                  <w:marBottom w:val="0"/>
                                  <w:divBdr>
                                    <w:top w:val="none" w:sz="0" w:space="0" w:color="auto"/>
                                    <w:left w:val="none" w:sz="0" w:space="0" w:color="auto"/>
                                    <w:bottom w:val="none" w:sz="0" w:space="0" w:color="auto"/>
                                    <w:right w:val="none" w:sz="0" w:space="0" w:color="auto"/>
                                  </w:divBdr>
                                </w:div>
                                <w:div w:id="1480420902">
                                  <w:marLeft w:val="0"/>
                                  <w:marRight w:val="0"/>
                                  <w:marTop w:val="0"/>
                                  <w:marBottom w:val="0"/>
                                  <w:divBdr>
                                    <w:top w:val="none" w:sz="0" w:space="0" w:color="auto"/>
                                    <w:left w:val="none" w:sz="0" w:space="0" w:color="auto"/>
                                    <w:bottom w:val="none" w:sz="0" w:space="0" w:color="auto"/>
                                    <w:right w:val="none" w:sz="0" w:space="0" w:color="auto"/>
                                  </w:divBdr>
                                  <w:divsChild>
                                    <w:div w:id="1087730424">
                                      <w:marLeft w:val="0"/>
                                      <w:marRight w:val="0"/>
                                      <w:marTop w:val="0"/>
                                      <w:marBottom w:val="0"/>
                                      <w:divBdr>
                                        <w:top w:val="none" w:sz="0" w:space="0" w:color="auto"/>
                                        <w:left w:val="none" w:sz="0" w:space="0" w:color="auto"/>
                                        <w:bottom w:val="none" w:sz="0" w:space="0" w:color="auto"/>
                                        <w:right w:val="none" w:sz="0" w:space="0" w:color="auto"/>
                                      </w:divBdr>
                                    </w:div>
                                    <w:div w:id="1335576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9600811">
                  <w:marLeft w:val="0"/>
                  <w:marRight w:val="0"/>
                  <w:marTop w:val="0"/>
                  <w:marBottom w:val="0"/>
                  <w:divBdr>
                    <w:top w:val="none" w:sz="0" w:space="0" w:color="auto"/>
                    <w:left w:val="none" w:sz="0" w:space="0" w:color="auto"/>
                    <w:bottom w:val="none" w:sz="0" w:space="0" w:color="auto"/>
                    <w:right w:val="none" w:sz="0" w:space="0" w:color="auto"/>
                  </w:divBdr>
                  <w:divsChild>
                    <w:div w:id="506796780">
                      <w:marLeft w:val="0"/>
                      <w:marRight w:val="0"/>
                      <w:marTop w:val="0"/>
                      <w:marBottom w:val="0"/>
                      <w:divBdr>
                        <w:top w:val="none" w:sz="0" w:space="0" w:color="auto"/>
                        <w:left w:val="none" w:sz="0" w:space="0" w:color="auto"/>
                        <w:bottom w:val="none" w:sz="0" w:space="0" w:color="auto"/>
                        <w:right w:val="none" w:sz="0" w:space="0" w:color="auto"/>
                      </w:divBdr>
                      <w:divsChild>
                        <w:div w:id="120567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1446377">
      <w:bodyDiv w:val="1"/>
      <w:marLeft w:val="0"/>
      <w:marRight w:val="0"/>
      <w:marTop w:val="0"/>
      <w:marBottom w:val="0"/>
      <w:divBdr>
        <w:top w:val="none" w:sz="0" w:space="0" w:color="auto"/>
        <w:left w:val="none" w:sz="0" w:space="0" w:color="auto"/>
        <w:bottom w:val="none" w:sz="0" w:space="0" w:color="auto"/>
        <w:right w:val="none" w:sz="0" w:space="0" w:color="auto"/>
      </w:divBdr>
    </w:div>
    <w:div w:id="324554675">
      <w:bodyDiv w:val="1"/>
      <w:marLeft w:val="0"/>
      <w:marRight w:val="0"/>
      <w:marTop w:val="0"/>
      <w:marBottom w:val="0"/>
      <w:divBdr>
        <w:top w:val="none" w:sz="0" w:space="0" w:color="auto"/>
        <w:left w:val="none" w:sz="0" w:space="0" w:color="auto"/>
        <w:bottom w:val="none" w:sz="0" w:space="0" w:color="auto"/>
        <w:right w:val="none" w:sz="0" w:space="0" w:color="auto"/>
      </w:divBdr>
    </w:div>
    <w:div w:id="342056175">
      <w:bodyDiv w:val="1"/>
      <w:marLeft w:val="0"/>
      <w:marRight w:val="0"/>
      <w:marTop w:val="0"/>
      <w:marBottom w:val="0"/>
      <w:divBdr>
        <w:top w:val="none" w:sz="0" w:space="0" w:color="auto"/>
        <w:left w:val="none" w:sz="0" w:space="0" w:color="auto"/>
        <w:bottom w:val="none" w:sz="0" w:space="0" w:color="auto"/>
        <w:right w:val="none" w:sz="0" w:space="0" w:color="auto"/>
      </w:divBdr>
    </w:div>
    <w:div w:id="415320101">
      <w:bodyDiv w:val="1"/>
      <w:marLeft w:val="0"/>
      <w:marRight w:val="0"/>
      <w:marTop w:val="0"/>
      <w:marBottom w:val="0"/>
      <w:divBdr>
        <w:top w:val="none" w:sz="0" w:space="0" w:color="auto"/>
        <w:left w:val="none" w:sz="0" w:space="0" w:color="auto"/>
        <w:bottom w:val="none" w:sz="0" w:space="0" w:color="auto"/>
        <w:right w:val="none" w:sz="0" w:space="0" w:color="auto"/>
      </w:divBdr>
    </w:div>
    <w:div w:id="422146254">
      <w:bodyDiv w:val="1"/>
      <w:marLeft w:val="0"/>
      <w:marRight w:val="0"/>
      <w:marTop w:val="0"/>
      <w:marBottom w:val="0"/>
      <w:divBdr>
        <w:top w:val="none" w:sz="0" w:space="0" w:color="auto"/>
        <w:left w:val="none" w:sz="0" w:space="0" w:color="auto"/>
        <w:bottom w:val="none" w:sz="0" w:space="0" w:color="auto"/>
        <w:right w:val="none" w:sz="0" w:space="0" w:color="auto"/>
      </w:divBdr>
    </w:div>
    <w:div w:id="437871623">
      <w:bodyDiv w:val="1"/>
      <w:marLeft w:val="0"/>
      <w:marRight w:val="0"/>
      <w:marTop w:val="0"/>
      <w:marBottom w:val="0"/>
      <w:divBdr>
        <w:top w:val="none" w:sz="0" w:space="0" w:color="auto"/>
        <w:left w:val="none" w:sz="0" w:space="0" w:color="auto"/>
        <w:bottom w:val="none" w:sz="0" w:space="0" w:color="auto"/>
        <w:right w:val="none" w:sz="0" w:space="0" w:color="auto"/>
      </w:divBdr>
    </w:div>
    <w:div w:id="453405058">
      <w:bodyDiv w:val="1"/>
      <w:marLeft w:val="0"/>
      <w:marRight w:val="0"/>
      <w:marTop w:val="0"/>
      <w:marBottom w:val="0"/>
      <w:divBdr>
        <w:top w:val="none" w:sz="0" w:space="0" w:color="auto"/>
        <w:left w:val="none" w:sz="0" w:space="0" w:color="auto"/>
        <w:bottom w:val="none" w:sz="0" w:space="0" w:color="auto"/>
        <w:right w:val="none" w:sz="0" w:space="0" w:color="auto"/>
      </w:divBdr>
    </w:div>
    <w:div w:id="494339529">
      <w:bodyDiv w:val="1"/>
      <w:marLeft w:val="0"/>
      <w:marRight w:val="0"/>
      <w:marTop w:val="0"/>
      <w:marBottom w:val="0"/>
      <w:divBdr>
        <w:top w:val="none" w:sz="0" w:space="0" w:color="auto"/>
        <w:left w:val="none" w:sz="0" w:space="0" w:color="auto"/>
        <w:bottom w:val="none" w:sz="0" w:space="0" w:color="auto"/>
        <w:right w:val="none" w:sz="0" w:space="0" w:color="auto"/>
      </w:divBdr>
    </w:div>
    <w:div w:id="503279800">
      <w:bodyDiv w:val="1"/>
      <w:marLeft w:val="0"/>
      <w:marRight w:val="0"/>
      <w:marTop w:val="0"/>
      <w:marBottom w:val="0"/>
      <w:divBdr>
        <w:top w:val="none" w:sz="0" w:space="0" w:color="auto"/>
        <w:left w:val="none" w:sz="0" w:space="0" w:color="auto"/>
        <w:bottom w:val="none" w:sz="0" w:space="0" w:color="auto"/>
        <w:right w:val="none" w:sz="0" w:space="0" w:color="auto"/>
      </w:divBdr>
    </w:div>
    <w:div w:id="511184147">
      <w:bodyDiv w:val="1"/>
      <w:marLeft w:val="0"/>
      <w:marRight w:val="0"/>
      <w:marTop w:val="0"/>
      <w:marBottom w:val="0"/>
      <w:divBdr>
        <w:top w:val="none" w:sz="0" w:space="0" w:color="auto"/>
        <w:left w:val="none" w:sz="0" w:space="0" w:color="auto"/>
        <w:bottom w:val="none" w:sz="0" w:space="0" w:color="auto"/>
        <w:right w:val="none" w:sz="0" w:space="0" w:color="auto"/>
      </w:divBdr>
    </w:div>
    <w:div w:id="516313679">
      <w:bodyDiv w:val="1"/>
      <w:marLeft w:val="0"/>
      <w:marRight w:val="0"/>
      <w:marTop w:val="0"/>
      <w:marBottom w:val="0"/>
      <w:divBdr>
        <w:top w:val="none" w:sz="0" w:space="0" w:color="auto"/>
        <w:left w:val="none" w:sz="0" w:space="0" w:color="auto"/>
        <w:bottom w:val="none" w:sz="0" w:space="0" w:color="auto"/>
        <w:right w:val="none" w:sz="0" w:space="0" w:color="auto"/>
      </w:divBdr>
    </w:div>
    <w:div w:id="533226632">
      <w:bodyDiv w:val="1"/>
      <w:marLeft w:val="0"/>
      <w:marRight w:val="0"/>
      <w:marTop w:val="0"/>
      <w:marBottom w:val="0"/>
      <w:divBdr>
        <w:top w:val="none" w:sz="0" w:space="0" w:color="auto"/>
        <w:left w:val="none" w:sz="0" w:space="0" w:color="auto"/>
        <w:bottom w:val="none" w:sz="0" w:space="0" w:color="auto"/>
        <w:right w:val="none" w:sz="0" w:space="0" w:color="auto"/>
      </w:divBdr>
    </w:div>
    <w:div w:id="607472420">
      <w:bodyDiv w:val="1"/>
      <w:marLeft w:val="0"/>
      <w:marRight w:val="0"/>
      <w:marTop w:val="0"/>
      <w:marBottom w:val="0"/>
      <w:divBdr>
        <w:top w:val="none" w:sz="0" w:space="0" w:color="auto"/>
        <w:left w:val="none" w:sz="0" w:space="0" w:color="auto"/>
        <w:bottom w:val="none" w:sz="0" w:space="0" w:color="auto"/>
        <w:right w:val="none" w:sz="0" w:space="0" w:color="auto"/>
      </w:divBdr>
    </w:div>
    <w:div w:id="610237865">
      <w:bodyDiv w:val="1"/>
      <w:marLeft w:val="0"/>
      <w:marRight w:val="0"/>
      <w:marTop w:val="0"/>
      <w:marBottom w:val="0"/>
      <w:divBdr>
        <w:top w:val="none" w:sz="0" w:space="0" w:color="auto"/>
        <w:left w:val="none" w:sz="0" w:space="0" w:color="auto"/>
        <w:bottom w:val="none" w:sz="0" w:space="0" w:color="auto"/>
        <w:right w:val="none" w:sz="0" w:space="0" w:color="auto"/>
      </w:divBdr>
    </w:div>
    <w:div w:id="613440078">
      <w:bodyDiv w:val="1"/>
      <w:marLeft w:val="0"/>
      <w:marRight w:val="0"/>
      <w:marTop w:val="0"/>
      <w:marBottom w:val="0"/>
      <w:divBdr>
        <w:top w:val="none" w:sz="0" w:space="0" w:color="auto"/>
        <w:left w:val="none" w:sz="0" w:space="0" w:color="auto"/>
        <w:bottom w:val="none" w:sz="0" w:space="0" w:color="auto"/>
        <w:right w:val="none" w:sz="0" w:space="0" w:color="auto"/>
      </w:divBdr>
    </w:div>
    <w:div w:id="630596804">
      <w:bodyDiv w:val="1"/>
      <w:marLeft w:val="0"/>
      <w:marRight w:val="0"/>
      <w:marTop w:val="0"/>
      <w:marBottom w:val="0"/>
      <w:divBdr>
        <w:top w:val="none" w:sz="0" w:space="0" w:color="auto"/>
        <w:left w:val="none" w:sz="0" w:space="0" w:color="auto"/>
        <w:bottom w:val="none" w:sz="0" w:space="0" w:color="auto"/>
        <w:right w:val="none" w:sz="0" w:space="0" w:color="auto"/>
      </w:divBdr>
    </w:div>
    <w:div w:id="752092136">
      <w:bodyDiv w:val="1"/>
      <w:marLeft w:val="0"/>
      <w:marRight w:val="0"/>
      <w:marTop w:val="0"/>
      <w:marBottom w:val="0"/>
      <w:divBdr>
        <w:top w:val="none" w:sz="0" w:space="0" w:color="auto"/>
        <w:left w:val="none" w:sz="0" w:space="0" w:color="auto"/>
        <w:bottom w:val="none" w:sz="0" w:space="0" w:color="auto"/>
        <w:right w:val="none" w:sz="0" w:space="0" w:color="auto"/>
      </w:divBdr>
    </w:div>
    <w:div w:id="754473468">
      <w:bodyDiv w:val="1"/>
      <w:marLeft w:val="0"/>
      <w:marRight w:val="0"/>
      <w:marTop w:val="0"/>
      <w:marBottom w:val="0"/>
      <w:divBdr>
        <w:top w:val="none" w:sz="0" w:space="0" w:color="auto"/>
        <w:left w:val="none" w:sz="0" w:space="0" w:color="auto"/>
        <w:bottom w:val="none" w:sz="0" w:space="0" w:color="auto"/>
        <w:right w:val="none" w:sz="0" w:space="0" w:color="auto"/>
      </w:divBdr>
    </w:div>
    <w:div w:id="764114620">
      <w:bodyDiv w:val="1"/>
      <w:marLeft w:val="0"/>
      <w:marRight w:val="0"/>
      <w:marTop w:val="0"/>
      <w:marBottom w:val="0"/>
      <w:divBdr>
        <w:top w:val="none" w:sz="0" w:space="0" w:color="auto"/>
        <w:left w:val="none" w:sz="0" w:space="0" w:color="auto"/>
        <w:bottom w:val="none" w:sz="0" w:space="0" w:color="auto"/>
        <w:right w:val="none" w:sz="0" w:space="0" w:color="auto"/>
      </w:divBdr>
    </w:div>
    <w:div w:id="792794190">
      <w:bodyDiv w:val="1"/>
      <w:marLeft w:val="0"/>
      <w:marRight w:val="0"/>
      <w:marTop w:val="0"/>
      <w:marBottom w:val="0"/>
      <w:divBdr>
        <w:top w:val="none" w:sz="0" w:space="0" w:color="auto"/>
        <w:left w:val="none" w:sz="0" w:space="0" w:color="auto"/>
        <w:bottom w:val="none" w:sz="0" w:space="0" w:color="auto"/>
        <w:right w:val="none" w:sz="0" w:space="0" w:color="auto"/>
      </w:divBdr>
    </w:div>
    <w:div w:id="809248625">
      <w:bodyDiv w:val="1"/>
      <w:marLeft w:val="0"/>
      <w:marRight w:val="0"/>
      <w:marTop w:val="0"/>
      <w:marBottom w:val="0"/>
      <w:divBdr>
        <w:top w:val="none" w:sz="0" w:space="0" w:color="auto"/>
        <w:left w:val="none" w:sz="0" w:space="0" w:color="auto"/>
        <w:bottom w:val="none" w:sz="0" w:space="0" w:color="auto"/>
        <w:right w:val="none" w:sz="0" w:space="0" w:color="auto"/>
      </w:divBdr>
    </w:div>
    <w:div w:id="831146096">
      <w:bodyDiv w:val="1"/>
      <w:marLeft w:val="0"/>
      <w:marRight w:val="0"/>
      <w:marTop w:val="0"/>
      <w:marBottom w:val="0"/>
      <w:divBdr>
        <w:top w:val="none" w:sz="0" w:space="0" w:color="auto"/>
        <w:left w:val="none" w:sz="0" w:space="0" w:color="auto"/>
        <w:bottom w:val="none" w:sz="0" w:space="0" w:color="auto"/>
        <w:right w:val="none" w:sz="0" w:space="0" w:color="auto"/>
      </w:divBdr>
    </w:div>
    <w:div w:id="875658057">
      <w:bodyDiv w:val="1"/>
      <w:marLeft w:val="0"/>
      <w:marRight w:val="0"/>
      <w:marTop w:val="0"/>
      <w:marBottom w:val="0"/>
      <w:divBdr>
        <w:top w:val="none" w:sz="0" w:space="0" w:color="auto"/>
        <w:left w:val="none" w:sz="0" w:space="0" w:color="auto"/>
        <w:bottom w:val="none" w:sz="0" w:space="0" w:color="auto"/>
        <w:right w:val="none" w:sz="0" w:space="0" w:color="auto"/>
      </w:divBdr>
    </w:div>
    <w:div w:id="920875738">
      <w:bodyDiv w:val="1"/>
      <w:marLeft w:val="0"/>
      <w:marRight w:val="0"/>
      <w:marTop w:val="0"/>
      <w:marBottom w:val="0"/>
      <w:divBdr>
        <w:top w:val="none" w:sz="0" w:space="0" w:color="auto"/>
        <w:left w:val="none" w:sz="0" w:space="0" w:color="auto"/>
        <w:bottom w:val="none" w:sz="0" w:space="0" w:color="auto"/>
        <w:right w:val="none" w:sz="0" w:space="0" w:color="auto"/>
      </w:divBdr>
    </w:div>
    <w:div w:id="922884352">
      <w:bodyDiv w:val="1"/>
      <w:marLeft w:val="0"/>
      <w:marRight w:val="0"/>
      <w:marTop w:val="0"/>
      <w:marBottom w:val="0"/>
      <w:divBdr>
        <w:top w:val="none" w:sz="0" w:space="0" w:color="auto"/>
        <w:left w:val="none" w:sz="0" w:space="0" w:color="auto"/>
        <w:bottom w:val="none" w:sz="0" w:space="0" w:color="auto"/>
        <w:right w:val="none" w:sz="0" w:space="0" w:color="auto"/>
      </w:divBdr>
    </w:div>
    <w:div w:id="986322042">
      <w:bodyDiv w:val="1"/>
      <w:marLeft w:val="0"/>
      <w:marRight w:val="0"/>
      <w:marTop w:val="0"/>
      <w:marBottom w:val="0"/>
      <w:divBdr>
        <w:top w:val="none" w:sz="0" w:space="0" w:color="auto"/>
        <w:left w:val="none" w:sz="0" w:space="0" w:color="auto"/>
        <w:bottom w:val="none" w:sz="0" w:space="0" w:color="auto"/>
        <w:right w:val="none" w:sz="0" w:space="0" w:color="auto"/>
      </w:divBdr>
    </w:div>
    <w:div w:id="1035229084">
      <w:bodyDiv w:val="1"/>
      <w:marLeft w:val="0"/>
      <w:marRight w:val="0"/>
      <w:marTop w:val="0"/>
      <w:marBottom w:val="0"/>
      <w:divBdr>
        <w:top w:val="none" w:sz="0" w:space="0" w:color="auto"/>
        <w:left w:val="none" w:sz="0" w:space="0" w:color="auto"/>
        <w:bottom w:val="none" w:sz="0" w:space="0" w:color="auto"/>
        <w:right w:val="none" w:sz="0" w:space="0" w:color="auto"/>
      </w:divBdr>
    </w:div>
    <w:div w:id="1078676723">
      <w:bodyDiv w:val="1"/>
      <w:marLeft w:val="0"/>
      <w:marRight w:val="0"/>
      <w:marTop w:val="0"/>
      <w:marBottom w:val="0"/>
      <w:divBdr>
        <w:top w:val="none" w:sz="0" w:space="0" w:color="auto"/>
        <w:left w:val="none" w:sz="0" w:space="0" w:color="auto"/>
        <w:bottom w:val="none" w:sz="0" w:space="0" w:color="auto"/>
        <w:right w:val="none" w:sz="0" w:space="0" w:color="auto"/>
      </w:divBdr>
    </w:div>
    <w:div w:id="1104230431">
      <w:bodyDiv w:val="1"/>
      <w:marLeft w:val="0"/>
      <w:marRight w:val="0"/>
      <w:marTop w:val="0"/>
      <w:marBottom w:val="0"/>
      <w:divBdr>
        <w:top w:val="none" w:sz="0" w:space="0" w:color="auto"/>
        <w:left w:val="none" w:sz="0" w:space="0" w:color="auto"/>
        <w:bottom w:val="none" w:sz="0" w:space="0" w:color="auto"/>
        <w:right w:val="none" w:sz="0" w:space="0" w:color="auto"/>
      </w:divBdr>
    </w:div>
    <w:div w:id="1115754801">
      <w:bodyDiv w:val="1"/>
      <w:marLeft w:val="0"/>
      <w:marRight w:val="0"/>
      <w:marTop w:val="0"/>
      <w:marBottom w:val="0"/>
      <w:divBdr>
        <w:top w:val="none" w:sz="0" w:space="0" w:color="auto"/>
        <w:left w:val="none" w:sz="0" w:space="0" w:color="auto"/>
        <w:bottom w:val="none" w:sz="0" w:space="0" w:color="auto"/>
        <w:right w:val="none" w:sz="0" w:space="0" w:color="auto"/>
      </w:divBdr>
    </w:div>
    <w:div w:id="1119834329">
      <w:bodyDiv w:val="1"/>
      <w:marLeft w:val="0"/>
      <w:marRight w:val="0"/>
      <w:marTop w:val="0"/>
      <w:marBottom w:val="0"/>
      <w:divBdr>
        <w:top w:val="none" w:sz="0" w:space="0" w:color="auto"/>
        <w:left w:val="none" w:sz="0" w:space="0" w:color="auto"/>
        <w:bottom w:val="none" w:sz="0" w:space="0" w:color="auto"/>
        <w:right w:val="none" w:sz="0" w:space="0" w:color="auto"/>
      </w:divBdr>
    </w:div>
    <w:div w:id="1124885478">
      <w:bodyDiv w:val="1"/>
      <w:marLeft w:val="0"/>
      <w:marRight w:val="0"/>
      <w:marTop w:val="0"/>
      <w:marBottom w:val="0"/>
      <w:divBdr>
        <w:top w:val="none" w:sz="0" w:space="0" w:color="auto"/>
        <w:left w:val="none" w:sz="0" w:space="0" w:color="auto"/>
        <w:bottom w:val="none" w:sz="0" w:space="0" w:color="auto"/>
        <w:right w:val="none" w:sz="0" w:space="0" w:color="auto"/>
      </w:divBdr>
    </w:div>
    <w:div w:id="1158957827">
      <w:bodyDiv w:val="1"/>
      <w:marLeft w:val="0"/>
      <w:marRight w:val="0"/>
      <w:marTop w:val="0"/>
      <w:marBottom w:val="0"/>
      <w:divBdr>
        <w:top w:val="none" w:sz="0" w:space="0" w:color="auto"/>
        <w:left w:val="none" w:sz="0" w:space="0" w:color="auto"/>
        <w:bottom w:val="none" w:sz="0" w:space="0" w:color="auto"/>
        <w:right w:val="none" w:sz="0" w:space="0" w:color="auto"/>
      </w:divBdr>
    </w:div>
    <w:div w:id="1167592004">
      <w:bodyDiv w:val="1"/>
      <w:marLeft w:val="0"/>
      <w:marRight w:val="0"/>
      <w:marTop w:val="0"/>
      <w:marBottom w:val="0"/>
      <w:divBdr>
        <w:top w:val="none" w:sz="0" w:space="0" w:color="auto"/>
        <w:left w:val="none" w:sz="0" w:space="0" w:color="auto"/>
        <w:bottom w:val="none" w:sz="0" w:space="0" w:color="auto"/>
        <w:right w:val="none" w:sz="0" w:space="0" w:color="auto"/>
      </w:divBdr>
    </w:div>
    <w:div w:id="1227566695">
      <w:bodyDiv w:val="1"/>
      <w:marLeft w:val="0"/>
      <w:marRight w:val="0"/>
      <w:marTop w:val="0"/>
      <w:marBottom w:val="0"/>
      <w:divBdr>
        <w:top w:val="none" w:sz="0" w:space="0" w:color="auto"/>
        <w:left w:val="none" w:sz="0" w:space="0" w:color="auto"/>
        <w:bottom w:val="none" w:sz="0" w:space="0" w:color="auto"/>
        <w:right w:val="none" w:sz="0" w:space="0" w:color="auto"/>
      </w:divBdr>
    </w:div>
    <w:div w:id="1233274912">
      <w:bodyDiv w:val="1"/>
      <w:marLeft w:val="0"/>
      <w:marRight w:val="0"/>
      <w:marTop w:val="0"/>
      <w:marBottom w:val="0"/>
      <w:divBdr>
        <w:top w:val="none" w:sz="0" w:space="0" w:color="auto"/>
        <w:left w:val="none" w:sz="0" w:space="0" w:color="auto"/>
        <w:bottom w:val="none" w:sz="0" w:space="0" w:color="auto"/>
        <w:right w:val="none" w:sz="0" w:space="0" w:color="auto"/>
      </w:divBdr>
    </w:div>
    <w:div w:id="1257595608">
      <w:bodyDiv w:val="1"/>
      <w:marLeft w:val="0"/>
      <w:marRight w:val="0"/>
      <w:marTop w:val="0"/>
      <w:marBottom w:val="0"/>
      <w:divBdr>
        <w:top w:val="none" w:sz="0" w:space="0" w:color="auto"/>
        <w:left w:val="none" w:sz="0" w:space="0" w:color="auto"/>
        <w:bottom w:val="none" w:sz="0" w:space="0" w:color="auto"/>
        <w:right w:val="none" w:sz="0" w:space="0" w:color="auto"/>
      </w:divBdr>
    </w:div>
    <w:div w:id="1260524821">
      <w:bodyDiv w:val="1"/>
      <w:marLeft w:val="0"/>
      <w:marRight w:val="0"/>
      <w:marTop w:val="0"/>
      <w:marBottom w:val="0"/>
      <w:divBdr>
        <w:top w:val="none" w:sz="0" w:space="0" w:color="auto"/>
        <w:left w:val="none" w:sz="0" w:space="0" w:color="auto"/>
        <w:bottom w:val="none" w:sz="0" w:space="0" w:color="auto"/>
        <w:right w:val="none" w:sz="0" w:space="0" w:color="auto"/>
      </w:divBdr>
    </w:div>
    <w:div w:id="1294485078">
      <w:bodyDiv w:val="1"/>
      <w:marLeft w:val="0"/>
      <w:marRight w:val="0"/>
      <w:marTop w:val="0"/>
      <w:marBottom w:val="0"/>
      <w:divBdr>
        <w:top w:val="none" w:sz="0" w:space="0" w:color="auto"/>
        <w:left w:val="none" w:sz="0" w:space="0" w:color="auto"/>
        <w:bottom w:val="none" w:sz="0" w:space="0" w:color="auto"/>
        <w:right w:val="none" w:sz="0" w:space="0" w:color="auto"/>
      </w:divBdr>
    </w:div>
    <w:div w:id="1360542046">
      <w:bodyDiv w:val="1"/>
      <w:marLeft w:val="0"/>
      <w:marRight w:val="0"/>
      <w:marTop w:val="0"/>
      <w:marBottom w:val="0"/>
      <w:divBdr>
        <w:top w:val="none" w:sz="0" w:space="0" w:color="auto"/>
        <w:left w:val="none" w:sz="0" w:space="0" w:color="auto"/>
        <w:bottom w:val="none" w:sz="0" w:space="0" w:color="auto"/>
        <w:right w:val="none" w:sz="0" w:space="0" w:color="auto"/>
      </w:divBdr>
    </w:div>
    <w:div w:id="1380127479">
      <w:bodyDiv w:val="1"/>
      <w:marLeft w:val="0"/>
      <w:marRight w:val="0"/>
      <w:marTop w:val="0"/>
      <w:marBottom w:val="0"/>
      <w:divBdr>
        <w:top w:val="none" w:sz="0" w:space="0" w:color="auto"/>
        <w:left w:val="none" w:sz="0" w:space="0" w:color="auto"/>
        <w:bottom w:val="none" w:sz="0" w:space="0" w:color="auto"/>
        <w:right w:val="none" w:sz="0" w:space="0" w:color="auto"/>
      </w:divBdr>
    </w:div>
    <w:div w:id="1405882824">
      <w:bodyDiv w:val="1"/>
      <w:marLeft w:val="0"/>
      <w:marRight w:val="0"/>
      <w:marTop w:val="0"/>
      <w:marBottom w:val="0"/>
      <w:divBdr>
        <w:top w:val="none" w:sz="0" w:space="0" w:color="auto"/>
        <w:left w:val="none" w:sz="0" w:space="0" w:color="auto"/>
        <w:bottom w:val="none" w:sz="0" w:space="0" w:color="auto"/>
        <w:right w:val="none" w:sz="0" w:space="0" w:color="auto"/>
      </w:divBdr>
    </w:div>
    <w:div w:id="1424648466">
      <w:bodyDiv w:val="1"/>
      <w:marLeft w:val="0"/>
      <w:marRight w:val="0"/>
      <w:marTop w:val="0"/>
      <w:marBottom w:val="0"/>
      <w:divBdr>
        <w:top w:val="none" w:sz="0" w:space="0" w:color="auto"/>
        <w:left w:val="none" w:sz="0" w:space="0" w:color="auto"/>
        <w:bottom w:val="none" w:sz="0" w:space="0" w:color="auto"/>
        <w:right w:val="none" w:sz="0" w:space="0" w:color="auto"/>
      </w:divBdr>
    </w:div>
    <w:div w:id="1534223389">
      <w:bodyDiv w:val="1"/>
      <w:marLeft w:val="0"/>
      <w:marRight w:val="0"/>
      <w:marTop w:val="0"/>
      <w:marBottom w:val="0"/>
      <w:divBdr>
        <w:top w:val="none" w:sz="0" w:space="0" w:color="auto"/>
        <w:left w:val="none" w:sz="0" w:space="0" w:color="auto"/>
        <w:bottom w:val="none" w:sz="0" w:space="0" w:color="auto"/>
        <w:right w:val="none" w:sz="0" w:space="0" w:color="auto"/>
      </w:divBdr>
    </w:div>
    <w:div w:id="1542403137">
      <w:bodyDiv w:val="1"/>
      <w:marLeft w:val="0"/>
      <w:marRight w:val="0"/>
      <w:marTop w:val="0"/>
      <w:marBottom w:val="0"/>
      <w:divBdr>
        <w:top w:val="none" w:sz="0" w:space="0" w:color="auto"/>
        <w:left w:val="none" w:sz="0" w:space="0" w:color="auto"/>
        <w:bottom w:val="none" w:sz="0" w:space="0" w:color="auto"/>
        <w:right w:val="none" w:sz="0" w:space="0" w:color="auto"/>
      </w:divBdr>
    </w:div>
    <w:div w:id="1596085107">
      <w:bodyDiv w:val="1"/>
      <w:marLeft w:val="0"/>
      <w:marRight w:val="0"/>
      <w:marTop w:val="0"/>
      <w:marBottom w:val="0"/>
      <w:divBdr>
        <w:top w:val="none" w:sz="0" w:space="0" w:color="auto"/>
        <w:left w:val="none" w:sz="0" w:space="0" w:color="auto"/>
        <w:bottom w:val="none" w:sz="0" w:space="0" w:color="auto"/>
        <w:right w:val="none" w:sz="0" w:space="0" w:color="auto"/>
      </w:divBdr>
    </w:div>
    <w:div w:id="1671785113">
      <w:bodyDiv w:val="1"/>
      <w:marLeft w:val="0"/>
      <w:marRight w:val="0"/>
      <w:marTop w:val="0"/>
      <w:marBottom w:val="0"/>
      <w:divBdr>
        <w:top w:val="none" w:sz="0" w:space="0" w:color="auto"/>
        <w:left w:val="none" w:sz="0" w:space="0" w:color="auto"/>
        <w:bottom w:val="none" w:sz="0" w:space="0" w:color="auto"/>
        <w:right w:val="none" w:sz="0" w:space="0" w:color="auto"/>
      </w:divBdr>
    </w:div>
    <w:div w:id="1689134123">
      <w:bodyDiv w:val="1"/>
      <w:marLeft w:val="0"/>
      <w:marRight w:val="0"/>
      <w:marTop w:val="0"/>
      <w:marBottom w:val="0"/>
      <w:divBdr>
        <w:top w:val="none" w:sz="0" w:space="0" w:color="auto"/>
        <w:left w:val="none" w:sz="0" w:space="0" w:color="auto"/>
        <w:bottom w:val="none" w:sz="0" w:space="0" w:color="auto"/>
        <w:right w:val="none" w:sz="0" w:space="0" w:color="auto"/>
      </w:divBdr>
    </w:div>
    <w:div w:id="1806966985">
      <w:bodyDiv w:val="1"/>
      <w:marLeft w:val="0"/>
      <w:marRight w:val="0"/>
      <w:marTop w:val="0"/>
      <w:marBottom w:val="0"/>
      <w:divBdr>
        <w:top w:val="none" w:sz="0" w:space="0" w:color="auto"/>
        <w:left w:val="none" w:sz="0" w:space="0" w:color="auto"/>
        <w:bottom w:val="none" w:sz="0" w:space="0" w:color="auto"/>
        <w:right w:val="none" w:sz="0" w:space="0" w:color="auto"/>
      </w:divBdr>
    </w:div>
    <w:div w:id="1830440015">
      <w:bodyDiv w:val="1"/>
      <w:marLeft w:val="0"/>
      <w:marRight w:val="0"/>
      <w:marTop w:val="0"/>
      <w:marBottom w:val="0"/>
      <w:divBdr>
        <w:top w:val="none" w:sz="0" w:space="0" w:color="auto"/>
        <w:left w:val="none" w:sz="0" w:space="0" w:color="auto"/>
        <w:bottom w:val="none" w:sz="0" w:space="0" w:color="auto"/>
        <w:right w:val="none" w:sz="0" w:space="0" w:color="auto"/>
      </w:divBdr>
    </w:div>
    <w:div w:id="1857770734">
      <w:bodyDiv w:val="1"/>
      <w:marLeft w:val="0"/>
      <w:marRight w:val="0"/>
      <w:marTop w:val="0"/>
      <w:marBottom w:val="0"/>
      <w:divBdr>
        <w:top w:val="none" w:sz="0" w:space="0" w:color="auto"/>
        <w:left w:val="none" w:sz="0" w:space="0" w:color="auto"/>
        <w:bottom w:val="none" w:sz="0" w:space="0" w:color="auto"/>
        <w:right w:val="none" w:sz="0" w:space="0" w:color="auto"/>
      </w:divBdr>
    </w:div>
    <w:div w:id="1892960612">
      <w:bodyDiv w:val="1"/>
      <w:marLeft w:val="0"/>
      <w:marRight w:val="0"/>
      <w:marTop w:val="0"/>
      <w:marBottom w:val="0"/>
      <w:divBdr>
        <w:top w:val="none" w:sz="0" w:space="0" w:color="auto"/>
        <w:left w:val="none" w:sz="0" w:space="0" w:color="auto"/>
        <w:bottom w:val="none" w:sz="0" w:space="0" w:color="auto"/>
        <w:right w:val="none" w:sz="0" w:space="0" w:color="auto"/>
      </w:divBdr>
    </w:div>
    <w:div w:id="1989552079">
      <w:bodyDiv w:val="1"/>
      <w:marLeft w:val="0"/>
      <w:marRight w:val="0"/>
      <w:marTop w:val="0"/>
      <w:marBottom w:val="0"/>
      <w:divBdr>
        <w:top w:val="none" w:sz="0" w:space="0" w:color="auto"/>
        <w:left w:val="none" w:sz="0" w:space="0" w:color="auto"/>
        <w:bottom w:val="none" w:sz="0" w:space="0" w:color="auto"/>
        <w:right w:val="none" w:sz="0" w:space="0" w:color="auto"/>
      </w:divBdr>
    </w:div>
    <w:div w:id="2005012337">
      <w:bodyDiv w:val="1"/>
      <w:marLeft w:val="0"/>
      <w:marRight w:val="0"/>
      <w:marTop w:val="0"/>
      <w:marBottom w:val="0"/>
      <w:divBdr>
        <w:top w:val="none" w:sz="0" w:space="0" w:color="auto"/>
        <w:left w:val="none" w:sz="0" w:space="0" w:color="auto"/>
        <w:bottom w:val="none" w:sz="0" w:space="0" w:color="auto"/>
        <w:right w:val="none" w:sz="0" w:space="0" w:color="auto"/>
      </w:divBdr>
    </w:div>
    <w:div w:id="2017997405">
      <w:bodyDiv w:val="1"/>
      <w:marLeft w:val="0"/>
      <w:marRight w:val="0"/>
      <w:marTop w:val="0"/>
      <w:marBottom w:val="0"/>
      <w:divBdr>
        <w:top w:val="none" w:sz="0" w:space="0" w:color="auto"/>
        <w:left w:val="none" w:sz="0" w:space="0" w:color="auto"/>
        <w:bottom w:val="none" w:sz="0" w:space="0" w:color="auto"/>
        <w:right w:val="none" w:sz="0" w:space="0" w:color="auto"/>
      </w:divBdr>
    </w:div>
    <w:div w:id="2098205785">
      <w:bodyDiv w:val="1"/>
      <w:marLeft w:val="0"/>
      <w:marRight w:val="0"/>
      <w:marTop w:val="0"/>
      <w:marBottom w:val="0"/>
      <w:divBdr>
        <w:top w:val="none" w:sz="0" w:space="0" w:color="auto"/>
        <w:left w:val="none" w:sz="0" w:space="0" w:color="auto"/>
        <w:bottom w:val="none" w:sz="0" w:space="0" w:color="auto"/>
        <w:right w:val="none" w:sz="0" w:space="0" w:color="auto"/>
      </w:divBdr>
    </w:div>
    <w:div w:id="211794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477137-B59D-477F-8B6E-7AF8B28AC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37</Pages>
  <Words>11171</Words>
  <Characters>63678</Characters>
  <Application>Microsoft Office Word</Application>
  <DocSecurity>0</DocSecurity>
  <Lines>530</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74700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Гульсара</dc:creator>
  <cp:lastModifiedBy>8K224</cp:lastModifiedBy>
  <cp:revision>12</cp:revision>
  <cp:lastPrinted>2019-12-24T06:14:00Z</cp:lastPrinted>
  <dcterms:created xsi:type="dcterms:W3CDTF">2019-12-23T16:23:00Z</dcterms:created>
  <dcterms:modified xsi:type="dcterms:W3CDTF">2019-12-24T06:15:00Z</dcterms:modified>
</cp:coreProperties>
</file>